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A7E275" w14:textId="3A802AF5" w:rsidR="00EB10C4" w:rsidRDefault="00EB10C4" w:rsidP="009D68B0">
      <w:pPr>
        <w:ind w:left="5188" w:right="-1" w:firstLine="572"/>
        <w:rPr>
          <w:rFonts w:asciiTheme="minorHAnsi" w:hAnsiTheme="minorHAnsi"/>
          <w:b/>
          <w:sz w:val="22"/>
          <w:szCs w:val="22"/>
        </w:rPr>
      </w:pPr>
      <w:bookmarkStart w:id="0" w:name="_GoBack"/>
      <w:bookmarkEnd w:id="0"/>
    </w:p>
    <w:p w14:paraId="4F27E6F1" w14:textId="77777777" w:rsidR="003C08E6" w:rsidRPr="00C35519" w:rsidRDefault="003C08E6" w:rsidP="00713680">
      <w:pPr>
        <w:pStyle w:val="ae"/>
        <w:pBdr>
          <w:top w:val="single" w:sz="18" w:space="1" w:color="808080" w:shadow="1"/>
          <w:left w:val="single" w:sz="18" w:space="4" w:color="808080" w:shadow="1"/>
          <w:bottom w:val="single" w:sz="18" w:space="3" w:color="808080" w:shadow="1"/>
          <w:right w:val="single" w:sz="18" w:space="4" w:color="808080" w:shadow="1"/>
        </w:pBdr>
        <w:shd w:val="clear" w:color="auto" w:fill="FFFFFF"/>
        <w:tabs>
          <w:tab w:val="clear" w:pos="454"/>
        </w:tabs>
        <w:spacing w:before="0" w:after="0" w:line="276" w:lineRule="auto"/>
        <w:ind w:left="0" w:firstLine="0"/>
        <w:jc w:val="center"/>
        <w:rPr>
          <w:rFonts w:ascii="Calibri" w:hAnsi="Calibri"/>
          <w:sz w:val="24"/>
          <w:szCs w:val="24"/>
        </w:rPr>
      </w:pPr>
      <w:bookmarkStart w:id="1" w:name="_Toc307221362"/>
      <w:bookmarkStart w:id="2" w:name="_Toc409441291"/>
      <w:bookmarkStart w:id="3" w:name="_Toc409517674"/>
      <w:bookmarkStart w:id="4" w:name="_Toc487537343"/>
      <w:bookmarkStart w:id="5" w:name="_Toc238724260"/>
      <w:bookmarkStart w:id="6" w:name="_Toc172445051"/>
      <w:r w:rsidRPr="00C35519">
        <w:rPr>
          <w:rFonts w:ascii="Calibri" w:hAnsi="Calibri"/>
          <w:sz w:val="24"/>
          <w:szCs w:val="24"/>
        </w:rPr>
        <w:t>ΥΠΟΔΕΙΓΜΑΤΑ</w:t>
      </w:r>
      <w:bookmarkEnd w:id="1"/>
      <w:bookmarkEnd w:id="2"/>
      <w:bookmarkEnd w:id="3"/>
      <w:bookmarkEnd w:id="4"/>
      <w:r w:rsidR="00713680" w:rsidRPr="00C35519">
        <w:rPr>
          <w:rFonts w:ascii="Calibri" w:hAnsi="Calibri"/>
          <w:sz w:val="24"/>
          <w:szCs w:val="24"/>
        </w:rPr>
        <w:t xml:space="preserve"> ΤΗΣ ΠΡΑΞΗΣ</w:t>
      </w:r>
      <w:bookmarkEnd w:id="5"/>
    </w:p>
    <w:p w14:paraId="48D37F53" w14:textId="77777777" w:rsidR="00713680" w:rsidRPr="00C35519" w:rsidRDefault="00713680" w:rsidP="00713680">
      <w:pPr>
        <w:pStyle w:val="af"/>
      </w:pPr>
    </w:p>
    <w:p w14:paraId="74C8607A" w14:textId="77777777" w:rsidR="003C08E6" w:rsidRPr="00C35519" w:rsidRDefault="003C08E6" w:rsidP="003C08E6">
      <w:pPr>
        <w:pStyle w:val="a3"/>
        <w:tabs>
          <w:tab w:val="left" w:pos="0"/>
        </w:tabs>
        <w:ind w:right="-6"/>
        <w:rPr>
          <w:rFonts w:ascii="Calibri" w:hAnsi="Calibri"/>
          <w:b w:val="0"/>
          <w:spacing w:val="10"/>
          <w:sz w:val="22"/>
          <w:szCs w:val="22"/>
          <w:u w:val="single" w:color="95B3D7"/>
        </w:rPr>
      </w:pPr>
      <w:r w:rsidRPr="00C35519">
        <w:rPr>
          <w:rFonts w:ascii="Calibri" w:hAnsi="Calibri"/>
          <w:b w:val="0"/>
          <w:spacing w:val="10"/>
          <w:sz w:val="22"/>
          <w:szCs w:val="22"/>
          <w:u w:val="single" w:color="95B3D7"/>
        </w:rPr>
        <w:t>ΠΙΝΑΚΑΣ ΥΠΟΔΕΙΓΜΑΤΩΝ</w:t>
      </w:r>
    </w:p>
    <w:tbl>
      <w:tblPr>
        <w:tblW w:w="9644" w:type="dxa"/>
        <w:jc w:val="cente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shd w:val="clear" w:color="auto" w:fill="F3F8FF"/>
        <w:tblLook w:val="04A0" w:firstRow="1" w:lastRow="0" w:firstColumn="1" w:lastColumn="0" w:noHBand="0" w:noVBand="1"/>
      </w:tblPr>
      <w:tblGrid>
        <w:gridCol w:w="1913"/>
        <w:gridCol w:w="7731"/>
      </w:tblGrid>
      <w:tr w:rsidR="003C08E6" w:rsidRPr="00C35519" w14:paraId="49D25A92" w14:textId="77777777" w:rsidTr="00214725">
        <w:trPr>
          <w:trHeight w:val="317"/>
          <w:jc w:val="center"/>
        </w:trPr>
        <w:tc>
          <w:tcPr>
            <w:tcW w:w="1913" w:type="dxa"/>
            <w:shd w:val="clear" w:color="auto" w:fill="F3F3F3"/>
            <w:noWrap/>
            <w:vAlign w:val="center"/>
          </w:tcPr>
          <w:p w14:paraId="462A138B" w14:textId="5DC245A7" w:rsidR="003C08E6" w:rsidRPr="00F63A8C" w:rsidRDefault="00682A27" w:rsidP="00B652A9">
            <w:pPr>
              <w:spacing w:before="120"/>
              <w:ind w:firstLine="111"/>
              <w:rPr>
                <w:rFonts w:ascii="Calibri" w:hAnsi="Calibri"/>
                <w:color w:val="000000"/>
                <w:sz w:val="22"/>
                <w:szCs w:val="22"/>
              </w:rPr>
            </w:pPr>
            <w:r w:rsidRPr="00F63A8C">
              <w:rPr>
                <w:rFonts w:ascii="Calibri" w:hAnsi="Calibri"/>
                <w:color w:val="000000"/>
                <w:sz w:val="22"/>
                <w:szCs w:val="22"/>
              </w:rPr>
              <w:t xml:space="preserve">ΥΠΟΔΕΙΓΜΑ </w:t>
            </w:r>
            <w:r w:rsidRPr="00F63A8C">
              <w:rPr>
                <w:rFonts w:ascii="Calibri" w:hAnsi="Calibri"/>
                <w:color w:val="000000"/>
                <w:sz w:val="22"/>
                <w:szCs w:val="22"/>
                <w:lang w:val="en-US"/>
              </w:rPr>
              <w:t>1</w:t>
            </w:r>
            <w:r w:rsidR="005D55D3" w:rsidRPr="00F63A8C">
              <w:rPr>
                <w:rFonts w:ascii="Calibri" w:hAnsi="Calibri"/>
                <w:color w:val="000000"/>
                <w:sz w:val="22"/>
                <w:szCs w:val="22"/>
              </w:rPr>
              <w:t>.1</w:t>
            </w:r>
            <w:r w:rsidR="003C08E6" w:rsidRPr="00F63A8C">
              <w:rPr>
                <w:rFonts w:ascii="Calibri" w:hAnsi="Calibri"/>
                <w:color w:val="000000"/>
                <w:sz w:val="22"/>
                <w:szCs w:val="22"/>
              </w:rPr>
              <w:t>:</w:t>
            </w:r>
          </w:p>
        </w:tc>
        <w:tc>
          <w:tcPr>
            <w:tcW w:w="7731" w:type="dxa"/>
            <w:shd w:val="clear" w:color="auto" w:fill="F3F3F3"/>
            <w:noWrap/>
            <w:vAlign w:val="center"/>
          </w:tcPr>
          <w:p w14:paraId="573C92A3" w14:textId="4F210CC2" w:rsidR="003C08E6" w:rsidRPr="00F63A8C" w:rsidRDefault="00682A27" w:rsidP="002C4D2A">
            <w:pPr>
              <w:spacing w:before="120"/>
              <w:ind w:left="164"/>
              <w:jc w:val="both"/>
              <w:rPr>
                <w:rFonts w:ascii="Calibri" w:hAnsi="Calibri"/>
                <w:color w:val="000000"/>
                <w:sz w:val="22"/>
                <w:szCs w:val="22"/>
              </w:rPr>
            </w:pPr>
            <w:r w:rsidRPr="00F63A8C">
              <w:rPr>
                <w:rFonts w:asciiTheme="minorHAnsi" w:hAnsiTheme="minorHAnsi"/>
                <w:sz w:val="22"/>
              </w:rPr>
              <w:t>ΑΠΟΦΑΣΗ ΟΡΙΣΜΟΥ ΚΑΤΑΧΩΡΙΣΤΗ ΣΕ ΔΠΕ ή ΔΔΕ</w:t>
            </w:r>
            <w:r w:rsidR="00524273" w:rsidRPr="00F63A8C">
              <w:rPr>
                <w:rFonts w:asciiTheme="minorHAnsi" w:hAnsiTheme="minorHAnsi"/>
                <w:sz w:val="22"/>
              </w:rPr>
              <w:t xml:space="preserve"> (ΥΠΟΕΡΓΟ 1)</w:t>
            </w:r>
          </w:p>
        </w:tc>
      </w:tr>
      <w:tr w:rsidR="00524273" w:rsidRPr="00C35519" w14:paraId="11331790" w14:textId="77777777" w:rsidTr="00214725">
        <w:trPr>
          <w:trHeight w:val="600"/>
          <w:jc w:val="center"/>
        </w:trPr>
        <w:tc>
          <w:tcPr>
            <w:tcW w:w="1913" w:type="dxa"/>
            <w:shd w:val="clear" w:color="auto" w:fill="F3F3F3"/>
            <w:noWrap/>
            <w:vAlign w:val="center"/>
          </w:tcPr>
          <w:p w14:paraId="47230B3A" w14:textId="4AF9CC07" w:rsidR="00524273" w:rsidRPr="00F63A8C" w:rsidRDefault="00524273" w:rsidP="00B652A9">
            <w:pPr>
              <w:ind w:firstLine="111"/>
              <w:rPr>
                <w:rFonts w:ascii="Calibri" w:hAnsi="Calibri"/>
                <w:color w:val="000000"/>
                <w:sz w:val="22"/>
                <w:szCs w:val="22"/>
              </w:rPr>
            </w:pPr>
            <w:r w:rsidRPr="00F63A8C">
              <w:rPr>
                <w:rFonts w:ascii="Calibri" w:hAnsi="Calibri"/>
                <w:sz w:val="22"/>
              </w:rPr>
              <w:t>ΥΠΟΔΕΙΓΜΑ 1.2:</w:t>
            </w:r>
          </w:p>
        </w:tc>
        <w:tc>
          <w:tcPr>
            <w:tcW w:w="7731" w:type="dxa"/>
            <w:shd w:val="clear" w:color="auto" w:fill="F3F3F3"/>
            <w:noWrap/>
            <w:vAlign w:val="center"/>
          </w:tcPr>
          <w:p w14:paraId="26727D06" w14:textId="2F9D9214" w:rsidR="00524273" w:rsidRPr="00F63A8C" w:rsidRDefault="00524273" w:rsidP="001307C1">
            <w:pPr>
              <w:spacing w:before="120"/>
              <w:ind w:left="164"/>
              <w:jc w:val="both"/>
              <w:rPr>
                <w:rFonts w:asciiTheme="minorHAnsi" w:hAnsiTheme="minorHAnsi"/>
                <w:sz w:val="22"/>
              </w:rPr>
            </w:pPr>
            <w:r w:rsidRPr="00F63A8C">
              <w:rPr>
                <w:rFonts w:ascii="Calibri" w:hAnsi="Calibri"/>
                <w:sz w:val="22"/>
              </w:rPr>
              <w:t xml:space="preserve">ΑΠΟΦΑΣΗ ΟΡΙΣΜΟΥ </w:t>
            </w:r>
            <w:r w:rsidRPr="00F63A8C">
              <w:rPr>
                <w:rFonts w:asciiTheme="minorHAnsi" w:eastAsia="Calibri" w:hAnsiTheme="minorHAnsi" w:cs="Calibri"/>
                <w:sz w:val="22"/>
                <w:lang w:eastAsia="en-US"/>
              </w:rPr>
              <w:t>ΚΑΤΑΧΩΡΙΣΤΗ ΣΤΗΝ ΠΕΡΙΦΕΡΕΙΑΚΗ Δ/ΝΣΗ ΠΡΩΤΟΒΑΘΜΙΑΣ ΚΑΙ ΔΕΥΤΕΡΟΒΑΘΜΙΑΣ ΕΚΠΑΙΔΕΥΣΗΣ (</w:t>
            </w:r>
            <w:r w:rsidRPr="00F63A8C">
              <w:rPr>
                <w:rFonts w:asciiTheme="minorHAnsi" w:hAnsiTheme="minorHAnsi"/>
                <w:sz w:val="22"/>
              </w:rPr>
              <w:t xml:space="preserve">ΥΠΟΕΡΓΟ </w:t>
            </w:r>
            <w:r w:rsidRPr="00F63A8C">
              <w:rPr>
                <w:rFonts w:asciiTheme="minorHAnsi" w:eastAsia="Calibri" w:hAnsiTheme="minorHAnsi" w:cs="Calibri"/>
                <w:sz w:val="22"/>
                <w:lang w:eastAsia="en-US"/>
              </w:rPr>
              <w:t>2)</w:t>
            </w:r>
          </w:p>
        </w:tc>
      </w:tr>
      <w:tr w:rsidR="001644CB" w:rsidRPr="00C35519" w14:paraId="30018AA0" w14:textId="77777777" w:rsidTr="00214725">
        <w:trPr>
          <w:trHeight w:val="600"/>
          <w:jc w:val="center"/>
        </w:trPr>
        <w:tc>
          <w:tcPr>
            <w:tcW w:w="1913" w:type="dxa"/>
            <w:shd w:val="clear" w:color="auto" w:fill="F3F3F3"/>
            <w:noWrap/>
            <w:vAlign w:val="center"/>
            <w:hideMark/>
          </w:tcPr>
          <w:p w14:paraId="25E96756" w14:textId="77777777" w:rsidR="001644CB" w:rsidRPr="00C35519" w:rsidRDefault="005F56E6" w:rsidP="00B652A9">
            <w:pPr>
              <w:ind w:firstLine="111"/>
              <w:rPr>
                <w:rFonts w:ascii="Calibri" w:hAnsi="Calibri"/>
                <w:color w:val="000000"/>
                <w:sz w:val="22"/>
                <w:szCs w:val="22"/>
              </w:rPr>
            </w:pPr>
            <w:r w:rsidRPr="00C35519">
              <w:rPr>
                <w:rFonts w:ascii="Calibri" w:hAnsi="Calibri"/>
                <w:color w:val="000000"/>
                <w:sz w:val="22"/>
                <w:szCs w:val="22"/>
              </w:rPr>
              <w:t xml:space="preserve">ΥΠΟΔΕΙΓΜΑ </w:t>
            </w:r>
            <w:r w:rsidRPr="00C35519">
              <w:rPr>
                <w:rFonts w:ascii="Calibri" w:hAnsi="Calibri"/>
                <w:color w:val="000000"/>
                <w:sz w:val="22"/>
                <w:szCs w:val="22"/>
                <w:lang w:val="en-US"/>
              </w:rPr>
              <w:t>2</w:t>
            </w:r>
            <w:r w:rsidR="001644CB" w:rsidRPr="00C35519">
              <w:rPr>
                <w:rFonts w:ascii="Calibri" w:hAnsi="Calibri"/>
                <w:color w:val="000000"/>
                <w:sz w:val="22"/>
                <w:szCs w:val="22"/>
              </w:rPr>
              <w:t>.1:</w:t>
            </w:r>
          </w:p>
        </w:tc>
        <w:tc>
          <w:tcPr>
            <w:tcW w:w="7731" w:type="dxa"/>
            <w:shd w:val="clear" w:color="auto" w:fill="F3F3F3"/>
            <w:noWrap/>
            <w:vAlign w:val="center"/>
            <w:hideMark/>
          </w:tcPr>
          <w:p w14:paraId="062E0EFC" w14:textId="115E79A2" w:rsidR="001644CB" w:rsidRPr="000C4A51" w:rsidRDefault="002144C0" w:rsidP="001307C1">
            <w:pPr>
              <w:spacing w:before="120"/>
              <w:ind w:left="164"/>
              <w:jc w:val="both"/>
              <w:rPr>
                <w:rFonts w:asciiTheme="minorHAnsi" w:hAnsiTheme="minorHAnsi"/>
                <w:sz w:val="22"/>
              </w:rPr>
            </w:pPr>
            <w:r w:rsidRPr="000C4A51">
              <w:rPr>
                <w:rFonts w:asciiTheme="minorHAnsi" w:hAnsiTheme="minorHAnsi"/>
                <w:sz w:val="22"/>
              </w:rPr>
              <w:t>ΣΧΕΔΙΟ ΣΥΜΒΑΣΗΣ ΑΝΑΠΛΗΡΩΤΗ ΕΚΠΑΙΔΕΥΤΙΚΟΥ/ΕΕΠ/ΕΒΠ ΠΡΩΤΟΒΑΘΜΙΑΣ/ ΔΕΥΤΕΡΟΒΑΘΜΙΑΣ ΕΚΠΑΙΔΕΥΣΗΣ (ΠΛΗΡΟΥΣ ΩΡΑΡΙΟΥ) (ΥΠΟΕΡΓΑ 1 &amp; 2)</w:t>
            </w:r>
          </w:p>
        </w:tc>
      </w:tr>
      <w:tr w:rsidR="001644CB" w:rsidRPr="00C35519" w14:paraId="16C9A63B" w14:textId="77777777" w:rsidTr="00214725">
        <w:trPr>
          <w:trHeight w:val="600"/>
          <w:jc w:val="center"/>
        </w:trPr>
        <w:tc>
          <w:tcPr>
            <w:tcW w:w="1913" w:type="dxa"/>
            <w:shd w:val="clear" w:color="auto" w:fill="F3F3F3"/>
            <w:noWrap/>
            <w:vAlign w:val="center"/>
            <w:hideMark/>
          </w:tcPr>
          <w:p w14:paraId="462FF4FD" w14:textId="77777777" w:rsidR="001644CB" w:rsidRPr="00C35519" w:rsidRDefault="001644CB" w:rsidP="00B652A9">
            <w:pPr>
              <w:ind w:firstLine="111"/>
              <w:rPr>
                <w:rFonts w:ascii="Calibri" w:hAnsi="Calibri"/>
                <w:color w:val="000000"/>
                <w:sz w:val="22"/>
                <w:szCs w:val="22"/>
              </w:rPr>
            </w:pPr>
            <w:r w:rsidRPr="00C35519">
              <w:rPr>
                <w:rFonts w:ascii="Calibri" w:hAnsi="Calibri"/>
                <w:color w:val="000000"/>
                <w:sz w:val="22"/>
                <w:szCs w:val="22"/>
              </w:rPr>
              <w:t xml:space="preserve">ΥΠΟΔΕΙΓΜΑ </w:t>
            </w:r>
            <w:r w:rsidR="00334B80" w:rsidRPr="00C35519">
              <w:rPr>
                <w:rFonts w:ascii="Calibri" w:hAnsi="Calibri"/>
                <w:color w:val="000000"/>
                <w:sz w:val="22"/>
                <w:szCs w:val="22"/>
                <w:lang w:val="en-US"/>
              </w:rPr>
              <w:t>2</w:t>
            </w:r>
            <w:r w:rsidRPr="00C35519">
              <w:rPr>
                <w:rFonts w:ascii="Calibri" w:hAnsi="Calibri"/>
                <w:color w:val="000000"/>
                <w:sz w:val="22"/>
                <w:szCs w:val="22"/>
              </w:rPr>
              <w:t>.2:</w:t>
            </w:r>
          </w:p>
        </w:tc>
        <w:tc>
          <w:tcPr>
            <w:tcW w:w="7731" w:type="dxa"/>
            <w:shd w:val="clear" w:color="auto" w:fill="F3F3F3"/>
            <w:noWrap/>
            <w:vAlign w:val="center"/>
            <w:hideMark/>
          </w:tcPr>
          <w:p w14:paraId="38D67816" w14:textId="50502EEF" w:rsidR="001644CB" w:rsidRPr="000C4A51" w:rsidRDefault="00842DD2" w:rsidP="001307C1">
            <w:pPr>
              <w:spacing w:before="120"/>
              <w:ind w:left="164"/>
              <w:jc w:val="both"/>
              <w:rPr>
                <w:rFonts w:asciiTheme="minorHAnsi" w:hAnsiTheme="minorHAnsi"/>
                <w:sz w:val="22"/>
              </w:rPr>
            </w:pPr>
            <w:r w:rsidRPr="000C4A51">
              <w:rPr>
                <w:rFonts w:asciiTheme="minorHAnsi" w:hAnsiTheme="minorHAnsi"/>
                <w:sz w:val="22"/>
              </w:rPr>
              <w:t>ΣΧΕΔΙΟ ΠΕΡΙΛΗΨΗΣ ΣΥΜΒΑΣΗΣ ΑΝΑΠΛΗΡΩΤΗ ΕΚΠΑΙΔΕΥΤΙΚΟΥ/ΕΕΠ/ΕΒΠ ΠΡΩΤΟΒΑΘΜΙΑΣ/ΔΕΥΤΕΡΟΒΑΘΜΙΑΣ ΕΚΠΑΙΔΕΥΣΗΣ (ΠΛΗΡΟΥΣ ΩΡΑΡΙΟΥ) (ΥΠΟΕΡΓΑ 1 &amp; 2)</w:t>
            </w:r>
          </w:p>
        </w:tc>
      </w:tr>
      <w:tr w:rsidR="001307C1" w:rsidRPr="00C35519" w14:paraId="512BD594" w14:textId="77777777" w:rsidTr="00214725">
        <w:trPr>
          <w:trHeight w:val="600"/>
          <w:jc w:val="center"/>
        </w:trPr>
        <w:tc>
          <w:tcPr>
            <w:tcW w:w="1913" w:type="dxa"/>
            <w:shd w:val="clear" w:color="auto" w:fill="F3F3F3"/>
            <w:noWrap/>
            <w:vAlign w:val="center"/>
          </w:tcPr>
          <w:p w14:paraId="48E474CA" w14:textId="1E414D21" w:rsidR="001307C1" w:rsidRPr="00C35519" w:rsidRDefault="001307C1" w:rsidP="00B652A9">
            <w:pPr>
              <w:ind w:firstLine="111"/>
              <w:rPr>
                <w:rFonts w:ascii="Calibri" w:hAnsi="Calibri"/>
                <w:color w:val="000000"/>
                <w:sz w:val="22"/>
                <w:szCs w:val="22"/>
              </w:rPr>
            </w:pPr>
            <w:r w:rsidRPr="00C35519">
              <w:rPr>
                <w:rFonts w:asciiTheme="minorHAnsi" w:hAnsiTheme="minorHAnsi"/>
                <w:color w:val="000000"/>
                <w:sz w:val="22"/>
                <w:szCs w:val="22"/>
              </w:rPr>
              <w:t>ΥΠΟΔΕΙΓΜΑ 2.3:</w:t>
            </w:r>
          </w:p>
        </w:tc>
        <w:tc>
          <w:tcPr>
            <w:tcW w:w="7731" w:type="dxa"/>
            <w:shd w:val="clear" w:color="auto" w:fill="F3F3F3"/>
            <w:noWrap/>
            <w:vAlign w:val="center"/>
          </w:tcPr>
          <w:p w14:paraId="7F6141F2" w14:textId="320E2476" w:rsidR="001307C1" w:rsidRPr="000C4A51" w:rsidRDefault="00E54C39" w:rsidP="00693D69">
            <w:pPr>
              <w:spacing w:before="120"/>
              <w:ind w:left="164"/>
              <w:jc w:val="both"/>
              <w:rPr>
                <w:rFonts w:asciiTheme="minorHAnsi" w:hAnsiTheme="minorHAnsi"/>
                <w:sz w:val="22"/>
              </w:rPr>
            </w:pPr>
            <w:r w:rsidRPr="000C4A51">
              <w:rPr>
                <w:rFonts w:asciiTheme="minorHAnsi" w:eastAsia="Calibri" w:hAnsiTheme="minorHAnsi" w:cs="Calibri"/>
                <w:sz w:val="22"/>
                <w:lang w:eastAsia="en-US"/>
              </w:rPr>
              <w:t>ΣΧΕΔΙΟ ΣΥΜΒΑΣΗΣ ΑΝΑΠΛΗΡΩΤΗ ΕΚΠΑΙΔΕΥΤΙΚΟΥ ΠΡΩΤΟΒΑΘΜΙΑΣ ή ΔΕΥΤΕΡΟΒΑΘΜΙΑΣ ΕΚΠΑΙΔΕΥΣΗΣ (ΜΕΙΩΜΕΝΟΥ ΩΡΑΡΙΟΥ) (ΥΠΟΕΡΓΟ 1)</w:t>
            </w:r>
          </w:p>
        </w:tc>
      </w:tr>
      <w:tr w:rsidR="001307C1" w:rsidRPr="00C35519" w14:paraId="55CDFD8E" w14:textId="77777777" w:rsidTr="00214725">
        <w:trPr>
          <w:trHeight w:val="600"/>
          <w:jc w:val="center"/>
        </w:trPr>
        <w:tc>
          <w:tcPr>
            <w:tcW w:w="1913" w:type="dxa"/>
            <w:shd w:val="clear" w:color="auto" w:fill="F3F3F3"/>
            <w:noWrap/>
            <w:vAlign w:val="center"/>
          </w:tcPr>
          <w:p w14:paraId="1A003BDA" w14:textId="7D657BE2" w:rsidR="001307C1" w:rsidRPr="00C35519" w:rsidRDefault="001307C1" w:rsidP="00B652A9">
            <w:pPr>
              <w:ind w:firstLine="111"/>
              <w:rPr>
                <w:rFonts w:ascii="Calibri" w:hAnsi="Calibri"/>
                <w:color w:val="000000"/>
                <w:sz w:val="22"/>
                <w:szCs w:val="22"/>
              </w:rPr>
            </w:pPr>
            <w:r w:rsidRPr="00C35519">
              <w:rPr>
                <w:rFonts w:asciiTheme="minorHAnsi" w:hAnsiTheme="minorHAnsi"/>
                <w:color w:val="000000"/>
                <w:sz w:val="22"/>
                <w:szCs w:val="22"/>
              </w:rPr>
              <w:t>ΥΠΟΔΕΙΓΜΑ 2.4:</w:t>
            </w:r>
          </w:p>
        </w:tc>
        <w:tc>
          <w:tcPr>
            <w:tcW w:w="7731" w:type="dxa"/>
            <w:shd w:val="clear" w:color="auto" w:fill="F3F3F3"/>
            <w:noWrap/>
            <w:vAlign w:val="center"/>
          </w:tcPr>
          <w:p w14:paraId="1604EB92" w14:textId="7365B97E" w:rsidR="001307C1" w:rsidRPr="000C4A51" w:rsidRDefault="00B71654" w:rsidP="001307C1">
            <w:pPr>
              <w:spacing w:before="120"/>
              <w:ind w:left="164"/>
              <w:jc w:val="both"/>
              <w:rPr>
                <w:rFonts w:asciiTheme="minorHAnsi" w:hAnsiTheme="minorHAnsi"/>
                <w:sz w:val="22"/>
              </w:rPr>
            </w:pPr>
            <w:r w:rsidRPr="000C4A51">
              <w:rPr>
                <w:rFonts w:asciiTheme="minorHAnsi" w:eastAsia="Calibri" w:hAnsiTheme="minorHAnsi" w:cs="Calibri"/>
                <w:sz w:val="22"/>
                <w:lang w:eastAsia="en-US"/>
              </w:rPr>
              <w:t>ΣΧΕΔΙΟ ΠΕΡΙΛΗΨΗΣ ΣΥΜΒΑΣΗΣ ΑΝΑΠΛΗΡΩΤΗ ΕΚΠΑΙΔΕΥΤΙΚΟΥ ΠΡΩΤΟΒΑΘΜΙΑΣ ή ΔΕΥΤΕΡΟΒΑΘΜΙΑΣ ΕΚΠΑΙΔΕΥΣΗΣ (ΜΕΙΩΜΕΝΟΥ ΩΡΑΡΙΟΥ) (ΥΠΟΕΡΓΟ 1)</w:t>
            </w:r>
          </w:p>
        </w:tc>
      </w:tr>
      <w:tr w:rsidR="001307C1" w:rsidRPr="00C35519" w14:paraId="4814A8E4" w14:textId="77777777" w:rsidTr="00214725">
        <w:trPr>
          <w:trHeight w:val="600"/>
          <w:jc w:val="center"/>
        </w:trPr>
        <w:tc>
          <w:tcPr>
            <w:tcW w:w="1913" w:type="dxa"/>
            <w:shd w:val="clear" w:color="auto" w:fill="F3F3F3"/>
            <w:noWrap/>
            <w:vAlign w:val="center"/>
            <w:hideMark/>
          </w:tcPr>
          <w:p w14:paraId="50FAEECA" w14:textId="436D1AB7" w:rsidR="001307C1" w:rsidRPr="00C35519" w:rsidRDefault="001307C1" w:rsidP="00B652A9">
            <w:pPr>
              <w:ind w:firstLine="111"/>
              <w:rPr>
                <w:rFonts w:ascii="Calibri" w:hAnsi="Calibri"/>
                <w:color w:val="000000"/>
                <w:sz w:val="22"/>
                <w:szCs w:val="22"/>
              </w:rPr>
            </w:pPr>
            <w:r w:rsidRPr="00C35519">
              <w:rPr>
                <w:rFonts w:ascii="Calibri" w:hAnsi="Calibri"/>
                <w:color w:val="000000"/>
                <w:sz w:val="22"/>
                <w:szCs w:val="22"/>
              </w:rPr>
              <w:t xml:space="preserve">ΥΠΟΔΕΙΓΜΑ </w:t>
            </w:r>
            <w:r w:rsidRPr="00C35519">
              <w:rPr>
                <w:rFonts w:ascii="Calibri" w:hAnsi="Calibri"/>
                <w:color w:val="000000"/>
                <w:sz w:val="22"/>
                <w:szCs w:val="22"/>
                <w:lang w:val="en-US"/>
              </w:rPr>
              <w:t>2</w:t>
            </w:r>
            <w:r w:rsidRPr="00C35519">
              <w:rPr>
                <w:rFonts w:ascii="Calibri" w:hAnsi="Calibri"/>
                <w:color w:val="000000"/>
                <w:sz w:val="22"/>
                <w:szCs w:val="22"/>
              </w:rPr>
              <w:t>.5:</w:t>
            </w:r>
          </w:p>
        </w:tc>
        <w:tc>
          <w:tcPr>
            <w:tcW w:w="7731" w:type="dxa"/>
            <w:shd w:val="clear" w:color="auto" w:fill="F3F3F3"/>
            <w:noWrap/>
            <w:vAlign w:val="center"/>
            <w:hideMark/>
          </w:tcPr>
          <w:p w14:paraId="45A78E8E" w14:textId="23BEE36B" w:rsidR="001307C1" w:rsidRPr="000C4A51" w:rsidRDefault="00624833" w:rsidP="00C660BF">
            <w:pPr>
              <w:spacing w:before="120"/>
              <w:ind w:left="164"/>
              <w:jc w:val="both"/>
              <w:rPr>
                <w:rFonts w:asciiTheme="minorHAnsi" w:hAnsiTheme="minorHAnsi"/>
                <w:sz w:val="22"/>
              </w:rPr>
            </w:pPr>
            <w:r w:rsidRPr="000C4A51">
              <w:rPr>
                <w:rFonts w:asciiTheme="minorHAnsi" w:hAnsiTheme="minorHAnsi"/>
                <w:sz w:val="22"/>
              </w:rPr>
              <w:t>ΣΧΕΔΙΟ ΤΡΟΠΟΠΟΙΗΣΗΣ / ΜΕΤΑΤΡΟΠΗΣ ΣΥΜΒΑΣΗΣ ΑΝΑΠΛΗΡΩΤΗ ΕΚΠΑΙΔΕΥΤΙΚΟΥ ΜΕΙΩΜΕΝΟΥ ΩΡΑΡΙΟΥ ΣΕ ΠΛΗΡΟΥΣ ΩΡΑΡΙΟΥ (ΥΠΟΕΡΓΟ 1)</w:t>
            </w:r>
          </w:p>
        </w:tc>
      </w:tr>
      <w:tr w:rsidR="001307C1" w:rsidRPr="00C35519" w14:paraId="19E7584D" w14:textId="77777777" w:rsidTr="00214725">
        <w:trPr>
          <w:trHeight w:val="300"/>
          <w:jc w:val="center"/>
        </w:trPr>
        <w:tc>
          <w:tcPr>
            <w:tcW w:w="1913" w:type="dxa"/>
            <w:shd w:val="clear" w:color="auto" w:fill="F3F3F3"/>
            <w:noWrap/>
            <w:vAlign w:val="center"/>
          </w:tcPr>
          <w:p w14:paraId="7D0ACAAD" w14:textId="77777777" w:rsidR="001307C1" w:rsidRPr="00C35519" w:rsidRDefault="001307C1" w:rsidP="00B652A9">
            <w:pPr>
              <w:spacing w:before="120"/>
              <w:ind w:firstLine="111"/>
              <w:rPr>
                <w:rFonts w:ascii="Calibri" w:hAnsi="Calibri"/>
                <w:color w:val="000000"/>
                <w:sz w:val="22"/>
                <w:szCs w:val="22"/>
              </w:rPr>
            </w:pPr>
            <w:r w:rsidRPr="00C35519">
              <w:rPr>
                <w:rFonts w:ascii="Calibri" w:hAnsi="Calibri"/>
                <w:color w:val="000000"/>
                <w:sz w:val="22"/>
                <w:szCs w:val="22"/>
              </w:rPr>
              <w:t xml:space="preserve">ΥΠΟΔΕΙΓΜΑ </w:t>
            </w:r>
            <w:r w:rsidRPr="00C35519">
              <w:rPr>
                <w:rFonts w:ascii="Calibri" w:hAnsi="Calibri"/>
                <w:color w:val="000000"/>
                <w:sz w:val="22"/>
                <w:szCs w:val="22"/>
                <w:lang w:val="en-US"/>
              </w:rPr>
              <w:t>3</w:t>
            </w:r>
            <w:r w:rsidRPr="00C35519">
              <w:rPr>
                <w:rFonts w:ascii="Calibri" w:hAnsi="Calibri"/>
                <w:color w:val="000000"/>
                <w:sz w:val="22"/>
                <w:szCs w:val="22"/>
              </w:rPr>
              <w:t>:</w:t>
            </w:r>
          </w:p>
        </w:tc>
        <w:tc>
          <w:tcPr>
            <w:tcW w:w="7731" w:type="dxa"/>
            <w:shd w:val="clear" w:color="auto" w:fill="F3F3F3"/>
            <w:noWrap/>
            <w:vAlign w:val="center"/>
          </w:tcPr>
          <w:p w14:paraId="220E4E87" w14:textId="77777777" w:rsidR="001307C1" w:rsidRPr="00C35519" w:rsidRDefault="001307C1" w:rsidP="002C4D2A">
            <w:pPr>
              <w:spacing w:before="120"/>
              <w:ind w:left="164"/>
              <w:jc w:val="both"/>
              <w:rPr>
                <w:rFonts w:asciiTheme="minorHAnsi" w:hAnsiTheme="minorHAnsi"/>
                <w:sz w:val="22"/>
              </w:rPr>
            </w:pPr>
            <w:r w:rsidRPr="00C35519">
              <w:rPr>
                <w:rFonts w:asciiTheme="minorHAnsi" w:hAnsiTheme="minorHAnsi"/>
                <w:sz w:val="22"/>
              </w:rPr>
              <w:t>ΔΕΛΤΙΟ ΑΠΟΓΡΑΦΗΣ ΑΝΑΠΛΗΡΩΤΗ</w:t>
            </w:r>
          </w:p>
        </w:tc>
      </w:tr>
      <w:tr w:rsidR="001307C1" w:rsidRPr="00C35519" w14:paraId="218B2FBB" w14:textId="77777777" w:rsidTr="00214725">
        <w:trPr>
          <w:trHeight w:val="300"/>
          <w:jc w:val="center"/>
        </w:trPr>
        <w:tc>
          <w:tcPr>
            <w:tcW w:w="1913" w:type="dxa"/>
            <w:shd w:val="clear" w:color="auto" w:fill="F3F3F3"/>
            <w:noWrap/>
            <w:vAlign w:val="center"/>
          </w:tcPr>
          <w:p w14:paraId="5B3351D8" w14:textId="10820747" w:rsidR="001307C1" w:rsidRPr="00C35519" w:rsidRDefault="001307C1" w:rsidP="00B652A9">
            <w:pPr>
              <w:spacing w:before="120"/>
              <w:ind w:firstLine="111"/>
              <w:rPr>
                <w:rFonts w:ascii="Calibri" w:hAnsi="Calibri"/>
                <w:color w:val="000000"/>
                <w:sz w:val="22"/>
                <w:szCs w:val="22"/>
              </w:rPr>
            </w:pPr>
            <w:r w:rsidRPr="00C35519">
              <w:rPr>
                <w:rFonts w:ascii="Calibri" w:hAnsi="Calibri"/>
                <w:color w:val="000000"/>
                <w:sz w:val="22"/>
                <w:szCs w:val="22"/>
              </w:rPr>
              <w:t>ΥΠΟΔΕΙΓΜΑ 4</w:t>
            </w:r>
            <w:r w:rsidR="00663978">
              <w:rPr>
                <w:rFonts w:ascii="Calibri" w:hAnsi="Calibri"/>
                <w:color w:val="000000"/>
                <w:sz w:val="22"/>
                <w:szCs w:val="22"/>
              </w:rPr>
              <w:t>.1</w:t>
            </w:r>
            <w:r w:rsidRPr="00C35519">
              <w:rPr>
                <w:rFonts w:ascii="Calibri" w:hAnsi="Calibri"/>
                <w:color w:val="000000"/>
                <w:sz w:val="22"/>
                <w:szCs w:val="22"/>
              </w:rPr>
              <w:t xml:space="preserve">: </w:t>
            </w:r>
          </w:p>
        </w:tc>
        <w:tc>
          <w:tcPr>
            <w:tcW w:w="7731" w:type="dxa"/>
            <w:shd w:val="clear" w:color="auto" w:fill="F3F3F3"/>
            <w:noWrap/>
            <w:vAlign w:val="center"/>
          </w:tcPr>
          <w:p w14:paraId="5AD7BD6F" w14:textId="65E51766" w:rsidR="001307C1" w:rsidRPr="00A73925" w:rsidRDefault="007A17F9" w:rsidP="00663C95">
            <w:pPr>
              <w:ind w:left="164"/>
              <w:jc w:val="both"/>
              <w:rPr>
                <w:rFonts w:ascii="Calibri" w:hAnsi="Calibri"/>
                <w:color w:val="000000"/>
                <w:sz w:val="22"/>
                <w:szCs w:val="22"/>
              </w:rPr>
            </w:pPr>
            <w:r w:rsidRPr="00A73925">
              <w:rPr>
                <w:rFonts w:asciiTheme="minorHAnsi" w:hAnsiTheme="minorHAnsi" w:cs="Calibri"/>
                <w:sz w:val="22"/>
              </w:rPr>
              <w:t xml:space="preserve">ΣΧΕΔΙΟ ΑΠΟΦΑΣΗΣ ΤΟΠΟΘΕΤΗΣΗΣ - </w:t>
            </w:r>
            <w:r w:rsidR="00663978" w:rsidRPr="00A73925">
              <w:rPr>
                <w:rFonts w:asciiTheme="minorHAnsi" w:hAnsiTheme="minorHAnsi" w:cs="Calibri"/>
                <w:sz w:val="22"/>
              </w:rPr>
              <w:t>ΔΙΑΘΕΣΗΣ ΑΝΑΠΛΗΡΩΤΗ ΕΚΠΑΙΔΕΥΤΙΚΟΥ/ΕΕΠ/ΕΒΠ ΣΕ ΣΧΟΛΙΚΕΣ ΜΟΝΑΔΕΣ (ΥΠΟΕΡΓΟ 1)</w:t>
            </w:r>
          </w:p>
        </w:tc>
      </w:tr>
      <w:tr w:rsidR="008C7FDF" w:rsidRPr="00C35519" w14:paraId="4D3E5B40" w14:textId="77777777" w:rsidTr="00214725">
        <w:trPr>
          <w:trHeight w:val="300"/>
          <w:jc w:val="center"/>
        </w:trPr>
        <w:tc>
          <w:tcPr>
            <w:tcW w:w="1913" w:type="dxa"/>
            <w:shd w:val="clear" w:color="auto" w:fill="F3F3F3"/>
            <w:noWrap/>
            <w:vAlign w:val="center"/>
          </w:tcPr>
          <w:p w14:paraId="3C111F02" w14:textId="29C745B0" w:rsidR="008C7FDF" w:rsidRPr="008C7FDF" w:rsidRDefault="008C7FDF" w:rsidP="00B652A9">
            <w:pPr>
              <w:spacing w:before="120"/>
              <w:ind w:firstLine="111"/>
              <w:rPr>
                <w:rFonts w:ascii="Calibri" w:hAnsi="Calibri"/>
                <w:color w:val="000000"/>
                <w:sz w:val="22"/>
                <w:szCs w:val="22"/>
                <w:highlight w:val="yellow"/>
              </w:rPr>
            </w:pPr>
            <w:r w:rsidRPr="00A73925">
              <w:rPr>
                <w:rFonts w:ascii="Calibri" w:hAnsi="Calibri"/>
                <w:color w:val="000000"/>
                <w:sz w:val="22"/>
                <w:szCs w:val="22"/>
              </w:rPr>
              <w:t>ΥΠΟΔΕΙΓΜΑ 4.2:</w:t>
            </w:r>
          </w:p>
        </w:tc>
        <w:tc>
          <w:tcPr>
            <w:tcW w:w="7731" w:type="dxa"/>
            <w:shd w:val="clear" w:color="auto" w:fill="F3F3F3"/>
            <w:noWrap/>
            <w:vAlign w:val="center"/>
          </w:tcPr>
          <w:p w14:paraId="77DF5149" w14:textId="0042E039" w:rsidR="008C7FDF" w:rsidRPr="00A73925" w:rsidRDefault="008C7FDF" w:rsidP="00663C95">
            <w:pPr>
              <w:spacing w:before="120"/>
              <w:ind w:left="164"/>
              <w:jc w:val="both"/>
              <w:rPr>
                <w:rFonts w:asciiTheme="minorHAnsi" w:hAnsiTheme="minorHAnsi"/>
                <w:sz w:val="22"/>
              </w:rPr>
            </w:pPr>
            <w:r w:rsidRPr="00A73925">
              <w:rPr>
                <w:rFonts w:asciiTheme="minorHAnsi" w:hAnsiTheme="minorHAnsi"/>
                <w:sz w:val="22"/>
              </w:rPr>
              <w:t>ΣΧΕΔΙΟ ΑΠΟΦΑΣΗΣ ΤΟΠΟΘΕΤΗΣΗΣ ΑΝΑΠΛΗΡΩΤΗ ΕΕΠ ΣΕ ΣΧΟΛΙΚΕΣ ΜΟΝΑΔΕΣ ΤΟΥ/ΤΩΝ ΣΔΕΥ (ΥΠΟΕΡΓΟ 2)</w:t>
            </w:r>
          </w:p>
        </w:tc>
      </w:tr>
      <w:tr w:rsidR="001307C1" w:rsidRPr="00C35519" w14:paraId="1D93F22A" w14:textId="77777777" w:rsidTr="00214725">
        <w:trPr>
          <w:trHeight w:val="300"/>
          <w:jc w:val="center"/>
        </w:trPr>
        <w:tc>
          <w:tcPr>
            <w:tcW w:w="1913" w:type="dxa"/>
            <w:shd w:val="clear" w:color="auto" w:fill="F3F3F3"/>
            <w:noWrap/>
            <w:vAlign w:val="center"/>
          </w:tcPr>
          <w:p w14:paraId="73B2DBB1" w14:textId="77777777" w:rsidR="001307C1" w:rsidRPr="00A73925" w:rsidRDefault="001307C1" w:rsidP="00B652A9">
            <w:pPr>
              <w:spacing w:before="120"/>
              <w:ind w:firstLine="111"/>
              <w:rPr>
                <w:rFonts w:ascii="Calibri" w:hAnsi="Calibri"/>
                <w:color w:val="000000"/>
                <w:sz w:val="22"/>
                <w:szCs w:val="22"/>
                <w:lang w:val="en-US"/>
              </w:rPr>
            </w:pPr>
            <w:r w:rsidRPr="00A73925">
              <w:rPr>
                <w:rFonts w:ascii="Calibri" w:hAnsi="Calibri"/>
                <w:color w:val="000000"/>
                <w:sz w:val="22"/>
                <w:szCs w:val="22"/>
              </w:rPr>
              <w:t>ΥΠΟΔΕΙΓΜΑ 5.1</w:t>
            </w:r>
            <w:r w:rsidRPr="00A73925">
              <w:rPr>
                <w:rFonts w:ascii="Calibri" w:hAnsi="Calibri"/>
                <w:color w:val="000000"/>
                <w:sz w:val="22"/>
                <w:szCs w:val="22"/>
                <w:lang w:val="en-US"/>
              </w:rPr>
              <w:t>:</w:t>
            </w:r>
          </w:p>
        </w:tc>
        <w:tc>
          <w:tcPr>
            <w:tcW w:w="7731" w:type="dxa"/>
            <w:shd w:val="clear" w:color="auto" w:fill="F3F3F3"/>
            <w:noWrap/>
            <w:vAlign w:val="center"/>
          </w:tcPr>
          <w:p w14:paraId="2FA30F6F" w14:textId="1456AB18" w:rsidR="001307C1" w:rsidRPr="00A73925" w:rsidRDefault="001307C1" w:rsidP="002C4D2A">
            <w:pPr>
              <w:spacing w:before="120"/>
              <w:ind w:left="164"/>
              <w:jc w:val="both"/>
              <w:rPr>
                <w:rFonts w:asciiTheme="minorHAnsi" w:hAnsiTheme="minorHAnsi"/>
                <w:sz w:val="22"/>
              </w:rPr>
            </w:pPr>
            <w:r w:rsidRPr="00A73925">
              <w:rPr>
                <w:rFonts w:asciiTheme="minorHAnsi" w:hAnsiTheme="minorHAnsi"/>
                <w:sz w:val="22"/>
              </w:rPr>
              <w:t>ΠΡΑΞΗ ΑΝΑΛΗΨΗΣ ΓΙΑ ΤΗΝ ΠΡΩΤΟΒΑΘΜΙΑ ΕΚΠΑΙΔΕΥΣΗ</w:t>
            </w:r>
            <w:r w:rsidR="00246D8A" w:rsidRPr="00A73925">
              <w:rPr>
                <w:rFonts w:asciiTheme="minorHAnsi" w:hAnsiTheme="minorHAnsi"/>
                <w:sz w:val="22"/>
              </w:rPr>
              <w:t xml:space="preserve"> ΚΑΙ ΚΕΔΑΣΥ</w:t>
            </w:r>
          </w:p>
        </w:tc>
      </w:tr>
      <w:tr w:rsidR="001307C1" w:rsidRPr="00C35519" w14:paraId="18743F89" w14:textId="77777777" w:rsidTr="00214725">
        <w:trPr>
          <w:trHeight w:val="300"/>
          <w:jc w:val="center"/>
        </w:trPr>
        <w:tc>
          <w:tcPr>
            <w:tcW w:w="1913" w:type="dxa"/>
            <w:shd w:val="clear" w:color="auto" w:fill="F3F3F3"/>
            <w:noWrap/>
            <w:vAlign w:val="center"/>
          </w:tcPr>
          <w:p w14:paraId="4FBDEAC2" w14:textId="77777777" w:rsidR="001307C1" w:rsidRPr="00A73925" w:rsidRDefault="001307C1" w:rsidP="00B652A9">
            <w:pPr>
              <w:spacing w:before="120"/>
              <w:ind w:firstLine="111"/>
              <w:rPr>
                <w:rFonts w:ascii="Calibri" w:hAnsi="Calibri"/>
                <w:color w:val="000000"/>
                <w:sz w:val="22"/>
                <w:szCs w:val="22"/>
              </w:rPr>
            </w:pPr>
            <w:r w:rsidRPr="00A73925">
              <w:rPr>
                <w:rFonts w:ascii="Calibri" w:hAnsi="Calibri"/>
                <w:color w:val="000000"/>
                <w:sz w:val="22"/>
                <w:szCs w:val="22"/>
              </w:rPr>
              <w:t>ΥΠΟΔΕΙΓΜΑ 5.2:</w:t>
            </w:r>
          </w:p>
        </w:tc>
        <w:tc>
          <w:tcPr>
            <w:tcW w:w="7731" w:type="dxa"/>
            <w:shd w:val="clear" w:color="auto" w:fill="F3F3F3"/>
            <w:noWrap/>
            <w:vAlign w:val="center"/>
          </w:tcPr>
          <w:p w14:paraId="43E3E27A" w14:textId="77777777" w:rsidR="001307C1" w:rsidRPr="00A73925" w:rsidRDefault="001307C1" w:rsidP="00DF4B54">
            <w:pPr>
              <w:spacing w:before="120"/>
              <w:ind w:left="164"/>
              <w:jc w:val="both"/>
              <w:rPr>
                <w:rFonts w:asciiTheme="minorHAnsi" w:hAnsiTheme="minorHAnsi"/>
                <w:sz w:val="22"/>
              </w:rPr>
            </w:pPr>
            <w:r w:rsidRPr="00A73925">
              <w:rPr>
                <w:rFonts w:asciiTheme="minorHAnsi" w:hAnsiTheme="minorHAnsi"/>
                <w:sz w:val="22"/>
              </w:rPr>
              <w:t>ΒΕΒΑΙΩΣΗ ΠΡΑΞΗΣ ΑΝΑΛΗΨΗΣ ΓΙΑ ΤΗΝ ΔΕΥΤΕΡΟΒΑΘΜΙΑ ΕΚΠΑΙΔΕΥΣΗ</w:t>
            </w:r>
          </w:p>
        </w:tc>
      </w:tr>
      <w:tr w:rsidR="001307C1" w:rsidRPr="00C35519" w14:paraId="35A78987" w14:textId="77777777" w:rsidTr="00214725">
        <w:trPr>
          <w:trHeight w:val="300"/>
          <w:jc w:val="center"/>
        </w:trPr>
        <w:tc>
          <w:tcPr>
            <w:tcW w:w="1913" w:type="dxa"/>
            <w:shd w:val="clear" w:color="auto" w:fill="F3F3F3"/>
            <w:noWrap/>
            <w:vAlign w:val="center"/>
          </w:tcPr>
          <w:p w14:paraId="3EB61CBF" w14:textId="77777777" w:rsidR="001307C1" w:rsidRPr="005E7D2F" w:rsidRDefault="001307C1" w:rsidP="0052528C">
            <w:pPr>
              <w:spacing w:before="120"/>
              <w:ind w:firstLine="111"/>
              <w:rPr>
                <w:rFonts w:ascii="Calibri" w:hAnsi="Calibri"/>
                <w:color w:val="000000"/>
                <w:sz w:val="22"/>
                <w:szCs w:val="22"/>
              </w:rPr>
            </w:pPr>
            <w:r w:rsidRPr="005E7D2F">
              <w:rPr>
                <w:rFonts w:ascii="Calibri" w:hAnsi="Calibri"/>
                <w:color w:val="000000"/>
                <w:sz w:val="22"/>
                <w:szCs w:val="22"/>
              </w:rPr>
              <w:t xml:space="preserve">ΥΠΟΔΕΙΓΜΑ 6.1: </w:t>
            </w:r>
          </w:p>
        </w:tc>
        <w:tc>
          <w:tcPr>
            <w:tcW w:w="7731" w:type="dxa"/>
            <w:shd w:val="clear" w:color="auto" w:fill="F3F3F3"/>
            <w:noWrap/>
            <w:vAlign w:val="center"/>
          </w:tcPr>
          <w:p w14:paraId="6B79AB25" w14:textId="4E04CCA3" w:rsidR="001307C1" w:rsidRPr="004E41B2" w:rsidRDefault="00EF7995" w:rsidP="00D2006B">
            <w:pPr>
              <w:spacing w:before="120"/>
              <w:ind w:left="164"/>
              <w:jc w:val="both"/>
              <w:rPr>
                <w:rFonts w:ascii="Calibri" w:hAnsi="Calibri"/>
                <w:color w:val="000000"/>
                <w:sz w:val="22"/>
                <w:szCs w:val="22"/>
              </w:rPr>
            </w:pPr>
            <w:r w:rsidRPr="004E41B2">
              <w:rPr>
                <w:rFonts w:asciiTheme="minorHAnsi" w:hAnsiTheme="minorHAnsi"/>
                <w:sz w:val="22"/>
              </w:rPr>
              <w:t>ΗΜΕΡΗΣΙΟ ΑΤΟΜΙΚΟ ΑΠΟΥΣΙΟΛΟΓΙΟ ΑΝΑΠΛΗΡΩΤΗ/ΤΡΙΑΣ ΕΚΠΑΙΔΕΥΤΙΚΟΥ (ΥΠΟΕΡΓΟ 1)</w:t>
            </w:r>
          </w:p>
        </w:tc>
      </w:tr>
      <w:tr w:rsidR="001307C1" w:rsidRPr="00C35519" w14:paraId="7E476916" w14:textId="77777777" w:rsidTr="00214725">
        <w:trPr>
          <w:trHeight w:val="300"/>
          <w:jc w:val="center"/>
        </w:trPr>
        <w:tc>
          <w:tcPr>
            <w:tcW w:w="1913" w:type="dxa"/>
            <w:shd w:val="clear" w:color="auto" w:fill="F3F3F3"/>
            <w:noWrap/>
            <w:vAlign w:val="center"/>
          </w:tcPr>
          <w:p w14:paraId="7753C6D9" w14:textId="4CD94759" w:rsidR="001307C1" w:rsidRPr="005E7D2F" w:rsidRDefault="001307C1" w:rsidP="00B652A9">
            <w:pPr>
              <w:spacing w:before="120"/>
              <w:ind w:firstLine="111"/>
              <w:rPr>
                <w:rFonts w:ascii="Calibri" w:hAnsi="Calibri"/>
                <w:color w:val="000000"/>
                <w:sz w:val="22"/>
                <w:szCs w:val="22"/>
              </w:rPr>
            </w:pPr>
            <w:r w:rsidRPr="005E7D2F">
              <w:rPr>
                <w:rFonts w:ascii="Calibri" w:hAnsi="Calibri"/>
                <w:color w:val="000000"/>
                <w:sz w:val="22"/>
                <w:szCs w:val="22"/>
              </w:rPr>
              <w:t>ΥΠΟΔΕΙΓΜΑ 6</w:t>
            </w:r>
            <w:r w:rsidR="00330C69" w:rsidRPr="005E7D2F">
              <w:rPr>
                <w:rFonts w:ascii="Calibri" w:hAnsi="Calibri"/>
                <w:color w:val="000000"/>
                <w:sz w:val="22"/>
                <w:szCs w:val="22"/>
              </w:rPr>
              <w:t>.2</w:t>
            </w:r>
            <w:r w:rsidRPr="005E7D2F">
              <w:rPr>
                <w:rFonts w:ascii="Calibri" w:hAnsi="Calibri"/>
                <w:color w:val="000000"/>
                <w:sz w:val="22"/>
                <w:szCs w:val="22"/>
              </w:rPr>
              <w:t xml:space="preserve">: </w:t>
            </w:r>
          </w:p>
        </w:tc>
        <w:tc>
          <w:tcPr>
            <w:tcW w:w="7731" w:type="dxa"/>
            <w:shd w:val="clear" w:color="auto" w:fill="F3F3F3"/>
            <w:noWrap/>
            <w:vAlign w:val="center"/>
          </w:tcPr>
          <w:p w14:paraId="6400659F" w14:textId="1B60B81F" w:rsidR="001307C1" w:rsidRPr="004E41B2" w:rsidRDefault="00DF55E3" w:rsidP="00D2006B">
            <w:pPr>
              <w:spacing w:before="120"/>
              <w:ind w:left="164"/>
              <w:jc w:val="both"/>
              <w:rPr>
                <w:rFonts w:ascii="Calibri" w:hAnsi="Calibri"/>
                <w:color w:val="000000"/>
                <w:sz w:val="22"/>
                <w:szCs w:val="22"/>
              </w:rPr>
            </w:pPr>
            <w:r w:rsidRPr="004E41B2">
              <w:rPr>
                <w:rFonts w:asciiTheme="minorHAnsi" w:hAnsiTheme="minorHAnsi"/>
                <w:sz w:val="22"/>
              </w:rPr>
              <w:t>ΗΜΕΡΗΣΙΟ ΑΤΟΜΙΚΟ ΑΠΟΥΣΙΟΛΟΓΙΟ ΑΝΑΠΛΗΡΩΤΩΝ ΕΕΠ/ΕΒΠ (ΥΠΟΕΡΓΑ 1 &amp; 2)</w:t>
            </w:r>
          </w:p>
        </w:tc>
      </w:tr>
      <w:tr w:rsidR="004E41B2" w:rsidRPr="00C35519" w14:paraId="33762225" w14:textId="77777777" w:rsidTr="00214725">
        <w:trPr>
          <w:trHeight w:val="300"/>
          <w:jc w:val="center"/>
        </w:trPr>
        <w:tc>
          <w:tcPr>
            <w:tcW w:w="1913" w:type="dxa"/>
            <w:shd w:val="clear" w:color="auto" w:fill="F3F3F3"/>
            <w:noWrap/>
            <w:vAlign w:val="center"/>
          </w:tcPr>
          <w:p w14:paraId="3AFCBC1F" w14:textId="1E790AB1" w:rsidR="004E41B2" w:rsidRPr="005E7D2F" w:rsidRDefault="004E41B2" w:rsidP="00336624">
            <w:pPr>
              <w:spacing w:before="120"/>
              <w:ind w:firstLine="111"/>
              <w:rPr>
                <w:rFonts w:ascii="Calibri" w:hAnsi="Calibri"/>
                <w:color w:val="000000"/>
                <w:sz w:val="22"/>
                <w:szCs w:val="22"/>
              </w:rPr>
            </w:pPr>
            <w:r w:rsidRPr="005E7D2F">
              <w:rPr>
                <w:rFonts w:ascii="Calibri" w:hAnsi="Calibri"/>
                <w:color w:val="000000"/>
                <w:sz w:val="22"/>
                <w:szCs w:val="22"/>
              </w:rPr>
              <w:t>ΥΠΟΔΕΙΓΜΑ 6.</w:t>
            </w:r>
            <w:r>
              <w:rPr>
                <w:rFonts w:ascii="Calibri" w:hAnsi="Calibri"/>
                <w:color w:val="000000"/>
                <w:sz w:val="22"/>
                <w:szCs w:val="22"/>
              </w:rPr>
              <w:t>3</w:t>
            </w:r>
            <w:r w:rsidRPr="005E7D2F">
              <w:rPr>
                <w:rFonts w:ascii="Calibri" w:hAnsi="Calibri"/>
                <w:color w:val="000000"/>
                <w:sz w:val="22"/>
                <w:szCs w:val="22"/>
              </w:rPr>
              <w:t>:</w:t>
            </w:r>
          </w:p>
        </w:tc>
        <w:tc>
          <w:tcPr>
            <w:tcW w:w="7731" w:type="dxa"/>
            <w:shd w:val="clear" w:color="auto" w:fill="F3F3F3"/>
            <w:noWrap/>
            <w:vAlign w:val="center"/>
          </w:tcPr>
          <w:p w14:paraId="0CC9C423" w14:textId="2E68E7FC" w:rsidR="004E41B2" w:rsidRPr="005C4BCB" w:rsidRDefault="003F49B4" w:rsidP="00794EE7">
            <w:pPr>
              <w:spacing w:before="120"/>
              <w:ind w:left="164"/>
              <w:jc w:val="both"/>
              <w:rPr>
                <w:rFonts w:asciiTheme="minorHAnsi" w:hAnsiTheme="minorHAnsi"/>
                <w:sz w:val="22"/>
                <w:highlight w:val="yellow"/>
              </w:rPr>
            </w:pPr>
            <w:r w:rsidRPr="003F49B4">
              <w:rPr>
                <w:rFonts w:asciiTheme="minorHAnsi" w:hAnsiTheme="minorHAnsi"/>
                <w:sz w:val="22"/>
              </w:rPr>
              <w:t>ΗΜΕΡΗΣΙΟ ΑΤΟΜΙΚΟ ΑΠΟΥΣΙΟΛΟΓΙΟ ΑΝΑΠΛΗΡΩΤΗ/ΤΡΙΑΣ ΕΚΠΑΙΔΕΥΤΙΚΟΥ/ΕΕΠ ΣΕ ΚΕΔΑΣΥ (ΥΠΟΕΡΓΟ 2)</w:t>
            </w:r>
          </w:p>
        </w:tc>
      </w:tr>
      <w:tr w:rsidR="001307C1" w:rsidRPr="00C35519" w14:paraId="0E2A00BD" w14:textId="77777777" w:rsidTr="00214725">
        <w:trPr>
          <w:trHeight w:val="300"/>
          <w:jc w:val="center"/>
        </w:trPr>
        <w:tc>
          <w:tcPr>
            <w:tcW w:w="1913" w:type="dxa"/>
            <w:shd w:val="clear" w:color="auto" w:fill="F3F3F3"/>
            <w:noWrap/>
            <w:vAlign w:val="center"/>
          </w:tcPr>
          <w:p w14:paraId="14977984" w14:textId="1402E8C8" w:rsidR="001307C1" w:rsidRPr="005E7D2F" w:rsidRDefault="001307C1" w:rsidP="00336624">
            <w:pPr>
              <w:spacing w:before="120"/>
              <w:ind w:firstLine="111"/>
              <w:rPr>
                <w:rFonts w:ascii="Calibri" w:hAnsi="Calibri"/>
                <w:color w:val="000000"/>
                <w:sz w:val="22"/>
                <w:szCs w:val="22"/>
              </w:rPr>
            </w:pPr>
            <w:r w:rsidRPr="005E7D2F">
              <w:rPr>
                <w:rFonts w:ascii="Calibri" w:hAnsi="Calibri"/>
                <w:color w:val="000000"/>
                <w:sz w:val="22"/>
                <w:szCs w:val="22"/>
              </w:rPr>
              <w:t>ΥΠΟΔΕΙΓΜΑ 7</w:t>
            </w:r>
            <w:r w:rsidR="008354ED" w:rsidRPr="005E7D2F">
              <w:rPr>
                <w:rFonts w:ascii="Calibri" w:hAnsi="Calibri"/>
                <w:color w:val="000000"/>
                <w:sz w:val="22"/>
                <w:szCs w:val="22"/>
              </w:rPr>
              <w:t>.1</w:t>
            </w:r>
            <w:r w:rsidRPr="005E7D2F">
              <w:rPr>
                <w:rFonts w:ascii="Calibri" w:hAnsi="Calibri"/>
                <w:color w:val="000000"/>
                <w:sz w:val="22"/>
                <w:szCs w:val="22"/>
              </w:rPr>
              <w:t>:</w:t>
            </w:r>
          </w:p>
        </w:tc>
        <w:tc>
          <w:tcPr>
            <w:tcW w:w="7731" w:type="dxa"/>
            <w:shd w:val="clear" w:color="auto" w:fill="F3F3F3"/>
            <w:noWrap/>
            <w:vAlign w:val="center"/>
          </w:tcPr>
          <w:p w14:paraId="121D6EA2" w14:textId="3BAFA3D2" w:rsidR="001307C1" w:rsidRPr="003F49B4" w:rsidRDefault="000355D0" w:rsidP="00794EE7">
            <w:pPr>
              <w:spacing w:before="120"/>
              <w:ind w:left="164"/>
              <w:jc w:val="both"/>
              <w:rPr>
                <w:rFonts w:asciiTheme="minorHAnsi" w:hAnsiTheme="minorHAnsi"/>
                <w:sz w:val="22"/>
              </w:rPr>
            </w:pPr>
            <w:r w:rsidRPr="000355D0">
              <w:rPr>
                <w:rFonts w:asciiTheme="minorHAnsi" w:hAnsiTheme="minorHAnsi"/>
                <w:sz w:val="22"/>
              </w:rPr>
              <w:t>ΥΠΟΔΕΙΓΜΑ ΥΠΟΒΟΛΗΣ ΔΕΙΚΤΩΝ ΑΠΟ ΤΙΣ ΣΧΟΛΙΚΕΣ ΜΟΝΑΔΕΣ ΜΕ ΕΠΙΛΕΞΙΜΟΥΣ ΑΝΑΠΛΗΡΩΤΕΣ ΕΚΠΑΙΔΕΥΤΙΚΟΥΣ/ΕΕΠ/ΕΒΠ ΣΕ ΠΑΡΑΛΛΗΛΗ ΣΤΗΡΙΞΗ /ΤΕ / ΣΜΕΑΕ (</w:t>
            </w:r>
            <w:proofErr w:type="spellStart"/>
            <w:r w:rsidRPr="000355D0">
              <w:rPr>
                <w:rFonts w:asciiTheme="minorHAnsi" w:hAnsiTheme="minorHAnsi"/>
                <w:sz w:val="22"/>
              </w:rPr>
              <w:t>Υποέργο</w:t>
            </w:r>
            <w:proofErr w:type="spellEnd"/>
            <w:r w:rsidRPr="000355D0">
              <w:rPr>
                <w:rFonts w:asciiTheme="minorHAnsi" w:hAnsiTheme="minorHAnsi"/>
                <w:sz w:val="22"/>
              </w:rPr>
              <w:t xml:space="preserve"> 1)</w:t>
            </w:r>
          </w:p>
        </w:tc>
      </w:tr>
      <w:tr w:rsidR="008354ED" w:rsidRPr="00C35519" w14:paraId="11FBE3E1" w14:textId="77777777" w:rsidTr="00214725">
        <w:trPr>
          <w:trHeight w:val="600"/>
          <w:jc w:val="center"/>
        </w:trPr>
        <w:tc>
          <w:tcPr>
            <w:tcW w:w="1913" w:type="dxa"/>
            <w:shd w:val="clear" w:color="auto" w:fill="F3F3F3"/>
            <w:noWrap/>
            <w:vAlign w:val="center"/>
          </w:tcPr>
          <w:p w14:paraId="35843D9F" w14:textId="5174086F" w:rsidR="008354ED" w:rsidRPr="005E7D2F" w:rsidRDefault="008354ED" w:rsidP="008354ED">
            <w:pPr>
              <w:spacing w:before="120"/>
              <w:ind w:firstLine="111"/>
              <w:rPr>
                <w:rFonts w:ascii="Calibri" w:hAnsi="Calibri"/>
                <w:color w:val="000000"/>
                <w:sz w:val="22"/>
                <w:szCs w:val="22"/>
              </w:rPr>
            </w:pPr>
            <w:r w:rsidRPr="005E7D2F">
              <w:rPr>
                <w:rFonts w:ascii="Calibri" w:hAnsi="Calibri"/>
                <w:color w:val="000000"/>
                <w:sz w:val="22"/>
                <w:szCs w:val="22"/>
              </w:rPr>
              <w:t>ΥΠΟΔΕΙΓΜΑ 7.2:</w:t>
            </w:r>
          </w:p>
        </w:tc>
        <w:tc>
          <w:tcPr>
            <w:tcW w:w="7731" w:type="dxa"/>
            <w:shd w:val="clear" w:color="auto" w:fill="F3F3F3"/>
            <w:noWrap/>
            <w:vAlign w:val="center"/>
          </w:tcPr>
          <w:p w14:paraId="2D3CD674" w14:textId="1EA582E6" w:rsidR="008354ED" w:rsidRPr="003F49B4" w:rsidRDefault="00ED1790" w:rsidP="008354ED">
            <w:pPr>
              <w:spacing w:before="120"/>
              <w:ind w:left="164"/>
              <w:jc w:val="both"/>
              <w:rPr>
                <w:rFonts w:ascii="Calibri" w:hAnsi="Calibri" w:cs="Calibri"/>
                <w:sz w:val="22"/>
              </w:rPr>
            </w:pPr>
            <w:r w:rsidRPr="00ED1790">
              <w:rPr>
                <w:rFonts w:asciiTheme="minorHAnsi" w:hAnsiTheme="minorHAnsi"/>
                <w:sz w:val="22"/>
              </w:rPr>
              <w:t>ΥΠΟΔΕΙΓΜΑ ΥΠΟΒΟΛΗΣ ΔΕΙΚΤΩΝ ΑΠΟ ΔΙΕΥΘΥΝΣΕΙΣ ΠΡΩΤΟΒΑΘΜΙΑΣ ΚΑΙ ΔΕΥΤΕΡΟΒΑΘΜΙΑΣ ΕΚΠΑΙΔΕΥΣΗΣ (</w:t>
            </w:r>
            <w:proofErr w:type="spellStart"/>
            <w:r w:rsidRPr="00ED1790">
              <w:rPr>
                <w:rFonts w:asciiTheme="minorHAnsi" w:hAnsiTheme="minorHAnsi"/>
                <w:sz w:val="22"/>
              </w:rPr>
              <w:t>Υποέργο</w:t>
            </w:r>
            <w:proofErr w:type="spellEnd"/>
            <w:r w:rsidRPr="00ED1790">
              <w:rPr>
                <w:rFonts w:asciiTheme="minorHAnsi" w:hAnsiTheme="minorHAnsi"/>
                <w:sz w:val="22"/>
              </w:rPr>
              <w:t xml:space="preserve"> 1)</w:t>
            </w:r>
          </w:p>
        </w:tc>
      </w:tr>
      <w:tr w:rsidR="008354ED" w:rsidRPr="00C35519" w14:paraId="1D0EF306" w14:textId="77777777" w:rsidTr="00214725">
        <w:trPr>
          <w:trHeight w:val="600"/>
          <w:jc w:val="center"/>
        </w:trPr>
        <w:tc>
          <w:tcPr>
            <w:tcW w:w="1913" w:type="dxa"/>
            <w:shd w:val="clear" w:color="auto" w:fill="F3F3F3"/>
            <w:noWrap/>
            <w:vAlign w:val="center"/>
          </w:tcPr>
          <w:p w14:paraId="2D9320F5" w14:textId="4AD4D852" w:rsidR="008354ED" w:rsidRPr="005E7D2F" w:rsidRDefault="008354ED" w:rsidP="008354ED">
            <w:pPr>
              <w:spacing w:before="120"/>
              <w:ind w:firstLine="111"/>
              <w:rPr>
                <w:rFonts w:ascii="Calibri" w:hAnsi="Calibri"/>
                <w:color w:val="000000"/>
                <w:sz w:val="22"/>
                <w:szCs w:val="22"/>
              </w:rPr>
            </w:pPr>
            <w:r w:rsidRPr="005E7D2F">
              <w:rPr>
                <w:rFonts w:ascii="Calibri" w:hAnsi="Calibri"/>
                <w:color w:val="000000"/>
                <w:sz w:val="22"/>
                <w:szCs w:val="22"/>
              </w:rPr>
              <w:t>ΥΠΟΔΕΙΓΜΑ 8.1:</w:t>
            </w:r>
          </w:p>
        </w:tc>
        <w:tc>
          <w:tcPr>
            <w:tcW w:w="7731" w:type="dxa"/>
            <w:shd w:val="clear" w:color="auto" w:fill="F3F3F3"/>
            <w:noWrap/>
          </w:tcPr>
          <w:p w14:paraId="006425E8" w14:textId="1EE5F09C" w:rsidR="008354ED" w:rsidRPr="00FB4292" w:rsidRDefault="008354ED" w:rsidP="008354ED">
            <w:pPr>
              <w:spacing w:before="120"/>
              <w:ind w:left="164"/>
              <w:jc w:val="both"/>
              <w:rPr>
                <w:rFonts w:ascii="Calibri" w:hAnsi="Calibri"/>
                <w:color w:val="000000"/>
                <w:sz w:val="22"/>
                <w:szCs w:val="22"/>
              </w:rPr>
            </w:pPr>
            <w:r w:rsidRPr="00FB4292">
              <w:rPr>
                <w:rFonts w:ascii="Calibri" w:hAnsi="Calibri" w:cs="Calibri"/>
                <w:sz w:val="22"/>
              </w:rPr>
              <w:t xml:space="preserve">ΒΕΒΑΙΩΣΗ ΔΙΑΝΟΜΗΣ ΚΑΙ ΑΝΑΡΤΗΣΗΣ </w:t>
            </w:r>
            <w:r w:rsidR="00FB3C58" w:rsidRPr="00FB4292">
              <w:rPr>
                <w:rFonts w:ascii="Calibri" w:hAnsi="Calibri" w:cs="Calibri"/>
                <w:sz w:val="22"/>
              </w:rPr>
              <w:t xml:space="preserve">ΕΝΤΥΠΗΣ </w:t>
            </w:r>
            <w:r w:rsidRPr="00FB4292">
              <w:rPr>
                <w:rFonts w:ascii="Calibri" w:hAnsi="Calibri" w:cs="Calibri"/>
                <w:sz w:val="22"/>
              </w:rPr>
              <w:t>ΑΦΙΣΑΣ ΑΠΟ ΤΙΣ ΔΙΕΥΘΥΝΣΕΙΣ ΕΚΠΑΙΔΕΥΣΗΣ</w:t>
            </w:r>
          </w:p>
        </w:tc>
      </w:tr>
      <w:tr w:rsidR="008354ED" w:rsidRPr="00C35519" w14:paraId="7DCF6586" w14:textId="77777777" w:rsidTr="00214725">
        <w:trPr>
          <w:trHeight w:val="600"/>
          <w:jc w:val="center"/>
        </w:trPr>
        <w:tc>
          <w:tcPr>
            <w:tcW w:w="1913" w:type="dxa"/>
            <w:shd w:val="clear" w:color="auto" w:fill="F3F3F3"/>
            <w:noWrap/>
            <w:vAlign w:val="center"/>
          </w:tcPr>
          <w:p w14:paraId="21CE9E78" w14:textId="4B6E20CA" w:rsidR="008354ED" w:rsidRPr="005E7D2F" w:rsidRDefault="008354ED" w:rsidP="008354ED">
            <w:pPr>
              <w:spacing w:before="120"/>
              <w:ind w:firstLine="111"/>
              <w:rPr>
                <w:rFonts w:ascii="Calibri" w:hAnsi="Calibri"/>
                <w:color w:val="000000"/>
                <w:sz w:val="22"/>
                <w:szCs w:val="22"/>
              </w:rPr>
            </w:pPr>
            <w:r w:rsidRPr="005E7D2F">
              <w:rPr>
                <w:rFonts w:ascii="Calibri" w:hAnsi="Calibri"/>
                <w:color w:val="000000"/>
                <w:sz w:val="22"/>
                <w:szCs w:val="22"/>
              </w:rPr>
              <w:t>ΥΠΟΔΕΙΓΜΑ 8.2:</w:t>
            </w:r>
          </w:p>
        </w:tc>
        <w:tc>
          <w:tcPr>
            <w:tcW w:w="7731" w:type="dxa"/>
            <w:shd w:val="clear" w:color="auto" w:fill="F3F3F3"/>
            <w:noWrap/>
          </w:tcPr>
          <w:p w14:paraId="0EA2276E" w14:textId="573304F4" w:rsidR="008354ED" w:rsidRPr="00FB4292" w:rsidRDefault="008354ED" w:rsidP="008354ED">
            <w:pPr>
              <w:spacing w:before="120"/>
              <w:ind w:left="164"/>
              <w:jc w:val="both"/>
              <w:rPr>
                <w:rFonts w:ascii="Calibri" w:hAnsi="Calibri"/>
                <w:color w:val="000000"/>
                <w:sz w:val="22"/>
                <w:szCs w:val="22"/>
              </w:rPr>
            </w:pPr>
            <w:r w:rsidRPr="00FB4292">
              <w:rPr>
                <w:rFonts w:ascii="Calibri" w:hAnsi="Calibri"/>
                <w:color w:val="000000"/>
                <w:sz w:val="22"/>
                <w:szCs w:val="22"/>
              </w:rPr>
              <w:t xml:space="preserve">ΒΕΒΑΙΩΣΗ ΠΑΡΑΛΑΒΗΣ ΚΑΙ ΑΝΑΡΤΗΣΗΣ </w:t>
            </w:r>
            <w:r w:rsidR="00FB3C58" w:rsidRPr="00FB4292">
              <w:rPr>
                <w:rFonts w:ascii="Calibri" w:hAnsi="Calibri"/>
                <w:color w:val="000000"/>
                <w:sz w:val="22"/>
                <w:szCs w:val="22"/>
              </w:rPr>
              <w:t xml:space="preserve">ΈΝΤΥΠΩΝ </w:t>
            </w:r>
            <w:r w:rsidRPr="00FB4292">
              <w:rPr>
                <w:rFonts w:ascii="Calibri" w:hAnsi="Calibri"/>
                <w:color w:val="000000"/>
                <w:sz w:val="22"/>
                <w:szCs w:val="22"/>
              </w:rPr>
              <w:t>ΑΦΙΣΩΝ ΑΠΟ ΤΙΣ ΣΧΟΛΙΚΕΣ ΜΟΝΑΔΕΣ</w:t>
            </w:r>
            <w:r w:rsidR="006221B7" w:rsidRPr="00FB4292">
              <w:rPr>
                <w:rFonts w:ascii="Calibri" w:hAnsi="Calibri"/>
                <w:color w:val="000000"/>
                <w:sz w:val="22"/>
                <w:szCs w:val="22"/>
              </w:rPr>
              <w:t xml:space="preserve"> (ΥΠΟΕΡΓΟ 1)</w:t>
            </w:r>
          </w:p>
        </w:tc>
      </w:tr>
      <w:tr w:rsidR="00B32465" w:rsidRPr="00C35519" w14:paraId="2FCD2940" w14:textId="77777777" w:rsidTr="00214725">
        <w:trPr>
          <w:trHeight w:val="600"/>
          <w:jc w:val="center"/>
        </w:trPr>
        <w:tc>
          <w:tcPr>
            <w:tcW w:w="1913" w:type="dxa"/>
            <w:shd w:val="clear" w:color="auto" w:fill="F3F3F3"/>
            <w:noWrap/>
            <w:vAlign w:val="center"/>
          </w:tcPr>
          <w:p w14:paraId="57B13905" w14:textId="1AC7355D" w:rsidR="00B32465" w:rsidRPr="005E7D2F" w:rsidRDefault="00B67C24" w:rsidP="007A6C6F">
            <w:pPr>
              <w:spacing w:before="120"/>
              <w:ind w:firstLine="111"/>
              <w:rPr>
                <w:rFonts w:ascii="Calibri" w:hAnsi="Calibri" w:cs="Calibri"/>
                <w:color w:val="000000"/>
                <w:sz w:val="22"/>
                <w:szCs w:val="22"/>
              </w:rPr>
            </w:pPr>
            <w:r w:rsidRPr="00B67C24">
              <w:rPr>
                <w:rFonts w:ascii="Calibri" w:hAnsi="Calibri" w:cs="Calibri"/>
                <w:color w:val="000000"/>
                <w:sz w:val="22"/>
                <w:szCs w:val="22"/>
              </w:rPr>
              <w:t>ΥΠΟΔΕΙΓΜΑ 8.3:</w:t>
            </w:r>
          </w:p>
        </w:tc>
        <w:tc>
          <w:tcPr>
            <w:tcW w:w="7731" w:type="dxa"/>
            <w:shd w:val="clear" w:color="auto" w:fill="F3F3F3"/>
            <w:noWrap/>
            <w:vAlign w:val="center"/>
          </w:tcPr>
          <w:p w14:paraId="44E567D5" w14:textId="148087AF" w:rsidR="00B32465" w:rsidRPr="00EA6874" w:rsidRDefault="00B67C24" w:rsidP="007A6C6F">
            <w:pPr>
              <w:spacing w:before="120"/>
              <w:ind w:left="164"/>
              <w:jc w:val="both"/>
              <w:rPr>
                <w:rFonts w:ascii="Calibri" w:hAnsi="Calibri" w:cs="Calibri"/>
                <w:sz w:val="22"/>
              </w:rPr>
            </w:pPr>
            <w:r w:rsidRPr="00EA6874">
              <w:rPr>
                <w:rFonts w:ascii="Calibri" w:hAnsi="Calibri" w:cs="Calibri"/>
                <w:sz w:val="22"/>
              </w:rPr>
              <w:t>ΒΕΒΑΙΩΣΗ ΔΙΑΝΟΜΗΣ ΚΑΙ ΑΝΑΡΤΗΣΗΣ ΈΝΤΥΠΗΣ ΑΦΙΣΑΣ ΑΠΟ ΤΙΣ ΠΕΡΙΦΕΡΕΙΑΚΕΣ ΔΙΕΥΘΥΝΣΕΙΣ ΠΡΩΤΟΒΑΘΜΙΑΣ ΚΑΙ ΔΕΥΤΕΡΟΒΑΘΜΙΑΣ ΕΚΠΑΙΔΕΥΣΗΣ (ΥΠΟΕΡΓΟ 2)</w:t>
            </w:r>
          </w:p>
        </w:tc>
      </w:tr>
      <w:tr w:rsidR="00B32465" w:rsidRPr="00C35519" w14:paraId="06270BCF" w14:textId="77777777" w:rsidTr="00214725">
        <w:trPr>
          <w:trHeight w:val="600"/>
          <w:jc w:val="center"/>
        </w:trPr>
        <w:tc>
          <w:tcPr>
            <w:tcW w:w="1913" w:type="dxa"/>
            <w:shd w:val="clear" w:color="auto" w:fill="F3F3F3"/>
            <w:noWrap/>
            <w:vAlign w:val="center"/>
          </w:tcPr>
          <w:p w14:paraId="6A73D655" w14:textId="3408860A" w:rsidR="00B32465" w:rsidRPr="005E7D2F" w:rsidRDefault="00A56EF9" w:rsidP="007A6C6F">
            <w:pPr>
              <w:spacing w:before="120"/>
              <w:ind w:firstLine="111"/>
              <w:rPr>
                <w:rFonts w:ascii="Calibri" w:hAnsi="Calibri" w:cs="Calibri"/>
                <w:color w:val="000000"/>
                <w:sz w:val="22"/>
                <w:szCs w:val="22"/>
              </w:rPr>
            </w:pPr>
            <w:r w:rsidRPr="00A56EF9">
              <w:rPr>
                <w:rFonts w:ascii="Calibri" w:hAnsi="Calibri" w:cs="Calibri"/>
                <w:color w:val="000000"/>
                <w:sz w:val="22"/>
                <w:szCs w:val="22"/>
              </w:rPr>
              <w:lastRenderedPageBreak/>
              <w:t>ΥΠΟΔΕΙΓΜΑ 8.4:</w:t>
            </w:r>
          </w:p>
        </w:tc>
        <w:tc>
          <w:tcPr>
            <w:tcW w:w="7731" w:type="dxa"/>
            <w:shd w:val="clear" w:color="auto" w:fill="F3F3F3"/>
            <w:noWrap/>
            <w:vAlign w:val="center"/>
          </w:tcPr>
          <w:p w14:paraId="78F26559" w14:textId="017733F1" w:rsidR="00B32465" w:rsidRPr="00EA6874" w:rsidRDefault="00A56EF9" w:rsidP="007A6C6F">
            <w:pPr>
              <w:spacing w:before="120"/>
              <w:ind w:left="164"/>
              <w:jc w:val="both"/>
              <w:rPr>
                <w:rFonts w:ascii="Calibri" w:hAnsi="Calibri" w:cs="Calibri"/>
                <w:sz w:val="22"/>
              </w:rPr>
            </w:pPr>
            <w:r w:rsidRPr="00EA6874">
              <w:rPr>
                <w:rFonts w:ascii="Calibri" w:hAnsi="Calibri" w:cs="Calibri"/>
                <w:sz w:val="22"/>
              </w:rPr>
              <w:t>ΒΕΒΑΙΩΣΗ ΠΑΡΑΛΑΒΗΣ, ΔΙΑΝΟΜΗΣ ΚΑΙ ΑΝΑΡΤΗΣΗΣ ΈΝΤΥΠΩΝ ΑΦΙΣΩΝ ΑΠΟ ΤΑ ΚΕΔΑΣΥ (ΥΠΟΕΡΓΟ 2)</w:t>
            </w:r>
          </w:p>
        </w:tc>
      </w:tr>
      <w:tr w:rsidR="00A56EF9" w:rsidRPr="00C35519" w14:paraId="5A357D0F" w14:textId="77777777" w:rsidTr="00214725">
        <w:trPr>
          <w:trHeight w:val="600"/>
          <w:jc w:val="center"/>
        </w:trPr>
        <w:tc>
          <w:tcPr>
            <w:tcW w:w="1913" w:type="dxa"/>
            <w:shd w:val="clear" w:color="auto" w:fill="F3F3F3"/>
            <w:noWrap/>
            <w:vAlign w:val="center"/>
          </w:tcPr>
          <w:p w14:paraId="2F10052D" w14:textId="60FCC8E9" w:rsidR="00A56EF9" w:rsidRPr="005E7D2F" w:rsidRDefault="0083245B" w:rsidP="007A6C6F">
            <w:pPr>
              <w:spacing w:before="120"/>
              <w:ind w:firstLine="111"/>
              <w:rPr>
                <w:rFonts w:ascii="Calibri" w:hAnsi="Calibri" w:cs="Calibri"/>
                <w:color w:val="000000"/>
                <w:sz w:val="22"/>
                <w:szCs w:val="22"/>
              </w:rPr>
            </w:pPr>
            <w:r w:rsidRPr="0083245B">
              <w:rPr>
                <w:rFonts w:ascii="Calibri" w:hAnsi="Calibri" w:cs="Calibri"/>
                <w:color w:val="000000"/>
                <w:sz w:val="22"/>
                <w:szCs w:val="22"/>
              </w:rPr>
              <w:t>ΥΠΟΔΕΙΓΜΑ 8.5:</w:t>
            </w:r>
          </w:p>
        </w:tc>
        <w:tc>
          <w:tcPr>
            <w:tcW w:w="7731" w:type="dxa"/>
            <w:shd w:val="clear" w:color="auto" w:fill="F3F3F3"/>
            <w:noWrap/>
            <w:vAlign w:val="center"/>
          </w:tcPr>
          <w:p w14:paraId="14A35D0D" w14:textId="0A63F834" w:rsidR="00A56EF9" w:rsidRDefault="0083245B" w:rsidP="007A6C6F">
            <w:pPr>
              <w:spacing w:before="120"/>
              <w:ind w:left="164"/>
              <w:jc w:val="both"/>
              <w:rPr>
                <w:rFonts w:ascii="Calibri" w:hAnsi="Calibri" w:cs="Calibri"/>
                <w:sz w:val="22"/>
              </w:rPr>
            </w:pPr>
            <w:r w:rsidRPr="0083245B">
              <w:rPr>
                <w:rFonts w:ascii="Calibri" w:hAnsi="Calibri" w:cs="Calibri"/>
                <w:sz w:val="22"/>
              </w:rPr>
              <w:t>ΒΕΒΑΙΩΣΗ ΠΑΡΑΛΑΒΗΣ ΚΑΙ ΑΝΑΡΤΗΣΗΣ ΈΝΤΥΠΩΝ ΑΦΙΣΩΝ ΑΠΟ ΤΙΣ ΣΧΟΛΙΚΕΣ ΜΟΝΑΔΕΣ ΤΩΝ ΣΔΕΥ (ΥΠΟΕΡΓΟ 2)</w:t>
            </w:r>
          </w:p>
        </w:tc>
      </w:tr>
      <w:tr w:rsidR="00A56EF9" w:rsidRPr="00C35519" w14:paraId="1E842CD3" w14:textId="77777777" w:rsidTr="00214725">
        <w:trPr>
          <w:trHeight w:val="600"/>
          <w:jc w:val="center"/>
        </w:trPr>
        <w:tc>
          <w:tcPr>
            <w:tcW w:w="1913" w:type="dxa"/>
            <w:shd w:val="clear" w:color="auto" w:fill="F3F3F3"/>
            <w:noWrap/>
            <w:vAlign w:val="center"/>
          </w:tcPr>
          <w:p w14:paraId="41F9CC69" w14:textId="19444B14" w:rsidR="00A56EF9" w:rsidRPr="005E7D2F" w:rsidRDefault="009928B4" w:rsidP="007A6C6F">
            <w:pPr>
              <w:spacing w:before="120"/>
              <w:ind w:firstLine="111"/>
              <w:rPr>
                <w:rFonts w:ascii="Calibri" w:hAnsi="Calibri" w:cs="Calibri"/>
                <w:color w:val="000000"/>
                <w:sz w:val="22"/>
                <w:szCs w:val="22"/>
              </w:rPr>
            </w:pPr>
            <w:r w:rsidRPr="009928B4">
              <w:rPr>
                <w:rFonts w:ascii="Calibri" w:hAnsi="Calibri" w:cs="Calibri"/>
                <w:color w:val="000000"/>
                <w:sz w:val="22"/>
                <w:szCs w:val="22"/>
              </w:rPr>
              <w:t>ΥΠΟΔΕΙΓΜΑ 8.6:</w:t>
            </w:r>
          </w:p>
        </w:tc>
        <w:tc>
          <w:tcPr>
            <w:tcW w:w="7731" w:type="dxa"/>
            <w:shd w:val="clear" w:color="auto" w:fill="F3F3F3"/>
            <w:noWrap/>
            <w:vAlign w:val="center"/>
          </w:tcPr>
          <w:p w14:paraId="2723ABD7" w14:textId="4985CF94" w:rsidR="00A56EF9" w:rsidRPr="00FB4292" w:rsidRDefault="009928B4" w:rsidP="007A6C6F">
            <w:pPr>
              <w:spacing w:before="120"/>
              <w:ind w:left="164"/>
              <w:jc w:val="both"/>
              <w:rPr>
                <w:rFonts w:ascii="Calibri" w:hAnsi="Calibri" w:cs="Calibri"/>
                <w:sz w:val="22"/>
              </w:rPr>
            </w:pPr>
            <w:r w:rsidRPr="00FB4292">
              <w:rPr>
                <w:rFonts w:ascii="Calibri" w:hAnsi="Calibri" w:cs="Calibri"/>
                <w:sz w:val="22"/>
              </w:rPr>
              <w:t>ΒΕΒΑΙΩΣΗ ΕΚΤΥΠΩΣΗΣ ΚΑΙ ΑΝΑΡΤΗΣΗ</w:t>
            </w:r>
            <w:r w:rsidR="006D3D2C" w:rsidRPr="00FB4292">
              <w:rPr>
                <w:rFonts w:ascii="Calibri" w:hAnsi="Calibri" w:cs="Calibri"/>
                <w:sz w:val="22"/>
              </w:rPr>
              <w:t>Σ</w:t>
            </w:r>
            <w:r w:rsidRPr="00FB4292">
              <w:rPr>
                <w:rFonts w:ascii="Calibri" w:hAnsi="Calibri" w:cs="Calibri"/>
                <w:sz w:val="22"/>
              </w:rPr>
              <w:t xml:space="preserve">  ΨΗΦΙΑΚΗΣ ΑΦΙΣΑΣ ΑΠΟ ΤΙΣ ΔΙΕΥΘΥΝΣΕΙΣ ΕΚΠΑΙΔΕΥΣΗΣ (ΥΠΟΕΡΓΟ 1)</w:t>
            </w:r>
          </w:p>
        </w:tc>
      </w:tr>
      <w:tr w:rsidR="00A56EF9" w:rsidRPr="00C35519" w14:paraId="3ED70F81" w14:textId="77777777" w:rsidTr="00214725">
        <w:trPr>
          <w:trHeight w:val="600"/>
          <w:jc w:val="center"/>
        </w:trPr>
        <w:tc>
          <w:tcPr>
            <w:tcW w:w="1913" w:type="dxa"/>
            <w:shd w:val="clear" w:color="auto" w:fill="F3F3F3"/>
            <w:noWrap/>
            <w:vAlign w:val="center"/>
          </w:tcPr>
          <w:p w14:paraId="47BC77B9" w14:textId="69CF1172" w:rsidR="00A56EF9" w:rsidRPr="005E7D2F" w:rsidRDefault="002446D6" w:rsidP="007A6C6F">
            <w:pPr>
              <w:spacing w:before="120"/>
              <w:ind w:firstLine="111"/>
              <w:rPr>
                <w:rFonts w:ascii="Calibri" w:hAnsi="Calibri" w:cs="Calibri"/>
                <w:color w:val="000000"/>
                <w:sz w:val="22"/>
                <w:szCs w:val="22"/>
              </w:rPr>
            </w:pPr>
            <w:r w:rsidRPr="002446D6">
              <w:rPr>
                <w:rFonts w:ascii="Calibri" w:hAnsi="Calibri" w:cs="Calibri"/>
                <w:color w:val="000000"/>
                <w:sz w:val="22"/>
                <w:szCs w:val="22"/>
              </w:rPr>
              <w:t>ΥΠΟΔΕΙΓΜΑ 8.7:</w:t>
            </w:r>
          </w:p>
        </w:tc>
        <w:tc>
          <w:tcPr>
            <w:tcW w:w="7731" w:type="dxa"/>
            <w:shd w:val="clear" w:color="auto" w:fill="F3F3F3"/>
            <w:noWrap/>
            <w:vAlign w:val="center"/>
          </w:tcPr>
          <w:p w14:paraId="2449D0AC" w14:textId="2D794FA9" w:rsidR="00A56EF9" w:rsidRPr="00FB4292" w:rsidRDefault="002446D6" w:rsidP="007A6C6F">
            <w:pPr>
              <w:spacing w:before="120"/>
              <w:ind w:left="164"/>
              <w:jc w:val="both"/>
              <w:rPr>
                <w:rFonts w:ascii="Calibri" w:hAnsi="Calibri" w:cs="Calibri"/>
                <w:sz w:val="22"/>
              </w:rPr>
            </w:pPr>
            <w:r w:rsidRPr="00FB4292">
              <w:rPr>
                <w:rFonts w:ascii="Calibri" w:hAnsi="Calibri" w:cs="Calibri"/>
                <w:sz w:val="22"/>
              </w:rPr>
              <w:t>ΒΕΒΑΙΩΣΗ ΕΚΤΥΠΩΣΗΣ ΚΑΙ ΑΝΑΡΤΗΣΗ</w:t>
            </w:r>
            <w:r w:rsidR="006D3D2C" w:rsidRPr="00FB4292">
              <w:rPr>
                <w:rFonts w:ascii="Calibri" w:hAnsi="Calibri" w:cs="Calibri"/>
                <w:sz w:val="22"/>
              </w:rPr>
              <w:t>Σ</w:t>
            </w:r>
            <w:r w:rsidRPr="00FB4292">
              <w:rPr>
                <w:rFonts w:ascii="Calibri" w:hAnsi="Calibri" w:cs="Calibri"/>
                <w:sz w:val="22"/>
              </w:rPr>
              <w:t xml:space="preserve"> ΨΗΦΙΑΚΗΣ ΑΦΙΣΑΣ ΑΠΟ ΤΙΣ ΣΧΟΛΙΚΕΣ ΜΟΝΑΔΕΣ (ΥΠΟΕΡΓΟ 1)</w:t>
            </w:r>
          </w:p>
        </w:tc>
      </w:tr>
      <w:tr w:rsidR="0032055B" w:rsidRPr="00C35519" w14:paraId="7EE45318" w14:textId="77777777" w:rsidTr="00214725">
        <w:trPr>
          <w:trHeight w:val="600"/>
          <w:jc w:val="center"/>
        </w:trPr>
        <w:tc>
          <w:tcPr>
            <w:tcW w:w="1913" w:type="dxa"/>
            <w:shd w:val="clear" w:color="auto" w:fill="F3F3F3"/>
            <w:noWrap/>
            <w:vAlign w:val="center"/>
          </w:tcPr>
          <w:p w14:paraId="3508C7B5" w14:textId="55EA7DCB" w:rsidR="0032055B" w:rsidRPr="005E7D2F" w:rsidRDefault="00E02B06" w:rsidP="007A6C6F">
            <w:pPr>
              <w:spacing w:before="120"/>
              <w:ind w:firstLine="111"/>
              <w:rPr>
                <w:rFonts w:ascii="Calibri" w:hAnsi="Calibri" w:cs="Calibri"/>
                <w:color w:val="000000"/>
                <w:sz w:val="22"/>
                <w:szCs w:val="22"/>
              </w:rPr>
            </w:pPr>
            <w:r w:rsidRPr="00E02B06">
              <w:rPr>
                <w:rFonts w:ascii="Calibri" w:hAnsi="Calibri" w:cs="Calibri"/>
                <w:sz w:val="22"/>
              </w:rPr>
              <w:t>ΥΠΟΔΕΙΓΜΑ 8.8:</w:t>
            </w:r>
          </w:p>
        </w:tc>
        <w:tc>
          <w:tcPr>
            <w:tcW w:w="7731" w:type="dxa"/>
            <w:shd w:val="clear" w:color="auto" w:fill="F3F3F3"/>
            <w:noWrap/>
            <w:vAlign w:val="center"/>
          </w:tcPr>
          <w:p w14:paraId="2CE240FF" w14:textId="7857A88F" w:rsidR="0032055B" w:rsidRDefault="00E02B06" w:rsidP="007A6C6F">
            <w:pPr>
              <w:spacing w:before="120"/>
              <w:ind w:left="164"/>
              <w:jc w:val="both"/>
              <w:rPr>
                <w:rFonts w:ascii="Calibri" w:hAnsi="Calibri" w:cs="Calibri"/>
                <w:sz w:val="22"/>
              </w:rPr>
            </w:pPr>
            <w:r w:rsidRPr="00E02B06">
              <w:rPr>
                <w:rFonts w:ascii="Calibri" w:hAnsi="Calibri" w:cs="Calibri"/>
                <w:sz w:val="22"/>
              </w:rPr>
              <w:t>ΒΕΒΑΙΩΣΗ ΕΚΤΥΠΩΣΗΣ ΚΑΙ ΑΝΑΡΤΗΣΗΣ ΨΗΦΙΑΚΗΣ ΑΦΙΣΑΣ ΑΠΟ ΤΙΣ ΠΕΡΙΦΕΡΕΙΑΚΕΣ ΔΙΕΥΘΥΝΣΕΙΣ ΠΡΩΤΟΒΑΘΜΙΑΣ ΚΑΙ ΔΕΥΤΕΡΟΒΑΘΜΙΑΣ ΕΚΠΑΙΔΕΥΣΗΣ (ΥΠΟΕΡΓΟ 2)</w:t>
            </w:r>
          </w:p>
        </w:tc>
      </w:tr>
      <w:tr w:rsidR="0032055B" w:rsidRPr="00C35519" w14:paraId="3228D96F" w14:textId="77777777" w:rsidTr="00214725">
        <w:trPr>
          <w:trHeight w:val="600"/>
          <w:jc w:val="center"/>
        </w:trPr>
        <w:tc>
          <w:tcPr>
            <w:tcW w:w="1913" w:type="dxa"/>
            <w:shd w:val="clear" w:color="auto" w:fill="F3F3F3"/>
            <w:noWrap/>
            <w:vAlign w:val="center"/>
          </w:tcPr>
          <w:p w14:paraId="56B8E7C4" w14:textId="3D067CD0" w:rsidR="0032055B" w:rsidRPr="005E7D2F" w:rsidRDefault="000E169F" w:rsidP="007A6C6F">
            <w:pPr>
              <w:spacing w:before="120"/>
              <w:ind w:firstLine="111"/>
              <w:rPr>
                <w:rFonts w:ascii="Calibri" w:hAnsi="Calibri" w:cs="Calibri"/>
                <w:color w:val="000000"/>
                <w:sz w:val="22"/>
                <w:szCs w:val="22"/>
              </w:rPr>
            </w:pPr>
            <w:r w:rsidRPr="000E169F">
              <w:rPr>
                <w:rFonts w:ascii="Calibri" w:hAnsi="Calibri" w:cs="Calibri"/>
                <w:color w:val="000000"/>
                <w:sz w:val="22"/>
                <w:szCs w:val="22"/>
              </w:rPr>
              <w:t>ΥΠΟΔΕΙΓΜΑ 8.9:</w:t>
            </w:r>
          </w:p>
        </w:tc>
        <w:tc>
          <w:tcPr>
            <w:tcW w:w="7731" w:type="dxa"/>
            <w:shd w:val="clear" w:color="auto" w:fill="F3F3F3"/>
            <w:noWrap/>
            <w:vAlign w:val="center"/>
          </w:tcPr>
          <w:p w14:paraId="0EA02E9C" w14:textId="021FA637" w:rsidR="0032055B" w:rsidRDefault="000E169F" w:rsidP="007A6C6F">
            <w:pPr>
              <w:spacing w:before="120"/>
              <w:ind w:left="164"/>
              <w:jc w:val="both"/>
              <w:rPr>
                <w:rFonts w:ascii="Calibri" w:hAnsi="Calibri" w:cs="Calibri"/>
                <w:sz w:val="22"/>
              </w:rPr>
            </w:pPr>
            <w:r w:rsidRPr="000E169F">
              <w:rPr>
                <w:rFonts w:ascii="Calibri" w:hAnsi="Calibri" w:cs="Calibri"/>
                <w:sz w:val="22"/>
              </w:rPr>
              <w:t>ΒΕΒΑΙΩΣΗ ΕΚΤΥΠΩΣΗΣ ΚΑΙ ΑΝΑΡΤΗΣΗΣ ΨΗΦΙΑΚΗΣ ΑΦΙΣΑΣ ΑΠΟ ΤΑ ΚΕΔΑΣΥ (ΥΠΟΕΡΓΟ 2)</w:t>
            </w:r>
          </w:p>
        </w:tc>
      </w:tr>
      <w:tr w:rsidR="00684FAC" w:rsidRPr="00C35519" w14:paraId="499988CB" w14:textId="77777777" w:rsidTr="00214725">
        <w:trPr>
          <w:trHeight w:val="600"/>
          <w:jc w:val="center"/>
        </w:trPr>
        <w:tc>
          <w:tcPr>
            <w:tcW w:w="1913" w:type="dxa"/>
            <w:shd w:val="clear" w:color="auto" w:fill="F3F3F3"/>
            <w:noWrap/>
            <w:vAlign w:val="center"/>
          </w:tcPr>
          <w:p w14:paraId="19C3C2DD" w14:textId="76E33150" w:rsidR="00684FAC" w:rsidRPr="005E7D2F" w:rsidRDefault="005725BB" w:rsidP="007A6C6F">
            <w:pPr>
              <w:spacing w:before="120"/>
              <w:ind w:firstLine="111"/>
              <w:rPr>
                <w:rFonts w:ascii="Calibri" w:hAnsi="Calibri" w:cs="Calibri"/>
                <w:color w:val="000000"/>
                <w:sz w:val="22"/>
                <w:szCs w:val="22"/>
              </w:rPr>
            </w:pPr>
            <w:r w:rsidRPr="005725BB">
              <w:rPr>
                <w:rFonts w:ascii="Calibri" w:hAnsi="Calibri" w:cs="Calibri"/>
                <w:color w:val="000000"/>
                <w:sz w:val="22"/>
                <w:szCs w:val="22"/>
              </w:rPr>
              <w:t>ΥΠΟΔΕΙΓΜΑ 8.10:</w:t>
            </w:r>
          </w:p>
        </w:tc>
        <w:tc>
          <w:tcPr>
            <w:tcW w:w="7731" w:type="dxa"/>
            <w:shd w:val="clear" w:color="auto" w:fill="F3F3F3"/>
            <w:noWrap/>
            <w:vAlign w:val="center"/>
          </w:tcPr>
          <w:p w14:paraId="06175EB9" w14:textId="3BC52656" w:rsidR="00684FAC" w:rsidRDefault="00947425" w:rsidP="007A6C6F">
            <w:pPr>
              <w:spacing w:before="120"/>
              <w:ind w:left="164"/>
              <w:jc w:val="both"/>
              <w:rPr>
                <w:rFonts w:ascii="Calibri" w:hAnsi="Calibri" w:cs="Calibri"/>
                <w:sz w:val="22"/>
              </w:rPr>
            </w:pPr>
            <w:r w:rsidRPr="00FB4292">
              <w:rPr>
                <w:rFonts w:ascii="Calibri" w:hAnsi="Calibri" w:cs="Calibri"/>
                <w:sz w:val="22"/>
              </w:rPr>
              <w:t xml:space="preserve">ΒΕΒΑΙΩΣΗ ΕΚΤΥΠΩΣΗΣ ΚΑΙ ΑΝΑΡΤΗΣΗΣ ΨΗΦΙΑΚΗΣ ΑΦΙΣΑΣ </w:t>
            </w:r>
            <w:r w:rsidR="005725BB" w:rsidRPr="005725BB">
              <w:rPr>
                <w:rFonts w:ascii="Calibri" w:hAnsi="Calibri" w:cs="Calibri"/>
                <w:sz w:val="22"/>
              </w:rPr>
              <w:t>ΑΠΟ ΤΙΣ ΣΧΟΛΙΚΕΣ ΜΟΝΑΔΕΣ ΤΩΝ ΣΔΕΥ (ΥΠΟΕΡΓΟ 2)</w:t>
            </w:r>
          </w:p>
        </w:tc>
      </w:tr>
      <w:tr w:rsidR="007A6C6F" w:rsidRPr="00C35519" w14:paraId="5013206D" w14:textId="77777777" w:rsidTr="00214725">
        <w:trPr>
          <w:trHeight w:val="600"/>
          <w:jc w:val="center"/>
        </w:trPr>
        <w:tc>
          <w:tcPr>
            <w:tcW w:w="1913" w:type="dxa"/>
            <w:shd w:val="clear" w:color="auto" w:fill="F3F3F3"/>
            <w:noWrap/>
            <w:vAlign w:val="center"/>
          </w:tcPr>
          <w:p w14:paraId="29F8F24B" w14:textId="49532397" w:rsidR="007A6C6F" w:rsidRPr="005E7D2F" w:rsidRDefault="007A6C6F" w:rsidP="007A6C6F">
            <w:pPr>
              <w:spacing w:before="120"/>
              <w:ind w:firstLine="111"/>
              <w:rPr>
                <w:rFonts w:ascii="Calibri" w:hAnsi="Calibri"/>
                <w:color w:val="000000"/>
                <w:sz w:val="22"/>
                <w:szCs w:val="22"/>
              </w:rPr>
            </w:pPr>
            <w:r w:rsidRPr="005E7D2F">
              <w:rPr>
                <w:rFonts w:ascii="Calibri" w:hAnsi="Calibri" w:cs="Calibri"/>
                <w:color w:val="000000"/>
                <w:sz w:val="22"/>
                <w:szCs w:val="22"/>
              </w:rPr>
              <w:t>ΥΠΟΔΕΙΓΜΑ 9</w:t>
            </w:r>
            <w:r w:rsidR="008C268B">
              <w:rPr>
                <w:rFonts w:ascii="Calibri" w:hAnsi="Calibri" w:cs="Calibri"/>
                <w:color w:val="000000"/>
                <w:sz w:val="22"/>
                <w:szCs w:val="22"/>
              </w:rPr>
              <w:t>.1</w:t>
            </w:r>
            <w:r w:rsidRPr="005E7D2F">
              <w:rPr>
                <w:rFonts w:ascii="Calibri" w:hAnsi="Calibri" w:cs="Calibri"/>
                <w:color w:val="000000"/>
                <w:sz w:val="22"/>
                <w:szCs w:val="22"/>
              </w:rPr>
              <w:t>:</w:t>
            </w:r>
          </w:p>
        </w:tc>
        <w:tc>
          <w:tcPr>
            <w:tcW w:w="7731" w:type="dxa"/>
            <w:shd w:val="clear" w:color="auto" w:fill="F3F3F3"/>
            <w:noWrap/>
            <w:vAlign w:val="center"/>
          </w:tcPr>
          <w:p w14:paraId="4E73EB35" w14:textId="04E9D43A" w:rsidR="007A6C6F" w:rsidRPr="005E7D2F" w:rsidRDefault="008C268B" w:rsidP="007A6C6F">
            <w:pPr>
              <w:spacing w:before="120"/>
              <w:ind w:left="164"/>
              <w:jc w:val="both"/>
              <w:rPr>
                <w:rFonts w:ascii="Calibri" w:hAnsi="Calibri"/>
                <w:color w:val="000000"/>
                <w:sz w:val="22"/>
                <w:szCs w:val="22"/>
              </w:rPr>
            </w:pPr>
            <w:r w:rsidRPr="008C268B">
              <w:rPr>
                <w:rFonts w:ascii="Calibri" w:hAnsi="Calibri" w:cs="Calibri"/>
                <w:sz w:val="22"/>
              </w:rPr>
              <w:t>ΕΒΔΟΜΑΔΙΑΙΑ ΒΕΒΑΙΩΣΗ ΕΡΓΑΣΙΑΣ ΑΝΑΠΛΗΡΩΤΗ ΕΕΠ/ΕΒΠ (ΥΠΟΕΡΓΟ 1)</w:t>
            </w:r>
          </w:p>
        </w:tc>
      </w:tr>
      <w:tr w:rsidR="006A0666" w:rsidRPr="00C35519" w14:paraId="2CB23F88" w14:textId="77777777" w:rsidTr="00214725">
        <w:trPr>
          <w:trHeight w:val="600"/>
          <w:jc w:val="center"/>
        </w:trPr>
        <w:tc>
          <w:tcPr>
            <w:tcW w:w="1913" w:type="dxa"/>
            <w:shd w:val="clear" w:color="auto" w:fill="F3F3F3"/>
            <w:noWrap/>
            <w:vAlign w:val="center"/>
          </w:tcPr>
          <w:p w14:paraId="56C55F8A" w14:textId="05E5CC19" w:rsidR="006A0666" w:rsidRDefault="006A0666" w:rsidP="007A6C6F">
            <w:pPr>
              <w:spacing w:before="120"/>
              <w:ind w:firstLine="111"/>
              <w:rPr>
                <w:rFonts w:ascii="Calibri" w:hAnsi="Calibri" w:cs="Calibri"/>
                <w:color w:val="000000"/>
                <w:sz w:val="22"/>
                <w:szCs w:val="22"/>
              </w:rPr>
            </w:pPr>
            <w:r w:rsidRPr="006A0666">
              <w:rPr>
                <w:rFonts w:ascii="Calibri" w:hAnsi="Calibri" w:cs="Calibri"/>
                <w:color w:val="000000"/>
                <w:sz w:val="22"/>
                <w:szCs w:val="22"/>
              </w:rPr>
              <w:t>ΥΠΟΔΕΙΓΜΑ 9.2.:</w:t>
            </w:r>
          </w:p>
        </w:tc>
        <w:tc>
          <w:tcPr>
            <w:tcW w:w="7731" w:type="dxa"/>
            <w:shd w:val="clear" w:color="auto" w:fill="F3F3F3"/>
            <w:noWrap/>
            <w:vAlign w:val="center"/>
          </w:tcPr>
          <w:p w14:paraId="6CEF202D" w14:textId="34F59EB8" w:rsidR="006A0666" w:rsidRPr="00D1610B" w:rsidRDefault="006A0666" w:rsidP="00F13B5E">
            <w:pPr>
              <w:spacing w:before="120"/>
              <w:ind w:left="164"/>
              <w:jc w:val="both"/>
              <w:rPr>
                <w:rFonts w:ascii="Calibri" w:hAnsi="Calibri" w:cs="Calibri"/>
                <w:bCs/>
                <w:sz w:val="22"/>
                <w:szCs w:val="22"/>
              </w:rPr>
            </w:pPr>
            <w:r w:rsidRPr="006A0666">
              <w:rPr>
                <w:rFonts w:ascii="Calibri" w:hAnsi="Calibri" w:cs="Calibri"/>
                <w:bCs/>
                <w:sz w:val="22"/>
                <w:szCs w:val="22"/>
              </w:rPr>
              <w:t>ΕΒΔΟΜΑΔΙΑΙΑ ΒΕΒΑΙΩΣΗ ΕΡΓΑΣΙΑΣ ΑΝΑΠΛΗΡΩΤΗ ΕΕΠ ΥΠΟΕΡΓΟ 2 - ΣΔΕΥ</w:t>
            </w:r>
          </w:p>
        </w:tc>
      </w:tr>
      <w:tr w:rsidR="007A6C6F" w:rsidRPr="00C35519" w14:paraId="5A54A48C" w14:textId="77777777" w:rsidTr="00214725">
        <w:trPr>
          <w:trHeight w:val="600"/>
          <w:jc w:val="center"/>
        </w:trPr>
        <w:tc>
          <w:tcPr>
            <w:tcW w:w="1913" w:type="dxa"/>
            <w:shd w:val="clear" w:color="auto" w:fill="F3F3F3"/>
            <w:noWrap/>
            <w:vAlign w:val="center"/>
          </w:tcPr>
          <w:p w14:paraId="76F2370B" w14:textId="7A57A4FE" w:rsidR="007A6C6F" w:rsidRPr="005E7D2F" w:rsidRDefault="002B5A1F" w:rsidP="007A6C6F">
            <w:pPr>
              <w:spacing w:before="120"/>
              <w:ind w:firstLine="111"/>
              <w:rPr>
                <w:rFonts w:ascii="Calibri" w:hAnsi="Calibri"/>
                <w:color w:val="000000"/>
                <w:sz w:val="22"/>
                <w:szCs w:val="22"/>
              </w:rPr>
            </w:pPr>
            <w:r w:rsidRPr="002B5A1F">
              <w:rPr>
                <w:rFonts w:ascii="Calibri" w:hAnsi="Calibri" w:cs="Calibri"/>
                <w:color w:val="000000"/>
                <w:sz w:val="22"/>
                <w:szCs w:val="22"/>
              </w:rPr>
              <w:t>ΥΠΟΔΕΙΓΜΑ 9.3</w:t>
            </w:r>
            <w:r w:rsidR="007A6C6F" w:rsidRPr="005E7D2F">
              <w:rPr>
                <w:rFonts w:ascii="Calibri" w:hAnsi="Calibri" w:cs="Calibri"/>
                <w:color w:val="000000"/>
                <w:sz w:val="22"/>
                <w:szCs w:val="22"/>
              </w:rPr>
              <w:t>:</w:t>
            </w:r>
          </w:p>
        </w:tc>
        <w:tc>
          <w:tcPr>
            <w:tcW w:w="7731" w:type="dxa"/>
            <w:shd w:val="clear" w:color="auto" w:fill="F3F3F3"/>
            <w:noWrap/>
            <w:vAlign w:val="center"/>
          </w:tcPr>
          <w:p w14:paraId="4536973C" w14:textId="6BD9127D" w:rsidR="007A6C6F" w:rsidRPr="00D1610B" w:rsidRDefault="002B5A1F" w:rsidP="00F13B5E">
            <w:pPr>
              <w:spacing w:before="120"/>
              <w:ind w:left="164"/>
              <w:jc w:val="both"/>
              <w:rPr>
                <w:rFonts w:ascii="Calibri" w:hAnsi="Calibri"/>
                <w:color w:val="000000"/>
                <w:sz w:val="22"/>
                <w:szCs w:val="22"/>
              </w:rPr>
            </w:pPr>
            <w:r w:rsidRPr="002B5A1F">
              <w:rPr>
                <w:rFonts w:ascii="Calibri" w:hAnsi="Calibri" w:cs="Calibri"/>
                <w:bCs/>
                <w:sz w:val="22"/>
                <w:szCs w:val="22"/>
              </w:rPr>
              <w:t>ΕΒΔΟΜΑΔΙΑΙΑ ΒΕΒΑΙΩΣΗ ΕΡΓΑΣΙΑΣ ΑΝΑΠΛΗΡΩΤΗ ΕΚΠΑΙΔΕΥΤΙΚΟΥ/ΕΕΠ ΥΠΟΕΡΓΟ 2 - ΚΕΔΑΣΥ</w:t>
            </w:r>
          </w:p>
        </w:tc>
      </w:tr>
      <w:tr w:rsidR="00237C5E" w:rsidRPr="00C35519" w14:paraId="0FA97DD4" w14:textId="77777777" w:rsidTr="00214725">
        <w:trPr>
          <w:trHeight w:val="600"/>
          <w:jc w:val="center"/>
        </w:trPr>
        <w:tc>
          <w:tcPr>
            <w:tcW w:w="1913" w:type="dxa"/>
            <w:shd w:val="clear" w:color="auto" w:fill="F3F3F3"/>
            <w:noWrap/>
            <w:vAlign w:val="center"/>
          </w:tcPr>
          <w:p w14:paraId="7858CEB0" w14:textId="0DFFC8E2" w:rsidR="00237C5E" w:rsidRPr="002B5A1F" w:rsidRDefault="009C0379" w:rsidP="007A6C6F">
            <w:pPr>
              <w:spacing w:before="120"/>
              <w:ind w:firstLine="111"/>
              <w:rPr>
                <w:rFonts w:ascii="Calibri" w:hAnsi="Calibri" w:cs="Calibri"/>
                <w:color w:val="000000"/>
                <w:sz w:val="22"/>
                <w:szCs w:val="22"/>
              </w:rPr>
            </w:pPr>
            <w:r w:rsidRPr="009C0379">
              <w:rPr>
                <w:rFonts w:ascii="Calibri" w:hAnsi="Calibri" w:cs="Calibri"/>
                <w:bCs/>
                <w:sz w:val="22"/>
                <w:szCs w:val="22"/>
              </w:rPr>
              <w:t>ΥΠΟΔΕΙΓΜΑ 10.1:</w:t>
            </w:r>
          </w:p>
        </w:tc>
        <w:tc>
          <w:tcPr>
            <w:tcW w:w="7731" w:type="dxa"/>
            <w:shd w:val="clear" w:color="auto" w:fill="F3F3F3"/>
            <w:noWrap/>
            <w:vAlign w:val="center"/>
          </w:tcPr>
          <w:p w14:paraId="01FE30F9" w14:textId="01009278" w:rsidR="00237C5E" w:rsidRPr="002B5A1F" w:rsidRDefault="009C0379" w:rsidP="00F13B5E">
            <w:pPr>
              <w:spacing w:before="120"/>
              <w:ind w:left="164"/>
              <w:jc w:val="both"/>
              <w:rPr>
                <w:rFonts w:ascii="Calibri" w:hAnsi="Calibri" w:cs="Calibri"/>
                <w:bCs/>
                <w:sz w:val="22"/>
                <w:szCs w:val="22"/>
              </w:rPr>
            </w:pPr>
            <w:r w:rsidRPr="009C0379">
              <w:rPr>
                <w:rFonts w:ascii="Calibri" w:hAnsi="Calibri" w:cs="Calibri"/>
                <w:bCs/>
                <w:sz w:val="22"/>
                <w:szCs w:val="22"/>
              </w:rPr>
              <w:t>ΕΒΔΟΜΑΔΙΑΙΟ ΩΡΟΛΟΓΙΟ ΠΡΟΓΡΑΜΜΑ ΕΚΠΑΙΔΕΥΤΙΚΟΥ ΤΜΗΜΑΤΟΣ ΕΝΤΑΞΗΣ</w:t>
            </w:r>
          </w:p>
        </w:tc>
      </w:tr>
      <w:tr w:rsidR="00237C5E" w:rsidRPr="00C35519" w14:paraId="13107B52" w14:textId="77777777" w:rsidTr="00214725">
        <w:trPr>
          <w:trHeight w:val="600"/>
          <w:jc w:val="center"/>
        </w:trPr>
        <w:tc>
          <w:tcPr>
            <w:tcW w:w="1913" w:type="dxa"/>
            <w:shd w:val="clear" w:color="auto" w:fill="F3F3F3"/>
            <w:noWrap/>
            <w:vAlign w:val="center"/>
          </w:tcPr>
          <w:p w14:paraId="7FD80A54" w14:textId="7C7AD363" w:rsidR="00237C5E" w:rsidRPr="002B5A1F" w:rsidRDefault="00F550A4" w:rsidP="007A6C6F">
            <w:pPr>
              <w:spacing w:before="120"/>
              <w:ind w:firstLine="111"/>
              <w:rPr>
                <w:rFonts w:ascii="Calibri" w:hAnsi="Calibri" w:cs="Calibri"/>
                <w:color w:val="000000"/>
                <w:sz w:val="22"/>
                <w:szCs w:val="22"/>
              </w:rPr>
            </w:pPr>
            <w:r w:rsidRPr="00F550A4">
              <w:rPr>
                <w:rFonts w:ascii="Calibri" w:hAnsi="Calibri" w:cs="Calibri"/>
                <w:color w:val="000000"/>
                <w:sz w:val="22"/>
                <w:szCs w:val="22"/>
              </w:rPr>
              <w:t>ΥΠΟΔΕΙΓΜΑ 10.2:</w:t>
            </w:r>
          </w:p>
        </w:tc>
        <w:tc>
          <w:tcPr>
            <w:tcW w:w="7731" w:type="dxa"/>
            <w:shd w:val="clear" w:color="auto" w:fill="F3F3F3"/>
            <w:noWrap/>
            <w:vAlign w:val="center"/>
          </w:tcPr>
          <w:p w14:paraId="1E1126F6" w14:textId="40046753" w:rsidR="00237C5E" w:rsidRPr="002B5A1F" w:rsidRDefault="00F550A4" w:rsidP="00F13B5E">
            <w:pPr>
              <w:spacing w:before="120"/>
              <w:ind w:left="164"/>
              <w:jc w:val="both"/>
              <w:rPr>
                <w:rFonts w:ascii="Calibri" w:hAnsi="Calibri" w:cs="Calibri"/>
                <w:bCs/>
                <w:sz w:val="22"/>
                <w:szCs w:val="22"/>
              </w:rPr>
            </w:pPr>
            <w:r w:rsidRPr="00F550A4">
              <w:rPr>
                <w:rFonts w:ascii="Calibri" w:hAnsi="Calibri" w:cs="Calibri"/>
                <w:bCs/>
                <w:sz w:val="22"/>
                <w:szCs w:val="22"/>
              </w:rPr>
              <w:t>ΕΒΔΟΜΑΔΙΑΙΟ ΩΡΟΛΟΓΙΟ ΠΡΟΓΡΑΜΜΑ ΑΝΑΠΛΗΡΩΤΗ ΠΑΡΑΛΛΗΛΗΣ ΣΤΗΡΙΞΗΣ</w:t>
            </w:r>
          </w:p>
        </w:tc>
      </w:tr>
    </w:tbl>
    <w:p w14:paraId="48F3BE75" w14:textId="77777777" w:rsidR="00B652A9" w:rsidRPr="00C35519" w:rsidRDefault="00B652A9">
      <w:pPr>
        <w:rPr>
          <w:rFonts w:asciiTheme="minorHAnsi" w:hAnsiTheme="minorHAnsi"/>
          <w:sz w:val="22"/>
          <w:szCs w:val="22"/>
        </w:rPr>
      </w:pPr>
      <w:r w:rsidRPr="00C35519">
        <w:rPr>
          <w:rFonts w:asciiTheme="minorHAnsi" w:hAnsiTheme="minorHAnsi"/>
          <w:sz w:val="22"/>
          <w:szCs w:val="22"/>
        </w:rPr>
        <w:br w:type="page"/>
      </w:r>
    </w:p>
    <w:p w14:paraId="1BD4CFEA" w14:textId="128FD186" w:rsidR="00057280" w:rsidRPr="00C35519" w:rsidRDefault="00057280" w:rsidP="00057280">
      <w:pPr>
        <w:pStyle w:val="af0"/>
        <w:pBdr>
          <w:top w:val="single" w:sz="4" w:space="1" w:color="auto"/>
          <w:left w:val="single" w:sz="4" w:space="0" w:color="auto"/>
          <w:bottom w:val="single" w:sz="4" w:space="1" w:color="auto"/>
          <w:right w:val="single" w:sz="4" w:space="4" w:color="auto"/>
        </w:pBdr>
        <w:shd w:val="clear" w:color="auto" w:fill="E0E0E0"/>
        <w:rPr>
          <w:rFonts w:ascii="Calibri" w:hAnsi="Calibri"/>
          <w:sz w:val="22"/>
        </w:rPr>
      </w:pPr>
      <w:bookmarkStart w:id="7" w:name="_Toc173409861"/>
      <w:bookmarkStart w:id="8" w:name="_Toc238724261"/>
      <w:bookmarkStart w:id="9" w:name="_Toc277578982"/>
      <w:bookmarkStart w:id="10" w:name="_Toc307221368"/>
      <w:bookmarkStart w:id="11" w:name="_Toc409441301"/>
      <w:bookmarkStart w:id="12" w:name="_Toc409517684"/>
      <w:bookmarkStart w:id="13" w:name="_Toc429551415"/>
      <w:r w:rsidRPr="00C35519">
        <w:rPr>
          <w:rFonts w:ascii="Calibri" w:hAnsi="Calibri"/>
          <w:sz w:val="22"/>
        </w:rPr>
        <w:lastRenderedPageBreak/>
        <w:t>ΥΠΟΔΕΙΓΜΑ 1</w:t>
      </w:r>
      <w:r w:rsidR="000347A9">
        <w:rPr>
          <w:rFonts w:ascii="Calibri" w:hAnsi="Calibri"/>
          <w:sz w:val="22"/>
        </w:rPr>
        <w:t>.1</w:t>
      </w:r>
      <w:r w:rsidRPr="00C35519">
        <w:rPr>
          <w:rFonts w:ascii="Calibri" w:hAnsi="Calibri"/>
          <w:sz w:val="22"/>
        </w:rPr>
        <w:t xml:space="preserve">: </w:t>
      </w:r>
      <w:r w:rsidRPr="001923A3">
        <w:rPr>
          <w:rFonts w:ascii="Calibri" w:hAnsi="Calibri"/>
          <w:sz w:val="22"/>
        </w:rPr>
        <w:t>ΑΠΟΦΑΣΗ ΟΡΙΣΜΟΥ ΚΑΤΑΧΩΡΙΣΤΗ ΣΕ ΔΠΕ ή ΔΔΕ</w:t>
      </w:r>
      <w:bookmarkEnd w:id="7"/>
      <w:r w:rsidR="005D55D3" w:rsidRPr="001923A3">
        <w:rPr>
          <w:rFonts w:ascii="Calibri" w:hAnsi="Calibri"/>
          <w:sz w:val="22"/>
        </w:rPr>
        <w:t xml:space="preserve"> (ΥΠΟΕΡΓΟ 1)</w:t>
      </w:r>
      <w:bookmarkEnd w:id="8"/>
    </w:p>
    <w:p w14:paraId="4E391335" w14:textId="77777777" w:rsidR="00057280" w:rsidRPr="00C35519" w:rsidRDefault="00057280" w:rsidP="00057280">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ab/>
        <w:t xml:space="preserve">                                                                     </w:t>
      </w:r>
    </w:p>
    <w:p w14:paraId="7EA2B1DD" w14:textId="77777777" w:rsidR="00057280" w:rsidRPr="00C35519" w:rsidRDefault="00057280" w:rsidP="00057280">
      <w:pPr>
        <w:tabs>
          <w:tab w:val="center" w:pos="4153"/>
          <w:tab w:val="right" w:pos="8306"/>
        </w:tabs>
        <w:jc w:val="center"/>
        <w:rPr>
          <w:rFonts w:ascii="Calibri" w:hAnsi="Calibri"/>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3"/>
        <w:gridCol w:w="408"/>
        <w:gridCol w:w="2306"/>
        <w:gridCol w:w="4884"/>
      </w:tblGrid>
      <w:tr w:rsidR="00057280" w:rsidRPr="00C35519" w14:paraId="4A636555" w14:textId="77777777" w:rsidTr="0079491E">
        <w:trPr>
          <w:jc w:val="center"/>
        </w:trPr>
        <w:tc>
          <w:tcPr>
            <w:tcW w:w="2501" w:type="pct"/>
            <w:gridSpan w:val="3"/>
            <w:noWrap/>
            <w:vAlign w:val="center"/>
          </w:tcPr>
          <w:p w14:paraId="428E74C7" w14:textId="77777777" w:rsidR="00057280" w:rsidRPr="00C35519" w:rsidRDefault="00057280" w:rsidP="0079491E">
            <w:pPr>
              <w:tabs>
                <w:tab w:val="center" w:pos="4153"/>
                <w:tab w:val="right" w:pos="8306"/>
              </w:tabs>
              <w:jc w:val="center"/>
              <w:rPr>
                <w:rFonts w:asciiTheme="minorHAnsi" w:eastAsia="Calibri" w:hAnsiTheme="minorHAnsi" w:cstheme="minorHAnsi"/>
                <w:sz w:val="22"/>
                <w:szCs w:val="22"/>
                <w:lang w:eastAsia="en-US"/>
              </w:rPr>
            </w:pPr>
            <w:r w:rsidRPr="00C35519">
              <w:rPr>
                <w:rFonts w:asciiTheme="minorHAnsi" w:eastAsia="Calibri" w:hAnsiTheme="minorHAnsi" w:cstheme="minorHAnsi"/>
                <w:noProof/>
                <w:sz w:val="22"/>
                <w:szCs w:val="22"/>
              </w:rPr>
              <w:drawing>
                <wp:inline distT="0" distB="0" distL="0" distR="0" wp14:anchorId="5FC8D402" wp14:editId="720A4BC2">
                  <wp:extent cx="390525" cy="381000"/>
                  <wp:effectExtent l="0" t="0" r="9525" b="0"/>
                  <wp:docPr id="20" name="Εικόνα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381000"/>
                          </a:xfrm>
                          <a:prstGeom prst="rect">
                            <a:avLst/>
                          </a:prstGeom>
                          <a:noFill/>
                          <a:ln>
                            <a:noFill/>
                          </a:ln>
                        </pic:spPr>
                      </pic:pic>
                    </a:graphicData>
                  </a:graphic>
                </wp:inline>
              </w:drawing>
            </w:r>
          </w:p>
        </w:tc>
        <w:tc>
          <w:tcPr>
            <w:tcW w:w="2499" w:type="pct"/>
          </w:tcPr>
          <w:p w14:paraId="6E22DC1E" w14:textId="77777777" w:rsidR="00057280" w:rsidRPr="00C35519" w:rsidRDefault="00057280" w:rsidP="0079491E">
            <w:pPr>
              <w:tabs>
                <w:tab w:val="center" w:pos="4153"/>
                <w:tab w:val="right" w:pos="8306"/>
              </w:tabs>
              <w:jc w:val="center"/>
              <w:rPr>
                <w:rFonts w:asciiTheme="minorHAnsi" w:eastAsia="Calibri" w:hAnsiTheme="minorHAnsi" w:cstheme="minorHAnsi"/>
                <w:sz w:val="22"/>
                <w:szCs w:val="22"/>
                <w:lang w:eastAsia="en-US"/>
              </w:rPr>
            </w:pPr>
            <w:r w:rsidRPr="00C35519">
              <w:rPr>
                <w:rFonts w:asciiTheme="minorHAnsi" w:eastAsia="Calibri" w:hAnsiTheme="minorHAnsi" w:cstheme="minorHAnsi"/>
                <w:noProof/>
                <w:sz w:val="22"/>
                <w:szCs w:val="22"/>
              </w:rPr>
              <w:drawing>
                <wp:anchor distT="0" distB="0" distL="114300" distR="114300" simplePos="0" relativeHeight="251643904" behindDoc="0" locked="0" layoutInCell="1" allowOverlap="1" wp14:anchorId="09271E30" wp14:editId="10094B3D">
                  <wp:simplePos x="0" y="0"/>
                  <wp:positionH relativeFrom="column">
                    <wp:posOffset>1181735</wp:posOffset>
                  </wp:positionH>
                  <wp:positionV relativeFrom="paragraph">
                    <wp:posOffset>3810</wp:posOffset>
                  </wp:positionV>
                  <wp:extent cx="539750" cy="370840"/>
                  <wp:effectExtent l="19050" t="0" r="0" b="0"/>
                  <wp:wrapSquare wrapText="bothSides"/>
                  <wp:docPr id="2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srcRect/>
                          <a:stretch>
                            <a:fillRect/>
                          </a:stretch>
                        </pic:blipFill>
                        <pic:spPr bwMode="auto">
                          <a:xfrm>
                            <a:off x="0" y="0"/>
                            <a:ext cx="539750" cy="370840"/>
                          </a:xfrm>
                          <a:prstGeom prst="rect">
                            <a:avLst/>
                          </a:prstGeom>
                          <a:noFill/>
                          <a:ln w="9525">
                            <a:noFill/>
                            <a:miter lim="800000"/>
                            <a:headEnd/>
                            <a:tailEnd/>
                          </a:ln>
                        </pic:spPr>
                      </pic:pic>
                    </a:graphicData>
                  </a:graphic>
                </wp:anchor>
              </w:drawing>
            </w:r>
          </w:p>
        </w:tc>
      </w:tr>
      <w:tr w:rsidR="00057280" w:rsidRPr="00C35519" w14:paraId="456DF976" w14:textId="77777777" w:rsidTr="0079491E">
        <w:trPr>
          <w:jc w:val="center"/>
        </w:trPr>
        <w:tc>
          <w:tcPr>
            <w:tcW w:w="2501" w:type="pct"/>
            <w:gridSpan w:val="3"/>
            <w:noWrap/>
          </w:tcPr>
          <w:p w14:paraId="62334013" w14:textId="77777777" w:rsidR="00057280" w:rsidRPr="00C35519" w:rsidRDefault="00057280" w:rsidP="0079491E">
            <w:pPr>
              <w:tabs>
                <w:tab w:val="center" w:pos="4153"/>
                <w:tab w:val="right" w:pos="8306"/>
              </w:tabs>
              <w:jc w:val="center"/>
              <w:rPr>
                <w:rFonts w:asciiTheme="minorHAnsi" w:eastAsia="Calibri" w:hAnsiTheme="minorHAnsi" w:cstheme="minorHAnsi"/>
                <w:b/>
                <w:sz w:val="22"/>
                <w:szCs w:val="22"/>
                <w:lang w:eastAsia="en-US"/>
              </w:rPr>
            </w:pPr>
            <w:r w:rsidRPr="00C35519">
              <w:rPr>
                <w:rFonts w:asciiTheme="minorHAnsi" w:eastAsia="Calibri" w:hAnsiTheme="minorHAnsi" w:cstheme="minorHAnsi"/>
                <w:b/>
                <w:sz w:val="22"/>
                <w:szCs w:val="22"/>
                <w:lang w:eastAsia="en-US"/>
              </w:rPr>
              <w:t>ΕΛΛΗΝΙΚΗ ΔΗΜΟΚΡΑΤΙΑ</w:t>
            </w:r>
          </w:p>
          <w:p w14:paraId="632DFCB4" w14:textId="77777777" w:rsidR="00057280" w:rsidRPr="00C35519" w:rsidRDefault="00057280" w:rsidP="0079491E">
            <w:pPr>
              <w:tabs>
                <w:tab w:val="center" w:pos="4153"/>
                <w:tab w:val="right" w:pos="8306"/>
              </w:tabs>
              <w:jc w:val="center"/>
              <w:rPr>
                <w:rFonts w:asciiTheme="minorHAnsi" w:eastAsia="Calibri" w:hAnsiTheme="minorHAnsi" w:cstheme="minorHAnsi"/>
                <w:b/>
                <w:sz w:val="22"/>
                <w:szCs w:val="22"/>
                <w:lang w:eastAsia="en-US"/>
              </w:rPr>
            </w:pPr>
            <w:r w:rsidRPr="00C35519">
              <w:rPr>
                <w:rFonts w:asciiTheme="minorHAnsi" w:eastAsia="Calibri" w:hAnsiTheme="minorHAnsi" w:cstheme="minorHAnsi"/>
                <w:b/>
                <w:sz w:val="22"/>
                <w:szCs w:val="22"/>
                <w:lang w:eastAsia="en-US"/>
              </w:rPr>
              <w:t>ΥΠΟΥΡΓΕΙΟ ΠΑΙΔΕΙΑΣ, ΘΡΗΣΚΕΥΜΑΤΩΝ ΚΑΙ ΑΘΛΗΤΙΣΜΟΥ</w:t>
            </w:r>
          </w:p>
          <w:p w14:paraId="7644837E" w14:textId="77777777" w:rsidR="00057280" w:rsidRPr="00C35519" w:rsidRDefault="00057280" w:rsidP="0079491E">
            <w:pPr>
              <w:keepNext/>
              <w:tabs>
                <w:tab w:val="center" w:pos="4153"/>
                <w:tab w:val="right" w:pos="8306"/>
              </w:tabs>
              <w:jc w:val="center"/>
              <w:rPr>
                <w:rFonts w:asciiTheme="minorHAnsi" w:eastAsia="Calibri" w:hAnsiTheme="minorHAnsi" w:cstheme="minorHAnsi"/>
                <w:sz w:val="22"/>
                <w:szCs w:val="22"/>
                <w:lang w:eastAsia="en-US"/>
              </w:rPr>
            </w:pPr>
            <w:r w:rsidRPr="00C35519">
              <w:rPr>
                <w:rFonts w:asciiTheme="minorHAnsi" w:hAnsiTheme="minorHAnsi" w:cstheme="minorHAnsi"/>
                <w:sz w:val="22"/>
                <w:szCs w:val="22"/>
              </w:rPr>
              <w:t>-----</w:t>
            </w:r>
          </w:p>
        </w:tc>
        <w:tc>
          <w:tcPr>
            <w:tcW w:w="2499" w:type="pct"/>
          </w:tcPr>
          <w:p w14:paraId="3D756D83" w14:textId="77777777" w:rsidR="00057280" w:rsidRPr="00C35519" w:rsidRDefault="00057280" w:rsidP="0079491E">
            <w:pPr>
              <w:tabs>
                <w:tab w:val="center" w:pos="4153"/>
                <w:tab w:val="right" w:pos="8306"/>
              </w:tabs>
              <w:jc w:val="center"/>
              <w:rPr>
                <w:rFonts w:asciiTheme="minorHAnsi" w:eastAsia="Calibri" w:hAnsiTheme="minorHAnsi" w:cstheme="minorHAnsi"/>
                <w:b/>
                <w:sz w:val="22"/>
                <w:szCs w:val="22"/>
                <w:lang w:eastAsia="en-US"/>
              </w:rPr>
            </w:pPr>
            <w:r w:rsidRPr="00C35519">
              <w:rPr>
                <w:rFonts w:asciiTheme="minorHAnsi" w:eastAsia="Calibri" w:hAnsiTheme="minorHAnsi" w:cstheme="minorHAnsi"/>
                <w:b/>
                <w:sz w:val="22"/>
                <w:szCs w:val="22"/>
                <w:lang w:eastAsia="en-US"/>
              </w:rPr>
              <w:t>ΕΥΡΩΠΑΪΚΗ ΕΝΩΣΗ</w:t>
            </w:r>
          </w:p>
          <w:p w14:paraId="5CF71447" w14:textId="77777777" w:rsidR="00057280" w:rsidRPr="00C35519" w:rsidRDefault="00057280" w:rsidP="0079491E">
            <w:pPr>
              <w:tabs>
                <w:tab w:val="center" w:pos="4153"/>
                <w:tab w:val="right" w:pos="8306"/>
              </w:tabs>
              <w:jc w:val="center"/>
              <w:rPr>
                <w:rFonts w:asciiTheme="minorHAnsi" w:eastAsia="Calibri" w:hAnsiTheme="minorHAnsi" w:cstheme="minorHAnsi"/>
                <w:b/>
                <w:sz w:val="22"/>
                <w:szCs w:val="22"/>
                <w:lang w:eastAsia="en-US"/>
              </w:rPr>
            </w:pPr>
            <w:r w:rsidRPr="00C35519">
              <w:rPr>
                <w:rFonts w:asciiTheme="minorHAnsi" w:hAnsiTheme="minorHAnsi" w:cstheme="minorHAnsi"/>
                <w:b/>
                <w:bCs/>
                <w:sz w:val="22"/>
                <w:szCs w:val="22"/>
              </w:rPr>
              <w:t>ΕΥΡΩΠΑΪΚΟ ΚΟΙΝΩΝΙΚΟ TAMEIO + (ΕΚΤ+)</w:t>
            </w:r>
          </w:p>
          <w:p w14:paraId="0DD1D1E5" w14:textId="77777777" w:rsidR="00057280" w:rsidRPr="00C35519" w:rsidRDefault="00057280" w:rsidP="0079491E">
            <w:pPr>
              <w:tabs>
                <w:tab w:val="center" w:pos="4153"/>
                <w:tab w:val="right" w:pos="8306"/>
              </w:tabs>
              <w:jc w:val="center"/>
              <w:rPr>
                <w:rFonts w:asciiTheme="minorHAnsi" w:eastAsia="Calibri" w:hAnsiTheme="minorHAnsi" w:cstheme="minorHAnsi"/>
                <w:sz w:val="22"/>
                <w:szCs w:val="22"/>
                <w:lang w:eastAsia="en-US"/>
              </w:rPr>
            </w:pPr>
          </w:p>
        </w:tc>
      </w:tr>
      <w:tr w:rsidR="00057280" w:rsidRPr="00C35519" w14:paraId="1D53A0F6" w14:textId="77777777" w:rsidTr="0079491E">
        <w:trPr>
          <w:trHeight w:val="814"/>
          <w:jc w:val="center"/>
        </w:trPr>
        <w:tc>
          <w:tcPr>
            <w:tcW w:w="2501" w:type="pct"/>
            <w:gridSpan w:val="3"/>
            <w:noWrap/>
          </w:tcPr>
          <w:p w14:paraId="2707F158" w14:textId="77777777" w:rsidR="00057280" w:rsidRPr="00C35519" w:rsidRDefault="00057280" w:rsidP="0079491E">
            <w:pPr>
              <w:tabs>
                <w:tab w:val="right" w:pos="8306"/>
              </w:tabs>
              <w:jc w:val="center"/>
              <w:rPr>
                <w:rFonts w:asciiTheme="minorHAnsi" w:eastAsia="Calibri" w:hAnsiTheme="minorHAnsi" w:cs="Calibri"/>
                <w:b/>
                <w:sz w:val="22"/>
                <w:szCs w:val="22"/>
                <w:lang w:eastAsia="en-US"/>
              </w:rPr>
            </w:pPr>
            <w:r w:rsidRPr="00C35519">
              <w:rPr>
                <w:rFonts w:asciiTheme="minorHAnsi" w:eastAsia="Calibri" w:hAnsiTheme="minorHAnsi" w:cs="Calibri"/>
                <w:b/>
                <w:sz w:val="22"/>
                <w:szCs w:val="22"/>
                <w:lang w:eastAsia="en-US"/>
              </w:rPr>
              <w:t>ΠΕΡΙΦΕΡΕΙΑΚΗ ΔΙΕΥΘΥΝΣΗ ΠΡΩΤΟΒΑΘΜΙΑΣ ΚΑΙ ΔΕΥΤΕΡΟΒΑΘΜΙΑΣ ΕΚΠΑΙΔΕΥΣΗΣ</w:t>
            </w:r>
          </w:p>
          <w:p w14:paraId="76C28FC3" w14:textId="77777777" w:rsidR="00057280" w:rsidRPr="00C35519" w:rsidRDefault="00057280" w:rsidP="0079491E">
            <w:pPr>
              <w:ind w:right="30"/>
              <w:jc w:val="center"/>
              <w:rPr>
                <w:rFonts w:asciiTheme="minorHAnsi" w:eastAsia="Calibri" w:hAnsiTheme="minorHAnsi" w:cs="Calibri"/>
                <w:b/>
                <w:sz w:val="22"/>
                <w:szCs w:val="22"/>
                <w:lang w:eastAsia="en-US"/>
              </w:rPr>
            </w:pPr>
            <w:r w:rsidRPr="004805A8">
              <w:rPr>
                <w:rFonts w:asciiTheme="minorHAnsi" w:eastAsia="Calibri" w:hAnsiTheme="minorHAnsi" w:cs="Calibri"/>
                <w:b/>
                <w:sz w:val="22"/>
                <w:szCs w:val="22"/>
                <w:highlight w:val="yellow"/>
                <w:lang w:eastAsia="en-US"/>
              </w:rPr>
              <w:t>……………………………….</w:t>
            </w:r>
          </w:p>
          <w:p w14:paraId="21122108" w14:textId="77777777" w:rsidR="00057280" w:rsidRPr="00C35519" w:rsidRDefault="00057280" w:rsidP="0079491E">
            <w:pPr>
              <w:keepNext/>
              <w:tabs>
                <w:tab w:val="center" w:pos="4153"/>
                <w:tab w:val="right" w:pos="8306"/>
              </w:tabs>
              <w:jc w:val="center"/>
              <w:rPr>
                <w:rFonts w:asciiTheme="minorHAnsi" w:eastAsia="Calibri" w:hAnsiTheme="minorHAnsi" w:cstheme="minorHAnsi"/>
                <w:b/>
                <w:sz w:val="22"/>
                <w:szCs w:val="22"/>
                <w:lang w:eastAsia="en-US"/>
              </w:rPr>
            </w:pPr>
          </w:p>
          <w:p w14:paraId="4F89E6AE" w14:textId="77777777" w:rsidR="00057280" w:rsidRPr="00C35519" w:rsidRDefault="00057280" w:rsidP="0079491E">
            <w:pPr>
              <w:keepNext/>
              <w:tabs>
                <w:tab w:val="center" w:pos="4153"/>
                <w:tab w:val="right" w:pos="8306"/>
              </w:tabs>
              <w:jc w:val="center"/>
              <w:rPr>
                <w:rFonts w:asciiTheme="minorHAnsi" w:eastAsia="Calibri" w:hAnsiTheme="minorHAnsi" w:cstheme="minorHAnsi"/>
                <w:b/>
                <w:sz w:val="22"/>
                <w:szCs w:val="22"/>
                <w:lang w:eastAsia="en-US"/>
              </w:rPr>
            </w:pPr>
            <w:r w:rsidRPr="00C35519">
              <w:rPr>
                <w:rFonts w:asciiTheme="minorHAnsi" w:eastAsia="Calibri" w:hAnsiTheme="minorHAnsi" w:cstheme="minorHAnsi"/>
                <w:b/>
                <w:sz w:val="22"/>
                <w:szCs w:val="22"/>
                <w:lang w:eastAsia="en-US"/>
              </w:rPr>
              <w:t xml:space="preserve">ΔΙΕΥΘΥΝΣΗ </w:t>
            </w:r>
          </w:p>
          <w:p w14:paraId="78637294" w14:textId="77777777" w:rsidR="00057280" w:rsidRPr="00C35519" w:rsidRDefault="00057280" w:rsidP="0079491E">
            <w:pPr>
              <w:keepNext/>
              <w:tabs>
                <w:tab w:val="center" w:pos="4153"/>
                <w:tab w:val="right" w:pos="8306"/>
              </w:tabs>
              <w:jc w:val="center"/>
              <w:rPr>
                <w:rFonts w:asciiTheme="minorHAnsi" w:eastAsia="Calibri" w:hAnsiTheme="minorHAnsi" w:cstheme="minorHAnsi"/>
                <w:b/>
                <w:sz w:val="22"/>
                <w:szCs w:val="22"/>
                <w:lang w:eastAsia="en-US"/>
              </w:rPr>
            </w:pPr>
            <w:r w:rsidRPr="004805A8">
              <w:rPr>
                <w:rFonts w:asciiTheme="minorHAnsi" w:eastAsia="Calibri" w:hAnsiTheme="minorHAnsi" w:cstheme="minorHAnsi"/>
                <w:b/>
                <w:sz w:val="22"/>
                <w:szCs w:val="22"/>
                <w:highlight w:val="yellow"/>
                <w:lang w:eastAsia="en-US"/>
              </w:rPr>
              <w:t>ΠΡΩΤΟΒΑΘΜΙΑΣ ή ΔΕΥΤΕΡΟΒΑΘΜΙΑΣ</w:t>
            </w:r>
            <w:r w:rsidRPr="00C35519">
              <w:rPr>
                <w:rFonts w:asciiTheme="minorHAnsi" w:eastAsia="Calibri" w:hAnsiTheme="minorHAnsi" w:cstheme="minorHAnsi"/>
                <w:b/>
                <w:sz w:val="22"/>
                <w:szCs w:val="22"/>
                <w:lang w:eastAsia="en-US"/>
              </w:rPr>
              <w:t xml:space="preserve"> ΕΚΠΑΙΔΕΥΣΗΣ </w:t>
            </w:r>
          </w:p>
          <w:p w14:paraId="1A2FA203" w14:textId="77777777" w:rsidR="00057280" w:rsidRPr="00C35519" w:rsidRDefault="00057280" w:rsidP="0079491E">
            <w:pPr>
              <w:keepNext/>
              <w:tabs>
                <w:tab w:val="center" w:pos="4153"/>
                <w:tab w:val="right" w:pos="8306"/>
              </w:tabs>
              <w:spacing w:before="120"/>
              <w:jc w:val="center"/>
              <w:rPr>
                <w:rFonts w:asciiTheme="minorHAnsi" w:eastAsia="Calibri" w:hAnsiTheme="minorHAnsi" w:cstheme="minorHAnsi"/>
                <w:sz w:val="22"/>
                <w:szCs w:val="22"/>
                <w:lang w:eastAsia="en-US"/>
              </w:rPr>
            </w:pPr>
            <w:r w:rsidRPr="00C35519">
              <w:rPr>
                <w:rFonts w:asciiTheme="minorHAnsi" w:eastAsia="Calibri" w:hAnsiTheme="minorHAnsi" w:cstheme="minorHAnsi"/>
                <w:sz w:val="22"/>
                <w:szCs w:val="22"/>
                <w:lang w:eastAsia="en-US"/>
              </w:rPr>
              <w:t>…………………………………………</w:t>
            </w:r>
          </w:p>
          <w:p w14:paraId="30670583" w14:textId="77777777" w:rsidR="00057280" w:rsidRPr="00C35519" w:rsidRDefault="00057280" w:rsidP="0079491E">
            <w:pPr>
              <w:keepNext/>
              <w:tabs>
                <w:tab w:val="center" w:pos="4153"/>
                <w:tab w:val="right" w:pos="8306"/>
              </w:tabs>
              <w:jc w:val="center"/>
              <w:rPr>
                <w:rFonts w:asciiTheme="minorHAnsi" w:eastAsia="Calibri" w:hAnsiTheme="minorHAnsi" w:cstheme="minorHAnsi"/>
                <w:sz w:val="22"/>
                <w:szCs w:val="22"/>
                <w:lang w:eastAsia="en-US"/>
              </w:rPr>
            </w:pPr>
            <w:r w:rsidRPr="00C35519">
              <w:rPr>
                <w:rFonts w:asciiTheme="minorHAnsi" w:eastAsia="Calibri" w:hAnsiTheme="minorHAnsi" w:cstheme="minorHAnsi"/>
                <w:sz w:val="22"/>
                <w:szCs w:val="22"/>
                <w:lang w:eastAsia="en-US"/>
              </w:rPr>
              <w:t>---</w:t>
            </w:r>
          </w:p>
        </w:tc>
        <w:tc>
          <w:tcPr>
            <w:tcW w:w="2499" w:type="pct"/>
          </w:tcPr>
          <w:p w14:paraId="7B4B43CF" w14:textId="77777777" w:rsidR="00057280" w:rsidRPr="00C35519" w:rsidRDefault="00057280" w:rsidP="0079491E">
            <w:pPr>
              <w:keepNext/>
              <w:tabs>
                <w:tab w:val="center" w:pos="4153"/>
                <w:tab w:val="right" w:pos="8306"/>
              </w:tabs>
              <w:rPr>
                <w:rFonts w:asciiTheme="minorHAnsi" w:eastAsia="Calibri" w:hAnsiTheme="minorHAnsi" w:cstheme="minorHAnsi"/>
                <w:sz w:val="22"/>
                <w:szCs w:val="22"/>
                <w:lang w:eastAsia="en-US"/>
              </w:rPr>
            </w:pPr>
          </w:p>
          <w:p w14:paraId="11755882" w14:textId="77777777" w:rsidR="00057280" w:rsidRPr="00C35519" w:rsidRDefault="00057280" w:rsidP="0079491E">
            <w:pPr>
              <w:keepNext/>
              <w:tabs>
                <w:tab w:val="center" w:pos="4153"/>
                <w:tab w:val="right" w:pos="8306"/>
              </w:tabs>
              <w:rPr>
                <w:rFonts w:asciiTheme="minorHAnsi" w:eastAsia="Calibri" w:hAnsiTheme="minorHAnsi" w:cstheme="minorHAnsi"/>
                <w:sz w:val="22"/>
                <w:szCs w:val="22"/>
                <w:lang w:eastAsia="en-US"/>
              </w:rPr>
            </w:pPr>
            <w:r w:rsidRPr="00C35519">
              <w:rPr>
                <w:rFonts w:asciiTheme="minorHAnsi" w:eastAsia="Calibri" w:hAnsiTheme="minorHAnsi" w:cstheme="minorHAnsi"/>
                <w:sz w:val="22"/>
                <w:szCs w:val="22"/>
                <w:lang w:eastAsia="en-US"/>
              </w:rPr>
              <w:t>Ημερομηνία: ………………..</w:t>
            </w:r>
          </w:p>
          <w:p w14:paraId="5DD133E3" w14:textId="77777777" w:rsidR="00057280" w:rsidRPr="00C35519" w:rsidRDefault="00057280" w:rsidP="0079491E">
            <w:pPr>
              <w:keepNext/>
              <w:tabs>
                <w:tab w:val="center" w:pos="4153"/>
                <w:tab w:val="right" w:pos="8306"/>
              </w:tabs>
              <w:rPr>
                <w:rFonts w:asciiTheme="minorHAnsi" w:eastAsia="Calibri" w:hAnsiTheme="minorHAnsi" w:cstheme="minorHAnsi"/>
                <w:sz w:val="22"/>
                <w:szCs w:val="22"/>
                <w:lang w:eastAsia="en-US"/>
              </w:rPr>
            </w:pPr>
            <w:r w:rsidRPr="00C35519">
              <w:rPr>
                <w:rFonts w:asciiTheme="minorHAnsi" w:eastAsia="Calibri" w:hAnsiTheme="minorHAnsi" w:cstheme="minorHAnsi"/>
                <w:sz w:val="22"/>
                <w:szCs w:val="22"/>
                <w:lang w:eastAsia="en-US"/>
              </w:rPr>
              <w:t>Αριθ. Πρωτ:  ……..</w:t>
            </w:r>
          </w:p>
          <w:p w14:paraId="3DC0824D" w14:textId="77777777" w:rsidR="00057280" w:rsidRPr="00C35519" w:rsidRDefault="00057280" w:rsidP="0079491E">
            <w:pPr>
              <w:tabs>
                <w:tab w:val="center" w:pos="4153"/>
                <w:tab w:val="right" w:pos="8306"/>
              </w:tabs>
              <w:rPr>
                <w:rFonts w:asciiTheme="minorHAnsi" w:hAnsiTheme="minorHAnsi" w:cstheme="minorHAnsi"/>
                <w:sz w:val="22"/>
                <w:szCs w:val="22"/>
                <w:lang w:val="en-US"/>
              </w:rPr>
            </w:pPr>
          </w:p>
        </w:tc>
      </w:tr>
      <w:tr w:rsidR="00057280" w:rsidRPr="00C35519" w14:paraId="7BA56F34" w14:textId="77777777" w:rsidTr="0079491E">
        <w:trPr>
          <w:jc w:val="center"/>
        </w:trPr>
        <w:tc>
          <w:tcPr>
            <w:tcW w:w="1112" w:type="pct"/>
            <w:noWrap/>
          </w:tcPr>
          <w:p w14:paraId="2C52C0CE" w14:textId="77777777" w:rsidR="00057280" w:rsidRPr="00C35519" w:rsidRDefault="00057280" w:rsidP="0079491E">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Ταχ. Δ/νση</w:t>
            </w:r>
          </w:p>
        </w:tc>
        <w:tc>
          <w:tcPr>
            <w:tcW w:w="209" w:type="pct"/>
            <w:noWrap/>
          </w:tcPr>
          <w:p w14:paraId="7DBB6497" w14:textId="77777777" w:rsidR="00057280" w:rsidRPr="00C35519" w:rsidRDefault="00057280" w:rsidP="0079491E">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w:t>
            </w:r>
          </w:p>
        </w:tc>
        <w:tc>
          <w:tcPr>
            <w:tcW w:w="1179" w:type="pct"/>
            <w:noWrap/>
          </w:tcPr>
          <w:p w14:paraId="190EF92E" w14:textId="77777777" w:rsidR="00057280" w:rsidRPr="00C35519" w:rsidRDefault="00057280" w:rsidP="0079491E">
            <w:pPr>
              <w:tabs>
                <w:tab w:val="center" w:pos="4153"/>
                <w:tab w:val="right" w:pos="8306"/>
              </w:tabs>
              <w:rPr>
                <w:rFonts w:asciiTheme="minorHAnsi" w:hAnsiTheme="minorHAnsi" w:cstheme="minorHAnsi"/>
                <w:sz w:val="22"/>
                <w:szCs w:val="22"/>
              </w:rPr>
            </w:pPr>
          </w:p>
        </w:tc>
        <w:tc>
          <w:tcPr>
            <w:tcW w:w="2499" w:type="pct"/>
            <w:vMerge w:val="restart"/>
          </w:tcPr>
          <w:p w14:paraId="6E7A2B01" w14:textId="77777777" w:rsidR="00057280" w:rsidRPr="00C35519" w:rsidRDefault="00057280" w:rsidP="0079491E">
            <w:pPr>
              <w:tabs>
                <w:tab w:val="center" w:pos="4153"/>
                <w:tab w:val="right" w:pos="8306"/>
              </w:tabs>
              <w:rPr>
                <w:rFonts w:asciiTheme="minorHAnsi" w:hAnsiTheme="minorHAnsi" w:cstheme="minorHAnsi"/>
                <w:sz w:val="22"/>
                <w:szCs w:val="22"/>
              </w:rPr>
            </w:pPr>
          </w:p>
          <w:p w14:paraId="5FD0C8A3" w14:textId="77777777" w:rsidR="00057280" w:rsidRPr="00C35519" w:rsidRDefault="00057280" w:rsidP="0079491E">
            <w:pPr>
              <w:tabs>
                <w:tab w:val="center" w:pos="4153"/>
                <w:tab w:val="right" w:pos="8306"/>
              </w:tabs>
              <w:autoSpaceDE w:val="0"/>
              <w:autoSpaceDN w:val="0"/>
              <w:adjustRightInd w:val="0"/>
              <w:rPr>
                <w:rFonts w:asciiTheme="minorHAnsi" w:hAnsiTheme="minorHAnsi" w:cstheme="minorHAnsi"/>
                <w:sz w:val="22"/>
                <w:szCs w:val="22"/>
              </w:rPr>
            </w:pPr>
          </w:p>
          <w:p w14:paraId="67ADF80B" w14:textId="77777777" w:rsidR="00057280" w:rsidRPr="00C35519" w:rsidRDefault="00057280" w:rsidP="0079491E">
            <w:pPr>
              <w:tabs>
                <w:tab w:val="center" w:pos="4153"/>
                <w:tab w:val="right" w:pos="8306"/>
              </w:tabs>
              <w:autoSpaceDE w:val="0"/>
              <w:autoSpaceDN w:val="0"/>
              <w:adjustRightInd w:val="0"/>
              <w:jc w:val="center"/>
              <w:rPr>
                <w:rFonts w:asciiTheme="minorHAnsi" w:hAnsiTheme="minorHAnsi" w:cstheme="minorHAnsi"/>
                <w:b/>
                <w:sz w:val="22"/>
                <w:szCs w:val="22"/>
              </w:rPr>
            </w:pPr>
            <w:r w:rsidRPr="00C35519">
              <w:rPr>
                <w:rFonts w:asciiTheme="minorHAnsi" w:hAnsiTheme="minorHAnsi" w:cstheme="minorHAnsi"/>
                <w:b/>
                <w:sz w:val="22"/>
                <w:szCs w:val="22"/>
              </w:rPr>
              <w:t>ΑΠΟΦΑΣΗ</w:t>
            </w:r>
          </w:p>
          <w:p w14:paraId="1811AE3E" w14:textId="77777777" w:rsidR="00057280" w:rsidRPr="00C35519" w:rsidRDefault="00057280" w:rsidP="0079491E">
            <w:pPr>
              <w:tabs>
                <w:tab w:val="center" w:pos="4153"/>
                <w:tab w:val="right" w:pos="8306"/>
              </w:tabs>
              <w:jc w:val="center"/>
              <w:rPr>
                <w:rFonts w:asciiTheme="minorHAnsi" w:eastAsia="Calibri" w:hAnsiTheme="minorHAnsi" w:cstheme="minorHAnsi"/>
                <w:b/>
                <w:sz w:val="22"/>
                <w:szCs w:val="22"/>
                <w:lang w:eastAsia="en-US"/>
              </w:rPr>
            </w:pPr>
            <w:r w:rsidRPr="00C35519">
              <w:rPr>
                <w:rFonts w:asciiTheme="minorHAnsi" w:eastAsia="Calibri" w:hAnsiTheme="minorHAnsi" w:cstheme="minorHAnsi"/>
                <w:b/>
                <w:sz w:val="22"/>
                <w:szCs w:val="22"/>
                <w:lang w:eastAsia="en-US"/>
              </w:rPr>
              <w:t>ΑΝΑΡΤΗΤΕΑ ΣΤΟ ΔΙΑΔΙΚΤΥΟ</w:t>
            </w:r>
          </w:p>
          <w:p w14:paraId="795637BE" w14:textId="77777777" w:rsidR="00057280" w:rsidRPr="00C35519" w:rsidRDefault="00057280" w:rsidP="0079491E">
            <w:pPr>
              <w:tabs>
                <w:tab w:val="center" w:pos="4153"/>
                <w:tab w:val="right" w:pos="8306"/>
              </w:tabs>
              <w:autoSpaceDE w:val="0"/>
              <w:autoSpaceDN w:val="0"/>
              <w:adjustRightInd w:val="0"/>
              <w:jc w:val="center"/>
              <w:rPr>
                <w:rFonts w:asciiTheme="minorHAnsi" w:hAnsiTheme="minorHAnsi" w:cstheme="minorHAnsi"/>
                <w:sz w:val="22"/>
                <w:szCs w:val="22"/>
              </w:rPr>
            </w:pPr>
          </w:p>
        </w:tc>
      </w:tr>
      <w:tr w:rsidR="00057280" w:rsidRPr="00C35519" w14:paraId="20D7F42C" w14:textId="77777777" w:rsidTr="0079491E">
        <w:trPr>
          <w:jc w:val="center"/>
        </w:trPr>
        <w:tc>
          <w:tcPr>
            <w:tcW w:w="1112" w:type="pct"/>
            <w:noWrap/>
          </w:tcPr>
          <w:p w14:paraId="14A80F69" w14:textId="77777777" w:rsidR="00057280" w:rsidRPr="00C35519" w:rsidRDefault="00057280" w:rsidP="0079491E">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Τ.Κ. - Πόλη</w:t>
            </w:r>
          </w:p>
        </w:tc>
        <w:tc>
          <w:tcPr>
            <w:tcW w:w="209" w:type="pct"/>
            <w:noWrap/>
          </w:tcPr>
          <w:p w14:paraId="0E63E9D1" w14:textId="77777777" w:rsidR="00057280" w:rsidRPr="00C35519" w:rsidRDefault="00057280" w:rsidP="0079491E">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w:t>
            </w:r>
          </w:p>
        </w:tc>
        <w:tc>
          <w:tcPr>
            <w:tcW w:w="1179" w:type="pct"/>
            <w:noWrap/>
          </w:tcPr>
          <w:p w14:paraId="2A0DB305" w14:textId="77777777" w:rsidR="00057280" w:rsidRPr="00C35519" w:rsidRDefault="00057280" w:rsidP="0079491E">
            <w:pPr>
              <w:tabs>
                <w:tab w:val="center" w:pos="4153"/>
                <w:tab w:val="right" w:pos="8306"/>
              </w:tabs>
              <w:rPr>
                <w:rFonts w:asciiTheme="minorHAnsi" w:hAnsiTheme="minorHAnsi" w:cstheme="minorHAnsi"/>
                <w:sz w:val="22"/>
                <w:szCs w:val="22"/>
              </w:rPr>
            </w:pPr>
          </w:p>
        </w:tc>
        <w:tc>
          <w:tcPr>
            <w:tcW w:w="2499" w:type="pct"/>
            <w:vMerge/>
          </w:tcPr>
          <w:p w14:paraId="6A999437" w14:textId="77777777" w:rsidR="00057280" w:rsidRPr="00C35519" w:rsidRDefault="00057280" w:rsidP="0079491E">
            <w:pPr>
              <w:tabs>
                <w:tab w:val="center" w:pos="4153"/>
                <w:tab w:val="right" w:pos="8306"/>
              </w:tabs>
              <w:rPr>
                <w:rFonts w:asciiTheme="minorHAnsi" w:hAnsiTheme="minorHAnsi" w:cstheme="minorHAnsi"/>
                <w:b/>
                <w:sz w:val="22"/>
                <w:szCs w:val="22"/>
              </w:rPr>
            </w:pPr>
          </w:p>
        </w:tc>
      </w:tr>
      <w:tr w:rsidR="00057280" w:rsidRPr="00C35519" w14:paraId="6F2F9F02" w14:textId="77777777" w:rsidTr="0079491E">
        <w:trPr>
          <w:jc w:val="center"/>
        </w:trPr>
        <w:tc>
          <w:tcPr>
            <w:tcW w:w="1112" w:type="pct"/>
            <w:noWrap/>
          </w:tcPr>
          <w:p w14:paraId="17BF0EEF" w14:textId="77777777" w:rsidR="00057280" w:rsidRPr="00C35519" w:rsidRDefault="00057280" w:rsidP="0079491E">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Ιστοσελίδα</w:t>
            </w:r>
          </w:p>
        </w:tc>
        <w:tc>
          <w:tcPr>
            <w:tcW w:w="209" w:type="pct"/>
            <w:noWrap/>
          </w:tcPr>
          <w:p w14:paraId="17AC9D3A" w14:textId="77777777" w:rsidR="00057280" w:rsidRPr="00C35519" w:rsidRDefault="00057280" w:rsidP="0079491E">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w:t>
            </w:r>
          </w:p>
        </w:tc>
        <w:tc>
          <w:tcPr>
            <w:tcW w:w="1179" w:type="pct"/>
            <w:noWrap/>
          </w:tcPr>
          <w:p w14:paraId="5418689A" w14:textId="77777777" w:rsidR="00057280" w:rsidRPr="00C35519" w:rsidRDefault="00057280" w:rsidP="0079491E">
            <w:pPr>
              <w:tabs>
                <w:tab w:val="center" w:pos="4153"/>
                <w:tab w:val="right" w:pos="8306"/>
              </w:tabs>
              <w:rPr>
                <w:rFonts w:asciiTheme="minorHAnsi" w:hAnsiTheme="minorHAnsi" w:cstheme="minorHAnsi"/>
                <w:sz w:val="22"/>
                <w:szCs w:val="22"/>
              </w:rPr>
            </w:pPr>
          </w:p>
        </w:tc>
        <w:tc>
          <w:tcPr>
            <w:tcW w:w="2499" w:type="pct"/>
            <w:vMerge/>
          </w:tcPr>
          <w:p w14:paraId="4771AE11" w14:textId="77777777" w:rsidR="00057280" w:rsidRPr="00C35519" w:rsidRDefault="00057280" w:rsidP="0079491E">
            <w:pPr>
              <w:tabs>
                <w:tab w:val="center" w:pos="4153"/>
                <w:tab w:val="right" w:pos="8306"/>
              </w:tabs>
              <w:rPr>
                <w:rFonts w:asciiTheme="minorHAnsi" w:hAnsiTheme="minorHAnsi" w:cstheme="minorHAnsi"/>
                <w:b/>
                <w:sz w:val="22"/>
                <w:szCs w:val="22"/>
              </w:rPr>
            </w:pPr>
          </w:p>
        </w:tc>
      </w:tr>
      <w:tr w:rsidR="00057280" w:rsidRPr="00C35519" w14:paraId="21B4C90B" w14:textId="77777777" w:rsidTr="0079491E">
        <w:trPr>
          <w:jc w:val="center"/>
        </w:trPr>
        <w:tc>
          <w:tcPr>
            <w:tcW w:w="1112" w:type="pct"/>
            <w:noWrap/>
          </w:tcPr>
          <w:p w14:paraId="10F411F5" w14:textId="77777777" w:rsidR="00057280" w:rsidRPr="00C35519" w:rsidRDefault="00057280" w:rsidP="0079491E">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Πληροφορίες</w:t>
            </w:r>
          </w:p>
        </w:tc>
        <w:tc>
          <w:tcPr>
            <w:tcW w:w="209" w:type="pct"/>
            <w:noWrap/>
          </w:tcPr>
          <w:p w14:paraId="7E618BA3" w14:textId="77777777" w:rsidR="00057280" w:rsidRPr="00C35519" w:rsidRDefault="00057280" w:rsidP="0079491E">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w:t>
            </w:r>
          </w:p>
        </w:tc>
        <w:tc>
          <w:tcPr>
            <w:tcW w:w="1179" w:type="pct"/>
            <w:noWrap/>
          </w:tcPr>
          <w:p w14:paraId="7F36EFC9" w14:textId="77777777" w:rsidR="00057280" w:rsidRPr="00C35519" w:rsidRDefault="00057280" w:rsidP="0079491E">
            <w:pPr>
              <w:tabs>
                <w:tab w:val="center" w:pos="4153"/>
                <w:tab w:val="right" w:pos="8306"/>
              </w:tabs>
              <w:rPr>
                <w:rFonts w:asciiTheme="minorHAnsi" w:hAnsiTheme="minorHAnsi" w:cstheme="minorHAnsi"/>
                <w:sz w:val="22"/>
                <w:szCs w:val="22"/>
              </w:rPr>
            </w:pPr>
          </w:p>
        </w:tc>
        <w:tc>
          <w:tcPr>
            <w:tcW w:w="2499" w:type="pct"/>
            <w:vMerge/>
          </w:tcPr>
          <w:p w14:paraId="7999F0B8" w14:textId="77777777" w:rsidR="00057280" w:rsidRPr="00C35519" w:rsidRDefault="00057280" w:rsidP="0079491E">
            <w:pPr>
              <w:tabs>
                <w:tab w:val="center" w:pos="4153"/>
                <w:tab w:val="right" w:pos="8306"/>
              </w:tabs>
              <w:rPr>
                <w:rFonts w:asciiTheme="minorHAnsi" w:hAnsiTheme="minorHAnsi" w:cstheme="minorHAnsi"/>
                <w:b/>
                <w:sz w:val="22"/>
                <w:szCs w:val="22"/>
              </w:rPr>
            </w:pPr>
          </w:p>
        </w:tc>
      </w:tr>
      <w:tr w:rsidR="00057280" w:rsidRPr="00C35519" w14:paraId="15B1F6E0" w14:textId="77777777" w:rsidTr="0079491E">
        <w:trPr>
          <w:jc w:val="center"/>
        </w:trPr>
        <w:tc>
          <w:tcPr>
            <w:tcW w:w="1112" w:type="pct"/>
            <w:noWrap/>
          </w:tcPr>
          <w:p w14:paraId="2F916AC3" w14:textId="77777777" w:rsidR="00057280" w:rsidRPr="00C35519" w:rsidRDefault="00057280" w:rsidP="0079491E">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Τηλέφωνο</w:t>
            </w:r>
          </w:p>
        </w:tc>
        <w:tc>
          <w:tcPr>
            <w:tcW w:w="209" w:type="pct"/>
            <w:noWrap/>
          </w:tcPr>
          <w:p w14:paraId="78B9846B" w14:textId="77777777" w:rsidR="00057280" w:rsidRPr="00C35519" w:rsidRDefault="00057280" w:rsidP="0079491E">
            <w:pPr>
              <w:tabs>
                <w:tab w:val="center" w:pos="4153"/>
                <w:tab w:val="right" w:pos="8306"/>
              </w:tabs>
              <w:rPr>
                <w:rFonts w:asciiTheme="minorHAnsi" w:hAnsiTheme="minorHAnsi" w:cstheme="minorHAnsi"/>
                <w:sz w:val="22"/>
                <w:szCs w:val="22"/>
                <w:lang w:val="en-US"/>
              </w:rPr>
            </w:pPr>
            <w:r w:rsidRPr="00C35519">
              <w:rPr>
                <w:rFonts w:asciiTheme="minorHAnsi" w:hAnsiTheme="minorHAnsi" w:cstheme="minorHAnsi"/>
                <w:sz w:val="22"/>
                <w:szCs w:val="22"/>
                <w:lang w:val="en-US"/>
              </w:rPr>
              <w:t>:</w:t>
            </w:r>
          </w:p>
        </w:tc>
        <w:tc>
          <w:tcPr>
            <w:tcW w:w="1179" w:type="pct"/>
            <w:noWrap/>
          </w:tcPr>
          <w:p w14:paraId="0019E4F3" w14:textId="77777777" w:rsidR="00057280" w:rsidRPr="00C35519" w:rsidRDefault="00057280" w:rsidP="0079491E">
            <w:pPr>
              <w:tabs>
                <w:tab w:val="center" w:pos="4153"/>
                <w:tab w:val="right" w:pos="8306"/>
              </w:tabs>
              <w:rPr>
                <w:rFonts w:asciiTheme="minorHAnsi" w:hAnsiTheme="minorHAnsi" w:cstheme="minorHAnsi"/>
                <w:sz w:val="22"/>
                <w:szCs w:val="22"/>
                <w:lang w:val="en-US"/>
              </w:rPr>
            </w:pPr>
          </w:p>
        </w:tc>
        <w:tc>
          <w:tcPr>
            <w:tcW w:w="2499" w:type="pct"/>
            <w:vMerge/>
          </w:tcPr>
          <w:p w14:paraId="7C70FD4A" w14:textId="77777777" w:rsidR="00057280" w:rsidRPr="00C35519" w:rsidRDefault="00057280" w:rsidP="0079491E">
            <w:pPr>
              <w:tabs>
                <w:tab w:val="center" w:pos="4153"/>
                <w:tab w:val="right" w:pos="8306"/>
              </w:tabs>
              <w:rPr>
                <w:rFonts w:asciiTheme="minorHAnsi" w:hAnsiTheme="minorHAnsi" w:cstheme="minorHAnsi"/>
                <w:b/>
                <w:sz w:val="22"/>
                <w:szCs w:val="22"/>
              </w:rPr>
            </w:pPr>
          </w:p>
        </w:tc>
      </w:tr>
      <w:tr w:rsidR="00057280" w:rsidRPr="00C35519" w14:paraId="3D61290A" w14:textId="77777777" w:rsidTr="0079491E">
        <w:trPr>
          <w:jc w:val="center"/>
        </w:trPr>
        <w:tc>
          <w:tcPr>
            <w:tcW w:w="1112" w:type="pct"/>
            <w:noWrap/>
          </w:tcPr>
          <w:p w14:paraId="67589B35" w14:textId="77777777" w:rsidR="00057280" w:rsidRPr="00C35519" w:rsidRDefault="00057280" w:rsidP="0079491E">
            <w:pPr>
              <w:tabs>
                <w:tab w:val="center" w:pos="4153"/>
                <w:tab w:val="right" w:pos="8306"/>
              </w:tabs>
              <w:rPr>
                <w:rFonts w:asciiTheme="minorHAnsi" w:hAnsiTheme="minorHAnsi" w:cstheme="minorHAnsi"/>
                <w:sz w:val="22"/>
                <w:szCs w:val="22"/>
                <w:lang w:val="en-US"/>
              </w:rPr>
            </w:pPr>
            <w:r w:rsidRPr="00C35519">
              <w:rPr>
                <w:rFonts w:asciiTheme="minorHAnsi" w:hAnsiTheme="minorHAnsi" w:cstheme="minorHAnsi"/>
                <w:sz w:val="22"/>
                <w:szCs w:val="22"/>
                <w:lang w:val="en-US"/>
              </w:rPr>
              <w:t>Fax</w:t>
            </w:r>
          </w:p>
        </w:tc>
        <w:tc>
          <w:tcPr>
            <w:tcW w:w="209" w:type="pct"/>
            <w:noWrap/>
          </w:tcPr>
          <w:p w14:paraId="4D47240F" w14:textId="77777777" w:rsidR="00057280" w:rsidRPr="00C35519" w:rsidRDefault="00057280" w:rsidP="0079491E">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w:t>
            </w:r>
          </w:p>
        </w:tc>
        <w:tc>
          <w:tcPr>
            <w:tcW w:w="1179" w:type="pct"/>
            <w:noWrap/>
          </w:tcPr>
          <w:p w14:paraId="3D3F2B31" w14:textId="77777777" w:rsidR="00057280" w:rsidRPr="00C35519" w:rsidRDefault="00057280" w:rsidP="0079491E">
            <w:pPr>
              <w:tabs>
                <w:tab w:val="center" w:pos="4153"/>
                <w:tab w:val="right" w:pos="8306"/>
              </w:tabs>
              <w:rPr>
                <w:rFonts w:asciiTheme="minorHAnsi" w:hAnsiTheme="minorHAnsi" w:cstheme="minorHAnsi"/>
                <w:sz w:val="22"/>
                <w:szCs w:val="22"/>
                <w:lang w:val="en-US"/>
              </w:rPr>
            </w:pPr>
          </w:p>
        </w:tc>
        <w:tc>
          <w:tcPr>
            <w:tcW w:w="2499" w:type="pct"/>
            <w:vMerge/>
          </w:tcPr>
          <w:p w14:paraId="3B68C52D" w14:textId="77777777" w:rsidR="00057280" w:rsidRPr="00C35519" w:rsidRDefault="00057280" w:rsidP="0079491E">
            <w:pPr>
              <w:tabs>
                <w:tab w:val="center" w:pos="4153"/>
                <w:tab w:val="right" w:pos="8306"/>
              </w:tabs>
              <w:rPr>
                <w:rFonts w:asciiTheme="minorHAnsi" w:hAnsiTheme="minorHAnsi" w:cstheme="minorHAnsi"/>
                <w:b/>
                <w:sz w:val="22"/>
                <w:szCs w:val="22"/>
              </w:rPr>
            </w:pPr>
          </w:p>
        </w:tc>
      </w:tr>
    </w:tbl>
    <w:p w14:paraId="5370285E" w14:textId="77777777" w:rsidR="00057280" w:rsidRPr="00C35519" w:rsidRDefault="00057280" w:rsidP="00057280">
      <w:pPr>
        <w:pStyle w:val="a3"/>
        <w:tabs>
          <w:tab w:val="left" w:pos="1134"/>
        </w:tabs>
        <w:ind w:right="-6"/>
        <w:jc w:val="both"/>
        <w:rPr>
          <w:rFonts w:ascii="Calibri" w:hAnsi="Calibri"/>
          <w:b w:val="0"/>
          <w:sz w:val="22"/>
          <w:szCs w:val="22"/>
        </w:rPr>
      </w:pPr>
    </w:p>
    <w:p w14:paraId="10C97FC9" w14:textId="26D138C4" w:rsidR="00057280" w:rsidRPr="00C35519" w:rsidRDefault="00057280" w:rsidP="00057280">
      <w:pPr>
        <w:pStyle w:val="a3"/>
        <w:spacing w:after="120" w:line="276" w:lineRule="auto"/>
        <w:ind w:left="828" w:right="-6" w:hanging="828"/>
        <w:jc w:val="both"/>
        <w:rPr>
          <w:rFonts w:ascii="Calibri" w:hAnsi="Calibri" w:cs="Arial"/>
          <w:b w:val="0"/>
          <w:sz w:val="22"/>
          <w:szCs w:val="22"/>
        </w:rPr>
      </w:pPr>
      <w:r w:rsidRPr="00C35519">
        <w:rPr>
          <w:rFonts w:ascii="Calibri" w:hAnsi="Calibri" w:cs="Arial"/>
          <w:sz w:val="22"/>
          <w:szCs w:val="22"/>
        </w:rPr>
        <w:t>ΘΕΜΑ:</w:t>
      </w:r>
      <w:r w:rsidRPr="00C35519">
        <w:rPr>
          <w:rFonts w:ascii="Calibri" w:hAnsi="Calibri" w:cs="Arial"/>
          <w:b w:val="0"/>
          <w:sz w:val="22"/>
          <w:szCs w:val="22"/>
        </w:rPr>
        <w:t xml:space="preserve"> </w:t>
      </w:r>
      <w:r w:rsidRPr="00C35519">
        <w:rPr>
          <w:rFonts w:ascii="Calibri" w:hAnsi="Calibri" w:cs="Arial"/>
          <w:b w:val="0"/>
          <w:sz w:val="22"/>
          <w:szCs w:val="22"/>
        </w:rPr>
        <w:tab/>
      </w:r>
      <w:r w:rsidR="005D55D3" w:rsidRPr="00C35519">
        <w:rPr>
          <w:rFonts w:ascii="Calibri" w:hAnsi="Calibri" w:cs="Arial"/>
          <w:sz w:val="22"/>
          <w:szCs w:val="22"/>
        </w:rPr>
        <w:t>Ορισμός καταχωριστή δεδομένων</w:t>
      </w:r>
      <w:r w:rsidR="005D55D3" w:rsidRPr="00C35519">
        <w:rPr>
          <w:rFonts w:ascii="Calibri" w:hAnsi="Calibri" w:cs="Arial"/>
          <w:b w:val="0"/>
          <w:sz w:val="22"/>
          <w:szCs w:val="22"/>
        </w:rPr>
        <w:t xml:space="preserve"> στην Διεύθυνση </w:t>
      </w:r>
      <w:r w:rsidR="005D55D3" w:rsidRPr="004805A8">
        <w:rPr>
          <w:rFonts w:ascii="Calibri" w:hAnsi="Calibri" w:cs="Arial"/>
          <w:b w:val="0"/>
          <w:sz w:val="22"/>
          <w:szCs w:val="22"/>
          <w:highlight w:val="yellow"/>
        </w:rPr>
        <w:t>Πρωτοβάθμιας/Δευτεροβάθμιας</w:t>
      </w:r>
      <w:r w:rsidR="005D55D3" w:rsidRPr="00C35519">
        <w:rPr>
          <w:rFonts w:ascii="Calibri" w:hAnsi="Calibri" w:cs="Arial"/>
          <w:b w:val="0"/>
          <w:sz w:val="22"/>
          <w:szCs w:val="22"/>
        </w:rPr>
        <w:t xml:space="preserve"> Εκπαίδευσης ……………………. για την καταχώριση και επεξεργασία στοιχείων φυσικού και οικονομικού αντικειμένου, </w:t>
      </w:r>
      <w:r w:rsidR="005D55D3" w:rsidRPr="001923A3">
        <w:rPr>
          <w:rFonts w:ascii="Calibri" w:hAnsi="Calibri" w:cs="Arial"/>
          <w:bCs w:val="0"/>
          <w:sz w:val="22"/>
          <w:szCs w:val="22"/>
        </w:rPr>
        <w:t xml:space="preserve">στο πλαίσιο υλοποίησης του </w:t>
      </w:r>
      <w:proofErr w:type="spellStart"/>
      <w:r w:rsidR="005D55D3" w:rsidRPr="001923A3">
        <w:rPr>
          <w:rFonts w:ascii="Calibri" w:hAnsi="Calibri" w:cs="Arial"/>
          <w:bCs w:val="0"/>
          <w:sz w:val="22"/>
          <w:szCs w:val="22"/>
        </w:rPr>
        <w:t>Υποέργου</w:t>
      </w:r>
      <w:proofErr w:type="spellEnd"/>
      <w:r w:rsidR="005D55D3" w:rsidRPr="001923A3">
        <w:rPr>
          <w:rFonts w:ascii="Calibri" w:hAnsi="Calibri" w:cs="Arial"/>
          <w:bCs w:val="0"/>
          <w:sz w:val="22"/>
          <w:szCs w:val="22"/>
        </w:rPr>
        <w:t xml:space="preserve"> 1 </w:t>
      </w:r>
      <w:r w:rsidR="00140706" w:rsidRPr="00B655EF">
        <w:rPr>
          <w:rFonts w:asciiTheme="minorHAnsi" w:hAnsiTheme="minorHAnsi" w:cstheme="minorHAnsi"/>
          <w:sz w:val="22"/>
          <w:szCs w:val="22"/>
        </w:rPr>
        <w:t xml:space="preserve">«Μισθοδοσία Αναπληρωτών ΣΜΕΑΕ/ΤΕ/εξειδικευμένη εκπαιδευτική υποστήριξη 2026-2027» </w:t>
      </w:r>
      <w:r w:rsidR="005D55D3" w:rsidRPr="00B655EF">
        <w:rPr>
          <w:rFonts w:ascii="Calibri" w:hAnsi="Calibri" w:cs="Arial"/>
          <w:bCs w:val="0"/>
          <w:sz w:val="22"/>
          <w:szCs w:val="22"/>
        </w:rPr>
        <w:t>της</w:t>
      </w:r>
      <w:r w:rsidR="005D55D3" w:rsidRPr="001923A3">
        <w:rPr>
          <w:rFonts w:ascii="Calibri" w:hAnsi="Calibri" w:cs="Arial"/>
          <w:bCs w:val="0"/>
          <w:sz w:val="22"/>
          <w:szCs w:val="22"/>
        </w:rPr>
        <w:t xml:space="preserve"> Πράξης:</w:t>
      </w:r>
      <w:r w:rsidR="005D55D3" w:rsidRPr="001923A3">
        <w:rPr>
          <w:rFonts w:ascii="Calibri" w:hAnsi="Calibri"/>
          <w:bCs w:val="0"/>
          <w:sz w:val="22"/>
          <w:szCs w:val="22"/>
        </w:rPr>
        <w:t xml:space="preserve"> «</w:t>
      </w:r>
      <w:r w:rsidR="004E2F93" w:rsidRPr="001923A3">
        <w:rPr>
          <w:rFonts w:ascii="Calibri" w:hAnsi="Calibri"/>
          <w:bCs w:val="0"/>
          <w:sz w:val="22"/>
          <w:szCs w:val="22"/>
        </w:rPr>
        <w:t>Υποστήριξη φοίτησης μαθητών/τριών με αναπηρία ή ειδικές εκπαιδευτικές ανάγκες, σχολικό έτος 2026-2027</w:t>
      </w:r>
      <w:r w:rsidR="005D55D3" w:rsidRPr="001923A3">
        <w:rPr>
          <w:rFonts w:ascii="Calibri" w:hAnsi="Calibri"/>
          <w:bCs w:val="0"/>
          <w:sz w:val="22"/>
          <w:szCs w:val="22"/>
        </w:rPr>
        <w:t xml:space="preserve">», με </w:t>
      </w:r>
      <w:r w:rsidR="0025364B" w:rsidRPr="0025364B">
        <w:rPr>
          <w:rFonts w:ascii="Calibri" w:hAnsi="Calibri"/>
          <w:bCs w:val="0"/>
          <w:sz w:val="22"/>
          <w:szCs w:val="22"/>
        </w:rPr>
        <w:t xml:space="preserve">κωδικό ΟΠΣ: 6063312, </w:t>
      </w:r>
      <w:r w:rsidR="005D55D3" w:rsidRPr="001923A3">
        <w:rPr>
          <w:rFonts w:ascii="Calibri" w:hAnsi="Calibri"/>
          <w:bCs w:val="0"/>
          <w:sz w:val="22"/>
          <w:szCs w:val="22"/>
        </w:rPr>
        <w:t>του Τομεακού Προγράμματος «Ανθρώπινο Δυναμικό και Κοινωνική Συνοχή», ΕΣΠΑ 2021-2027.</w:t>
      </w:r>
    </w:p>
    <w:p w14:paraId="1D37E922" w14:textId="77777777" w:rsidR="00057280" w:rsidRPr="00C35519" w:rsidRDefault="00057280" w:rsidP="00057280">
      <w:pPr>
        <w:pStyle w:val="a3"/>
        <w:tabs>
          <w:tab w:val="left" w:pos="1134"/>
        </w:tabs>
        <w:spacing w:after="120" w:line="276" w:lineRule="auto"/>
        <w:ind w:right="-6"/>
        <w:rPr>
          <w:rFonts w:ascii="Calibri" w:hAnsi="Calibri"/>
          <w:sz w:val="22"/>
          <w:szCs w:val="22"/>
        </w:rPr>
      </w:pPr>
    </w:p>
    <w:p w14:paraId="04F79027" w14:textId="77777777" w:rsidR="00057280" w:rsidRPr="00C35519" w:rsidRDefault="00057280" w:rsidP="00057280">
      <w:pPr>
        <w:pStyle w:val="a3"/>
        <w:tabs>
          <w:tab w:val="left" w:pos="1134"/>
        </w:tabs>
        <w:spacing w:after="120" w:line="276" w:lineRule="auto"/>
        <w:ind w:right="-6"/>
        <w:rPr>
          <w:rFonts w:ascii="Calibri" w:hAnsi="Calibri"/>
          <w:sz w:val="22"/>
          <w:szCs w:val="22"/>
        </w:rPr>
      </w:pPr>
      <w:r w:rsidRPr="00C35519">
        <w:rPr>
          <w:rFonts w:ascii="Calibri" w:hAnsi="Calibri"/>
          <w:sz w:val="22"/>
          <w:szCs w:val="22"/>
        </w:rPr>
        <w:t xml:space="preserve">Ο/Η Διευθυντής/ντρια της Διεύθυνσης </w:t>
      </w:r>
      <w:r w:rsidRPr="004805A8">
        <w:rPr>
          <w:rFonts w:ascii="Calibri" w:hAnsi="Calibri"/>
          <w:sz w:val="22"/>
          <w:szCs w:val="22"/>
          <w:highlight w:val="yellow"/>
        </w:rPr>
        <w:t>Πρωτοβάθμιας/Δευτεροβάθμιας</w:t>
      </w:r>
    </w:p>
    <w:p w14:paraId="2861D0A2" w14:textId="77777777" w:rsidR="00057280" w:rsidRPr="00C35519" w:rsidRDefault="00057280" w:rsidP="00057280">
      <w:pPr>
        <w:pStyle w:val="a3"/>
        <w:tabs>
          <w:tab w:val="left" w:pos="1134"/>
        </w:tabs>
        <w:spacing w:after="120" w:line="276" w:lineRule="auto"/>
        <w:ind w:right="-6"/>
        <w:rPr>
          <w:rFonts w:ascii="Calibri" w:hAnsi="Calibri"/>
          <w:sz w:val="22"/>
          <w:szCs w:val="22"/>
        </w:rPr>
      </w:pPr>
      <w:r w:rsidRPr="00C35519">
        <w:rPr>
          <w:rFonts w:ascii="Calibri" w:hAnsi="Calibri"/>
          <w:sz w:val="22"/>
          <w:szCs w:val="22"/>
        </w:rPr>
        <w:t>Εκπαίδευσης ……………………………..</w:t>
      </w:r>
    </w:p>
    <w:p w14:paraId="4B8D8DA0" w14:textId="77777777" w:rsidR="00057280" w:rsidRPr="00C35519" w:rsidRDefault="00057280" w:rsidP="00057280">
      <w:pPr>
        <w:spacing w:after="120" w:line="276" w:lineRule="auto"/>
        <w:ind w:right="-57"/>
        <w:jc w:val="both"/>
        <w:rPr>
          <w:rFonts w:asciiTheme="minorHAnsi" w:hAnsiTheme="minorHAnsi" w:cs="Arial"/>
          <w:sz w:val="22"/>
          <w:szCs w:val="22"/>
          <w:u w:val="single"/>
        </w:rPr>
      </w:pPr>
      <w:r w:rsidRPr="00C35519">
        <w:rPr>
          <w:rFonts w:asciiTheme="minorHAnsi" w:hAnsiTheme="minorHAnsi" w:cs="Arial"/>
          <w:sz w:val="22"/>
          <w:szCs w:val="22"/>
          <w:u w:val="single"/>
        </w:rPr>
        <w:t>Έχοντας υπόψη:</w:t>
      </w:r>
    </w:p>
    <w:p w14:paraId="107F0480" w14:textId="77777777" w:rsidR="00057280" w:rsidRPr="00C35519" w:rsidRDefault="00057280" w:rsidP="00057280">
      <w:pPr>
        <w:pStyle w:val="af4"/>
        <w:numPr>
          <w:ilvl w:val="0"/>
          <w:numId w:val="3"/>
        </w:numPr>
        <w:spacing w:after="120"/>
        <w:ind w:right="-45"/>
        <w:jc w:val="both"/>
        <w:rPr>
          <w:rFonts w:eastAsia="Times New Roman"/>
          <w:lang w:eastAsia="el-GR"/>
        </w:rPr>
      </w:pPr>
      <w:r w:rsidRPr="00C35519">
        <w:rPr>
          <w:rFonts w:eastAsia="Times New Roman"/>
          <w:lang w:eastAsia="el-GR"/>
        </w:rPr>
        <w:t xml:space="preserve">Τον Ν. 4727/2020 (ΦΕΚ Α' 184/23.09.2020) «Ψηφιακή Διακυβέρνηση (Ενσωμάτωση στην Ελληνική </w:t>
      </w:r>
      <w:r w:rsidRPr="00C35519">
        <w:rPr>
          <w:rFonts w:asciiTheme="minorHAnsi" w:hAnsiTheme="minorHAnsi"/>
        </w:rPr>
        <w:t>Νομοθεσία</w:t>
      </w:r>
      <w:r w:rsidRPr="00C35519">
        <w:rPr>
          <w:rFonts w:eastAsia="Times New Roman"/>
          <w:lang w:eastAsia="el-GR"/>
        </w:rPr>
        <w:t xml:space="preserve"> της Οδηγίας (ΕΕ) 2016/2102 και της Οδηγίας (ΕΕ) 2019/1024) - Ηλεκτρονικές Επικοινωνίες (Ενσωμάτωση στο Ελληνικό Δίκαιο της Οδηγίας (ΕΕ) 2018/1972) και άλλες διατάξεις.»</w:t>
      </w:r>
    </w:p>
    <w:p w14:paraId="73DC6003" w14:textId="221EA274" w:rsidR="00057280" w:rsidRPr="00F21941" w:rsidRDefault="00057280" w:rsidP="00057280">
      <w:pPr>
        <w:numPr>
          <w:ilvl w:val="0"/>
          <w:numId w:val="3"/>
        </w:numPr>
        <w:spacing w:line="276" w:lineRule="auto"/>
        <w:ind w:right="-15"/>
        <w:jc w:val="both"/>
        <w:rPr>
          <w:rFonts w:ascii="Calibri" w:hAnsi="Calibri" w:cs="Calibri"/>
          <w:color w:val="000000"/>
          <w:sz w:val="22"/>
          <w:szCs w:val="22"/>
        </w:rPr>
      </w:pPr>
      <w:r w:rsidRPr="0011740A">
        <w:rPr>
          <w:rFonts w:asciiTheme="minorHAnsi" w:hAnsiTheme="minorHAnsi"/>
          <w:sz w:val="22"/>
          <w:szCs w:val="22"/>
        </w:rPr>
        <w:t xml:space="preserve">Τη με αριθμό πρωτ. </w:t>
      </w:r>
      <w:r w:rsidRPr="007B5CC1">
        <w:rPr>
          <w:rFonts w:asciiTheme="minorHAnsi" w:hAnsiTheme="minorHAnsi"/>
          <w:sz w:val="22"/>
          <w:szCs w:val="22"/>
        </w:rPr>
        <w:t>4001/01.08.2023 (ΑΔΑ: 60ΩΠ46ΝΚΠΔ-Χ25)</w:t>
      </w:r>
      <w:r w:rsidR="004365AB" w:rsidRPr="007B5CC1">
        <w:rPr>
          <w:rFonts w:asciiTheme="minorHAnsi" w:hAnsiTheme="minorHAnsi"/>
          <w:sz w:val="22"/>
          <w:szCs w:val="22"/>
        </w:rPr>
        <w:t xml:space="preserve"> </w:t>
      </w:r>
      <w:r w:rsidRPr="0011740A">
        <w:rPr>
          <w:rFonts w:asciiTheme="minorHAnsi" w:hAnsiTheme="minorHAnsi"/>
          <w:sz w:val="22"/>
          <w:szCs w:val="22"/>
        </w:rPr>
        <w:t xml:space="preserve">Απόφαση περί ορισμού του κάθε Διευθυντή Διεύθυνσης Πρωτοβάθμιας Εκπαίδευσης, του κάθε Διευθυντή Διεύθυνσης Δευτεροβάθμιας Εκπαίδευσης, του κάθε Διευθυντή Περιφερειακής Διεύθυνσης Πρωτοβάθμιας και Δευτεροβάθμιας Εκπαίδευσης, καθώς και του Γενικού Διευθυντή της </w:t>
      </w:r>
      <w:proofErr w:type="spellStart"/>
      <w:r w:rsidRPr="0011740A">
        <w:rPr>
          <w:rFonts w:asciiTheme="minorHAnsi" w:hAnsiTheme="minorHAnsi"/>
          <w:sz w:val="22"/>
          <w:szCs w:val="22"/>
        </w:rPr>
        <w:t>Σιβιτανιδείου</w:t>
      </w:r>
      <w:proofErr w:type="spellEnd"/>
      <w:r w:rsidRPr="0011740A">
        <w:rPr>
          <w:rFonts w:asciiTheme="minorHAnsi" w:hAnsiTheme="minorHAnsi"/>
          <w:sz w:val="22"/>
          <w:szCs w:val="22"/>
        </w:rPr>
        <w:t xml:space="preserve"> Δημόσιας Σχολής Τεχνών και Επαγγελμάτων, ως υπευθύνου της μισθοδοσίας και εκκαθαριστή των μηνιαίων αποδοχών και των οδοιπορικών συμπλήρωσης ωραρίου των αναπληρωτών Εκπαιδευτικών, του Ειδικού Εκπαιδευτικού </w:t>
      </w:r>
      <w:r w:rsidRPr="0011740A">
        <w:rPr>
          <w:rFonts w:asciiTheme="minorHAnsi" w:hAnsiTheme="minorHAnsi"/>
          <w:sz w:val="22"/>
          <w:szCs w:val="22"/>
        </w:rPr>
        <w:lastRenderedPageBreak/>
        <w:t>Προσωπικού (ΕΕΠ) και του Ειδικού Βοηθητικού Προσωπικού (ΕΒΠ), στο πλαίσιο Πράξεων συγχρηματοδοτούμενων από τα Προγράμματα των Περιφερειών και το Τομεακό Πρόγραμμα «Ανθρώπινο Δυναμικό και Κοινωνική Συνοχή» του ΕΣΠΑ 2021-2027, καθώς και στο πλαίσιο Έργων του ΠΔΕ για την υλοποίηση παρεμβάσεων για την ενίσχυση των σχολικών δομών του εκπαιδευτικού συστήματος.</w:t>
      </w:r>
    </w:p>
    <w:p w14:paraId="685C5829" w14:textId="77777777" w:rsidR="00057280" w:rsidRDefault="00057280" w:rsidP="00057280">
      <w:pPr>
        <w:pStyle w:val="af4"/>
        <w:numPr>
          <w:ilvl w:val="0"/>
          <w:numId w:val="3"/>
        </w:numPr>
        <w:spacing w:after="120"/>
        <w:ind w:right="-45"/>
        <w:jc w:val="both"/>
        <w:rPr>
          <w:rFonts w:eastAsia="Times New Roman"/>
          <w:lang w:eastAsia="el-GR"/>
        </w:rPr>
      </w:pPr>
      <w:r w:rsidRPr="006810F9">
        <w:rPr>
          <w:rFonts w:eastAsia="Times New Roman"/>
          <w:lang w:eastAsia="el-GR"/>
        </w:rPr>
        <w:t>Το Π.Δ. 18/2018 (ΦΕΚ 31Α) «Οργανισμός του Υπουργείου Παιδείας και Θρησκευμάτων», όπως τροποποιείται και ισχύει, ιδίως τα άρθρα 51 &amp; 52 για τις αρμοδιότητες των τμημάτων οικονομικών υποθέσεων των ΔΠΕ και ΔΔΕ.</w:t>
      </w:r>
    </w:p>
    <w:p w14:paraId="39AF0D83" w14:textId="77777777" w:rsidR="00057280" w:rsidRDefault="00057280" w:rsidP="00057280">
      <w:pPr>
        <w:pStyle w:val="af4"/>
        <w:numPr>
          <w:ilvl w:val="0"/>
          <w:numId w:val="3"/>
        </w:numPr>
        <w:spacing w:after="120"/>
        <w:ind w:right="-45"/>
        <w:jc w:val="both"/>
        <w:rPr>
          <w:rFonts w:eastAsia="Times New Roman"/>
          <w:lang w:eastAsia="el-GR"/>
        </w:rPr>
      </w:pPr>
      <w:r w:rsidRPr="00F21941">
        <w:rPr>
          <w:rFonts w:eastAsia="Times New Roman"/>
          <w:lang w:eastAsia="el-GR"/>
        </w:rPr>
        <w:t xml:space="preserve">Τη με </w:t>
      </w:r>
      <w:proofErr w:type="spellStart"/>
      <w:r w:rsidRPr="00F21941">
        <w:rPr>
          <w:rFonts w:eastAsia="Times New Roman"/>
          <w:lang w:eastAsia="el-GR"/>
        </w:rPr>
        <w:t>αρ</w:t>
      </w:r>
      <w:proofErr w:type="spellEnd"/>
      <w:r w:rsidRPr="00F21941">
        <w:rPr>
          <w:rFonts w:eastAsia="Times New Roman"/>
          <w:lang w:eastAsia="el-GR"/>
        </w:rPr>
        <w:t>. πρωτ. Φ.353.1./324/105657/Δ1/2002 (ΦΕΚ 1340Β) ΥΑ με θέμα «Καθορισμός των ειδικότερων καθηκόντων και αρμοδιοτήτων των προϊσταμένων των περιφερειακών υπηρεσιών πρωτοβάθμιας και δευτεροβάθμιας εκπαίδευσης, των διευθυντών και υποδιευθυντών των σχολικών μονάδων και ΣΕΚ και των συλλόγων των διδασκόντων», όπως τροποποιείται και ισχύει.</w:t>
      </w:r>
    </w:p>
    <w:p w14:paraId="5E21324C" w14:textId="4394A51A" w:rsidR="00831416" w:rsidRPr="001F0B64" w:rsidRDefault="00831416" w:rsidP="00831416">
      <w:pPr>
        <w:pStyle w:val="af4"/>
        <w:numPr>
          <w:ilvl w:val="0"/>
          <w:numId w:val="3"/>
        </w:numPr>
        <w:spacing w:after="120"/>
        <w:ind w:right="-15"/>
        <w:jc w:val="both"/>
        <w:rPr>
          <w:rFonts w:asciiTheme="minorHAnsi" w:hAnsiTheme="minorHAnsi" w:cstheme="minorHAnsi"/>
        </w:rPr>
      </w:pPr>
      <w:r w:rsidRPr="001F0B64">
        <w:rPr>
          <w:rFonts w:asciiTheme="minorHAnsi" w:hAnsiTheme="minorHAnsi" w:cstheme="minorHAnsi"/>
        </w:rPr>
        <w:t xml:space="preserve">Την υπ’ </w:t>
      </w:r>
      <w:proofErr w:type="spellStart"/>
      <w:r w:rsidRPr="001F0B64">
        <w:rPr>
          <w:rFonts w:asciiTheme="minorHAnsi" w:hAnsiTheme="minorHAnsi" w:cstheme="minorHAnsi"/>
        </w:rPr>
        <w:t>αρ</w:t>
      </w:r>
      <w:proofErr w:type="spellEnd"/>
      <w:r w:rsidRPr="001F0B64">
        <w:rPr>
          <w:rFonts w:asciiTheme="minorHAnsi" w:hAnsiTheme="minorHAnsi" w:cstheme="minorHAnsi"/>
        </w:rPr>
        <w:t xml:space="preserve">. πρωτ. </w:t>
      </w:r>
      <w:r w:rsidR="00C6014F" w:rsidRPr="00764550">
        <w:rPr>
          <w:rFonts w:asciiTheme="minorHAnsi" w:hAnsiTheme="minorHAnsi" w:cstheme="minorHAnsi"/>
          <w:highlight w:val="yellow"/>
        </w:rPr>
        <w:t>135695/25-08-2026 (ΑΔΑ:ΕΔΖΡΗ-ΠΡΘ)</w:t>
      </w:r>
      <w:r w:rsidR="00C6014F" w:rsidRPr="001F0B64">
        <w:rPr>
          <w:rFonts w:asciiTheme="minorHAnsi" w:hAnsiTheme="minorHAnsi" w:cstheme="minorHAnsi"/>
        </w:rPr>
        <w:t xml:space="preserve"> </w:t>
      </w:r>
      <w:r w:rsidRPr="001F0B64">
        <w:rPr>
          <w:rFonts w:asciiTheme="minorHAnsi" w:hAnsiTheme="minorHAnsi" w:cstheme="minorHAnsi"/>
        </w:rPr>
        <w:t>Απόφαση Ένταξης της Πράξης</w:t>
      </w:r>
      <w:r w:rsidRPr="00B655EF">
        <w:rPr>
          <w:rFonts w:asciiTheme="minorHAnsi" w:hAnsiTheme="minorHAnsi" w:cstheme="minorHAnsi"/>
        </w:rPr>
        <w:t>: «</w:t>
      </w:r>
      <w:r w:rsidR="004E2F93" w:rsidRPr="00B655EF">
        <w:rPr>
          <w:rFonts w:asciiTheme="minorHAnsi" w:hAnsiTheme="minorHAnsi" w:cstheme="minorHAnsi"/>
        </w:rPr>
        <w:t>Υποστήριξη φοίτησης μαθητών/τριών με αναπηρία ή ειδικές εκπαιδευτικές ανάγκες, σχολικό έτος 2026-2027</w:t>
      </w:r>
      <w:r w:rsidRPr="00B655EF">
        <w:rPr>
          <w:rFonts w:asciiTheme="minorHAnsi" w:hAnsiTheme="minorHAnsi" w:cstheme="minorHAnsi"/>
        </w:rPr>
        <w:t>»,</w:t>
      </w:r>
      <w:r w:rsidRPr="001F0B64">
        <w:rPr>
          <w:rFonts w:asciiTheme="minorHAnsi" w:hAnsiTheme="minorHAnsi" w:cstheme="minorHAnsi"/>
        </w:rPr>
        <w:t xml:space="preserve"> </w:t>
      </w:r>
      <w:r w:rsidR="004745EE" w:rsidRPr="004745EE">
        <w:rPr>
          <w:rFonts w:asciiTheme="minorHAnsi" w:hAnsiTheme="minorHAnsi" w:cstheme="minorHAnsi"/>
        </w:rPr>
        <w:t xml:space="preserve">με κωδικό ΟΠΣ: 6063312, </w:t>
      </w:r>
      <w:r w:rsidRPr="001F0B64">
        <w:rPr>
          <w:rFonts w:asciiTheme="minorHAnsi" w:hAnsiTheme="minorHAnsi" w:cstheme="minorHAnsi"/>
        </w:rPr>
        <w:t>στο Πρόγραμμα «Ανθρώπινο Δυναμικό και Κοινωνική Συνοχή 2021-2027», ΕΣΠΑ 2021-2027, όπως τροποποιείται και ισχύει.</w:t>
      </w:r>
    </w:p>
    <w:p w14:paraId="023ED140" w14:textId="018EDCCD" w:rsidR="00057280" w:rsidRPr="00831416" w:rsidRDefault="00831416" w:rsidP="00831416">
      <w:pPr>
        <w:pStyle w:val="af4"/>
        <w:numPr>
          <w:ilvl w:val="0"/>
          <w:numId w:val="3"/>
        </w:numPr>
        <w:spacing w:after="120"/>
        <w:ind w:right="-45"/>
        <w:jc w:val="both"/>
        <w:rPr>
          <w:rFonts w:eastAsia="Times New Roman"/>
          <w:lang w:eastAsia="el-GR"/>
        </w:rPr>
      </w:pPr>
      <w:r w:rsidRPr="00F21941">
        <w:rPr>
          <w:rFonts w:asciiTheme="minorHAnsi" w:hAnsiTheme="minorHAnsi" w:cs="Arial"/>
        </w:rPr>
        <w:t xml:space="preserve">Την ανάγκη ορισμού καταχωριστή δεδομένων στη Διεύθυνση Πρωτοβάθμιας/Δευτεροβάθμιας Εκπαίδευσης για την καταχώριση και επεξεργασία στοιχείων φυσικού και οικονομικού αντικειμένου </w:t>
      </w:r>
      <w:r w:rsidRPr="00FC5856">
        <w:rPr>
          <w:rFonts w:cs="Arial"/>
          <w:b/>
        </w:rPr>
        <w:t xml:space="preserve">του </w:t>
      </w:r>
      <w:proofErr w:type="spellStart"/>
      <w:r w:rsidRPr="00FC5856">
        <w:rPr>
          <w:rFonts w:cs="Arial"/>
          <w:b/>
        </w:rPr>
        <w:t>Υποέργου</w:t>
      </w:r>
      <w:proofErr w:type="spellEnd"/>
      <w:r w:rsidRPr="00FC5856">
        <w:rPr>
          <w:rFonts w:cs="Arial"/>
          <w:b/>
        </w:rPr>
        <w:t xml:space="preserve"> 1 </w:t>
      </w:r>
      <w:r w:rsidR="0053147F" w:rsidRPr="00FC5856">
        <w:rPr>
          <w:rFonts w:asciiTheme="minorHAnsi" w:hAnsiTheme="minorHAnsi" w:cstheme="minorHAnsi"/>
          <w:b/>
          <w:bCs/>
        </w:rPr>
        <w:t>«</w:t>
      </w:r>
      <w:r w:rsidR="0053147F" w:rsidRPr="00B655EF">
        <w:rPr>
          <w:rFonts w:asciiTheme="minorHAnsi" w:hAnsiTheme="minorHAnsi" w:cstheme="minorHAnsi"/>
          <w:b/>
          <w:bCs/>
        </w:rPr>
        <w:t>Μισθοδοσία Αναπληρωτών ΣΜΕΑΕ/ΤΕ/εξειδικευμένη εκπαιδευτική υποστήριξη 2026-2027»</w:t>
      </w:r>
      <w:r w:rsidRPr="00B655EF">
        <w:rPr>
          <w:rFonts w:cs="Arial"/>
        </w:rPr>
        <w:t xml:space="preserve"> της Πράξης:</w:t>
      </w:r>
      <w:r w:rsidRPr="00B655EF">
        <w:t xml:space="preserve"> «</w:t>
      </w:r>
      <w:r w:rsidR="004E2F93" w:rsidRPr="00B655EF">
        <w:t>Υποστήριξη φοίτησης μαθητών/τριών με αναπηρία ή ειδικές εκπαιδευτικές ανάγκες, σχολικό έτος 2026-2027</w:t>
      </w:r>
      <w:r w:rsidRPr="00B655EF">
        <w:t xml:space="preserve">», </w:t>
      </w:r>
      <w:r w:rsidR="004745EE" w:rsidRPr="004745EE">
        <w:t>με κωδικό ΟΠΣ: 6063312</w:t>
      </w:r>
      <w:r w:rsidR="004745EE">
        <w:t>.</w:t>
      </w:r>
    </w:p>
    <w:p w14:paraId="3EEE2AEA" w14:textId="77777777" w:rsidR="00057280" w:rsidRPr="00F21941" w:rsidRDefault="00057280" w:rsidP="00057280">
      <w:pPr>
        <w:pStyle w:val="af4"/>
        <w:numPr>
          <w:ilvl w:val="0"/>
          <w:numId w:val="3"/>
        </w:numPr>
        <w:spacing w:after="120"/>
        <w:ind w:right="-45"/>
        <w:jc w:val="both"/>
        <w:rPr>
          <w:rFonts w:eastAsia="Times New Roman"/>
          <w:lang w:eastAsia="el-GR"/>
        </w:rPr>
      </w:pPr>
      <w:r w:rsidRPr="00F21941">
        <w:rPr>
          <w:rFonts w:asciiTheme="minorHAnsi" w:hAnsiTheme="minorHAnsi" w:cs="Arial"/>
        </w:rPr>
        <w:t>Το γεγονός ότι από την παρούσα δεν προκύπτει καμία δαπάνη.</w:t>
      </w:r>
    </w:p>
    <w:p w14:paraId="51F1225C" w14:textId="19D9DD6F" w:rsidR="00057280" w:rsidRDefault="00057280" w:rsidP="00057280">
      <w:pPr>
        <w:spacing w:before="120"/>
        <w:ind w:right="-58"/>
        <w:jc w:val="both"/>
        <w:rPr>
          <w:rFonts w:ascii="Calibri" w:hAnsi="Calibri"/>
          <w:sz w:val="22"/>
          <w:szCs w:val="22"/>
        </w:rPr>
      </w:pPr>
    </w:p>
    <w:p w14:paraId="5610BD5F" w14:textId="77777777" w:rsidR="00383B30" w:rsidRPr="00C35519" w:rsidRDefault="00383B30" w:rsidP="00057280">
      <w:pPr>
        <w:spacing w:before="120"/>
        <w:ind w:right="-58"/>
        <w:jc w:val="both"/>
        <w:rPr>
          <w:rFonts w:ascii="Calibri" w:hAnsi="Calibri"/>
          <w:sz w:val="22"/>
          <w:szCs w:val="22"/>
        </w:rPr>
      </w:pPr>
    </w:p>
    <w:p w14:paraId="2ABFFB9D" w14:textId="77777777" w:rsidR="00057280" w:rsidRPr="00C35519" w:rsidRDefault="00057280" w:rsidP="00057280">
      <w:pPr>
        <w:pStyle w:val="a3"/>
        <w:tabs>
          <w:tab w:val="left" w:pos="1134"/>
        </w:tabs>
        <w:spacing w:after="120"/>
        <w:ind w:right="-6"/>
        <w:rPr>
          <w:rFonts w:ascii="Calibri" w:hAnsi="Calibri"/>
          <w:szCs w:val="24"/>
        </w:rPr>
      </w:pPr>
      <w:r w:rsidRPr="00C35519">
        <w:rPr>
          <w:rFonts w:ascii="Calibri" w:hAnsi="Calibri"/>
          <w:bCs w:val="0"/>
          <w:szCs w:val="24"/>
        </w:rPr>
        <w:t>Αποφασίζουμε</w:t>
      </w:r>
      <w:r w:rsidRPr="00C35519">
        <w:rPr>
          <w:rFonts w:ascii="Calibri" w:hAnsi="Calibri"/>
          <w:szCs w:val="24"/>
        </w:rPr>
        <w:t xml:space="preserve"> </w:t>
      </w:r>
    </w:p>
    <w:p w14:paraId="222487DC" w14:textId="7659155B" w:rsidR="00057280" w:rsidRPr="00C35519" w:rsidRDefault="00057280" w:rsidP="00057280">
      <w:pPr>
        <w:spacing w:after="120" w:line="276" w:lineRule="auto"/>
        <w:ind w:left="28"/>
        <w:jc w:val="both"/>
        <w:rPr>
          <w:rFonts w:ascii="Calibri" w:hAnsi="Calibri"/>
          <w:sz w:val="22"/>
          <w:szCs w:val="22"/>
        </w:rPr>
      </w:pPr>
      <w:r w:rsidRPr="00C35519">
        <w:rPr>
          <w:rFonts w:ascii="Calibri" w:hAnsi="Calibri"/>
          <w:sz w:val="22"/>
          <w:szCs w:val="22"/>
        </w:rPr>
        <w:t xml:space="preserve">Τον ορισμό τ....  …………..……………………………………… διοικητικού υπαλλήλου / αποσπασμένου εκπαιδευτικού της Διεύθυνσης Πρωτοβάθμιας/Δευτεροβάθμιας Εκπαίδευσης ………………., με αναπληρωτή τ….    ………………… ………………..…….. διοικητικό υπάλληλο / αποσπασμένο εκπαιδευτικό της Διεύθυνσης Πρωτοβάθμιας/Δευτεροβάθμιας Εκπαίδευσης ………………., ως καταχωριστή δεδομένων στην οικεία Διεύθυνση για την καταχώριση και επεξεργασία στοιχείων φυσικού και </w:t>
      </w:r>
      <w:r w:rsidRPr="00F31806">
        <w:rPr>
          <w:rFonts w:ascii="Calibri" w:hAnsi="Calibri"/>
          <w:sz w:val="22"/>
          <w:szCs w:val="22"/>
        </w:rPr>
        <w:t xml:space="preserve">οικονομικού αντικειμένου </w:t>
      </w:r>
      <w:r w:rsidR="0032503F" w:rsidRPr="00F31806">
        <w:rPr>
          <w:rFonts w:ascii="Calibri" w:hAnsi="Calibri" w:cs="Arial"/>
          <w:sz w:val="22"/>
          <w:szCs w:val="22"/>
        </w:rPr>
        <w:t xml:space="preserve">στο πλαίσιο υλοποίησης </w:t>
      </w:r>
      <w:r w:rsidR="0032503F" w:rsidRPr="00B655EF">
        <w:rPr>
          <w:rFonts w:ascii="Calibri" w:hAnsi="Calibri" w:cs="Arial"/>
          <w:sz w:val="22"/>
          <w:szCs w:val="22"/>
        </w:rPr>
        <w:t xml:space="preserve">του </w:t>
      </w:r>
      <w:proofErr w:type="spellStart"/>
      <w:r w:rsidR="0032503F" w:rsidRPr="00B655EF">
        <w:rPr>
          <w:rFonts w:ascii="Calibri" w:hAnsi="Calibri" w:cs="Arial"/>
          <w:b/>
          <w:bCs/>
          <w:sz w:val="22"/>
          <w:szCs w:val="22"/>
        </w:rPr>
        <w:t>Υποέργου</w:t>
      </w:r>
      <w:proofErr w:type="spellEnd"/>
      <w:r w:rsidR="0032503F" w:rsidRPr="00B655EF">
        <w:rPr>
          <w:rFonts w:ascii="Calibri" w:hAnsi="Calibri" w:cs="Arial"/>
          <w:b/>
          <w:bCs/>
          <w:sz w:val="22"/>
          <w:szCs w:val="22"/>
        </w:rPr>
        <w:t xml:space="preserve"> 1 </w:t>
      </w:r>
      <w:r w:rsidR="0032503F" w:rsidRPr="00B655EF">
        <w:rPr>
          <w:rFonts w:asciiTheme="minorHAnsi" w:hAnsiTheme="minorHAnsi" w:cstheme="minorHAnsi"/>
          <w:b/>
          <w:bCs/>
          <w:sz w:val="22"/>
          <w:szCs w:val="22"/>
        </w:rPr>
        <w:t>«Μισθοδοσία Αναπληρωτών ΣΜΕΑΕ/ΤΕ/εξειδικευμένη εκπαιδευτική υποστήριξη 2026-2027»</w:t>
      </w:r>
      <w:r w:rsidR="0032503F" w:rsidRPr="00B655EF">
        <w:rPr>
          <w:rFonts w:asciiTheme="minorHAnsi" w:hAnsiTheme="minorHAnsi" w:cstheme="minorHAnsi"/>
          <w:sz w:val="22"/>
          <w:szCs w:val="22"/>
        </w:rPr>
        <w:t xml:space="preserve"> </w:t>
      </w:r>
      <w:r w:rsidRPr="00B655EF">
        <w:rPr>
          <w:rFonts w:ascii="Calibri" w:hAnsi="Calibri"/>
          <w:sz w:val="22"/>
          <w:szCs w:val="22"/>
        </w:rPr>
        <w:t xml:space="preserve">της Πράξης: </w:t>
      </w:r>
      <w:r w:rsidR="004E2F93" w:rsidRPr="00B655EF">
        <w:rPr>
          <w:rFonts w:ascii="Calibri" w:hAnsi="Calibri"/>
          <w:b/>
          <w:sz w:val="22"/>
          <w:szCs w:val="22"/>
        </w:rPr>
        <w:t>Υποστήριξη φοίτησης μαθητών/τριών με αναπηρία ή ειδικές εκπαιδευτικές ανάγκες, σχολικό έτος 2026-202</w:t>
      </w:r>
      <w:r w:rsidR="00F31806" w:rsidRPr="00B655EF">
        <w:rPr>
          <w:rFonts w:ascii="Calibri" w:hAnsi="Calibri"/>
          <w:b/>
          <w:sz w:val="22"/>
          <w:szCs w:val="22"/>
        </w:rPr>
        <w:t>7</w:t>
      </w:r>
      <w:r w:rsidR="00505090" w:rsidRPr="00B655EF">
        <w:rPr>
          <w:rFonts w:ascii="Calibri" w:hAnsi="Calibri"/>
          <w:b/>
          <w:sz w:val="22"/>
          <w:szCs w:val="22"/>
        </w:rPr>
        <w:t xml:space="preserve">», </w:t>
      </w:r>
      <w:r w:rsidR="004745EE" w:rsidRPr="004745EE">
        <w:rPr>
          <w:rFonts w:ascii="Calibri" w:hAnsi="Calibri"/>
          <w:b/>
          <w:sz w:val="22"/>
          <w:szCs w:val="22"/>
        </w:rPr>
        <w:t xml:space="preserve">με κωδικό ΟΠΣ: 6063312, </w:t>
      </w:r>
      <w:r w:rsidR="00505090" w:rsidRPr="007D31EE">
        <w:rPr>
          <w:rFonts w:ascii="Calibri" w:hAnsi="Calibri"/>
          <w:b/>
          <w:sz w:val="22"/>
          <w:szCs w:val="22"/>
        </w:rPr>
        <w:t>του Τομεακού Προγράμματος «Ανθρώπινο Δυναμικό και Κοινωνική Συνοχή», ΕΣΠΑ 2021-2027</w:t>
      </w:r>
      <w:r w:rsidRPr="007D31EE">
        <w:rPr>
          <w:rFonts w:asciiTheme="minorHAnsi" w:hAnsiTheme="minorHAnsi" w:cs="Tahoma"/>
          <w:b/>
          <w:sz w:val="22"/>
          <w:szCs w:val="22"/>
        </w:rPr>
        <w:t xml:space="preserve">. </w:t>
      </w:r>
      <w:r w:rsidRPr="007D31EE">
        <w:rPr>
          <w:rFonts w:ascii="Calibri" w:hAnsi="Calibri"/>
          <w:sz w:val="22"/>
          <w:szCs w:val="22"/>
        </w:rPr>
        <w:t>Το έργο του εξειδικεύεται στον Οδηγό Υλοποίησης και Εφαρμογής Φυσικού Αντικειμένου και Διαχείρισης Οικονομικού Αντικειμένου</w:t>
      </w:r>
      <w:r w:rsidRPr="00C35519">
        <w:rPr>
          <w:rFonts w:ascii="Calibri" w:hAnsi="Calibri"/>
          <w:sz w:val="22"/>
          <w:szCs w:val="22"/>
        </w:rPr>
        <w:t xml:space="preserve"> της Πράξης.</w:t>
      </w:r>
    </w:p>
    <w:p w14:paraId="6E7CC3E2" w14:textId="77777777" w:rsidR="00057280" w:rsidRPr="00C35519" w:rsidRDefault="00057280" w:rsidP="00057280">
      <w:pPr>
        <w:spacing w:line="276" w:lineRule="auto"/>
        <w:ind w:left="28"/>
        <w:jc w:val="both"/>
        <w:rPr>
          <w:rFonts w:ascii="Calibri" w:hAnsi="Calibri"/>
          <w:sz w:val="22"/>
          <w:szCs w:val="22"/>
        </w:rPr>
      </w:pPr>
      <w:r w:rsidRPr="00C35519">
        <w:rPr>
          <w:rFonts w:ascii="Calibri" w:hAnsi="Calibri"/>
          <w:sz w:val="22"/>
          <w:szCs w:val="22"/>
        </w:rPr>
        <w:t>Ο καταχωριστής θα παρέχει τις υπηρεσίες του μέχρι την λήξη του φυσικού και οικονομικού αντικειμένου της Πράξης.</w:t>
      </w:r>
    </w:p>
    <w:p w14:paraId="4373A173" w14:textId="77777777" w:rsidR="00057280" w:rsidRPr="00C35519" w:rsidRDefault="00057280" w:rsidP="00057280">
      <w:pPr>
        <w:tabs>
          <w:tab w:val="center" w:pos="9360"/>
        </w:tabs>
        <w:spacing w:line="360" w:lineRule="auto"/>
        <w:ind w:left="5148"/>
        <w:jc w:val="center"/>
        <w:rPr>
          <w:rFonts w:ascii="Calibri" w:hAnsi="Calibri"/>
          <w:b/>
          <w:bCs/>
          <w:sz w:val="22"/>
          <w:szCs w:val="22"/>
        </w:rPr>
      </w:pPr>
      <w:r w:rsidRPr="00C35519">
        <w:rPr>
          <w:rFonts w:ascii="Calibri" w:hAnsi="Calibri"/>
          <w:b/>
          <w:bCs/>
          <w:sz w:val="22"/>
          <w:szCs w:val="22"/>
        </w:rPr>
        <w:t>Ο/Η Διευθυντής/ντρια</w:t>
      </w:r>
    </w:p>
    <w:p w14:paraId="3A5FB064" w14:textId="5B3DBB61" w:rsidR="00057280" w:rsidRDefault="00057280" w:rsidP="00383B30">
      <w:pPr>
        <w:tabs>
          <w:tab w:val="center" w:pos="9360"/>
        </w:tabs>
        <w:spacing w:line="360" w:lineRule="auto"/>
        <w:ind w:left="4788"/>
        <w:jc w:val="center"/>
        <w:rPr>
          <w:rFonts w:ascii="Calibri" w:hAnsi="Calibri"/>
          <w:b/>
          <w:bCs/>
          <w:sz w:val="22"/>
          <w:szCs w:val="22"/>
        </w:rPr>
      </w:pPr>
      <w:r w:rsidRPr="00C35519">
        <w:rPr>
          <w:rFonts w:ascii="Calibri" w:hAnsi="Calibri"/>
          <w:b/>
          <w:bCs/>
          <w:sz w:val="22"/>
          <w:szCs w:val="22"/>
        </w:rPr>
        <w:t xml:space="preserve">της Διεύθυνσης </w:t>
      </w:r>
      <w:r w:rsidRPr="004805A8">
        <w:rPr>
          <w:rFonts w:ascii="Calibri" w:hAnsi="Calibri"/>
          <w:b/>
          <w:sz w:val="22"/>
          <w:szCs w:val="22"/>
          <w:highlight w:val="yellow"/>
        </w:rPr>
        <w:t>Πρωτοβάθμιας/Δευτεροβάθμιας</w:t>
      </w:r>
      <w:r w:rsidRPr="00C35519">
        <w:rPr>
          <w:rFonts w:ascii="Calibri" w:hAnsi="Calibri"/>
          <w:b/>
          <w:sz w:val="22"/>
          <w:szCs w:val="22"/>
        </w:rPr>
        <w:t xml:space="preserve"> </w:t>
      </w:r>
      <w:r w:rsidRPr="00C35519">
        <w:rPr>
          <w:rFonts w:ascii="Calibri" w:hAnsi="Calibri"/>
          <w:b/>
          <w:bCs/>
          <w:sz w:val="22"/>
          <w:szCs w:val="22"/>
        </w:rPr>
        <w:t>Εκπαίδευση</w:t>
      </w:r>
      <w:r w:rsidR="00383B30">
        <w:rPr>
          <w:rFonts w:ascii="Calibri" w:hAnsi="Calibri"/>
          <w:b/>
          <w:bCs/>
          <w:sz w:val="22"/>
          <w:szCs w:val="22"/>
        </w:rPr>
        <w:t>ς</w:t>
      </w:r>
    </w:p>
    <w:p w14:paraId="6A4A5838" w14:textId="41275055" w:rsidR="00383B30" w:rsidRPr="00D024B2" w:rsidRDefault="00383B30" w:rsidP="00D024B2">
      <w:pPr>
        <w:spacing w:line="276" w:lineRule="auto"/>
        <w:ind w:left="28"/>
        <w:jc w:val="both"/>
        <w:rPr>
          <w:rFonts w:ascii="Calibri" w:hAnsi="Calibri"/>
          <w:sz w:val="22"/>
          <w:szCs w:val="22"/>
        </w:rPr>
      </w:pPr>
    </w:p>
    <w:p w14:paraId="1C41AD9D" w14:textId="77777777" w:rsidR="00383B30" w:rsidRPr="00D024B2" w:rsidRDefault="00383B30" w:rsidP="00D024B2">
      <w:pPr>
        <w:spacing w:line="276" w:lineRule="auto"/>
        <w:ind w:left="28"/>
        <w:jc w:val="both"/>
        <w:rPr>
          <w:rFonts w:ascii="Calibri" w:hAnsi="Calibri"/>
          <w:sz w:val="22"/>
          <w:szCs w:val="22"/>
        </w:rPr>
      </w:pPr>
    </w:p>
    <w:p w14:paraId="2A5BE073" w14:textId="77777777" w:rsidR="00C65D18" w:rsidRPr="008115E9" w:rsidRDefault="00B51AF4" w:rsidP="00C65D18">
      <w:pPr>
        <w:pStyle w:val="af0"/>
        <w:pBdr>
          <w:top w:val="single" w:sz="4" w:space="1" w:color="auto"/>
          <w:left w:val="single" w:sz="4" w:space="0" w:color="auto"/>
          <w:bottom w:val="single" w:sz="4" w:space="1" w:color="auto"/>
          <w:right w:val="single" w:sz="4" w:space="4" w:color="auto"/>
        </w:pBdr>
        <w:shd w:val="clear" w:color="auto" w:fill="E0E0E0"/>
        <w:jc w:val="both"/>
        <w:rPr>
          <w:rFonts w:ascii="Calibri" w:hAnsi="Calibri"/>
          <w:b w:val="0"/>
          <w:sz w:val="22"/>
        </w:rPr>
      </w:pPr>
      <w:r w:rsidRPr="00D024B2">
        <w:rPr>
          <w:rFonts w:ascii="Calibri" w:hAnsi="Calibri" w:cs="Times New Roman"/>
          <w:b w:val="0"/>
          <w:bCs w:val="0"/>
          <w:i/>
          <w:iCs/>
          <w:sz w:val="22"/>
        </w:rPr>
        <w:br w:type="page"/>
      </w:r>
      <w:bookmarkStart w:id="14" w:name="_Toc113441124"/>
      <w:bookmarkStart w:id="15" w:name="_Toc207698789"/>
      <w:bookmarkStart w:id="16" w:name="_Toc238724262"/>
      <w:r w:rsidR="00C65D18" w:rsidRPr="007D31EE">
        <w:rPr>
          <w:rFonts w:ascii="Calibri" w:hAnsi="Calibri"/>
          <w:sz w:val="22"/>
        </w:rPr>
        <w:lastRenderedPageBreak/>
        <w:t xml:space="preserve">ΥΠΟΔΕΙΓΜΑ 1.2: </w:t>
      </w:r>
      <w:bookmarkEnd w:id="14"/>
      <w:r w:rsidR="00C65D18" w:rsidRPr="007D31EE">
        <w:rPr>
          <w:rFonts w:ascii="Calibri" w:hAnsi="Calibri"/>
          <w:sz w:val="22"/>
        </w:rPr>
        <w:t xml:space="preserve">ΑΠΟΦΑΣΗ ΟΡΙΣΜΟΥ </w:t>
      </w:r>
      <w:r w:rsidR="00C65D18" w:rsidRPr="007D31EE">
        <w:rPr>
          <w:rFonts w:asciiTheme="minorHAnsi" w:eastAsia="Calibri" w:hAnsiTheme="minorHAnsi" w:cs="Calibri"/>
          <w:sz w:val="22"/>
          <w:lang w:eastAsia="en-US"/>
        </w:rPr>
        <w:t>ΚΑΤΑΧΩΡΙΣΤΗ ΣΤΗΝ ΠΕΡΙΦΕΡΕΙΑΚΗ Δ/ΝΣΗ ΠΡΩΤΟΒΑΘΜΙΑΣ ΚΑΙ ΔΕΥΤΕΡΟΒΑΘΜΙΑΣ ΕΚΠΑΙΔΕΥΣΗΣ (</w:t>
      </w:r>
      <w:r w:rsidR="00C65D18" w:rsidRPr="007D31EE">
        <w:rPr>
          <w:rFonts w:asciiTheme="minorHAnsi" w:hAnsiTheme="minorHAnsi"/>
          <w:sz w:val="22"/>
        </w:rPr>
        <w:t xml:space="preserve">ΥΠΟΕΡΓΟ </w:t>
      </w:r>
      <w:r w:rsidR="00C65D18" w:rsidRPr="007D31EE">
        <w:rPr>
          <w:rFonts w:asciiTheme="minorHAnsi" w:eastAsia="Calibri" w:hAnsiTheme="minorHAnsi" w:cs="Calibri"/>
          <w:sz w:val="22"/>
          <w:lang w:eastAsia="en-US"/>
        </w:rPr>
        <w:t>2)</w:t>
      </w:r>
      <w:bookmarkEnd w:id="15"/>
      <w:bookmarkEnd w:id="16"/>
    </w:p>
    <w:tbl>
      <w:tblPr>
        <w:tblW w:w="5000" w:type="pct"/>
        <w:jc w:val="center"/>
        <w:tblLayout w:type="fixed"/>
        <w:tblLook w:val="01E0" w:firstRow="1" w:lastRow="1" w:firstColumn="1" w:lastColumn="1" w:noHBand="0" w:noVBand="0"/>
      </w:tblPr>
      <w:tblGrid>
        <w:gridCol w:w="2175"/>
        <w:gridCol w:w="409"/>
        <w:gridCol w:w="2308"/>
        <w:gridCol w:w="4889"/>
      </w:tblGrid>
      <w:tr w:rsidR="00C65D18" w:rsidRPr="001E5E24" w14:paraId="56217704" w14:textId="77777777" w:rsidTr="009E2AA1">
        <w:trPr>
          <w:jc w:val="center"/>
        </w:trPr>
        <w:tc>
          <w:tcPr>
            <w:tcW w:w="2501" w:type="pct"/>
            <w:gridSpan w:val="3"/>
            <w:noWrap/>
            <w:vAlign w:val="center"/>
          </w:tcPr>
          <w:p w14:paraId="21BE6B47" w14:textId="77777777" w:rsidR="00C65D18" w:rsidRPr="008115E9" w:rsidRDefault="00C65D18" w:rsidP="009E2AA1">
            <w:pPr>
              <w:tabs>
                <w:tab w:val="center" w:pos="4153"/>
                <w:tab w:val="right" w:pos="8306"/>
              </w:tabs>
              <w:jc w:val="center"/>
              <w:rPr>
                <w:rFonts w:ascii="Calibri" w:eastAsia="Calibri" w:hAnsi="Calibri" w:cs="Calibri"/>
                <w:sz w:val="22"/>
                <w:szCs w:val="22"/>
                <w:lang w:eastAsia="en-US"/>
              </w:rPr>
            </w:pPr>
            <w:r>
              <w:rPr>
                <w:rFonts w:ascii="Calibri" w:eastAsia="Calibri" w:hAnsi="Calibri" w:cs="Calibri"/>
                <w:noProof/>
                <w:sz w:val="22"/>
                <w:szCs w:val="22"/>
              </w:rPr>
              <w:drawing>
                <wp:inline distT="0" distB="0" distL="0" distR="0" wp14:anchorId="2414862C" wp14:editId="4F981D14">
                  <wp:extent cx="389890" cy="381635"/>
                  <wp:effectExtent l="0" t="0" r="0" b="0"/>
                  <wp:docPr id="87" name="Εικόνα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381635"/>
                          </a:xfrm>
                          <a:prstGeom prst="rect">
                            <a:avLst/>
                          </a:prstGeom>
                          <a:noFill/>
                          <a:ln>
                            <a:noFill/>
                          </a:ln>
                        </pic:spPr>
                      </pic:pic>
                    </a:graphicData>
                  </a:graphic>
                </wp:inline>
              </w:drawing>
            </w:r>
          </w:p>
        </w:tc>
        <w:tc>
          <w:tcPr>
            <w:tcW w:w="2499" w:type="pct"/>
          </w:tcPr>
          <w:p w14:paraId="212651EB" w14:textId="77777777" w:rsidR="00C65D18" w:rsidRPr="008115E9" w:rsidRDefault="00C65D18" w:rsidP="009E2AA1">
            <w:pPr>
              <w:tabs>
                <w:tab w:val="center" w:pos="4153"/>
                <w:tab w:val="right" w:pos="8306"/>
              </w:tabs>
              <w:jc w:val="center"/>
              <w:rPr>
                <w:rFonts w:ascii="Calibri" w:eastAsia="Calibri" w:hAnsi="Calibri" w:cs="Calibri"/>
                <w:sz w:val="22"/>
                <w:szCs w:val="22"/>
                <w:lang w:eastAsia="en-US"/>
              </w:rPr>
            </w:pPr>
            <w:r>
              <w:rPr>
                <w:noProof/>
              </w:rPr>
              <w:drawing>
                <wp:anchor distT="0" distB="0" distL="114300" distR="114300" simplePos="0" relativeHeight="251653120" behindDoc="0" locked="0" layoutInCell="1" allowOverlap="1" wp14:anchorId="45DD580D" wp14:editId="19A071C4">
                  <wp:simplePos x="0" y="0"/>
                  <wp:positionH relativeFrom="column">
                    <wp:posOffset>1181735</wp:posOffset>
                  </wp:positionH>
                  <wp:positionV relativeFrom="paragraph">
                    <wp:posOffset>193040</wp:posOffset>
                  </wp:positionV>
                  <wp:extent cx="539750" cy="370840"/>
                  <wp:effectExtent l="0" t="0" r="0" b="0"/>
                  <wp:wrapSquare wrapText="bothSides"/>
                  <wp:docPr id="88" name="Εικόνα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C65D18" w:rsidRPr="001E5E24" w14:paraId="0B9DD112" w14:textId="77777777" w:rsidTr="009E2AA1">
        <w:trPr>
          <w:jc w:val="center"/>
        </w:trPr>
        <w:tc>
          <w:tcPr>
            <w:tcW w:w="2501" w:type="pct"/>
            <w:gridSpan w:val="3"/>
            <w:noWrap/>
          </w:tcPr>
          <w:p w14:paraId="5CDFBBB4" w14:textId="77777777" w:rsidR="00C65D18" w:rsidRDefault="00C65D18" w:rsidP="009E2AA1">
            <w:pPr>
              <w:jc w:val="center"/>
              <w:rPr>
                <w:rFonts w:asciiTheme="minorHAnsi" w:hAnsiTheme="minorHAnsi" w:cstheme="minorHAnsi"/>
                <w:b/>
                <w:sz w:val="22"/>
                <w:szCs w:val="22"/>
                <w:lang w:eastAsia="en-US"/>
              </w:rPr>
            </w:pPr>
          </w:p>
          <w:p w14:paraId="0E30CDC6" w14:textId="77777777" w:rsidR="00C65D18" w:rsidRPr="007C2F6C" w:rsidRDefault="00C65D18" w:rsidP="009E2AA1">
            <w:pPr>
              <w:jc w:val="center"/>
              <w:rPr>
                <w:rFonts w:asciiTheme="minorHAnsi" w:hAnsiTheme="minorHAnsi" w:cstheme="minorHAnsi"/>
                <w:b/>
                <w:sz w:val="22"/>
                <w:szCs w:val="22"/>
                <w:lang w:eastAsia="en-US"/>
              </w:rPr>
            </w:pPr>
            <w:r w:rsidRPr="007C2F6C">
              <w:rPr>
                <w:rFonts w:asciiTheme="minorHAnsi" w:hAnsiTheme="minorHAnsi" w:cstheme="minorHAnsi"/>
                <w:b/>
                <w:sz w:val="22"/>
                <w:szCs w:val="22"/>
                <w:lang w:eastAsia="en-US"/>
              </w:rPr>
              <w:t>ΕΛΛΗΝΙΚΗ ΔΗΜΟΚΡΑΤΙΑ</w:t>
            </w:r>
          </w:p>
          <w:p w14:paraId="0152CF32" w14:textId="77777777" w:rsidR="00C65D18" w:rsidRPr="00E54DF6" w:rsidRDefault="00C65D18" w:rsidP="009E2AA1">
            <w:pPr>
              <w:tabs>
                <w:tab w:val="center" w:pos="4153"/>
                <w:tab w:val="right" w:pos="8306"/>
              </w:tabs>
              <w:jc w:val="center"/>
              <w:rPr>
                <w:rFonts w:asciiTheme="minorHAnsi" w:eastAsia="Calibri" w:hAnsiTheme="minorHAnsi" w:cstheme="minorHAnsi"/>
                <w:b/>
                <w:sz w:val="22"/>
                <w:szCs w:val="22"/>
                <w:lang w:eastAsia="en-US"/>
              </w:rPr>
            </w:pPr>
            <w:r w:rsidRPr="000013BA">
              <w:rPr>
                <w:rFonts w:asciiTheme="minorHAnsi" w:eastAsia="Calibri" w:hAnsiTheme="minorHAnsi" w:cstheme="minorHAnsi"/>
                <w:b/>
                <w:sz w:val="22"/>
                <w:szCs w:val="22"/>
                <w:lang w:eastAsia="en-US"/>
              </w:rPr>
              <w:t>ΥΠΟΥΡΓΕΙΟ ΠΑΙΔΕΙΑΣ, ΘΡΗΣΚΕΥΜΑΤΩΝ ΚΑΙ ΑΘΛΗΤΙΣΜΟ</w:t>
            </w:r>
            <w:r>
              <w:rPr>
                <w:rFonts w:asciiTheme="minorHAnsi" w:eastAsia="Calibri" w:hAnsiTheme="minorHAnsi" w:cstheme="minorHAnsi"/>
                <w:b/>
                <w:sz w:val="22"/>
                <w:szCs w:val="22"/>
                <w:lang w:val="en-US" w:eastAsia="en-US"/>
              </w:rPr>
              <w:t>Y</w:t>
            </w:r>
          </w:p>
          <w:p w14:paraId="60E34F5C" w14:textId="77777777" w:rsidR="00C65D18" w:rsidRPr="007C2F6C" w:rsidRDefault="00C65D18" w:rsidP="009E2AA1">
            <w:pPr>
              <w:jc w:val="center"/>
              <w:rPr>
                <w:rFonts w:asciiTheme="minorHAnsi" w:hAnsiTheme="minorHAnsi" w:cstheme="minorHAnsi"/>
                <w:b/>
                <w:sz w:val="22"/>
                <w:szCs w:val="22"/>
                <w:lang w:eastAsia="en-US"/>
              </w:rPr>
            </w:pPr>
          </w:p>
        </w:tc>
        <w:tc>
          <w:tcPr>
            <w:tcW w:w="2499" w:type="pct"/>
          </w:tcPr>
          <w:p w14:paraId="0B685DFC" w14:textId="77777777" w:rsidR="00C65D18" w:rsidRPr="007D0174" w:rsidRDefault="00C65D18" w:rsidP="009E2AA1">
            <w:pPr>
              <w:tabs>
                <w:tab w:val="center" w:pos="4153"/>
                <w:tab w:val="right" w:pos="8306"/>
              </w:tabs>
              <w:jc w:val="center"/>
              <w:rPr>
                <w:rFonts w:asciiTheme="minorHAnsi" w:eastAsia="Calibri" w:hAnsiTheme="minorHAnsi" w:cstheme="minorHAnsi"/>
                <w:b/>
                <w:sz w:val="22"/>
                <w:szCs w:val="22"/>
                <w:lang w:eastAsia="en-US"/>
              </w:rPr>
            </w:pPr>
            <w:r w:rsidRPr="007D0174">
              <w:rPr>
                <w:rFonts w:asciiTheme="minorHAnsi" w:eastAsia="Calibri" w:hAnsiTheme="minorHAnsi" w:cstheme="minorHAnsi"/>
                <w:b/>
                <w:sz w:val="22"/>
                <w:szCs w:val="22"/>
                <w:lang w:eastAsia="en-US"/>
              </w:rPr>
              <w:t>ΕΥΡΩΠΑΪΚΗ ΕΝΩΣΗ</w:t>
            </w:r>
          </w:p>
          <w:p w14:paraId="3DEA3828" w14:textId="77777777" w:rsidR="00C65D18" w:rsidRPr="007D0174" w:rsidRDefault="00C65D18" w:rsidP="009E2AA1">
            <w:pPr>
              <w:tabs>
                <w:tab w:val="center" w:pos="4153"/>
                <w:tab w:val="right" w:pos="8306"/>
              </w:tabs>
              <w:jc w:val="center"/>
              <w:rPr>
                <w:rFonts w:asciiTheme="minorHAnsi" w:eastAsia="Calibri" w:hAnsiTheme="minorHAnsi" w:cstheme="minorHAnsi"/>
                <w:b/>
                <w:sz w:val="22"/>
                <w:szCs w:val="22"/>
                <w:lang w:eastAsia="en-US"/>
              </w:rPr>
            </w:pPr>
            <w:r w:rsidRPr="007D0174">
              <w:rPr>
                <w:rFonts w:asciiTheme="minorHAnsi" w:hAnsiTheme="minorHAnsi" w:cstheme="minorHAnsi"/>
                <w:b/>
                <w:bCs/>
                <w:sz w:val="22"/>
                <w:szCs w:val="22"/>
              </w:rPr>
              <w:t>ΕΥΡΩΠΑΪΚΟ ΚΟΙΝΩΝΙΚΟ TAMEIO + (ΕΚΤ+)</w:t>
            </w:r>
          </w:p>
          <w:p w14:paraId="5D79256E" w14:textId="77777777" w:rsidR="00C65D18" w:rsidRPr="008115E9" w:rsidRDefault="00C65D18" w:rsidP="009E2AA1">
            <w:pPr>
              <w:tabs>
                <w:tab w:val="center" w:pos="4153"/>
                <w:tab w:val="right" w:pos="8306"/>
              </w:tabs>
              <w:jc w:val="center"/>
              <w:rPr>
                <w:rFonts w:ascii="Calibri" w:eastAsia="Calibri" w:hAnsi="Calibri" w:cs="Calibri"/>
                <w:sz w:val="22"/>
                <w:szCs w:val="22"/>
                <w:lang w:eastAsia="en-US"/>
              </w:rPr>
            </w:pPr>
          </w:p>
        </w:tc>
      </w:tr>
      <w:tr w:rsidR="00C65D18" w:rsidRPr="001E5E24" w14:paraId="651E49AF" w14:textId="77777777" w:rsidTr="009E2AA1">
        <w:trPr>
          <w:trHeight w:val="814"/>
          <w:jc w:val="center"/>
        </w:trPr>
        <w:tc>
          <w:tcPr>
            <w:tcW w:w="2501" w:type="pct"/>
            <w:gridSpan w:val="3"/>
            <w:noWrap/>
          </w:tcPr>
          <w:p w14:paraId="406A466D" w14:textId="77777777" w:rsidR="00C65D18" w:rsidRPr="007C2F6C" w:rsidRDefault="00C65D18" w:rsidP="009E2AA1">
            <w:pPr>
              <w:jc w:val="center"/>
              <w:rPr>
                <w:rFonts w:asciiTheme="minorHAnsi" w:hAnsiTheme="minorHAnsi" w:cstheme="minorHAnsi"/>
                <w:b/>
                <w:sz w:val="22"/>
                <w:szCs w:val="22"/>
                <w:lang w:eastAsia="en-US"/>
              </w:rPr>
            </w:pPr>
            <w:r w:rsidRPr="007C2F6C">
              <w:rPr>
                <w:rFonts w:asciiTheme="minorHAnsi" w:hAnsiTheme="minorHAnsi" w:cstheme="minorHAnsi"/>
                <w:b/>
                <w:sz w:val="22"/>
                <w:szCs w:val="22"/>
                <w:lang w:eastAsia="en-US"/>
              </w:rPr>
              <w:t>ΠΕΡΙΦΕΡΕΙΑΚΗ ΔΙΕΥΘΥΝΣΗ ΠΡΩΤΟΒΑΘΜΙΑΣ ΚΑΙ ΔΕΥΤΕΡΟΒΑΘΜΙΑΣ ΕΚΠΑΙΔΕΥΣΗΣ</w:t>
            </w:r>
          </w:p>
          <w:p w14:paraId="481CA7DA" w14:textId="77777777" w:rsidR="00C65D18" w:rsidRPr="007C2F6C" w:rsidRDefault="00C65D18" w:rsidP="009E2AA1">
            <w:pPr>
              <w:jc w:val="center"/>
              <w:rPr>
                <w:rFonts w:asciiTheme="minorHAnsi" w:hAnsiTheme="minorHAnsi" w:cstheme="minorHAnsi"/>
                <w:b/>
                <w:sz w:val="22"/>
                <w:szCs w:val="22"/>
                <w:lang w:eastAsia="en-US"/>
              </w:rPr>
            </w:pPr>
            <w:r w:rsidRPr="009758E1">
              <w:rPr>
                <w:rFonts w:asciiTheme="minorHAnsi" w:hAnsiTheme="minorHAnsi" w:cstheme="minorHAnsi"/>
                <w:b/>
                <w:sz w:val="22"/>
                <w:szCs w:val="22"/>
                <w:highlight w:val="yellow"/>
                <w:lang w:eastAsia="en-US"/>
              </w:rPr>
              <w:t>…………………………</w:t>
            </w:r>
          </w:p>
        </w:tc>
        <w:tc>
          <w:tcPr>
            <w:tcW w:w="2499" w:type="pct"/>
          </w:tcPr>
          <w:p w14:paraId="0E603163" w14:textId="77777777" w:rsidR="00C65D18" w:rsidRPr="008115E9" w:rsidRDefault="00C65D18" w:rsidP="009E2AA1">
            <w:pPr>
              <w:keepNext/>
              <w:tabs>
                <w:tab w:val="center" w:pos="4153"/>
                <w:tab w:val="right" w:pos="8306"/>
              </w:tabs>
              <w:rPr>
                <w:rFonts w:ascii="Calibri" w:eastAsia="Calibri" w:hAnsi="Calibri" w:cs="Calibri"/>
                <w:sz w:val="22"/>
                <w:szCs w:val="22"/>
                <w:lang w:eastAsia="en-US"/>
              </w:rPr>
            </w:pPr>
          </w:p>
          <w:p w14:paraId="1B53589E" w14:textId="77777777" w:rsidR="00C65D18" w:rsidRPr="008115E9" w:rsidRDefault="00C65D18" w:rsidP="009E2AA1">
            <w:pPr>
              <w:keepNext/>
              <w:tabs>
                <w:tab w:val="center" w:pos="4153"/>
                <w:tab w:val="right" w:pos="8306"/>
              </w:tabs>
              <w:rPr>
                <w:rFonts w:ascii="Calibri" w:eastAsia="Calibri" w:hAnsi="Calibri" w:cs="Calibri"/>
                <w:sz w:val="22"/>
                <w:szCs w:val="22"/>
                <w:lang w:eastAsia="en-US"/>
              </w:rPr>
            </w:pPr>
            <w:r>
              <w:rPr>
                <w:rFonts w:ascii="Calibri" w:eastAsia="Calibri" w:hAnsi="Calibri" w:cs="Calibri"/>
                <w:sz w:val="22"/>
                <w:szCs w:val="22"/>
                <w:lang w:eastAsia="en-US"/>
              </w:rPr>
              <w:t xml:space="preserve">            </w:t>
            </w:r>
            <w:r w:rsidRPr="008115E9">
              <w:rPr>
                <w:rFonts w:ascii="Calibri" w:eastAsia="Calibri" w:hAnsi="Calibri" w:cs="Calibri"/>
                <w:sz w:val="22"/>
                <w:szCs w:val="22"/>
                <w:lang w:eastAsia="en-US"/>
              </w:rPr>
              <w:t>Ημερομηνία: ………………..</w:t>
            </w:r>
          </w:p>
          <w:p w14:paraId="677B5AF8" w14:textId="77777777" w:rsidR="00C65D18" w:rsidRPr="008115E9" w:rsidRDefault="00C65D18" w:rsidP="009E2AA1">
            <w:pPr>
              <w:keepNext/>
              <w:tabs>
                <w:tab w:val="center" w:pos="4153"/>
                <w:tab w:val="right" w:pos="8306"/>
              </w:tabs>
              <w:rPr>
                <w:rFonts w:ascii="Calibri" w:eastAsia="Calibri" w:hAnsi="Calibri" w:cs="Calibri"/>
                <w:sz w:val="22"/>
                <w:szCs w:val="22"/>
                <w:lang w:eastAsia="en-US"/>
              </w:rPr>
            </w:pPr>
            <w:r>
              <w:rPr>
                <w:rFonts w:ascii="Calibri" w:eastAsia="Calibri" w:hAnsi="Calibri" w:cs="Calibri"/>
                <w:sz w:val="22"/>
                <w:szCs w:val="22"/>
                <w:lang w:eastAsia="en-US"/>
              </w:rPr>
              <w:t xml:space="preserve">            </w:t>
            </w:r>
            <w:r w:rsidRPr="008115E9">
              <w:rPr>
                <w:rFonts w:ascii="Calibri" w:eastAsia="Calibri" w:hAnsi="Calibri" w:cs="Calibri"/>
                <w:sz w:val="22"/>
                <w:szCs w:val="22"/>
                <w:lang w:eastAsia="en-US"/>
              </w:rPr>
              <w:t>Αριθ. Πρωτ:  ……..</w:t>
            </w:r>
          </w:p>
          <w:p w14:paraId="025DD76E" w14:textId="77777777" w:rsidR="00C65D18" w:rsidRPr="008115E9" w:rsidRDefault="00C65D18" w:rsidP="009E2AA1">
            <w:pPr>
              <w:tabs>
                <w:tab w:val="center" w:pos="4153"/>
                <w:tab w:val="right" w:pos="8306"/>
              </w:tabs>
              <w:rPr>
                <w:rFonts w:ascii="Calibri" w:hAnsi="Calibri" w:cs="Calibri"/>
                <w:sz w:val="22"/>
                <w:szCs w:val="22"/>
                <w:lang w:val="en-US"/>
              </w:rPr>
            </w:pPr>
          </w:p>
        </w:tc>
      </w:tr>
      <w:tr w:rsidR="00C65D18" w:rsidRPr="001E5E24" w14:paraId="17A4ADA8" w14:textId="77777777" w:rsidTr="009E2AA1">
        <w:trPr>
          <w:jc w:val="center"/>
        </w:trPr>
        <w:tc>
          <w:tcPr>
            <w:tcW w:w="1112" w:type="pct"/>
            <w:noWrap/>
          </w:tcPr>
          <w:p w14:paraId="55FDBDA7" w14:textId="77777777" w:rsidR="00C65D18" w:rsidRPr="008115E9" w:rsidRDefault="00C65D18" w:rsidP="009E2AA1">
            <w:pPr>
              <w:tabs>
                <w:tab w:val="center" w:pos="4153"/>
                <w:tab w:val="right" w:pos="8306"/>
              </w:tabs>
              <w:rPr>
                <w:rFonts w:ascii="Calibri" w:hAnsi="Calibri" w:cs="Calibri"/>
                <w:sz w:val="22"/>
                <w:szCs w:val="22"/>
              </w:rPr>
            </w:pPr>
            <w:r w:rsidRPr="008115E9">
              <w:rPr>
                <w:rFonts w:ascii="Calibri" w:hAnsi="Calibri" w:cs="Calibri"/>
                <w:sz w:val="22"/>
                <w:szCs w:val="22"/>
              </w:rPr>
              <w:t>Ταχ. Δ/νση</w:t>
            </w:r>
          </w:p>
        </w:tc>
        <w:tc>
          <w:tcPr>
            <w:tcW w:w="209" w:type="pct"/>
            <w:noWrap/>
          </w:tcPr>
          <w:p w14:paraId="0261A2E9" w14:textId="77777777" w:rsidR="00C65D18" w:rsidRPr="008115E9" w:rsidRDefault="00C65D18" w:rsidP="009E2AA1">
            <w:pPr>
              <w:tabs>
                <w:tab w:val="center" w:pos="4153"/>
                <w:tab w:val="right" w:pos="8306"/>
              </w:tabs>
              <w:rPr>
                <w:rFonts w:ascii="Calibri" w:hAnsi="Calibri" w:cs="Calibri"/>
                <w:sz w:val="22"/>
                <w:szCs w:val="22"/>
              </w:rPr>
            </w:pPr>
            <w:r w:rsidRPr="008115E9">
              <w:rPr>
                <w:rFonts w:ascii="Calibri" w:hAnsi="Calibri" w:cs="Calibri"/>
                <w:sz w:val="22"/>
                <w:szCs w:val="22"/>
              </w:rPr>
              <w:t>:</w:t>
            </w:r>
          </w:p>
        </w:tc>
        <w:tc>
          <w:tcPr>
            <w:tcW w:w="1180" w:type="pct"/>
            <w:noWrap/>
          </w:tcPr>
          <w:p w14:paraId="76B3860E" w14:textId="77777777" w:rsidR="00C65D18" w:rsidRPr="008115E9" w:rsidRDefault="00C65D18" w:rsidP="009E2AA1">
            <w:pPr>
              <w:tabs>
                <w:tab w:val="center" w:pos="4153"/>
                <w:tab w:val="right" w:pos="8306"/>
              </w:tabs>
              <w:rPr>
                <w:rFonts w:ascii="Calibri" w:hAnsi="Calibri" w:cs="Calibri"/>
                <w:sz w:val="22"/>
                <w:szCs w:val="22"/>
              </w:rPr>
            </w:pPr>
          </w:p>
        </w:tc>
        <w:tc>
          <w:tcPr>
            <w:tcW w:w="2499" w:type="pct"/>
            <w:vMerge w:val="restart"/>
          </w:tcPr>
          <w:p w14:paraId="602AB6E1" w14:textId="77777777" w:rsidR="00C65D18" w:rsidRPr="008115E9" w:rsidRDefault="00C65D18" w:rsidP="009E2AA1">
            <w:pPr>
              <w:tabs>
                <w:tab w:val="center" w:pos="4153"/>
                <w:tab w:val="right" w:pos="8306"/>
              </w:tabs>
              <w:rPr>
                <w:rFonts w:ascii="Calibri" w:hAnsi="Calibri" w:cs="Calibri"/>
                <w:sz w:val="22"/>
                <w:szCs w:val="22"/>
              </w:rPr>
            </w:pPr>
          </w:p>
          <w:p w14:paraId="61B6C6F4" w14:textId="77777777" w:rsidR="00C65D18" w:rsidRPr="008115E9" w:rsidRDefault="00C65D18" w:rsidP="009E2AA1">
            <w:pPr>
              <w:tabs>
                <w:tab w:val="center" w:pos="4153"/>
                <w:tab w:val="right" w:pos="8306"/>
              </w:tabs>
              <w:autoSpaceDE w:val="0"/>
              <w:autoSpaceDN w:val="0"/>
              <w:adjustRightInd w:val="0"/>
              <w:rPr>
                <w:rFonts w:ascii="Calibri" w:hAnsi="Calibri" w:cs="Calibri"/>
                <w:sz w:val="22"/>
                <w:szCs w:val="22"/>
              </w:rPr>
            </w:pPr>
          </w:p>
          <w:p w14:paraId="3BFB6A17" w14:textId="77777777" w:rsidR="00C65D18" w:rsidRDefault="00C65D18" w:rsidP="009E2AA1">
            <w:pPr>
              <w:tabs>
                <w:tab w:val="center" w:pos="4153"/>
                <w:tab w:val="right" w:pos="8306"/>
              </w:tabs>
              <w:autoSpaceDE w:val="0"/>
              <w:autoSpaceDN w:val="0"/>
              <w:adjustRightInd w:val="0"/>
              <w:jc w:val="center"/>
              <w:rPr>
                <w:rFonts w:ascii="Calibri" w:hAnsi="Calibri" w:cs="Calibri"/>
                <w:b/>
                <w:sz w:val="22"/>
                <w:szCs w:val="22"/>
              </w:rPr>
            </w:pPr>
            <w:r w:rsidRPr="008115E9">
              <w:rPr>
                <w:rFonts w:ascii="Calibri" w:hAnsi="Calibri" w:cs="Calibri"/>
                <w:b/>
                <w:sz w:val="22"/>
                <w:szCs w:val="22"/>
              </w:rPr>
              <w:t>ΑΠΟΦΑΣΗ</w:t>
            </w:r>
            <w:r>
              <w:rPr>
                <w:rFonts w:ascii="Calibri" w:hAnsi="Calibri" w:cs="Calibri"/>
                <w:b/>
                <w:sz w:val="22"/>
                <w:szCs w:val="22"/>
              </w:rPr>
              <w:t xml:space="preserve"> </w:t>
            </w:r>
          </w:p>
          <w:p w14:paraId="3721B9F7" w14:textId="77777777" w:rsidR="00C65D18" w:rsidRDefault="00C65D18" w:rsidP="009E2AA1">
            <w:pPr>
              <w:tabs>
                <w:tab w:val="center" w:pos="4153"/>
                <w:tab w:val="right" w:pos="8306"/>
              </w:tabs>
              <w:autoSpaceDE w:val="0"/>
              <w:autoSpaceDN w:val="0"/>
              <w:adjustRightInd w:val="0"/>
              <w:jc w:val="center"/>
              <w:rPr>
                <w:rFonts w:ascii="Calibri" w:hAnsi="Calibri" w:cs="Calibri"/>
                <w:b/>
                <w:sz w:val="22"/>
                <w:szCs w:val="22"/>
              </w:rPr>
            </w:pPr>
          </w:p>
          <w:p w14:paraId="23E808C2" w14:textId="77777777" w:rsidR="00C65D18" w:rsidRPr="00440C90" w:rsidRDefault="00C65D18" w:rsidP="009E2AA1">
            <w:pPr>
              <w:tabs>
                <w:tab w:val="center" w:pos="4153"/>
                <w:tab w:val="right" w:pos="8306"/>
              </w:tabs>
              <w:autoSpaceDE w:val="0"/>
              <w:autoSpaceDN w:val="0"/>
              <w:adjustRightInd w:val="0"/>
              <w:jc w:val="center"/>
              <w:rPr>
                <w:rFonts w:ascii="Calibri" w:hAnsi="Calibri" w:cs="Calibri"/>
                <w:b/>
                <w:sz w:val="22"/>
                <w:szCs w:val="22"/>
              </w:rPr>
            </w:pPr>
            <w:r w:rsidRPr="00440C90">
              <w:rPr>
                <w:rFonts w:ascii="Calibri" w:hAnsi="Calibri" w:cs="Calibri"/>
                <w:b/>
                <w:sz w:val="22"/>
                <w:szCs w:val="22"/>
              </w:rPr>
              <w:t>ΑΝΑΡΤΗΤΕΑ ΣΤΟ ΔΙΑΔΙΚΤΥΟ</w:t>
            </w:r>
          </w:p>
        </w:tc>
      </w:tr>
      <w:tr w:rsidR="00C65D18" w:rsidRPr="001E5E24" w14:paraId="3ECF2445" w14:textId="77777777" w:rsidTr="009E2AA1">
        <w:trPr>
          <w:jc w:val="center"/>
        </w:trPr>
        <w:tc>
          <w:tcPr>
            <w:tcW w:w="1112" w:type="pct"/>
            <w:noWrap/>
          </w:tcPr>
          <w:p w14:paraId="23A6BBD5" w14:textId="77777777" w:rsidR="00C65D18" w:rsidRPr="008115E9" w:rsidRDefault="00C65D18" w:rsidP="009E2AA1">
            <w:pPr>
              <w:tabs>
                <w:tab w:val="center" w:pos="4153"/>
                <w:tab w:val="right" w:pos="8306"/>
              </w:tabs>
              <w:rPr>
                <w:rFonts w:ascii="Calibri" w:hAnsi="Calibri" w:cs="Calibri"/>
                <w:sz w:val="22"/>
                <w:szCs w:val="22"/>
              </w:rPr>
            </w:pPr>
            <w:r w:rsidRPr="008115E9">
              <w:rPr>
                <w:rFonts w:ascii="Calibri" w:hAnsi="Calibri" w:cs="Calibri"/>
                <w:sz w:val="22"/>
                <w:szCs w:val="22"/>
              </w:rPr>
              <w:t>Τ.Κ. - Πόλη</w:t>
            </w:r>
          </w:p>
        </w:tc>
        <w:tc>
          <w:tcPr>
            <w:tcW w:w="209" w:type="pct"/>
            <w:noWrap/>
          </w:tcPr>
          <w:p w14:paraId="4E809DE4" w14:textId="77777777" w:rsidR="00C65D18" w:rsidRPr="008115E9" w:rsidRDefault="00C65D18" w:rsidP="009E2AA1">
            <w:pPr>
              <w:tabs>
                <w:tab w:val="center" w:pos="4153"/>
                <w:tab w:val="right" w:pos="8306"/>
              </w:tabs>
              <w:rPr>
                <w:rFonts w:ascii="Calibri" w:hAnsi="Calibri" w:cs="Calibri"/>
                <w:sz w:val="22"/>
                <w:szCs w:val="22"/>
              </w:rPr>
            </w:pPr>
            <w:r w:rsidRPr="008115E9">
              <w:rPr>
                <w:rFonts w:ascii="Calibri" w:hAnsi="Calibri" w:cs="Calibri"/>
                <w:sz w:val="22"/>
                <w:szCs w:val="22"/>
              </w:rPr>
              <w:t>:</w:t>
            </w:r>
          </w:p>
        </w:tc>
        <w:tc>
          <w:tcPr>
            <w:tcW w:w="1180" w:type="pct"/>
            <w:noWrap/>
          </w:tcPr>
          <w:p w14:paraId="3736008E" w14:textId="77777777" w:rsidR="00C65D18" w:rsidRPr="008115E9" w:rsidRDefault="00C65D18" w:rsidP="009E2AA1">
            <w:pPr>
              <w:tabs>
                <w:tab w:val="center" w:pos="4153"/>
                <w:tab w:val="right" w:pos="8306"/>
              </w:tabs>
              <w:rPr>
                <w:rFonts w:ascii="Calibri" w:hAnsi="Calibri" w:cs="Calibri"/>
                <w:sz w:val="22"/>
                <w:szCs w:val="22"/>
              </w:rPr>
            </w:pPr>
          </w:p>
        </w:tc>
        <w:tc>
          <w:tcPr>
            <w:tcW w:w="2499" w:type="pct"/>
            <w:vMerge/>
          </w:tcPr>
          <w:p w14:paraId="2DC0216D" w14:textId="77777777" w:rsidR="00C65D18" w:rsidRPr="008115E9" w:rsidRDefault="00C65D18" w:rsidP="009E2AA1">
            <w:pPr>
              <w:tabs>
                <w:tab w:val="center" w:pos="4153"/>
                <w:tab w:val="right" w:pos="8306"/>
              </w:tabs>
              <w:rPr>
                <w:rFonts w:ascii="Calibri" w:hAnsi="Calibri" w:cs="Calibri"/>
                <w:b/>
                <w:sz w:val="22"/>
                <w:szCs w:val="22"/>
              </w:rPr>
            </w:pPr>
          </w:p>
        </w:tc>
      </w:tr>
      <w:tr w:rsidR="00C65D18" w:rsidRPr="001E5E24" w14:paraId="7862BBC2" w14:textId="77777777" w:rsidTr="009E2AA1">
        <w:trPr>
          <w:jc w:val="center"/>
        </w:trPr>
        <w:tc>
          <w:tcPr>
            <w:tcW w:w="1112" w:type="pct"/>
            <w:noWrap/>
          </w:tcPr>
          <w:p w14:paraId="2BAF4475" w14:textId="77777777" w:rsidR="00C65D18" w:rsidRPr="008115E9" w:rsidRDefault="00C65D18" w:rsidP="009E2AA1">
            <w:pPr>
              <w:tabs>
                <w:tab w:val="center" w:pos="4153"/>
                <w:tab w:val="right" w:pos="8306"/>
              </w:tabs>
              <w:rPr>
                <w:rFonts w:ascii="Calibri" w:hAnsi="Calibri" w:cs="Calibri"/>
                <w:sz w:val="22"/>
                <w:szCs w:val="22"/>
              </w:rPr>
            </w:pPr>
            <w:r w:rsidRPr="008115E9">
              <w:rPr>
                <w:rFonts w:ascii="Calibri" w:hAnsi="Calibri" w:cs="Calibri"/>
                <w:sz w:val="22"/>
                <w:szCs w:val="22"/>
              </w:rPr>
              <w:t>Ιστοσελίδα</w:t>
            </w:r>
          </w:p>
        </w:tc>
        <w:tc>
          <w:tcPr>
            <w:tcW w:w="209" w:type="pct"/>
            <w:noWrap/>
          </w:tcPr>
          <w:p w14:paraId="7DE20ABA" w14:textId="77777777" w:rsidR="00C65D18" w:rsidRPr="008115E9" w:rsidRDefault="00C65D18" w:rsidP="009E2AA1">
            <w:pPr>
              <w:tabs>
                <w:tab w:val="center" w:pos="4153"/>
                <w:tab w:val="right" w:pos="8306"/>
              </w:tabs>
              <w:rPr>
                <w:rFonts w:ascii="Calibri" w:hAnsi="Calibri" w:cs="Calibri"/>
                <w:sz w:val="22"/>
                <w:szCs w:val="22"/>
              </w:rPr>
            </w:pPr>
            <w:r w:rsidRPr="008115E9">
              <w:rPr>
                <w:rFonts w:ascii="Calibri" w:hAnsi="Calibri" w:cs="Calibri"/>
                <w:sz w:val="22"/>
                <w:szCs w:val="22"/>
              </w:rPr>
              <w:t>:</w:t>
            </w:r>
          </w:p>
        </w:tc>
        <w:tc>
          <w:tcPr>
            <w:tcW w:w="1180" w:type="pct"/>
            <w:noWrap/>
          </w:tcPr>
          <w:p w14:paraId="63C273AF" w14:textId="77777777" w:rsidR="00C65D18" w:rsidRPr="008115E9" w:rsidRDefault="00C65D18" w:rsidP="009E2AA1">
            <w:pPr>
              <w:tabs>
                <w:tab w:val="center" w:pos="4153"/>
                <w:tab w:val="right" w:pos="8306"/>
              </w:tabs>
              <w:rPr>
                <w:rFonts w:ascii="Calibri" w:hAnsi="Calibri" w:cs="Calibri"/>
                <w:sz w:val="22"/>
                <w:szCs w:val="22"/>
              </w:rPr>
            </w:pPr>
          </w:p>
        </w:tc>
        <w:tc>
          <w:tcPr>
            <w:tcW w:w="2499" w:type="pct"/>
            <w:vMerge/>
          </w:tcPr>
          <w:p w14:paraId="35DCF2FE" w14:textId="77777777" w:rsidR="00C65D18" w:rsidRPr="008115E9" w:rsidRDefault="00C65D18" w:rsidP="009E2AA1">
            <w:pPr>
              <w:tabs>
                <w:tab w:val="center" w:pos="4153"/>
                <w:tab w:val="right" w:pos="8306"/>
              </w:tabs>
              <w:rPr>
                <w:rFonts w:ascii="Calibri" w:hAnsi="Calibri" w:cs="Calibri"/>
                <w:b/>
                <w:sz w:val="22"/>
                <w:szCs w:val="22"/>
              </w:rPr>
            </w:pPr>
          </w:p>
        </w:tc>
      </w:tr>
      <w:tr w:rsidR="00C65D18" w:rsidRPr="001E5E24" w14:paraId="75156959" w14:textId="77777777" w:rsidTr="009E2AA1">
        <w:trPr>
          <w:jc w:val="center"/>
        </w:trPr>
        <w:tc>
          <w:tcPr>
            <w:tcW w:w="1112" w:type="pct"/>
            <w:noWrap/>
          </w:tcPr>
          <w:p w14:paraId="7EC9F83C" w14:textId="77777777" w:rsidR="00C65D18" w:rsidRPr="008115E9" w:rsidRDefault="00C65D18" w:rsidP="009E2AA1">
            <w:pPr>
              <w:tabs>
                <w:tab w:val="center" w:pos="4153"/>
                <w:tab w:val="right" w:pos="8306"/>
              </w:tabs>
              <w:rPr>
                <w:rFonts w:ascii="Calibri" w:hAnsi="Calibri" w:cs="Calibri"/>
                <w:sz w:val="22"/>
                <w:szCs w:val="22"/>
              </w:rPr>
            </w:pPr>
            <w:r w:rsidRPr="008115E9">
              <w:rPr>
                <w:rFonts w:ascii="Calibri" w:hAnsi="Calibri" w:cs="Calibri"/>
                <w:sz w:val="22"/>
                <w:szCs w:val="22"/>
              </w:rPr>
              <w:t>Πληροφορίες</w:t>
            </w:r>
          </w:p>
        </w:tc>
        <w:tc>
          <w:tcPr>
            <w:tcW w:w="209" w:type="pct"/>
            <w:noWrap/>
          </w:tcPr>
          <w:p w14:paraId="25451241" w14:textId="77777777" w:rsidR="00C65D18" w:rsidRPr="008115E9" w:rsidRDefault="00C65D18" w:rsidP="009E2AA1">
            <w:pPr>
              <w:tabs>
                <w:tab w:val="center" w:pos="4153"/>
                <w:tab w:val="right" w:pos="8306"/>
              </w:tabs>
              <w:rPr>
                <w:rFonts w:ascii="Calibri" w:hAnsi="Calibri" w:cs="Calibri"/>
                <w:sz w:val="22"/>
                <w:szCs w:val="22"/>
              </w:rPr>
            </w:pPr>
            <w:r w:rsidRPr="008115E9">
              <w:rPr>
                <w:rFonts w:ascii="Calibri" w:hAnsi="Calibri" w:cs="Calibri"/>
                <w:sz w:val="22"/>
                <w:szCs w:val="22"/>
              </w:rPr>
              <w:t>:</w:t>
            </w:r>
          </w:p>
        </w:tc>
        <w:tc>
          <w:tcPr>
            <w:tcW w:w="1180" w:type="pct"/>
            <w:noWrap/>
          </w:tcPr>
          <w:p w14:paraId="65DA1636" w14:textId="77777777" w:rsidR="00C65D18" w:rsidRPr="008115E9" w:rsidRDefault="00C65D18" w:rsidP="009E2AA1">
            <w:pPr>
              <w:tabs>
                <w:tab w:val="center" w:pos="4153"/>
                <w:tab w:val="right" w:pos="8306"/>
              </w:tabs>
              <w:rPr>
                <w:rFonts w:ascii="Calibri" w:hAnsi="Calibri" w:cs="Calibri"/>
                <w:sz w:val="22"/>
                <w:szCs w:val="22"/>
              </w:rPr>
            </w:pPr>
          </w:p>
        </w:tc>
        <w:tc>
          <w:tcPr>
            <w:tcW w:w="2499" w:type="pct"/>
            <w:vMerge/>
          </w:tcPr>
          <w:p w14:paraId="7A930435" w14:textId="77777777" w:rsidR="00C65D18" w:rsidRPr="008115E9" w:rsidRDefault="00C65D18" w:rsidP="009E2AA1">
            <w:pPr>
              <w:tabs>
                <w:tab w:val="center" w:pos="4153"/>
                <w:tab w:val="right" w:pos="8306"/>
              </w:tabs>
              <w:rPr>
                <w:rFonts w:ascii="Calibri" w:hAnsi="Calibri" w:cs="Calibri"/>
                <w:b/>
                <w:sz w:val="22"/>
                <w:szCs w:val="22"/>
              </w:rPr>
            </w:pPr>
          </w:p>
        </w:tc>
      </w:tr>
      <w:tr w:rsidR="00C65D18" w:rsidRPr="001E5E24" w14:paraId="61EB4CC4" w14:textId="77777777" w:rsidTr="009E2AA1">
        <w:trPr>
          <w:jc w:val="center"/>
        </w:trPr>
        <w:tc>
          <w:tcPr>
            <w:tcW w:w="1112" w:type="pct"/>
            <w:noWrap/>
          </w:tcPr>
          <w:p w14:paraId="51778486" w14:textId="77777777" w:rsidR="00C65D18" w:rsidRPr="008115E9" w:rsidRDefault="00C65D18" w:rsidP="009E2AA1">
            <w:pPr>
              <w:tabs>
                <w:tab w:val="center" w:pos="4153"/>
                <w:tab w:val="right" w:pos="8306"/>
              </w:tabs>
              <w:rPr>
                <w:rFonts w:ascii="Calibri" w:hAnsi="Calibri" w:cs="Calibri"/>
                <w:sz w:val="22"/>
                <w:szCs w:val="22"/>
              </w:rPr>
            </w:pPr>
            <w:r w:rsidRPr="008115E9">
              <w:rPr>
                <w:rFonts w:ascii="Calibri" w:hAnsi="Calibri" w:cs="Calibri"/>
                <w:sz w:val="22"/>
                <w:szCs w:val="22"/>
              </w:rPr>
              <w:t>Τηλέφωνο</w:t>
            </w:r>
          </w:p>
        </w:tc>
        <w:tc>
          <w:tcPr>
            <w:tcW w:w="209" w:type="pct"/>
            <w:noWrap/>
          </w:tcPr>
          <w:p w14:paraId="7123F8FF" w14:textId="77777777" w:rsidR="00C65D18" w:rsidRPr="008115E9" w:rsidRDefault="00C65D18" w:rsidP="009E2AA1">
            <w:pPr>
              <w:tabs>
                <w:tab w:val="center" w:pos="4153"/>
                <w:tab w:val="right" w:pos="8306"/>
              </w:tabs>
              <w:rPr>
                <w:rFonts w:ascii="Calibri" w:hAnsi="Calibri" w:cs="Calibri"/>
                <w:sz w:val="22"/>
                <w:szCs w:val="22"/>
                <w:lang w:val="en-US"/>
              </w:rPr>
            </w:pPr>
            <w:r w:rsidRPr="008115E9">
              <w:rPr>
                <w:rFonts w:ascii="Calibri" w:hAnsi="Calibri" w:cs="Calibri"/>
                <w:sz w:val="22"/>
                <w:szCs w:val="22"/>
                <w:lang w:val="en-US"/>
              </w:rPr>
              <w:t>:</w:t>
            </w:r>
          </w:p>
        </w:tc>
        <w:tc>
          <w:tcPr>
            <w:tcW w:w="1180" w:type="pct"/>
            <w:noWrap/>
          </w:tcPr>
          <w:p w14:paraId="0C143332" w14:textId="77777777" w:rsidR="00C65D18" w:rsidRPr="008115E9" w:rsidRDefault="00C65D18" w:rsidP="009E2AA1">
            <w:pPr>
              <w:tabs>
                <w:tab w:val="center" w:pos="4153"/>
                <w:tab w:val="right" w:pos="8306"/>
              </w:tabs>
              <w:rPr>
                <w:rFonts w:ascii="Calibri" w:hAnsi="Calibri" w:cs="Calibri"/>
                <w:sz w:val="22"/>
                <w:szCs w:val="22"/>
                <w:lang w:val="en-US"/>
              </w:rPr>
            </w:pPr>
          </w:p>
        </w:tc>
        <w:tc>
          <w:tcPr>
            <w:tcW w:w="2499" w:type="pct"/>
            <w:vMerge/>
          </w:tcPr>
          <w:p w14:paraId="7DFCAFA5" w14:textId="77777777" w:rsidR="00C65D18" w:rsidRPr="008115E9" w:rsidRDefault="00C65D18" w:rsidP="009E2AA1">
            <w:pPr>
              <w:tabs>
                <w:tab w:val="center" w:pos="4153"/>
                <w:tab w:val="right" w:pos="8306"/>
              </w:tabs>
              <w:rPr>
                <w:rFonts w:ascii="Calibri" w:hAnsi="Calibri" w:cs="Calibri"/>
                <w:b/>
                <w:sz w:val="22"/>
                <w:szCs w:val="22"/>
              </w:rPr>
            </w:pPr>
          </w:p>
        </w:tc>
      </w:tr>
    </w:tbl>
    <w:p w14:paraId="1AECF6EA" w14:textId="77777777" w:rsidR="00C65D18" w:rsidRPr="008115E9" w:rsidRDefault="00C65D18" w:rsidP="00C65D18">
      <w:pPr>
        <w:pStyle w:val="a3"/>
        <w:tabs>
          <w:tab w:val="left" w:pos="1134"/>
        </w:tabs>
        <w:ind w:right="-6"/>
        <w:jc w:val="both"/>
        <w:rPr>
          <w:rFonts w:ascii="Calibri" w:hAnsi="Calibri"/>
          <w:b w:val="0"/>
          <w:sz w:val="22"/>
          <w:szCs w:val="22"/>
        </w:rPr>
      </w:pPr>
    </w:p>
    <w:p w14:paraId="3ED96C40" w14:textId="77777777" w:rsidR="009D32BD" w:rsidRDefault="009D32BD" w:rsidP="00C65D18">
      <w:pPr>
        <w:pStyle w:val="a3"/>
        <w:spacing w:after="120" w:line="276" w:lineRule="auto"/>
        <w:ind w:left="828" w:right="-6" w:hanging="828"/>
        <w:jc w:val="both"/>
        <w:rPr>
          <w:rFonts w:ascii="Calibri" w:hAnsi="Calibri" w:cs="Arial"/>
          <w:sz w:val="22"/>
          <w:szCs w:val="22"/>
        </w:rPr>
      </w:pPr>
    </w:p>
    <w:p w14:paraId="0FC91E37" w14:textId="482567FD" w:rsidR="00C65D18" w:rsidRPr="00C35519" w:rsidRDefault="00C65D18" w:rsidP="00C65D18">
      <w:pPr>
        <w:pStyle w:val="a3"/>
        <w:spacing w:after="120" w:line="276" w:lineRule="auto"/>
        <w:ind w:left="828" w:right="-6" w:hanging="828"/>
        <w:jc w:val="both"/>
        <w:rPr>
          <w:rFonts w:ascii="Calibri" w:hAnsi="Calibri" w:cs="Arial"/>
          <w:b w:val="0"/>
          <w:sz w:val="22"/>
          <w:szCs w:val="22"/>
        </w:rPr>
      </w:pPr>
      <w:r w:rsidRPr="00F443E2">
        <w:rPr>
          <w:rFonts w:ascii="Calibri" w:hAnsi="Calibri" w:cs="Arial"/>
          <w:sz w:val="22"/>
          <w:szCs w:val="22"/>
        </w:rPr>
        <w:t xml:space="preserve">ΘΕΜΑ: </w:t>
      </w:r>
      <w:r w:rsidRPr="00F443E2">
        <w:rPr>
          <w:rFonts w:ascii="Calibri" w:hAnsi="Calibri" w:cs="Arial"/>
          <w:sz w:val="22"/>
          <w:szCs w:val="22"/>
        </w:rPr>
        <w:tab/>
      </w:r>
      <w:r w:rsidRPr="0082761C">
        <w:rPr>
          <w:rFonts w:ascii="Calibri" w:hAnsi="Calibri" w:cs="Arial"/>
          <w:b w:val="0"/>
          <w:bCs w:val="0"/>
          <w:sz w:val="22"/>
          <w:szCs w:val="22"/>
        </w:rPr>
        <w:t>Ορισμός καταχωριστή δεδομένων</w:t>
      </w:r>
      <w:r w:rsidRPr="00C35519">
        <w:rPr>
          <w:rFonts w:ascii="Calibri" w:hAnsi="Calibri" w:cs="Arial"/>
          <w:b w:val="0"/>
          <w:sz w:val="22"/>
          <w:szCs w:val="22"/>
        </w:rPr>
        <w:t xml:space="preserve"> </w:t>
      </w:r>
      <w:r w:rsidRPr="00E7788C">
        <w:rPr>
          <w:rFonts w:ascii="Calibri" w:hAnsi="Calibri" w:cs="Arial"/>
          <w:sz w:val="22"/>
          <w:szCs w:val="22"/>
        </w:rPr>
        <w:t xml:space="preserve">στην Περιφερειακή Διεύθυνση Πρωτοβάθμιας και Δευτεροβάθμιας Εκπαίδευσης </w:t>
      </w:r>
      <w:r w:rsidRPr="00E7788C">
        <w:rPr>
          <w:rFonts w:ascii="Calibri" w:hAnsi="Calibri" w:cs="Arial"/>
          <w:sz w:val="22"/>
          <w:szCs w:val="22"/>
          <w:highlight w:val="yellow"/>
        </w:rPr>
        <w:t>…………………….</w:t>
      </w:r>
      <w:r w:rsidRPr="008115E9">
        <w:rPr>
          <w:rFonts w:ascii="Calibri" w:hAnsi="Calibri" w:cs="Arial"/>
          <w:sz w:val="22"/>
          <w:szCs w:val="22"/>
        </w:rPr>
        <w:t xml:space="preserve"> </w:t>
      </w:r>
      <w:r w:rsidRPr="00C35519">
        <w:rPr>
          <w:rFonts w:ascii="Calibri" w:hAnsi="Calibri" w:cs="Arial"/>
          <w:b w:val="0"/>
          <w:sz w:val="22"/>
          <w:szCs w:val="22"/>
        </w:rPr>
        <w:t>για την καταχώριση και επεξεργασία στοιχείων φυσικού και οικονομικού αντικειμένου</w:t>
      </w:r>
      <w:r w:rsidRPr="007D31EE">
        <w:rPr>
          <w:rFonts w:ascii="Calibri" w:hAnsi="Calibri" w:cs="Arial"/>
          <w:b w:val="0"/>
          <w:sz w:val="22"/>
          <w:szCs w:val="22"/>
        </w:rPr>
        <w:t xml:space="preserve">, στο πλαίσιο </w:t>
      </w:r>
      <w:r w:rsidRPr="00B655EF">
        <w:rPr>
          <w:rFonts w:ascii="Calibri" w:hAnsi="Calibri" w:cs="Arial"/>
          <w:b w:val="0"/>
          <w:sz w:val="22"/>
          <w:szCs w:val="22"/>
        </w:rPr>
        <w:t xml:space="preserve">υλοποίησης του </w:t>
      </w:r>
      <w:proofErr w:type="spellStart"/>
      <w:r w:rsidRPr="00B655EF">
        <w:rPr>
          <w:rFonts w:ascii="Calibri" w:hAnsi="Calibri" w:cs="Arial"/>
          <w:bCs w:val="0"/>
          <w:sz w:val="22"/>
          <w:szCs w:val="22"/>
        </w:rPr>
        <w:t>Υποέργου</w:t>
      </w:r>
      <w:proofErr w:type="spellEnd"/>
      <w:r w:rsidRPr="00B655EF">
        <w:rPr>
          <w:rFonts w:ascii="Calibri" w:hAnsi="Calibri" w:cs="Arial"/>
          <w:bCs w:val="0"/>
          <w:sz w:val="22"/>
          <w:szCs w:val="22"/>
        </w:rPr>
        <w:t xml:space="preserve"> 2 </w:t>
      </w:r>
      <w:r w:rsidR="009D32BD" w:rsidRPr="00B655EF">
        <w:rPr>
          <w:rFonts w:ascii="Calibri" w:hAnsi="Calibri" w:cs="Arial"/>
          <w:bCs w:val="0"/>
          <w:sz w:val="22"/>
          <w:szCs w:val="22"/>
        </w:rPr>
        <w:t>«</w:t>
      </w:r>
      <w:r w:rsidR="009D32BD" w:rsidRPr="00B655EF">
        <w:rPr>
          <w:rFonts w:asciiTheme="minorHAnsi" w:hAnsiTheme="minorHAnsi" w:cstheme="minorHAnsi"/>
          <w:sz w:val="22"/>
          <w:szCs w:val="22"/>
        </w:rPr>
        <w:t>Μισθοδοσία Αναπληρωτών ΚΕΔΑΣΥ-ΕΔΥ/ΣΔΕΥ 2026-2027</w:t>
      </w:r>
      <w:r w:rsidR="009D32BD" w:rsidRPr="00B655EF">
        <w:rPr>
          <w:rFonts w:ascii="Calibri" w:hAnsi="Calibri" w:cs="Arial"/>
          <w:b w:val="0"/>
          <w:sz w:val="22"/>
          <w:szCs w:val="22"/>
        </w:rPr>
        <w:t xml:space="preserve">» </w:t>
      </w:r>
      <w:r w:rsidRPr="00B655EF">
        <w:rPr>
          <w:rFonts w:ascii="Calibri" w:hAnsi="Calibri" w:cs="Arial"/>
          <w:b w:val="0"/>
          <w:sz w:val="22"/>
          <w:szCs w:val="22"/>
        </w:rPr>
        <w:t>της Πράξης:</w:t>
      </w:r>
      <w:r w:rsidRPr="00B655EF">
        <w:rPr>
          <w:rFonts w:ascii="Calibri" w:hAnsi="Calibri"/>
          <w:sz w:val="22"/>
          <w:szCs w:val="22"/>
        </w:rPr>
        <w:t xml:space="preserve"> «</w:t>
      </w:r>
      <w:r w:rsidR="004E2F93" w:rsidRPr="00B655EF">
        <w:rPr>
          <w:rFonts w:ascii="Calibri" w:hAnsi="Calibri"/>
          <w:sz w:val="22"/>
          <w:szCs w:val="22"/>
        </w:rPr>
        <w:t>Υποστήριξη φοίτησης μαθητών/τριών με αναπηρία ή ειδικές εκπαιδευτικές ανάγκες, σχολικό έτος 2026-2027</w:t>
      </w:r>
      <w:r w:rsidRPr="00B655EF">
        <w:rPr>
          <w:rFonts w:ascii="Calibri" w:hAnsi="Calibri"/>
          <w:sz w:val="22"/>
          <w:szCs w:val="22"/>
        </w:rPr>
        <w:t xml:space="preserve">», </w:t>
      </w:r>
      <w:r w:rsidR="004745EE" w:rsidRPr="004745EE">
        <w:rPr>
          <w:rFonts w:ascii="Calibri" w:hAnsi="Calibri"/>
          <w:sz w:val="22"/>
          <w:szCs w:val="22"/>
        </w:rPr>
        <w:t xml:space="preserve">με κωδικό ΟΠΣ: 6063312, </w:t>
      </w:r>
      <w:r w:rsidRPr="007B5CC1">
        <w:rPr>
          <w:rFonts w:ascii="Calibri" w:hAnsi="Calibri"/>
          <w:sz w:val="22"/>
          <w:szCs w:val="22"/>
        </w:rPr>
        <w:t>του Τομεακού Προγράμματος «Ανθρώπινο Δυναμικό και Κοινωνική Συνοχή», ΕΣΠΑ 2021-2027</w:t>
      </w:r>
      <w:r>
        <w:rPr>
          <w:rFonts w:ascii="Calibri" w:hAnsi="Calibri"/>
          <w:sz w:val="22"/>
          <w:szCs w:val="22"/>
        </w:rPr>
        <w:t>.</w:t>
      </w:r>
    </w:p>
    <w:p w14:paraId="520C9877" w14:textId="77777777" w:rsidR="00C65D18" w:rsidRPr="00F03728" w:rsidRDefault="00C65D18" w:rsidP="005F21FB">
      <w:pPr>
        <w:pStyle w:val="a3"/>
        <w:spacing w:after="120" w:line="276" w:lineRule="auto"/>
        <w:ind w:right="-6"/>
        <w:jc w:val="both"/>
        <w:rPr>
          <w:rFonts w:ascii="Calibri" w:hAnsi="Calibri"/>
          <w:sz w:val="22"/>
          <w:szCs w:val="22"/>
        </w:rPr>
      </w:pPr>
    </w:p>
    <w:p w14:paraId="4841EC77" w14:textId="77777777" w:rsidR="00C65D18" w:rsidRPr="007C2F6C" w:rsidRDefault="00C65D18" w:rsidP="00C65D18">
      <w:pPr>
        <w:spacing w:after="120" w:line="276" w:lineRule="auto"/>
        <w:jc w:val="center"/>
        <w:rPr>
          <w:rFonts w:asciiTheme="minorHAnsi" w:hAnsiTheme="minorHAnsi" w:cstheme="minorHAnsi"/>
          <w:b/>
          <w:sz w:val="22"/>
          <w:szCs w:val="22"/>
        </w:rPr>
      </w:pPr>
      <w:r w:rsidRPr="007C2F6C">
        <w:rPr>
          <w:rFonts w:asciiTheme="minorHAnsi" w:hAnsiTheme="minorHAnsi" w:cstheme="minorHAnsi"/>
          <w:b/>
          <w:sz w:val="22"/>
          <w:szCs w:val="22"/>
        </w:rPr>
        <w:t>Ο</w:t>
      </w:r>
      <w:r w:rsidRPr="00E47EE5">
        <w:rPr>
          <w:rFonts w:asciiTheme="minorHAnsi" w:hAnsiTheme="minorHAnsi" w:cstheme="minorHAnsi"/>
          <w:b/>
          <w:sz w:val="22"/>
          <w:szCs w:val="22"/>
        </w:rPr>
        <w:t>/</w:t>
      </w:r>
      <w:r>
        <w:rPr>
          <w:rFonts w:asciiTheme="minorHAnsi" w:hAnsiTheme="minorHAnsi" w:cstheme="minorHAnsi"/>
          <w:b/>
          <w:sz w:val="22"/>
          <w:szCs w:val="22"/>
        </w:rPr>
        <w:t>Η</w:t>
      </w:r>
      <w:r w:rsidRPr="007C2F6C">
        <w:rPr>
          <w:rFonts w:asciiTheme="minorHAnsi" w:hAnsiTheme="minorHAnsi" w:cstheme="minorHAnsi"/>
          <w:b/>
          <w:sz w:val="22"/>
          <w:szCs w:val="22"/>
        </w:rPr>
        <w:t xml:space="preserve"> Διευθυντής</w:t>
      </w:r>
      <w:r>
        <w:rPr>
          <w:rFonts w:asciiTheme="minorHAnsi" w:hAnsiTheme="minorHAnsi" w:cstheme="minorHAnsi"/>
          <w:b/>
          <w:sz w:val="22"/>
          <w:szCs w:val="22"/>
        </w:rPr>
        <w:t>/ντρια</w:t>
      </w:r>
      <w:r w:rsidRPr="007C2F6C">
        <w:rPr>
          <w:rFonts w:asciiTheme="minorHAnsi" w:hAnsiTheme="minorHAnsi" w:cstheme="minorHAnsi"/>
          <w:b/>
          <w:sz w:val="22"/>
          <w:szCs w:val="22"/>
        </w:rPr>
        <w:t xml:space="preserve"> της Περιφερειακής Διεύθυνσης Πρωτοβάθμιας και Δευτεροβάθμιας </w:t>
      </w:r>
      <w:r w:rsidRPr="000013BA">
        <w:rPr>
          <w:rFonts w:asciiTheme="minorHAnsi" w:hAnsiTheme="minorHAnsi" w:cstheme="minorHAnsi"/>
          <w:b/>
          <w:sz w:val="22"/>
          <w:szCs w:val="22"/>
        </w:rPr>
        <w:t xml:space="preserve">Εκπαίδευσης </w:t>
      </w:r>
      <w:r>
        <w:rPr>
          <w:rFonts w:asciiTheme="minorHAnsi" w:hAnsiTheme="minorHAnsi" w:cstheme="minorHAnsi"/>
          <w:b/>
          <w:sz w:val="22"/>
          <w:szCs w:val="22"/>
        </w:rPr>
        <w:t xml:space="preserve"> ………………</w:t>
      </w:r>
      <w:r w:rsidRPr="000013BA">
        <w:rPr>
          <w:rFonts w:asciiTheme="minorHAnsi" w:hAnsiTheme="minorHAnsi" w:cstheme="minorHAnsi"/>
          <w:b/>
          <w:sz w:val="22"/>
          <w:szCs w:val="22"/>
        </w:rPr>
        <w:t xml:space="preserve"> </w:t>
      </w:r>
    </w:p>
    <w:p w14:paraId="241965E7" w14:textId="77777777" w:rsidR="00C65D18" w:rsidRPr="008115E9" w:rsidRDefault="00C65D18" w:rsidP="00C65D18">
      <w:pPr>
        <w:spacing w:after="120" w:line="276" w:lineRule="auto"/>
        <w:ind w:right="-57"/>
        <w:jc w:val="both"/>
        <w:rPr>
          <w:rFonts w:ascii="Calibri" w:hAnsi="Calibri"/>
          <w:sz w:val="22"/>
          <w:szCs w:val="22"/>
          <w:u w:val="single"/>
        </w:rPr>
      </w:pPr>
      <w:r w:rsidRPr="008115E9">
        <w:rPr>
          <w:rFonts w:ascii="Calibri" w:hAnsi="Calibri"/>
          <w:sz w:val="22"/>
          <w:szCs w:val="22"/>
          <w:u w:val="single"/>
        </w:rPr>
        <w:t>Έχοντας υπόψη:</w:t>
      </w:r>
    </w:p>
    <w:p w14:paraId="7D670C22" w14:textId="77777777" w:rsidR="00C65D18" w:rsidRPr="00357654" w:rsidRDefault="00C65D18" w:rsidP="00C65D18">
      <w:pPr>
        <w:pStyle w:val="af4"/>
        <w:numPr>
          <w:ilvl w:val="1"/>
          <w:numId w:val="3"/>
        </w:numPr>
        <w:jc w:val="both"/>
        <w:rPr>
          <w:rFonts w:eastAsia="Times New Roman"/>
          <w:lang w:eastAsia="el-GR"/>
        </w:rPr>
      </w:pPr>
      <w:r w:rsidRPr="00357654">
        <w:rPr>
          <w:rFonts w:eastAsia="Times New Roman"/>
          <w:lang w:eastAsia="el-GR"/>
        </w:rPr>
        <w:t xml:space="preserve">Τον Ν. 4727/2020 (ΦΕΚ Α' 184/23.09.2020) «Ψηφιακή Διακυβέρνηση (Ενσωμάτωση στην Ελληνική </w:t>
      </w:r>
      <w:r w:rsidRPr="00357654">
        <w:rPr>
          <w:rFonts w:asciiTheme="minorHAnsi" w:hAnsiTheme="minorHAnsi"/>
        </w:rPr>
        <w:t>Νομοθεσία</w:t>
      </w:r>
      <w:r w:rsidRPr="00357654">
        <w:rPr>
          <w:rFonts w:eastAsia="Times New Roman"/>
          <w:lang w:eastAsia="el-GR"/>
        </w:rPr>
        <w:t xml:space="preserve"> της Οδηγίας (ΕΕ) 2016/2102 και της Οδηγίας (ΕΕ) 2019/1024) - Ηλεκτρονικές </w:t>
      </w:r>
      <w:r w:rsidRPr="00357654">
        <w:rPr>
          <w:rFonts w:eastAsia="Times New Roman"/>
          <w:bCs/>
          <w:lang w:eastAsia="el-GR"/>
        </w:rPr>
        <w:t>Επικοινωνίες</w:t>
      </w:r>
      <w:r w:rsidRPr="00357654">
        <w:rPr>
          <w:rFonts w:eastAsia="Times New Roman"/>
          <w:lang w:eastAsia="el-GR"/>
        </w:rPr>
        <w:t xml:space="preserve"> (Ενσωμάτωση στο Ελληνικό Δίκαιο της Οδηγίας (ΕΕ) 2018/1972) και άλλες διατάξεις.»</w:t>
      </w:r>
    </w:p>
    <w:p w14:paraId="75495D8C" w14:textId="77777777" w:rsidR="00C65D18" w:rsidRPr="00A52D92" w:rsidRDefault="00C65D18" w:rsidP="00C65D18">
      <w:pPr>
        <w:pStyle w:val="af4"/>
        <w:numPr>
          <w:ilvl w:val="1"/>
          <w:numId w:val="3"/>
        </w:numPr>
        <w:jc w:val="both"/>
        <w:rPr>
          <w:rFonts w:eastAsia="Times New Roman"/>
          <w:lang w:eastAsia="el-GR"/>
        </w:rPr>
      </w:pPr>
      <w:r w:rsidRPr="00A52D92">
        <w:rPr>
          <w:rFonts w:eastAsia="Times New Roman"/>
          <w:lang w:eastAsia="el-GR"/>
        </w:rPr>
        <w:t xml:space="preserve">Τη με αριθμό πρωτ. 4001/01.08.2023 (ΑΔΑ: 60ΩΠ46ΝΚΠΔ-Χ25) Απόφαση περί ορισμού του κάθε Διευθυντή Διεύθυνσης Πρωτοβάθμιας Εκπαίδευσης, του κάθε Διευθυντή Διεύθυνσης Δευτεροβάθμιας Εκπαίδευσης, του κάθε Διευθυντή Περιφερειακής Διεύθυνσης Πρωτοβάθμιας και Δευτεροβάθμιας Εκπαίδευσης, καθώς και του Γενικού Διευθυντή της </w:t>
      </w:r>
      <w:proofErr w:type="spellStart"/>
      <w:r w:rsidRPr="00A52D92">
        <w:rPr>
          <w:rFonts w:eastAsia="Times New Roman"/>
          <w:lang w:eastAsia="el-GR"/>
        </w:rPr>
        <w:t>Σιβιτανιδείου</w:t>
      </w:r>
      <w:proofErr w:type="spellEnd"/>
      <w:r w:rsidRPr="00A52D92">
        <w:rPr>
          <w:rFonts w:eastAsia="Times New Roman"/>
          <w:lang w:eastAsia="el-GR"/>
        </w:rPr>
        <w:t xml:space="preserve"> Δημόσιας Σχολής Τεχνών και Επαγγελμάτων, ως υπευθύνου της μισθοδοσίας και εκκαθαριστή των μηνιαίων αποδοχών και των οδοιπορικών συμπλήρωσης ωραρίου των αναπληρωτών Εκπαιδευτικών, του Ειδικού Εκπαιδευτικού Προσωπικού (ΕΕΠ) και του Ειδικού Βοηθητικού Προσωπικού (ΕΒΠ), στο πλαίσιο Πράξεων συγχρηματοδοτούμενων από τα Προγράμματα των Περιφερειών και το Τομεακό Πρόγραμμα «Ανθρώπινο Δυναμικό και Κοινωνική Συνοχή» του ΕΣΠΑ 2021-2027, καθώς και στο πλαίσιο Έργων του ΠΔΕ για την υλοποίηση παρεμβάσεων για την ενίσχυση των σχολικών δομών του εκπαιδευτικού συστήματος. </w:t>
      </w:r>
    </w:p>
    <w:p w14:paraId="1A96C4F7" w14:textId="77777777" w:rsidR="00C65D18" w:rsidRPr="00A52D92" w:rsidRDefault="00C65D18" w:rsidP="00C65D18">
      <w:pPr>
        <w:pStyle w:val="af4"/>
        <w:numPr>
          <w:ilvl w:val="1"/>
          <w:numId w:val="3"/>
        </w:numPr>
        <w:jc w:val="both"/>
        <w:rPr>
          <w:rFonts w:asciiTheme="minorHAnsi" w:hAnsiTheme="minorHAnsi" w:cs="Calibri"/>
        </w:rPr>
      </w:pPr>
      <w:r w:rsidRPr="00A52D92">
        <w:rPr>
          <w:rFonts w:asciiTheme="minorHAnsi" w:hAnsiTheme="minorHAnsi" w:cs="Calibri"/>
        </w:rPr>
        <w:lastRenderedPageBreak/>
        <w:t>Το Π.Δ. 18/2018 (ΦΕΚ 31Α) «Οργανισμός του Υπουργείου Παιδείας και Θρησκευμάτων», όπως τροποποιείται και ισχύει, ιδίως το άρθρα 50 για τις αρμοδιότητες του τμήματος οικονομικών υποθέσεων των ΠΔΕ.</w:t>
      </w:r>
    </w:p>
    <w:p w14:paraId="6E9B92B9" w14:textId="77777777" w:rsidR="001B57F7" w:rsidRDefault="00C65D18" w:rsidP="001B57F7">
      <w:pPr>
        <w:pStyle w:val="af4"/>
        <w:numPr>
          <w:ilvl w:val="1"/>
          <w:numId w:val="3"/>
        </w:numPr>
        <w:jc w:val="both"/>
        <w:rPr>
          <w:rFonts w:asciiTheme="minorHAnsi" w:hAnsiTheme="minorHAnsi" w:cs="Calibri"/>
        </w:rPr>
      </w:pPr>
      <w:r w:rsidRPr="00A52D92">
        <w:rPr>
          <w:rFonts w:asciiTheme="minorHAnsi" w:hAnsiTheme="minorHAnsi" w:cs="Calibri"/>
        </w:rPr>
        <w:t xml:space="preserve">Τη με </w:t>
      </w:r>
      <w:proofErr w:type="spellStart"/>
      <w:r w:rsidRPr="00A52D92">
        <w:rPr>
          <w:rFonts w:asciiTheme="minorHAnsi" w:hAnsiTheme="minorHAnsi" w:cs="Calibri"/>
        </w:rPr>
        <w:t>αρ</w:t>
      </w:r>
      <w:proofErr w:type="spellEnd"/>
      <w:r w:rsidRPr="00A52D92">
        <w:rPr>
          <w:rFonts w:asciiTheme="minorHAnsi" w:hAnsiTheme="minorHAnsi" w:cs="Calibri"/>
        </w:rPr>
        <w:t xml:space="preserve">. πρωτ. Φ.353.1./324/105657/Δ1/2002 (ΦΕΚ 1340Β) ΥΑ με θέμα «Καθορισμός των </w:t>
      </w:r>
      <w:r w:rsidRPr="00A52D92">
        <w:rPr>
          <w:rFonts w:eastAsia="Times New Roman"/>
          <w:bCs/>
          <w:lang w:eastAsia="el-GR"/>
        </w:rPr>
        <w:t>ειδικότερων</w:t>
      </w:r>
      <w:r w:rsidRPr="00A52D92">
        <w:rPr>
          <w:rFonts w:asciiTheme="minorHAnsi" w:hAnsiTheme="minorHAnsi" w:cs="Calibri"/>
        </w:rPr>
        <w:t xml:space="preserve"> καθηκόντων και αρμοδιοτήτων των προϊσταμένων των περιφερειακών υπηρεσιών πρωτοβάθμιας και δευτεροβάθμιας εκπαίδευσης, των διευθυντών και υποδιευθυντών των σχολικών μονάδων και ΣΕΚ και των συλλόγων των διδασκόντων», όπως τροποποιείται και ισχύει.</w:t>
      </w:r>
    </w:p>
    <w:p w14:paraId="7B7F4988" w14:textId="100F85DD" w:rsidR="001B57F7" w:rsidRPr="001B57F7" w:rsidRDefault="00C65D18" w:rsidP="001B57F7">
      <w:pPr>
        <w:pStyle w:val="af4"/>
        <w:numPr>
          <w:ilvl w:val="1"/>
          <w:numId w:val="3"/>
        </w:numPr>
        <w:jc w:val="both"/>
        <w:rPr>
          <w:rFonts w:asciiTheme="minorHAnsi" w:hAnsiTheme="minorHAnsi" w:cs="Calibri"/>
        </w:rPr>
      </w:pPr>
      <w:r w:rsidRPr="001B57F7">
        <w:rPr>
          <w:rFonts w:asciiTheme="minorHAnsi" w:hAnsiTheme="minorHAnsi" w:cstheme="minorHAnsi"/>
        </w:rPr>
        <w:t xml:space="preserve">Την υπ’ </w:t>
      </w:r>
      <w:proofErr w:type="spellStart"/>
      <w:r w:rsidRPr="001B57F7">
        <w:rPr>
          <w:rFonts w:asciiTheme="minorHAnsi" w:hAnsiTheme="minorHAnsi" w:cstheme="minorHAnsi"/>
        </w:rPr>
        <w:t>αρ</w:t>
      </w:r>
      <w:proofErr w:type="spellEnd"/>
      <w:r w:rsidRPr="001B57F7">
        <w:rPr>
          <w:rFonts w:asciiTheme="minorHAnsi" w:hAnsiTheme="minorHAnsi" w:cstheme="minorHAnsi"/>
        </w:rPr>
        <w:t xml:space="preserve">. πρωτ. </w:t>
      </w:r>
      <w:r w:rsidR="0088194D" w:rsidRPr="001F0B64">
        <w:rPr>
          <w:rFonts w:asciiTheme="minorHAnsi" w:hAnsiTheme="minorHAnsi" w:cstheme="minorHAnsi"/>
        </w:rPr>
        <w:t xml:space="preserve">. </w:t>
      </w:r>
      <w:r w:rsidR="0088194D" w:rsidRPr="00764550">
        <w:rPr>
          <w:rFonts w:asciiTheme="minorHAnsi" w:hAnsiTheme="minorHAnsi" w:cstheme="minorHAnsi"/>
          <w:highlight w:val="yellow"/>
        </w:rPr>
        <w:t>135695/25-08-2026 (ΑΔΑ:ΕΔΖΡΗ-ΠΡΘ)</w:t>
      </w:r>
      <w:r w:rsidR="0088194D" w:rsidRPr="001F0B64">
        <w:rPr>
          <w:rFonts w:asciiTheme="minorHAnsi" w:hAnsiTheme="minorHAnsi" w:cstheme="minorHAnsi"/>
        </w:rPr>
        <w:t xml:space="preserve"> </w:t>
      </w:r>
      <w:r w:rsidRPr="001B57F7">
        <w:rPr>
          <w:rFonts w:asciiTheme="minorHAnsi" w:hAnsiTheme="minorHAnsi" w:cstheme="minorHAnsi"/>
        </w:rPr>
        <w:t xml:space="preserve"> Απόφαση Ένταξης της Πράξης: </w:t>
      </w:r>
      <w:r w:rsidR="005065DF" w:rsidRPr="001B57F7">
        <w:rPr>
          <w:rFonts w:asciiTheme="minorHAnsi" w:hAnsiTheme="minorHAnsi" w:cstheme="minorHAnsi"/>
        </w:rPr>
        <w:t>«Υποστήριξη φοίτησης μαθητών/τριών με αναπηρία ή ειδικές εκπαιδευτικές ανάγκες, σχολικό έτος 2026-2027»</w:t>
      </w:r>
      <w:r w:rsidRPr="001B57F7">
        <w:rPr>
          <w:rFonts w:asciiTheme="minorHAnsi" w:hAnsiTheme="minorHAnsi" w:cstheme="minorHAnsi"/>
        </w:rPr>
        <w:t xml:space="preserve">, </w:t>
      </w:r>
      <w:r w:rsidR="004745EE" w:rsidRPr="001B57F7">
        <w:rPr>
          <w:rFonts w:asciiTheme="minorHAnsi" w:hAnsiTheme="minorHAnsi" w:cstheme="minorHAnsi"/>
        </w:rPr>
        <w:t xml:space="preserve">με κωδικό ΟΠΣ: 6063312, </w:t>
      </w:r>
      <w:r w:rsidRPr="001B57F7">
        <w:rPr>
          <w:rFonts w:asciiTheme="minorHAnsi" w:hAnsiTheme="minorHAnsi" w:cstheme="minorHAnsi"/>
        </w:rPr>
        <w:t>στο Πρόγραμμα «Ανθρώπινο Δυναμικό και Κοινωνική Συνοχή 2021-2027», ΕΣΠΑ 2021-2027, όπως τροποποιείται και ισχύει.</w:t>
      </w:r>
    </w:p>
    <w:p w14:paraId="02BC702C" w14:textId="77777777" w:rsidR="001B57F7" w:rsidRPr="001B57F7" w:rsidRDefault="00C65D18" w:rsidP="001B57F7">
      <w:pPr>
        <w:pStyle w:val="af4"/>
        <w:numPr>
          <w:ilvl w:val="1"/>
          <w:numId w:val="3"/>
        </w:numPr>
        <w:jc w:val="both"/>
        <w:rPr>
          <w:rFonts w:asciiTheme="minorHAnsi" w:hAnsiTheme="minorHAnsi" w:cs="Calibri"/>
        </w:rPr>
      </w:pPr>
      <w:r w:rsidRPr="001B57F7">
        <w:rPr>
          <w:rFonts w:eastAsia="Times New Roman"/>
          <w:lang w:eastAsia="el-GR"/>
        </w:rPr>
        <w:t>Τ</w:t>
      </w:r>
      <w:r w:rsidRPr="001B57F7">
        <w:rPr>
          <w:rFonts w:asciiTheme="minorHAnsi" w:hAnsiTheme="minorHAnsi" w:cs="Arial"/>
        </w:rPr>
        <w:t xml:space="preserve">ην ανάγκη ορισμού καταχωριστή δεδομένων </w:t>
      </w:r>
      <w:r w:rsidRPr="001B57F7">
        <w:rPr>
          <w:rFonts w:asciiTheme="minorHAnsi" w:hAnsiTheme="minorHAnsi" w:cs="Arial"/>
          <w:b/>
        </w:rPr>
        <w:t xml:space="preserve">στην Περιφερειακή Διεύθυνση Πρωτοβάθμιας και Δευτεροβάθμιας Εκπαίδευσης ……………………. για την καταχώρηση και επεξεργασία στοιχείων φυσικού και οικονομικού αντικειμένου, </w:t>
      </w:r>
      <w:r w:rsidRPr="001B57F7">
        <w:rPr>
          <w:rFonts w:cs="Arial"/>
          <w:b/>
        </w:rPr>
        <w:t xml:space="preserve">του </w:t>
      </w:r>
      <w:proofErr w:type="spellStart"/>
      <w:r w:rsidRPr="001B57F7">
        <w:rPr>
          <w:rFonts w:cs="Arial"/>
          <w:b/>
        </w:rPr>
        <w:t>Υποέργου</w:t>
      </w:r>
      <w:proofErr w:type="spellEnd"/>
      <w:r w:rsidRPr="001B57F7">
        <w:rPr>
          <w:rFonts w:cs="Arial"/>
          <w:b/>
        </w:rPr>
        <w:t xml:space="preserve"> 2 </w:t>
      </w:r>
      <w:bookmarkStart w:id="17" w:name="_Hlk236423278"/>
      <w:r w:rsidR="00C503DA" w:rsidRPr="001B57F7">
        <w:rPr>
          <w:rFonts w:cs="Arial"/>
          <w:b/>
        </w:rPr>
        <w:t>«</w:t>
      </w:r>
      <w:r w:rsidR="00C503DA" w:rsidRPr="001B57F7">
        <w:rPr>
          <w:rFonts w:asciiTheme="minorHAnsi" w:hAnsiTheme="minorHAnsi" w:cstheme="minorHAnsi"/>
          <w:b/>
          <w:bCs/>
        </w:rPr>
        <w:t>Μισθοδοσία Αναπληρωτών ΚΕΔΑΣΥ-ΕΔΥ/ΣΔΕΥ 2026-2027</w:t>
      </w:r>
      <w:r w:rsidR="00C503DA" w:rsidRPr="001B57F7">
        <w:rPr>
          <w:rFonts w:cs="Arial"/>
          <w:b/>
        </w:rPr>
        <w:t>»</w:t>
      </w:r>
      <w:bookmarkEnd w:id="17"/>
      <w:r w:rsidRPr="001B57F7">
        <w:rPr>
          <w:rFonts w:cs="Arial"/>
        </w:rPr>
        <w:t xml:space="preserve"> της Πράξης:</w:t>
      </w:r>
      <w:r w:rsidRPr="00B655EF">
        <w:t xml:space="preserve"> </w:t>
      </w:r>
      <w:r w:rsidR="005065DF" w:rsidRPr="00B655EF">
        <w:t>«Υποστήριξη φοίτησης μαθητών/τριών με αναπηρία ή ειδικές εκπαιδευτικές ανάγκες, σχολικό έτος 2026-2027»</w:t>
      </w:r>
      <w:r w:rsidRPr="00B655EF">
        <w:t xml:space="preserve">, </w:t>
      </w:r>
      <w:r w:rsidR="00756CBE" w:rsidRPr="00756CBE">
        <w:t>με κωδικό ΟΠΣ: 6063312</w:t>
      </w:r>
      <w:r w:rsidR="00756CBE">
        <w:t>.</w:t>
      </w:r>
    </w:p>
    <w:p w14:paraId="5B233864" w14:textId="4FFB9CD5" w:rsidR="00C65D18" w:rsidRPr="001B57F7" w:rsidRDefault="00C65D18" w:rsidP="001B57F7">
      <w:pPr>
        <w:pStyle w:val="af4"/>
        <w:numPr>
          <w:ilvl w:val="1"/>
          <w:numId w:val="3"/>
        </w:numPr>
        <w:jc w:val="both"/>
        <w:rPr>
          <w:rFonts w:asciiTheme="minorHAnsi" w:hAnsiTheme="minorHAnsi" w:cs="Calibri"/>
        </w:rPr>
      </w:pPr>
      <w:r w:rsidRPr="00B655EF">
        <w:t>Το γεγονός ότι από την παρούσα δεν προκύπτει καμία δαπάνη.</w:t>
      </w:r>
    </w:p>
    <w:p w14:paraId="71373210" w14:textId="77777777" w:rsidR="00C65D18" w:rsidRDefault="00C65D18" w:rsidP="00C65D18">
      <w:pPr>
        <w:pStyle w:val="a3"/>
        <w:tabs>
          <w:tab w:val="left" w:pos="1134"/>
        </w:tabs>
        <w:spacing w:after="120"/>
        <w:ind w:right="-6"/>
        <w:rPr>
          <w:rFonts w:ascii="Calibri" w:hAnsi="Calibri"/>
          <w:szCs w:val="24"/>
        </w:rPr>
      </w:pPr>
      <w:r w:rsidRPr="008115E9">
        <w:rPr>
          <w:rFonts w:ascii="Calibri" w:hAnsi="Calibri"/>
          <w:bCs w:val="0"/>
          <w:szCs w:val="24"/>
        </w:rPr>
        <w:t>Αποφασίζουμε</w:t>
      </w:r>
      <w:r w:rsidRPr="008115E9">
        <w:rPr>
          <w:rFonts w:ascii="Calibri" w:hAnsi="Calibri"/>
          <w:szCs w:val="24"/>
        </w:rPr>
        <w:t xml:space="preserve"> </w:t>
      </w:r>
    </w:p>
    <w:p w14:paraId="6D887291" w14:textId="77777777" w:rsidR="00C65D18" w:rsidRDefault="00C65D18" w:rsidP="00C65D18">
      <w:pPr>
        <w:pStyle w:val="a3"/>
        <w:tabs>
          <w:tab w:val="left" w:pos="1134"/>
        </w:tabs>
        <w:spacing w:after="120"/>
        <w:ind w:right="-6"/>
        <w:rPr>
          <w:rFonts w:ascii="Calibri" w:hAnsi="Calibri"/>
          <w:szCs w:val="24"/>
        </w:rPr>
      </w:pPr>
    </w:p>
    <w:p w14:paraId="26A00E1A" w14:textId="1BD3D0EA" w:rsidR="00C65D18" w:rsidRPr="0065437D" w:rsidRDefault="00C65D18" w:rsidP="00C65D18">
      <w:pPr>
        <w:spacing w:after="120" w:line="276" w:lineRule="auto"/>
        <w:ind w:left="28"/>
        <w:jc w:val="both"/>
        <w:rPr>
          <w:rFonts w:asciiTheme="minorHAnsi" w:hAnsiTheme="minorHAnsi"/>
          <w:sz w:val="22"/>
          <w:szCs w:val="22"/>
        </w:rPr>
      </w:pPr>
      <w:r w:rsidRPr="0077381C">
        <w:rPr>
          <w:rFonts w:ascii="Calibri" w:hAnsi="Calibri"/>
          <w:sz w:val="22"/>
          <w:szCs w:val="22"/>
        </w:rPr>
        <w:t xml:space="preserve">Τον ορισμό τ....  …………..……………………………………… διοικητικού υπαλλήλου / αποσπασμένου εκπαιδευτικού της Περιφερειακής Διεύθυνσης Πρωτοβάθμιας και Δευτεροβάθμιας Εκπαίδευσης ………. , με αναπληρωτή τ….    ………………… ………………..…….. διοικητικό υπάλληλο / αποσπασμένο εκπαιδευτικό της Περιφερειακής Διεύθυνσης Πρωτοβάθμιας και Δευτεροβάθμιας Εκπαίδευσης ……………… , </w:t>
      </w:r>
      <w:r w:rsidRPr="0077381C">
        <w:rPr>
          <w:rFonts w:asciiTheme="minorHAnsi" w:hAnsiTheme="minorHAnsi" w:cs="Arial"/>
          <w:sz w:val="22"/>
          <w:szCs w:val="22"/>
        </w:rPr>
        <w:t xml:space="preserve">ως καταχωριστή δεδομένων </w:t>
      </w:r>
      <w:r w:rsidRPr="0077381C">
        <w:rPr>
          <w:rFonts w:ascii="Calibri" w:hAnsi="Calibri"/>
          <w:sz w:val="22"/>
          <w:szCs w:val="22"/>
        </w:rPr>
        <w:t xml:space="preserve">στην οικεία Διεύθυνση για την καταχώριση και επεξεργασία στοιχείων φυσικού και οικονομικού αντικειμένου στο πλαίσιο υλοποίησης </w:t>
      </w:r>
      <w:r w:rsidRPr="008C34EF">
        <w:rPr>
          <w:rFonts w:ascii="Calibri" w:hAnsi="Calibri" w:cs="Arial"/>
          <w:b/>
          <w:sz w:val="22"/>
          <w:szCs w:val="22"/>
        </w:rPr>
        <w:t xml:space="preserve">του </w:t>
      </w:r>
      <w:proofErr w:type="spellStart"/>
      <w:r w:rsidRPr="008C34EF">
        <w:rPr>
          <w:rFonts w:ascii="Calibri" w:hAnsi="Calibri" w:cs="Arial"/>
          <w:b/>
          <w:sz w:val="22"/>
          <w:szCs w:val="22"/>
        </w:rPr>
        <w:t>Υποέργου</w:t>
      </w:r>
      <w:proofErr w:type="spellEnd"/>
      <w:r w:rsidRPr="008C34EF">
        <w:rPr>
          <w:rFonts w:ascii="Calibri" w:hAnsi="Calibri" w:cs="Arial"/>
          <w:b/>
          <w:sz w:val="22"/>
          <w:szCs w:val="22"/>
        </w:rPr>
        <w:t xml:space="preserve"> 2 </w:t>
      </w:r>
      <w:r w:rsidR="00A340B3" w:rsidRPr="008C34EF">
        <w:rPr>
          <w:rFonts w:ascii="Calibri" w:hAnsi="Calibri" w:cs="Arial"/>
          <w:b/>
          <w:sz w:val="22"/>
          <w:szCs w:val="22"/>
        </w:rPr>
        <w:t>«</w:t>
      </w:r>
      <w:r w:rsidR="00A340B3" w:rsidRPr="008C34EF">
        <w:rPr>
          <w:rFonts w:asciiTheme="minorHAnsi" w:hAnsiTheme="minorHAnsi" w:cstheme="minorHAnsi"/>
          <w:b/>
          <w:bCs/>
          <w:sz w:val="22"/>
          <w:szCs w:val="22"/>
        </w:rPr>
        <w:t>Μισθοδοσία Αναπληρωτών ΚΕΔΑΣΥ-ΕΔΥ/ΣΔΕΥ 2026-2027</w:t>
      </w:r>
      <w:r w:rsidR="00A340B3" w:rsidRPr="008C34EF">
        <w:rPr>
          <w:rFonts w:ascii="Calibri" w:hAnsi="Calibri" w:cs="Arial"/>
          <w:b/>
          <w:sz w:val="22"/>
          <w:szCs w:val="22"/>
        </w:rPr>
        <w:t xml:space="preserve">» </w:t>
      </w:r>
      <w:r w:rsidRPr="008C34EF">
        <w:rPr>
          <w:rFonts w:ascii="Calibri" w:hAnsi="Calibri" w:cs="Arial"/>
          <w:sz w:val="22"/>
          <w:szCs w:val="22"/>
        </w:rPr>
        <w:t>της Πράξης:</w:t>
      </w:r>
      <w:r w:rsidRPr="008C34EF">
        <w:rPr>
          <w:rFonts w:ascii="Calibri" w:hAnsi="Calibri"/>
          <w:sz w:val="22"/>
          <w:szCs w:val="22"/>
        </w:rPr>
        <w:t xml:space="preserve"> </w:t>
      </w:r>
      <w:r w:rsidR="005065DF" w:rsidRPr="008C34EF">
        <w:rPr>
          <w:rFonts w:ascii="Calibri" w:hAnsi="Calibri"/>
          <w:sz w:val="22"/>
          <w:szCs w:val="22"/>
        </w:rPr>
        <w:t>«Υποστήριξη φοίτησης μαθητών/τριών με αναπηρία ή ειδικές εκπαιδευτικές ανάγκες, σχολικό έτος 2026-2027»</w:t>
      </w:r>
      <w:r w:rsidRPr="008C34EF">
        <w:rPr>
          <w:rFonts w:ascii="Calibri" w:hAnsi="Calibri"/>
          <w:sz w:val="22"/>
          <w:szCs w:val="22"/>
        </w:rPr>
        <w:t xml:space="preserve">, </w:t>
      </w:r>
      <w:r w:rsidR="00756CBE" w:rsidRPr="00756CBE">
        <w:rPr>
          <w:rFonts w:ascii="Calibri" w:hAnsi="Calibri"/>
          <w:sz w:val="22"/>
          <w:szCs w:val="22"/>
        </w:rPr>
        <w:t xml:space="preserve">με κωδικό ΟΠΣ: 6063312, </w:t>
      </w:r>
      <w:r w:rsidRPr="0077381C">
        <w:rPr>
          <w:rFonts w:ascii="Calibri" w:hAnsi="Calibri"/>
          <w:sz w:val="22"/>
          <w:szCs w:val="22"/>
        </w:rPr>
        <w:t>του Τομεακού Προγράμματος «Ανθρώπινο Δυναμικό και Κοινωνική Συνοχή», ΕΣΠΑ 2021-2027.</w:t>
      </w:r>
      <w:r w:rsidRPr="0077381C">
        <w:rPr>
          <w:rFonts w:asciiTheme="minorHAnsi" w:hAnsiTheme="minorHAnsi" w:cs="Arial"/>
          <w:sz w:val="22"/>
          <w:szCs w:val="22"/>
        </w:rPr>
        <w:t>Το έργο του εξειδικεύεται στον Οδηγό Υλοποίησης και Εφαρμογής Φυσικού Αντικειμένου και Διαχείρισης Οικονομικού Αντικειμένου της Πράξης.</w:t>
      </w:r>
    </w:p>
    <w:p w14:paraId="6549C4CC" w14:textId="77777777" w:rsidR="00C65D18" w:rsidRPr="0065437D" w:rsidRDefault="00C65D18" w:rsidP="00C65D18">
      <w:pPr>
        <w:spacing w:line="276" w:lineRule="auto"/>
        <w:ind w:left="28"/>
        <w:jc w:val="both"/>
        <w:rPr>
          <w:rFonts w:asciiTheme="minorHAnsi" w:hAnsiTheme="minorHAnsi" w:cs="Arial"/>
          <w:sz w:val="22"/>
          <w:szCs w:val="22"/>
        </w:rPr>
      </w:pPr>
      <w:r w:rsidRPr="0065437D">
        <w:rPr>
          <w:rFonts w:asciiTheme="minorHAnsi" w:hAnsiTheme="minorHAnsi" w:cs="Arial"/>
          <w:sz w:val="22"/>
          <w:szCs w:val="22"/>
        </w:rPr>
        <w:t xml:space="preserve">Ο καταχωριστής θα παρέχει τις υπηρεσίες του μέχρι την λήξη του φυσικού και οικονομικού αντικειμένου </w:t>
      </w:r>
      <w:r>
        <w:rPr>
          <w:rFonts w:asciiTheme="minorHAnsi" w:hAnsiTheme="minorHAnsi" w:cs="Arial"/>
          <w:sz w:val="22"/>
          <w:szCs w:val="22"/>
        </w:rPr>
        <w:t>της Πράξης</w:t>
      </w:r>
      <w:r w:rsidRPr="0065437D">
        <w:rPr>
          <w:rFonts w:asciiTheme="minorHAnsi" w:hAnsiTheme="minorHAnsi" w:cs="Arial"/>
          <w:sz w:val="22"/>
          <w:szCs w:val="22"/>
        </w:rPr>
        <w:t>.</w:t>
      </w:r>
    </w:p>
    <w:p w14:paraId="5A0FBFA4" w14:textId="77777777" w:rsidR="00C65D18" w:rsidRPr="008C34EF" w:rsidRDefault="00C65D18" w:rsidP="00C65D18">
      <w:pPr>
        <w:tabs>
          <w:tab w:val="center" w:pos="9360"/>
        </w:tabs>
        <w:ind w:left="5148"/>
        <w:jc w:val="center"/>
        <w:rPr>
          <w:rFonts w:ascii="Calibri" w:hAnsi="Calibri"/>
          <w:b/>
          <w:bCs/>
          <w:sz w:val="22"/>
          <w:szCs w:val="22"/>
        </w:rPr>
      </w:pPr>
      <w:r w:rsidRPr="008C34EF">
        <w:rPr>
          <w:rFonts w:ascii="Calibri" w:hAnsi="Calibri"/>
          <w:b/>
          <w:bCs/>
          <w:sz w:val="22"/>
          <w:szCs w:val="22"/>
        </w:rPr>
        <w:t>Ο/Η Περιφερειακός/ή Δ/</w:t>
      </w:r>
      <w:proofErr w:type="spellStart"/>
      <w:r w:rsidRPr="008C34EF">
        <w:rPr>
          <w:rFonts w:ascii="Calibri" w:hAnsi="Calibri"/>
          <w:b/>
          <w:bCs/>
          <w:sz w:val="22"/>
          <w:szCs w:val="22"/>
        </w:rPr>
        <w:t>ντής</w:t>
      </w:r>
      <w:proofErr w:type="spellEnd"/>
      <w:r w:rsidRPr="008C34EF">
        <w:rPr>
          <w:rFonts w:ascii="Calibri" w:hAnsi="Calibri"/>
          <w:b/>
          <w:bCs/>
          <w:sz w:val="22"/>
          <w:szCs w:val="22"/>
        </w:rPr>
        <w:t>/</w:t>
      </w:r>
      <w:proofErr w:type="spellStart"/>
      <w:r w:rsidRPr="008C34EF">
        <w:rPr>
          <w:rFonts w:ascii="Calibri" w:hAnsi="Calibri"/>
          <w:b/>
          <w:bCs/>
          <w:sz w:val="22"/>
          <w:szCs w:val="22"/>
        </w:rPr>
        <w:t>ντρια</w:t>
      </w:r>
      <w:proofErr w:type="spellEnd"/>
    </w:p>
    <w:p w14:paraId="2937E83F" w14:textId="77777777" w:rsidR="00C65D18" w:rsidRPr="008115E9" w:rsidRDefault="00C65D18" w:rsidP="00C65D18">
      <w:pPr>
        <w:tabs>
          <w:tab w:val="center" w:pos="9360"/>
        </w:tabs>
        <w:ind w:left="5148"/>
        <w:jc w:val="center"/>
        <w:rPr>
          <w:rFonts w:ascii="Calibri" w:hAnsi="Calibri"/>
          <w:b/>
          <w:bCs/>
          <w:sz w:val="22"/>
          <w:szCs w:val="22"/>
        </w:rPr>
      </w:pPr>
      <w:r w:rsidRPr="008C34EF">
        <w:rPr>
          <w:rFonts w:ascii="Calibri" w:hAnsi="Calibri"/>
          <w:b/>
          <w:bCs/>
          <w:sz w:val="22"/>
          <w:szCs w:val="22"/>
        </w:rPr>
        <w:t>Πρωτοβάθμιας και Δευτεροβάθμιας Εκπαίδευσης……………………….</w:t>
      </w:r>
    </w:p>
    <w:p w14:paraId="60D5816A" w14:textId="77777777" w:rsidR="00C65D18" w:rsidRDefault="00C65D18" w:rsidP="00C65D18">
      <w:pPr>
        <w:tabs>
          <w:tab w:val="center" w:pos="9360"/>
        </w:tabs>
        <w:ind w:left="5148"/>
        <w:jc w:val="center"/>
        <w:rPr>
          <w:rFonts w:ascii="Calibri" w:hAnsi="Calibri"/>
          <w:bCs/>
          <w:sz w:val="22"/>
          <w:szCs w:val="22"/>
        </w:rPr>
      </w:pPr>
    </w:p>
    <w:p w14:paraId="2EA11B65" w14:textId="79D2B91D" w:rsidR="00C65D18" w:rsidRDefault="00C65D18">
      <w:pPr>
        <w:rPr>
          <w:rFonts w:asciiTheme="minorHAnsi" w:hAnsiTheme="minorHAnsi"/>
          <w:sz w:val="22"/>
          <w:szCs w:val="22"/>
        </w:rPr>
      </w:pPr>
      <w:r>
        <w:rPr>
          <w:rFonts w:asciiTheme="minorHAnsi" w:hAnsiTheme="minorHAnsi"/>
          <w:sz w:val="22"/>
          <w:szCs w:val="22"/>
        </w:rPr>
        <w:br w:type="page"/>
      </w:r>
    </w:p>
    <w:p w14:paraId="316873B4" w14:textId="77777777" w:rsidR="00932503" w:rsidRPr="00C35519" w:rsidRDefault="00932503">
      <w:pPr>
        <w:rPr>
          <w:rFonts w:asciiTheme="minorHAnsi" w:hAnsiTheme="minorHAnsi"/>
          <w:sz w:val="22"/>
          <w:szCs w:val="22"/>
        </w:rPr>
      </w:pPr>
    </w:p>
    <w:p w14:paraId="4351DDCF" w14:textId="77777777" w:rsidR="00E95871" w:rsidRPr="00C35519" w:rsidRDefault="00E95871" w:rsidP="00E95871">
      <w:pPr>
        <w:pStyle w:val="af0"/>
        <w:pBdr>
          <w:top w:val="single" w:sz="4" w:space="1" w:color="auto"/>
          <w:left w:val="single" w:sz="4" w:space="0" w:color="auto"/>
          <w:bottom w:val="single" w:sz="4" w:space="1" w:color="auto"/>
          <w:right w:val="single" w:sz="4" w:space="8" w:color="auto"/>
        </w:pBdr>
        <w:shd w:val="clear" w:color="auto" w:fill="E0E0E0"/>
        <w:jc w:val="both"/>
        <w:rPr>
          <w:rFonts w:asciiTheme="minorHAnsi" w:hAnsiTheme="minorHAnsi" w:cs="Calibri"/>
          <w:sz w:val="22"/>
        </w:rPr>
      </w:pPr>
      <w:bookmarkStart w:id="18" w:name="_Toc48810978"/>
      <w:bookmarkStart w:id="19" w:name="_Toc173409862"/>
      <w:bookmarkStart w:id="20" w:name="_Toc238724263"/>
      <w:bookmarkStart w:id="21" w:name="_Toc306107650"/>
      <w:bookmarkStart w:id="22" w:name="_Toc307221372"/>
      <w:bookmarkStart w:id="23" w:name="_Toc409441305"/>
      <w:bookmarkStart w:id="24" w:name="_Toc409517688"/>
      <w:bookmarkStart w:id="25" w:name="_Toc429551417"/>
      <w:bookmarkEnd w:id="9"/>
      <w:bookmarkEnd w:id="10"/>
      <w:bookmarkEnd w:id="11"/>
      <w:bookmarkEnd w:id="12"/>
      <w:bookmarkEnd w:id="13"/>
      <w:r w:rsidRPr="00F67817">
        <w:rPr>
          <w:rFonts w:asciiTheme="minorHAnsi" w:hAnsiTheme="minorHAnsi" w:cs="Calibri"/>
          <w:sz w:val="22"/>
        </w:rPr>
        <w:t xml:space="preserve">ΥΠΟΔΕΙΓΜΑ 2.1: </w:t>
      </w:r>
      <w:bookmarkEnd w:id="18"/>
      <w:r w:rsidRPr="00F67817">
        <w:rPr>
          <w:rFonts w:asciiTheme="minorHAnsi" w:hAnsiTheme="minorHAnsi" w:cs="Calibri"/>
          <w:sz w:val="22"/>
        </w:rPr>
        <w:t>ΣΧΕΔΙΟ ΣΥΜΒΑΣΗΣ ΑΝΑΠΛΗΡΩΤΗ ΕΚΠΑΙΔΕΥΤΙΚΟΥ/ΕΕΠ/ΕΒΠ ΠΡΩΤΟΒΑΘΜΙΑΣ/ ΔΕΥΤΕΡΟΒΑΘΜΙΑΣ ΕΚΠΑΙΔΕΥΣΗΣ (ΠΛΗΡΟΥΣ ΩΡΑΡΙΟΥ)</w:t>
      </w:r>
      <w:bookmarkEnd w:id="19"/>
      <w:r w:rsidRPr="00F67817">
        <w:rPr>
          <w:rFonts w:asciiTheme="minorHAnsi" w:hAnsiTheme="minorHAnsi" w:cs="Calibri"/>
          <w:sz w:val="22"/>
        </w:rPr>
        <w:t xml:space="preserve"> (ΥΠΟΕΡΓΑ 1 &amp; 2)</w:t>
      </w:r>
      <w:bookmarkEnd w:id="20"/>
    </w:p>
    <w:p w14:paraId="36B73959" w14:textId="77777777" w:rsidR="00E95871" w:rsidRDefault="00E95871" w:rsidP="00E95871">
      <w:pPr>
        <w:tabs>
          <w:tab w:val="center" w:pos="4153"/>
          <w:tab w:val="right" w:pos="8306"/>
        </w:tabs>
        <w:jc w:val="right"/>
        <w:rPr>
          <w:rFonts w:asciiTheme="minorHAnsi" w:eastAsia="Calibri" w:hAnsiTheme="minorHAnsi" w:cs="Calibri"/>
          <w:b/>
          <w:sz w:val="22"/>
          <w:szCs w:val="22"/>
          <w:highlight w:val="yellow"/>
          <w:lang w:eastAsia="en-US"/>
        </w:rPr>
      </w:pPr>
    </w:p>
    <w:p w14:paraId="2E1FDB6F" w14:textId="77777777" w:rsidR="00E95871" w:rsidRPr="00C35519" w:rsidRDefault="00E95871" w:rsidP="00E95871">
      <w:pPr>
        <w:rPr>
          <w:rFonts w:ascii="Calibri" w:hAnsi="Calibri" w:cs="Calibri"/>
          <w:b/>
        </w:rPr>
      </w:pPr>
    </w:p>
    <w:tbl>
      <w:tblPr>
        <w:tblW w:w="5000" w:type="pct"/>
        <w:jc w:val="center"/>
        <w:tblLayout w:type="fixed"/>
        <w:tblLook w:val="01E0" w:firstRow="1" w:lastRow="1" w:firstColumn="1" w:lastColumn="1" w:noHBand="0" w:noVBand="0"/>
      </w:tblPr>
      <w:tblGrid>
        <w:gridCol w:w="5024"/>
        <w:gridCol w:w="4757"/>
      </w:tblGrid>
      <w:tr w:rsidR="00E95871" w:rsidRPr="00C35519" w14:paraId="6E5A5B19" w14:textId="77777777" w:rsidTr="009E2AA1">
        <w:trPr>
          <w:trHeight w:val="599"/>
          <w:jc w:val="center"/>
        </w:trPr>
        <w:tc>
          <w:tcPr>
            <w:tcW w:w="2568" w:type="pct"/>
            <w:noWrap/>
            <w:vAlign w:val="center"/>
            <w:hideMark/>
          </w:tcPr>
          <w:p w14:paraId="1731EB79"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noProof/>
                <w:sz w:val="22"/>
                <w:szCs w:val="22"/>
              </w:rPr>
              <w:drawing>
                <wp:inline distT="0" distB="0" distL="0" distR="0" wp14:anchorId="5699CB50" wp14:editId="3B393C74">
                  <wp:extent cx="387985" cy="379730"/>
                  <wp:effectExtent l="19050" t="0" r="0" b="0"/>
                  <wp:docPr id="24" name="Εικόνα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a:stretch>
                            <a:fillRect/>
                          </a:stretch>
                        </pic:blipFill>
                        <pic:spPr bwMode="auto">
                          <a:xfrm>
                            <a:off x="0" y="0"/>
                            <a:ext cx="387985" cy="379730"/>
                          </a:xfrm>
                          <a:prstGeom prst="rect">
                            <a:avLst/>
                          </a:prstGeom>
                          <a:noFill/>
                          <a:ln w="9525">
                            <a:noFill/>
                            <a:miter lim="800000"/>
                            <a:headEnd/>
                            <a:tailEnd/>
                          </a:ln>
                        </pic:spPr>
                      </pic:pic>
                    </a:graphicData>
                  </a:graphic>
                </wp:inline>
              </w:drawing>
            </w:r>
          </w:p>
        </w:tc>
        <w:tc>
          <w:tcPr>
            <w:tcW w:w="2432" w:type="pct"/>
            <w:hideMark/>
          </w:tcPr>
          <w:p w14:paraId="712332A2"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hAnsi="Calibri" w:cs="Calibri"/>
                <w:b/>
                <w:noProof/>
                <w:sz w:val="22"/>
                <w:szCs w:val="22"/>
              </w:rPr>
              <w:drawing>
                <wp:anchor distT="0" distB="0" distL="114300" distR="114300" simplePos="0" relativeHeight="251657216" behindDoc="0" locked="0" layoutInCell="1" allowOverlap="1" wp14:anchorId="20621E8F" wp14:editId="1DD0F639">
                  <wp:simplePos x="0" y="0"/>
                  <wp:positionH relativeFrom="column">
                    <wp:posOffset>1239520</wp:posOffset>
                  </wp:positionH>
                  <wp:positionV relativeFrom="paragraph">
                    <wp:posOffset>8890</wp:posOffset>
                  </wp:positionV>
                  <wp:extent cx="539750" cy="370840"/>
                  <wp:effectExtent l="19050" t="0" r="0" b="0"/>
                  <wp:wrapSquare wrapText="bothSides"/>
                  <wp:docPr id="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srcRect/>
                          <a:stretch>
                            <a:fillRect/>
                          </a:stretch>
                        </pic:blipFill>
                        <pic:spPr bwMode="auto">
                          <a:xfrm>
                            <a:off x="0" y="0"/>
                            <a:ext cx="539750" cy="370840"/>
                          </a:xfrm>
                          <a:prstGeom prst="rect">
                            <a:avLst/>
                          </a:prstGeom>
                          <a:noFill/>
                          <a:ln w="9525">
                            <a:noFill/>
                            <a:miter lim="800000"/>
                            <a:headEnd/>
                            <a:tailEnd/>
                          </a:ln>
                        </pic:spPr>
                      </pic:pic>
                    </a:graphicData>
                  </a:graphic>
                </wp:anchor>
              </w:drawing>
            </w:r>
          </w:p>
        </w:tc>
      </w:tr>
      <w:tr w:rsidR="00E95871" w:rsidRPr="00C35519" w14:paraId="6ADD9E4C" w14:textId="77777777" w:rsidTr="009E2AA1">
        <w:trPr>
          <w:trHeight w:val="920"/>
          <w:jc w:val="center"/>
        </w:trPr>
        <w:tc>
          <w:tcPr>
            <w:tcW w:w="2568" w:type="pct"/>
            <w:noWrap/>
            <w:hideMark/>
          </w:tcPr>
          <w:p w14:paraId="1B65BDCD"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ΕΛΛΗΝΙΚΗ ΔΗΜΟΚΡΑΤΙΑ</w:t>
            </w:r>
          </w:p>
          <w:p w14:paraId="292F34B8" w14:textId="77777777" w:rsidR="00E95871" w:rsidRPr="00C35519" w:rsidRDefault="00E95871" w:rsidP="009E2AA1">
            <w:pPr>
              <w:tabs>
                <w:tab w:val="center" w:pos="4153"/>
                <w:tab w:val="right" w:pos="8306"/>
              </w:tabs>
              <w:jc w:val="center"/>
              <w:rPr>
                <w:rFonts w:ascii="Calibri" w:eastAsia="Calibri" w:hAnsi="Calibri" w:cs="Calibri"/>
                <w:sz w:val="22"/>
                <w:szCs w:val="22"/>
                <w:lang w:eastAsia="en-US"/>
              </w:rPr>
            </w:pPr>
            <w:r w:rsidRPr="00C35519">
              <w:rPr>
                <w:rFonts w:ascii="Calibri" w:eastAsia="Calibri" w:hAnsi="Calibri" w:cs="Calibri"/>
                <w:b/>
                <w:sz w:val="22"/>
                <w:szCs w:val="22"/>
                <w:lang w:eastAsia="en-US"/>
              </w:rPr>
              <w:t xml:space="preserve">ΥΠΟΥΡΓΕΙΟ </w:t>
            </w:r>
            <w:r w:rsidRPr="00C35519">
              <w:rPr>
                <w:rFonts w:asciiTheme="minorHAnsi" w:eastAsia="Calibri" w:hAnsiTheme="minorHAnsi" w:cstheme="minorHAnsi"/>
                <w:b/>
                <w:sz w:val="22"/>
                <w:szCs w:val="22"/>
                <w:lang w:eastAsia="en-US"/>
              </w:rPr>
              <w:t>ΠΑΙΔΕΙΑΣ, ΘΡΗΣΚΕΥΜΑΤΩΝ ΚΑΙ ΑΘΛΗΤΙΣΜΟΥ</w:t>
            </w:r>
          </w:p>
          <w:p w14:paraId="1306491E" w14:textId="77777777" w:rsidR="00E95871" w:rsidRPr="00C35519" w:rsidRDefault="00E95871" w:rsidP="009E2AA1">
            <w:pPr>
              <w:keepNext/>
              <w:tabs>
                <w:tab w:val="center" w:pos="4153"/>
                <w:tab w:val="right" w:pos="8306"/>
              </w:tabs>
              <w:jc w:val="center"/>
              <w:rPr>
                <w:rFonts w:ascii="Calibri" w:eastAsia="Calibri" w:hAnsi="Calibri" w:cs="Calibri"/>
                <w:sz w:val="22"/>
                <w:szCs w:val="22"/>
                <w:lang w:eastAsia="en-US"/>
              </w:rPr>
            </w:pPr>
            <w:r w:rsidRPr="00C35519">
              <w:rPr>
                <w:rFonts w:ascii="Calibri" w:hAnsi="Calibri" w:cs="Calibri"/>
                <w:sz w:val="22"/>
                <w:szCs w:val="22"/>
              </w:rPr>
              <w:t>-----</w:t>
            </w:r>
          </w:p>
        </w:tc>
        <w:tc>
          <w:tcPr>
            <w:tcW w:w="2432" w:type="pct"/>
          </w:tcPr>
          <w:p w14:paraId="732FC84E"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ΕΥΡΩΠΑΪΚΗ ΕΝΩΣΗ</w:t>
            </w:r>
          </w:p>
          <w:p w14:paraId="0B245253"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ΕΥΡΩΠΑΪΚΟ ΚΟΙΝΩΝΙΚΟ ΤΑΜΕΙΟ + (ΕΚΤ+)</w:t>
            </w:r>
          </w:p>
          <w:p w14:paraId="0B76E28B"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p>
        </w:tc>
      </w:tr>
      <w:tr w:rsidR="00E95871" w:rsidRPr="00C35519" w14:paraId="4B007781" w14:textId="77777777" w:rsidTr="009E2AA1">
        <w:trPr>
          <w:trHeight w:val="756"/>
          <w:jc w:val="center"/>
        </w:trPr>
        <w:tc>
          <w:tcPr>
            <w:tcW w:w="2568" w:type="pct"/>
            <w:noWrap/>
          </w:tcPr>
          <w:p w14:paraId="530EC577"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ΠΕΡΙΦΕΡΕΙΑΚΗ ΔΙΕΥΘΥΝΣΗ ΠΡΩΤΟΒΑΘΜΙΑΣ ΚΑΙ ΔΕΥΤΕΡΟΒΑΘΜΙΑΣ ΕΚΠΑΙΔΕΥΣΗΣ</w:t>
            </w:r>
          </w:p>
          <w:p w14:paraId="78BA49CF" w14:textId="77777777" w:rsidR="00E95871" w:rsidRPr="00C35519" w:rsidRDefault="00E95871" w:rsidP="009E2AA1">
            <w:pPr>
              <w:ind w:right="675"/>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w:t>
            </w:r>
            <w:r w:rsidRPr="00C35519">
              <w:rPr>
                <w:rFonts w:ascii="Calibri" w:hAnsi="Calibri" w:cs="Calibri"/>
                <w:b/>
                <w:sz w:val="22"/>
                <w:szCs w:val="22"/>
                <w:vertAlign w:val="superscript"/>
              </w:rPr>
              <w:t>1</w:t>
            </w:r>
          </w:p>
          <w:p w14:paraId="1DAE7367" w14:textId="77777777" w:rsidR="00E95871" w:rsidRPr="00C35519" w:rsidRDefault="00E95871" w:rsidP="009E2AA1">
            <w:pPr>
              <w:tabs>
                <w:tab w:val="right" w:pos="8306"/>
              </w:tabs>
              <w:jc w:val="center"/>
              <w:rPr>
                <w:rFonts w:ascii="Calibri" w:hAnsi="Calibri" w:cs="Calibri"/>
                <w:b/>
                <w:sz w:val="22"/>
                <w:szCs w:val="22"/>
                <w:vertAlign w:val="superscript"/>
              </w:rPr>
            </w:pPr>
            <w:r w:rsidRPr="00C35519">
              <w:rPr>
                <w:rFonts w:ascii="Calibri" w:eastAsia="Calibri" w:hAnsi="Calibri" w:cs="Calibri"/>
                <w:b/>
                <w:sz w:val="22"/>
                <w:szCs w:val="22"/>
                <w:lang w:eastAsia="en-US"/>
              </w:rPr>
              <w:t xml:space="preserve">ΔΙΕΥΘΥΝΣΗ </w:t>
            </w:r>
            <w:r w:rsidRPr="004805A8">
              <w:rPr>
                <w:rFonts w:ascii="Calibri" w:eastAsia="Calibri" w:hAnsi="Calibri" w:cs="Calibri"/>
                <w:b/>
                <w:sz w:val="22"/>
                <w:szCs w:val="22"/>
                <w:highlight w:val="yellow"/>
                <w:lang w:eastAsia="en-US"/>
              </w:rPr>
              <w:t>ΠΡΩΤΟΒΑΘΜΙΑΣ/ΔΕΥΤΕΡΟΒΑΘΜΙΑΣ</w:t>
            </w:r>
            <w:r w:rsidRPr="00C35519">
              <w:rPr>
                <w:rFonts w:ascii="Calibri" w:eastAsia="Calibri" w:hAnsi="Calibri" w:cs="Calibri"/>
                <w:b/>
                <w:sz w:val="22"/>
                <w:szCs w:val="22"/>
                <w:lang w:eastAsia="en-US"/>
              </w:rPr>
              <w:t xml:space="preserve"> ΕΚΠΑΙΔΕΥΣΗΣ …………………………..……</w:t>
            </w:r>
            <w:r w:rsidRPr="00C35519">
              <w:rPr>
                <w:rFonts w:ascii="Calibri" w:hAnsi="Calibri" w:cs="Calibri"/>
                <w:b/>
                <w:sz w:val="22"/>
                <w:szCs w:val="22"/>
                <w:vertAlign w:val="superscript"/>
              </w:rPr>
              <w:t>2</w:t>
            </w:r>
          </w:p>
          <w:p w14:paraId="488DEACB" w14:textId="77777777" w:rsidR="00E95871" w:rsidRPr="00C35519" w:rsidRDefault="00E95871" w:rsidP="009E2AA1">
            <w:pPr>
              <w:tabs>
                <w:tab w:val="right" w:pos="8306"/>
              </w:tabs>
              <w:jc w:val="center"/>
              <w:rPr>
                <w:rFonts w:ascii="Calibri" w:eastAsia="Calibri" w:hAnsi="Calibri" w:cs="Calibri"/>
                <w:b/>
                <w:sz w:val="22"/>
                <w:szCs w:val="22"/>
                <w:lang w:eastAsia="en-US"/>
              </w:rPr>
            </w:pPr>
          </w:p>
        </w:tc>
        <w:tc>
          <w:tcPr>
            <w:tcW w:w="2432" w:type="pct"/>
          </w:tcPr>
          <w:p w14:paraId="07754651" w14:textId="77777777" w:rsidR="00E95871" w:rsidRPr="00C35519" w:rsidRDefault="00E95871" w:rsidP="009E2AA1">
            <w:pPr>
              <w:keepNext/>
              <w:tabs>
                <w:tab w:val="center" w:pos="4153"/>
                <w:tab w:val="right" w:pos="8306"/>
              </w:tabs>
              <w:rPr>
                <w:rFonts w:ascii="Calibri" w:eastAsia="Calibri" w:hAnsi="Calibri" w:cs="Calibri"/>
                <w:b/>
                <w:sz w:val="22"/>
                <w:szCs w:val="22"/>
                <w:lang w:eastAsia="en-US"/>
              </w:rPr>
            </w:pPr>
          </w:p>
          <w:p w14:paraId="3917395D" w14:textId="77777777" w:rsidR="00E95871" w:rsidRPr="00C35519" w:rsidRDefault="00E95871" w:rsidP="009E2AA1">
            <w:pPr>
              <w:tabs>
                <w:tab w:val="center" w:pos="4153"/>
                <w:tab w:val="right" w:pos="8306"/>
              </w:tabs>
              <w:jc w:val="center"/>
              <w:rPr>
                <w:rFonts w:ascii="Calibri" w:hAnsi="Calibri" w:cs="Calibri"/>
                <w:b/>
                <w:sz w:val="22"/>
                <w:szCs w:val="22"/>
              </w:rPr>
            </w:pPr>
          </w:p>
        </w:tc>
      </w:tr>
    </w:tbl>
    <w:p w14:paraId="6BF57E15" w14:textId="77777777" w:rsidR="00E95871" w:rsidRPr="00C35519" w:rsidRDefault="00E95871" w:rsidP="00E95871">
      <w:pPr>
        <w:tabs>
          <w:tab w:val="center" w:pos="4153"/>
          <w:tab w:val="right" w:pos="8306"/>
        </w:tabs>
        <w:jc w:val="center"/>
        <w:rPr>
          <w:rFonts w:ascii="Calibri" w:eastAsia="Calibri" w:hAnsi="Calibri" w:cs="Calibri"/>
          <w:b/>
          <w:sz w:val="22"/>
          <w:szCs w:val="22"/>
          <w:lang w:eastAsia="en-US"/>
        </w:rPr>
      </w:pPr>
    </w:p>
    <w:p w14:paraId="43F2CCE3" w14:textId="77777777" w:rsidR="00E95871" w:rsidRPr="00C35519" w:rsidRDefault="00E95871" w:rsidP="00E95871">
      <w:pPr>
        <w:tabs>
          <w:tab w:val="center" w:pos="4153"/>
          <w:tab w:val="right" w:pos="8306"/>
        </w:tabs>
        <w:spacing w:before="100" w:beforeAutospacing="1" w:after="120" w:line="276" w:lineRule="auto"/>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ΣΥΜΒΑΣΗ ΕΡΓΑΣΙΑΣ ΙΔΙΩΤΙΚΟΥ ΔΙΚΑΙΟΥ ΟΡΙΣΜΕΝΟΥ ΧΡΟΝΟΥ ΑΝΑΠΛΗΡΩΤΗ ΕΚΠΑΙΔΕΥΤΙΚΟΥ/ΕΕΠ/ΕΒΠ (ΠΛΗΡΟΥΣ ΩΡΑΡΙΟΥ)</w:t>
      </w:r>
    </w:p>
    <w:p w14:paraId="54AAF19C" w14:textId="77777777" w:rsidR="00E95871" w:rsidRPr="00C35519" w:rsidRDefault="00E95871" w:rsidP="00E95871">
      <w:pPr>
        <w:spacing w:before="100" w:beforeAutospacing="1" w:after="120" w:line="276" w:lineRule="auto"/>
        <w:jc w:val="both"/>
        <w:rPr>
          <w:rFonts w:asciiTheme="minorHAnsi" w:hAnsiTheme="minorHAnsi" w:cs="Calibri"/>
          <w:sz w:val="22"/>
          <w:szCs w:val="22"/>
        </w:rPr>
      </w:pPr>
      <w:r w:rsidRPr="00C35519">
        <w:rPr>
          <w:rFonts w:asciiTheme="minorHAnsi" w:hAnsiTheme="minorHAnsi" w:cs="Calibri"/>
          <w:sz w:val="22"/>
          <w:szCs w:val="22"/>
        </w:rPr>
        <w:t>Στον Νομό ……………………………</w:t>
      </w:r>
      <w:r w:rsidRPr="00C35519">
        <w:rPr>
          <w:rFonts w:asciiTheme="minorHAnsi" w:hAnsiTheme="minorHAnsi" w:cs="Calibri"/>
          <w:b/>
          <w:sz w:val="22"/>
          <w:szCs w:val="22"/>
          <w:vertAlign w:val="superscript"/>
        </w:rPr>
        <w:t>3</w:t>
      </w:r>
      <w:r w:rsidRPr="00C35519">
        <w:rPr>
          <w:rFonts w:asciiTheme="minorHAnsi" w:hAnsiTheme="minorHAnsi" w:cs="Calibri"/>
          <w:sz w:val="22"/>
          <w:szCs w:val="22"/>
        </w:rPr>
        <w:t xml:space="preserve"> σήμερα ……………….……………</w:t>
      </w:r>
      <w:r w:rsidRPr="00C35519">
        <w:rPr>
          <w:rFonts w:asciiTheme="minorHAnsi" w:hAnsiTheme="minorHAnsi" w:cs="Calibri"/>
          <w:b/>
          <w:sz w:val="22"/>
          <w:szCs w:val="22"/>
          <w:vertAlign w:val="superscript"/>
        </w:rPr>
        <w:t>4</w:t>
      </w:r>
      <w:r w:rsidRPr="00C35519">
        <w:rPr>
          <w:rFonts w:asciiTheme="minorHAnsi" w:hAnsiTheme="minorHAnsi" w:cs="Calibri"/>
          <w:sz w:val="22"/>
          <w:szCs w:val="22"/>
        </w:rPr>
        <w:t xml:space="preserve"> σύμφωνα με την </w:t>
      </w:r>
      <w:proofErr w:type="spellStart"/>
      <w:r w:rsidRPr="00C35519">
        <w:rPr>
          <w:rFonts w:asciiTheme="minorHAnsi" w:hAnsiTheme="minorHAnsi" w:cs="Calibri"/>
          <w:sz w:val="22"/>
          <w:szCs w:val="22"/>
        </w:rPr>
        <w:t>υπ</w:t>
      </w:r>
      <w:proofErr w:type="spellEnd"/>
      <w:r w:rsidRPr="00C35519">
        <w:rPr>
          <w:rFonts w:asciiTheme="minorHAnsi" w:hAnsiTheme="minorHAnsi" w:cs="Calibri"/>
          <w:sz w:val="22"/>
          <w:szCs w:val="22"/>
        </w:rPr>
        <w:t xml:space="preserve"> </w:t>
      </w:r>
      <w:proofErr w:type="spellStart"/>
      <w:r w:rsidRPr="00C35519">
        <w:rPr>
          <w:rFonts w:asciiTheme="minorHAnsi" w:hAnsiTheme="minorHAnsi" w:cs="Calibri"/>
          <w:sz w:val="22"/>
          <w:szCs w:val="22"/>
        </w:rPr>
        <w:t>αρ</w:t>
      </w:r>
      <w:proofErr w:type="spellEnd"/>
      <w:r w:rsidRPr="00C35519">
        <w:rPr>
          <w:rFonts w:asciiTheme="minorHAnsi" w:hAnsiTheme="minorHAnsi" w:cs="Calibri"/>
          <w:sz w:val="22"/>
          <w:szCs w:val="22"/>
        </w:rPr>
        <w:t xml:space="preserve">. </w:t>
      </w:r>
      <w:r w:rsidRPr="00411D9E">
        <w:rPr>
          <w:rFonts w:asciiTheme="minorHAnsi" w:hAnsiTheme="minorHAnsi" w:cs="Calibri"/>
          <w:sz w:val="22"/>
          <w:szCs w:val="22"/>
        </w:rPr>
        <w:t xml:space="preserve">104627/ΓΔ5/7-8-2020 </w:t>
      </w:r>
      <w:r w:rsidRPr="002174EB">
        <w:rPr>
          <w:rFonts w:asciiTheme="minorHAnsi" w:hAnsiTheme="minorHAnsi" w:cs="Calibri"/>
          <w:sz w:val="22"/>
          <w:szCs w:val="22"/>
        </w:rPr>
        <w:t xml:space="preserve">ΥΑ (ΦΕΚ 3344/Β/2020), με την ΚΥΑ 100548/ΓΔ5 (ΦΕΚ 3785Β/13.08.2021) όπως τροποποιήθηκε με την ΚΥΑ 88469/ΓΔ5 (ΦΕΚ 3970Β/25.07.2025), και σε εφαρμογή της υπ’ </w:t>
      </w:r>
      <w:proofErr w:type="spellStart"/>
      <w:r w:rsidRPr="002174EB">
        <w:rPr>
          <w:rFonts w:asciiTheme="minorHAnsi" w:hAnsiTheme="minorHAnsi" w:cs="Calibri"/>
          <w:sz w:val="22"/>
          <w:szCs w:val="22"/>
        </w:rPr>
        <w:t>αρ</w:t>
      </w:r>
      <w:proofErr w:type="spellEnd"/>
      <w:r w:rsidRPr="002174EB">
        <w:rPr>
          <w:rFonts w:asciiTheme="minorHAnsi" w:hAnsiTheme="minorHAnsi" w:cs="Calibri"/>
          <w:sz w:val="22"/>
          <w:szCs w:val="22"/>
        </w:rPr>
        <w:t>. πρωτ. ………………………………….……………</w:t>
      </w:r>
      <w:r w:rsidRPr="002174EB">
        <w:rPr>
          <w:rFonts w:asciiTheme="minorHAnsi" w:hAnsiTheme="minorHAnsi" w:cs="Calibri"/>
          <w:b/>
          <w:sz w:val="22"/>
          <w:szCs w:val="22"/>
          <w:vertAlign w:val="superscript"/>
        </w:rPr>
        <w:t>5</w:t>
      </w:r>
      <w:r w:rsidRPr="002174EB">
        <w:rPr>
          <w:rFonts w:asciiTheme="minorHAnsi" w:hAnsiTheme="minorHAnsi" w:cs="Calibri"/>
          <w:sz w:val="22"/>
          <w:szCs w:val="22"/>
        </w:rPr>
        <w:t xml:space="preserve"> (ΑΔΑ:…………………) Απόφασης Πρόσληψης, μεταξύ:</w:t>
      </w:r>
    </w:p>
    <w:p w14:paraId="3D03E303" w14:textId="4E46512D" w:rsidR="00E95871" w:rsidRPr="00C35519" w:rsidRDefault="00E95871" w:rsidP="00E95871">
      <w:pPr>
        <w:spacing w:before="100" w:beforeAutospacing="1" w:after="120" w:line="276" w:lineRule="auto"/>
        <w:ind w:left="288" w:hanging="360"/>
        <w:jc w:val="both"/>
        <w:rPr>
          <w:rFonts w:asciiTheme="minorHAnsi" w:hAnsiTheme="minorHAnsi" w:cs="Calibri"/>
          <w:sz w:val="22"/>
          <w:szCs w:val="22"/>
        </w:rPr>
      </w:pPr>
      <w:r w:rsidRPr="00C35519">
        <w:rPr>
          <w:rFonts w:asciiTheme="minorHAnsi" w:hAnsiTheme="minorHAnsi" w:cs="Calibri"/>
          <w:sz w:val="22"/>
          <w:szCs w:val="22"/>
        </w:rPr>
        <w:t>α)</w:t>
      </w:r>
      <w:r w:rsidRPr="00C35519">
        <w:rPr>
          <w:rFonts w:asciiTheme="minorHAnsi" w:hAnsiTheme="minorHAnsi" w:cs="Calibri"/>
          <w:sz w:val="22"/>
          <w:szCs w:val="22"/>
        </w:rPr>
        <w:tab/>
      </w:r>
      <w:r w:rsidRPr="00C35519">
        <w:rPr>
          <w:rFonts w:ascii="Calibri" w:hAnsi="Calibri" w:cs="Calibri"/>
          <w:sz w:val="22"/>
          <w:szCs w:val="22"/>
        </w:rPr>
        <w:t>αφενός</w:t>
      </w:r>
      <w:r w:rsidRPr="00C35519">
        <w:rPr>
          <w:rFonts w:asciiTheme="minorHAnsi" w:hAnsiTheme="minorHAnsi" w:cs="Calibri"/>
          <w:sz w:val="22"/>
          <w:szCs w:val="22"/>
        </w:rPr>
        <w:t xml:space="preserve"> του Υπουργείου Παιδείας, Θρησκευμάτων και Αθλητισμού, </w:t>
      </w:r>
      <w:r w:rsidRPr="00C35519">
        <w:rPr>
          <w:rFonts w:ascii="Calibri" w:hAnsi="Calibri"/>
          <w:sz w:val="22"/>
          <w:szCs w:val="22"/>
        </w:rPr>
        <w:t xml:space="preserve">που εκπροσωπείται από τον/την Διευθυντή/τρια της ως </w:t>
      </w:r>
      <w:r w:rsidRPr="00143C11">
        <w:rPr>
          <w:rFonts w:ascii="Calibri" w:hAnsi="Calibri"/>
          <w:sz w:val="22"/>
          <w:szCs w:val="22"/>
        </w:rPr>
        <w:t xml:space="preserve">άνω </w:t>
      </w:r>
      <w:r w:rsidR="00802A12" w:rsidRPr="00143C11">
        <w:rPr>
          <w:rFonts w:ascii="Calibri" w:hAnsi="Calibri"/>
          <w:sz w:val="22"/>
          <w:szCs w:val="22"/>
        </w:rPr>
        <w:t>ΔΠΕ/ΔΔΕ/ΠΔΕ</w:t>
      </w:r>
      <w:r w:rsidRPr="00143C11">
        <w:rPr>
          <w:rFonts w:ascii="Calibri" w:hAnsi="Calibri"/>
          <w:sz w:val="22"/>
          <w:szCs w:val="22"/>
        </w:rPr>
        <w:t xml:space="preserve">,  </w:t>
      </w:r>
      <w:r w:rsidRPr="00143C11">
        <w:rPr>
          <w:rFonts w:asciiTheme="minorHAnsi" w:hAnsiTheme="minorHAnsi" w:cs="Calibri"/>
          <w:sz w:val="22"/>
          <w:szCs w:val="22"/>
        </w:rPr>
        <w:t>καλούμενου</w:t>
      </w:r>
      <w:r w:rsidRPr="00C35519">
        <w:rPr>
          <w:rFonts w:asciiTheme="minorHAnsi" w:hAnsiTheme="minorHAnsi" w:cs="Calibri"/>
          <w:sz w:val="22"/>
          <w:szCs w:val="22"/>
        </w:rPr>
        <w:t xml:space="preserve"> εφεξής για συντομία «πρώτος συμβαλλόμενος» </w:t>
      </w:r>
      <w:r w:rsidRPr="00C35519">
        <w:rPr>
          <w:rFonts w:ascii="Calibri" w:hAnsi="Calibri"/>
          <w:sz w:val="22"/>
          <w:szCs w:val="22"/>
        </w:rPr>
        <w:t>και</w:t>
      </w:r>
    </w:p>
    <w:p w14:paraId="5928AECC" w14:textId="77777777" w:rsidR="00E95871" w:rsidRPr="00C35519" w:rsidRDefault="00E95871" w:rsidP="00E95871">
      <w:pPr>
        <w:spacing w:after="120" w:line="276" w:lineRule="auto"/>
        <w:ind w:left="288" w:hanging="360"/>
        <w:jc w:val="both"/>
        <w:rPr>
          <w:rFonts w:asciiTheme="minorHAnsi" w:hAnsiTheme="minorHAnsi" w:cs="Calibri"/>
          <w:sz w:val="22"/>
          <w:szCs w:val="22"/>
        </w:rPr>
      </w:pPr>
      <w:r w:rsidRPr="00C35519">
        <w:rPr>
          <w:rFonts w:asciiTheme="minorHAnsi" w:hAnsiTheme="minorHAnsi" w:cs="Calibri"/>
          <w:sz w:val="22"/>
          <w:szCs w:val="22"/>
        </w:rPr>
        <w:t>β)</w:t>
      </w:r>
      <w:r w:rsidRPr="00C35519">
        <w:rPr>
          <w:rFonts w:asciiTheme="minorHAnsi" w:hAnsiTheme="minorHAnsi" w:cs="Calibri"/>
          <w:sz w:val="22"/>
          <w:szCs w:val="22"/>
        </w:rPr>
        <w:tab/>
        <w:t>αφετέρου του/της …………………………………………………………</w:t>
      </w:r>
      <w:r w:rsidRPr="00C35519">
        <w:rPr>
          <w:rFonts w:asciiTheme="minorHAnsi" w:hAnsiTheme="minorHAnsi" w:cs="Calibri"/>
          <w:b/>
          <w:sz w:val="22"/>
          <w:szCs w:val="22"/>
          <w:vertAlign w:val="superscript"/>
        </w:rPr>
        <w:t>6</w:t>
      </w:r>
      <w:r w:rsidRPr="00C35519">
        <w:rPr>
          <w:rFonts w:asciiTheme="minorHAnsi" w:hAnsiTheme="minorHAnsi" w:cs="Calibri"/>
          <w:sz w:val="22"/>
          <w:szCs w:val="22"/>
        </w:rPr>
        <w:t xml:space="preserve"> του ……………………………</w:t>
      </w:r>
      <w:r w:rsidRPr="00C35519">
        <w:rPr>
          <w:rFonts w:asciiTheme="minorHAnsi" w:hAnsiTheme="minorHAnsi" w:cs="Calibri"/>
          <w:b/>
          <w:sz w:val="22"/>
          <w:szCs w:val="22"/>
          <w:vertAlign w:val="superscript"/>
        </w:rPr>
        <w:t>7</w:t>
      </w:r>
      <w:r w:rsidRPr="00C35519">
        <w:rPr>
          <w:rFonts w:asciiTheme="minorHAnsi" w:hAnsiTheme="minorHAnsi" w:cs="Calibri"/>
          <w:sz w:val="22"/>
          <w:szCs w:val="22"/>
        </w:rPr>
        <w:t>, Α.Δ.Τ. …………………….………, Α.Φ.Μ. ……………..………………, Δ.Ο.Υ. ………………………………,</w:t>
      </w:r>
      <w:r w:rsidRPr="00C35519">
        <w:rPr>
          <w:rFonts w:asciiTheme="minorHAnsi" w:hAnsiTheme="minorHAnsi" w:cs="Calibri"/>
          <w:b/>
          <w:sz w:val="22"/>
          <w:szCs w:val="22"/>
          <w:vertAlign w:val="superscript"/>
        </w:rPr>
        <w:t>8</w:t>
      </w:r>
      <w:r w:rsidRPr="00C35519">
        <w:rPr>
          <w:rFonts w:asciiTheme="minorHAnsi" w:hAnsiTheme="minorHAnsi" w:cs="Calibri"/>
          <w:sz w:val="22"/>
          <w:szCs w:val="22"/>
        </w:rPr>
        <w:t xml:space="preserve"> κατοίκου ………………………………………………………………………</w:t>
      </w:r>
      <w:r w:rsidRPr="00C35519">
        <w:rPr>
          <w:rFonts w:asciiTheme="minorHAnsi" w:hAnsiTheme="minorHAnsi" w:cs="Calibri"/>
          <w:b/>
          <w:sz w:val="22"/>
          <w:szCs w:val="22"/>
          <w:vertAlign w:val="superscript"/>
        </w:rPr>
        <w:t>9</w:t>
      </w:r>
      <w:r w:rsidRPr="00C35519">
        <w:rPr>
          <w:rFonts w:asciiTheme="minorHAnsi" w:hAnsiTheme="minorHAnsi" w:cs="Calibri"/>
          <w:sz w:val="22"/>
          <w:szCs w:val="22"/>
        </w:rPr>
        <w:t xml:space="preserve">, </w:t>
      </w:r>
      <w:r w:rsidRPr="00FC6A6B">
        <w:rPr>
          <w:rFonts w:asciiTheme="minorHAnsi" w:hAnsiTheme="minorHAnsi" w:cs="Calibri"/>
          <w:sz w:val="22"/>
          <w:szCs w:val="22"/>
        </w:rPr>
        <w:t>αναπληρωτή ειδικότητας</w:t>
      </w:r>
      <w:r w:rsidRPr="00C35519">
        <w:rPr>
          <w:rFonts w:asciiTheme="minorHAnsi" w:hAnsiTheme="minorHAnsi" w:cs="Calibri"/>
          <w:sz w:val="22"/>
          <w:szCs w:val="22"/>
        </w:rPr>
        <w:t>………</w:t>
      </w:r>
      <w:r w:rsidRPr="00C35519">
        <w:rPr>
          <w:rFonts w:asciiTheme="minorHAnsi" w:hAnsiTheme="minorHAnsi" w:cs="Calibri"/>
          <w:b/>
          <w:sz w:val="22"/>
          <w:szCs w:val="22"/>
          <w:vertAlign w:val="superscript"/>
        </w:rPr>
        <w:t>10</w:t>
      </w:r>
      <w:r w:rsidRPr="00C35519">
        <w:rPr>
          <w:rFonts w:asciiTheme="minorHAnsi" w:hAnsiTheme="minorHAnsi" w:cs="Calibri"/>
          <w:sz w:val="22"/>
          <w:szCs w:val="22"/>
        </w:rPr>
        <w:t>, καλούμενου εφεξής για συντομία «δεύτερος συμβαλλόμενος»</w:t>
      </w:r>
    </w:p>
    <w:p w14:paraId="08C6B79B" w14:textId="77777777" w:rsidR="00E95871" w:rsidRPr="00C35519" w:rsidRDefault="00E95871" w:rsidP="00E95871">
      <w:pPr>
        <w:spacing w:before="100" w:beforeAutospacing="1" w:after="120" w:line="276" w:lineRule="auto"/>
        <w:ind w:left="288" w:hanging="360"/>
        <w:jc w:val="center"/>
        <w:rPr>
          <w:rFonts w:ascii="Calibri" w:hAnsi="Calibri" w:cs="Calibri"/>
          <w:b/>
          <w:sz w:val="22"/>
          <w:szCs w:val="22"/>
        </w:rPr>
      </w:pPr>
      <w:r w:rsidRPr="00C35519">
        <w:rPr>
          <w:rFonts w:ascii="Calibri" w:hAnsi="Calibri" w:cs="Calibri"/>
          <w:b/>
          <w:sz w:val="22"/>
          <w:szCs w:val="22"/>
        </w:rPr>
        <w:t xml:space="preserve">συμφωνήθηκαν και </w:t>
      </w:r>
      <w:proofErr w:type="spellStart"/>
      <w:r w:rsidRPr="00C35519">
        <w:rPr>
          <w:rFonts w:ascii="Calibri" w:hAnsi="Calibri" w:cs="Calibri"/>
          <w:b/>
          <w:sz w:val="22"/>
          <w:szCs w:val="22"/>
        </w:rPr>
        <w:t>συνομολογήθηκαν</w:t>
      </w:r>
      <w:proofErr w:type="spellEnd"/>
      <w:r w:rsidRPr="00C35519">
        <w:rPr>
          <w:rFonts w:ascii="Calibri" w:hAnsi="Calibri" w:cs="Calibri"/>
          <w:b/>
          <w:sz w:val="22"/>
          <w:szCs w:val="22"/>
        </w:rPr>
        <w:t xml:space="preserve"> τα ακόλουθα:</w:t>
      </w:r>
    </w:p>
    <w:p w14:paraId="4A7E7393" w14:textId="77777777" w:rsidR="00E95871" w:rsidRPr="00F67817" w:rsidRDefault="00E95871" w:rsidP="006E31FF">
      <w:pPr>
        <w:numPr>
          <w:ilvl w:val="0"/>
          <w:numId w:val="11"/>
        </w:numPr>
        <w:spacing w:before="100" w:beforeAutospacing="1" w:after="120" w:line="276" w:lineRule="auto"/>
        <w:jc w:val="both"/>
        <w:rPr>
          <w:rFonts w:ascii="Calibri" w:hAnsi="Calibri" w:cs="Calibri"/>
          <w:sz w:val="22"/>
          <w:szCs w:val="22"/>
        </w:rPr>
      </w:pPr>
      <w:r w:rsidRPr="00F67817">
        <w:rPr>
          <w:rFonts w:ascii="Calibri" w:hAnsi="Calibri" w:cs="Calibri"/>
          <w:sz w:val="22"/>
          <w:szCs w:val="22"/>
        </w:rPr>
        <w:t>Ο πρώτος συμβαλλόμενος προσλαμβάνει το δεύτερο συμβαλλόμενο για την παροχή υπηρεσιών ειδικότητας  ………………………………………………</w:t>
      </w:r>
      <w:r w:rsidRPr="00F67817">
        <w:rPr>
          <w:rFonts w:ascii="Calibri" w:hAnsi="Calibri" w:cs="Calibri"/>
          <w:sz w:val="22"/>
          <w:szCs w:val="22"/>
          <w:vertAlign w:val="superscript"/>
        </w:rPr>
        <w:t>10</w:t>
      </w:r>
      <w:r w:rsidRPr="00F67817">
        <w:rPr>
          <w:rFonts w:ascii="Calibri" w:hAnsi="Calibri" w:cs="Calibri"/>
          <w:sz w:val="22"/>
          <w:szCs w:val="22"/>
        </w:rPr>
        <w:t xml:space="preserve"> με πλήρες ωράριο, </w:t>
      </w:r>
      <w:r w:rsidRPr="00F67817">
        <w:rPr>
          <w:rFonts w:asciiTheme="minorHAnsi" w:eastAsia="Calibri" w:hAnsiTheme="minorHAnsi" w:cs="Calibri"/>
          <w:sz w:val="22"/>
          <w:szCs w:val="22"/>
          <w:lang w:eastAsia="en-US"/>
        </w:rPr>
        <w:t>α) σε σχολεία αρμοδιότητας της Διεύθυνσης Εκπαίδευσης που τοποθετείται ή διατίθεται, κατ’ εφαρμογή των κείμενων διατάξεων, με απόφαση ή αποφάσεις του/της Διευθυντή/</w:t>
      </w:r>
      <w:proofErr w:type="spellStart"/>
      <w:r w:rsidRPr="00F67817">
        <w:rPr>
          <w:rFonts w:asciiTheme="minorHAnsi" w:eastAsia="Calibri" w:hAnsiTheme="minorHAnsi" w:cs="Calibri"/>
          <w:sz w:val="22"/>
          <w:szCs w:val="22"/>
          <w:lang w:eastAsia="en-US"/>
        </w:rPr>
        <w:t>ντριας</w:t>
      </w:r>
      <w:proofErr w:type="spellEnd"/>
      <w:r w:rsidRPr="00F67817">
        <w:rPr>
          <w:rFonts w:asciiTheme="minorHAnsi" w:eastAsia="Calibri" w:hAnsiTheme="minorHAnsi" w:cs="Calibri"/>
          <w:sz w:val="22"/>
          <w:szCs w:val="22"/>
          <w:lang w:eastAsia="en-US"/>
        </w:rPr>
        <w:t xml:space="preserve"> Εκπαίδευσης, </w:t>
      </w:r>
      <w:r w:rsidRPr="00F67817">
        <w:rPr>
          <w:rFonts w:asciiTheme="minorHAnsi" w:eastAsia="Calibri" w:hAnsiTheme="minorHAnsi" w:cs="Calibri"/>
          <w:b/>
          <w:sz w:val="22"/>
          <w:szCs w:val="22"/>
          <w:lang w:eastAsia="en-US"/>
        </w:rPr>
        <w:t>ή</w:t>
      </w:r>
      <w:r w:rsidRPr="00F67817">
        <w:rPr>
          <w:rFonts w:asciiTheme="minorHAnsi" w:eastAsia="Calibri" w:hAnsiTheme="minorHAnsi" w:cs="Calibri"/>
          <w:sz w:val="22"/>
          <w:szCs w:val="22"/>
          <w:lang w:eastAsia="en-US"/>
        </w:rPr>
        <w:t xml:space="preserve"> β) στο ΚΕΔΑΣΥ πρόσληψης ή στις σχολικές μονάδες της γενικής και επαγγελματικής εκπαίδευσης, του/των Σχολικού/ων Δικτύου/ων Εκπαιδευτικής Υποστήριξης (ΣΔΕΥ), στο πλαίσιο λειτουργίας Επιτροπών Διεπιστημονικής Υποστήριξης (ΕΔΥ) του ΚΕΔΑΣΥ πρόσληψης, </w:t>
      </w:r>
      <w:r w:rsidRPr="00F67817">
        <w:rPr>
          <w:rFonts w:asciiTheme="minorHAnsi" w:eastAsia="Calibri" w:hAnsiTheme="minorHAnsi" w:cs="Calibri"/>
          <w:b/>
          <w:sz w:val="22"/>
          <w:szCs w:val="22"/>
          <w:lang w:eastAsia="en-US"/>
        </w:rPr>
        <w:t>βάσει της απόφασης πρόσληψης</w:t>
      </w:r>
      <w:r w:rsidRPr="00F67817">
        <w:rPr>
          <w:rFonts w:asciiTheme="minorHAnsi" w:eastAsia="Calibri" w:hAnsiTheme="minorHAnsi" w:cs="Calibri"/>
          <w:sz w:val="22"/>
          <w:szCs w:val="22"/>
          <w:lang w:eastAsia="en-US"/>
        </w:rPr>
        <w:t>, που αποτελεί αναπόσπαστο στοιχείο της παρούσας σύμβασης και κατ’ εφαρμογή των κείμενων διατάξεων. Στις σχολικές μονάδες / ΚΕΔΑΣΥ τηρείται Απουσιολόγιο, σύμφωνα με τον Οδηγό Υλοποίησης των Πράξεων, το οποίο ενημερώνεται σε ημερήσια βάση και το οποίο συνυπογράφεται / υπογράφεται κατά περίπτωση από τον δεύτερο συμβαλλόμενο υποχρεωτικά.</w:t>
      </w:r>
    </w:p>
    <w:p w14:paraId="7024A611" w14:textId="77777777" w:rsidR="00E95871" w:rsidRPr="00C35519" w:rsidRDefault="00E95871" w:rsidP="006E31FF">
      <w:pPr>
        <w:numPr>
          <w:ilvl w:val="0"/>
          <w:numId w:val="11"/>
        </w:numPr>
        <w:spacing w:before="100" w:beforeAutospacing="1" w:after="120" w:line="276" w:lineRule="auto"/>
        <w:ind w:left="357" w:hanging="357"/>
        <w:jc w:val="both"/>
        <w:rPr>
          <w:rFonts w:ascii="Calibri" w:hAnsi="Calibri" w:cs="Calibri"/>
          <w:sz w:val="22"/>
          <w:szCs w:val="22"/>
        </w:rPr>
      </w:pPr>
      <w:r w:rsidRPr="00C35519">
        <w:rPr>
          <w:rFonts w:ascii="Calibri" w:hAnsi="Calibri" w:cs="Calibri"/>
          <w:sz w:val="22"/>
          <w:szCs w:val="22"/>
        </w:rPr>
        <w:lastRenderedPageBreak/>
        <w:t xml:space="preserve">Η </w:t>
      </w:r>
      <w:r w:rsidRPr="00860E38">
        <w:rPr>
          <w:rFonts w:ascii="Calibri" w:hAnsi="Calibri" w:cs="Calibri"/>
          <w:sz w:val="22"/>
          <w:szCs w:val="22"/>
        </w:rPr>
        <w:t>διάρκεια της παρούσας Σύμβασης ορίζεται από ……………</w:t>
      </w:r>
      <w:r w:rsidRPr="00860E38">
        <w:rPr>
          <w:rFonts w:ascii="Calibri" w:hAnsi="Calibri" w:cs="Calibri"/>
          <w:b/>
          <w:sz w:val="22"/>
          <w:szCs w:val="22"/>
          <w:vertAlign w:val="superscript"/>
        </w:rPr>
        <w:t>11</w:t>
      </w:r>
      <w:r w:rsidRPr="00860E38">
        <w:rPr>
          <w:rFonts w:ascii="Calibri" w:hAnsi="Calibri" w:cs="Calibri"/>
          <w:sz w:val="22"/>
          <w:szCs w:val="22"/>
        </w:rPr>
        <w:t xml:space="preserve"> έως την λήξη του διδακτικού έτους</w:t>
      </w:r>
      <w:r w:rsidRPr="00860E38">
        <w:rPr>
          <w:rFonts w:cs="Calibri"/>
        </w:rPr>
        <w:t xml:space="preserve"> </w:t>
      </w:r>
      <w:r w:rsidRPr="00860E38">
        <w:rPr>
          <w:rFonts w:ascii="Calibri" w:hAnsi="Calibri" w:cs="Calibri"/>
          <w:sz w:val="22"/>
          <w:szCs w:val="22"/>
        </w:rPr>
        <w:t>………</w:t>
      </w:r>
      <w:r w:rsidRPr="00860E38">
        <w:rPr>
          <w:rFonts w:ascii="Calibri" w:hAnsi="Calibri" w:cs="Calibri"/>
          <w:b/>
          <w:sz w:val="22"/>
          <w:szCs w:val="22"/>
          <w:vertAlign w:val="superscript"/>
        </w:rPr>
        <w:t>12</w:t>
      </w:r>
      <w:r w:rsidRPr="00860E38">
        <w:rPr>
          <w:rFonts w:ascii="Calibri" w:hAnsi="Calibri" w:cs="Calibri"/>
          <w:sz w:val="22"/>
          <w:szCs w:val="22"/>
        </w:rPr>
        <w:t xml:space="preserve"> </w:t>
      </w:r>
      <w:r w:rsidRPr="00F67817">
        <w:rPr>
          <w:rFonts w:ascii="Calibri" w:hAnsi="Calibri" w:cs="Calibri"/>
          <w:sz w:val="22"/>
          <w:szCs w:val="22"/>
        </w:rPr>
        <w:t>Ιουνίου 2027</w:t>
      </w:r>
      <w:r w:rsidRPr="00F67817">
        <w:rPr>
          <w:rFonts w:asciiTheme="minorHAnsi" w:hAnsiTheme="minorHAnsi"/>
          <w:sz w:val="18"/>
          <w:szCs w:val="18"/>
        </w:rPr>
        <w:t xml:space="preserve"> </w:t>
      </w:r>
      <w:r w:rsidRPr="00F67817">
        <w:rPr>
          <w:rFonts w:ascii="Calibri" w:hAnsi="Calibri" w:cs="Calibri"/>
          <w:sz w:val="22"/>
          <w:szCs w:val="22"/>
        </w:rPr>
        <w:t xml:space="preserve">ή όπως ισχύει κάθε φορά, οπότε και </w:t>
      </w:r>
      <w:proofErr w:type="spellStart"/>
      <w:r w:rsidRPr="00F67817">
        <w:rPr>
          <w:rFonts w:ascii="Calibri" w:hAnsi="Calibri" w:cs="Calibri"/>
          <w:sz w:val="22"/>
          <w:szCs w:val="22"/>
        </w:rPr>
        <w:t>λύεται</w:t>
      </w:r>
      <w:proofErr w:type="spellEnd"/>
      <w:r w:rsidRPr="00F67817">
        <w:rPr>
          <w:rFonts w:ascii="Calibri" w:hAnsi="Calibri" w:cs="Calibri"/>
          <w:sz w:val="22"/>
          <w:szCs w:val="22"/>
        </w:rPr>
        <w:t xml:space="preserve"> αυτοδίκαια</w:t>
      </w:r>
      <w:r w:rsidRPr="00F67817">
        <w:rPr>
          <w:rFonts w:ascii="Calibri" w:hAnsi="Calibri" w:cs="Calibri"/>
          <w:b/>
          <w:sz w:val="22"/>
          <w:szCs w:val="22"/>
        </w:rPr>
        <w:t>.</w:t>
      </w:r>
      <w:r w:rsidRPr="00F67817">
        <w:rPr>
          <w:rFonts w:ascii="Calibri" w:hAnsi="Calibri" w:cs="Calibri"/>
          <w:sz w:val="22"/>
          <w:szCs w:val="22"/>
        </w:rPr>
        <w:t xml:space="preserve"> Επίσης, η παρούσα σύμβαση </w:t>
      </w:r>
      <w:proofErr w:type="spellStart"/>
      <w:r w:rsidRPr="00F67817">
        <w:rPr>
          <w:rFonts w:ascii="Calibri" w:hAnsi="Calibri" w:cs="Calibri"/>
          <w:sz w:val="22"/>
          <w:szCs w:val="22"/>
        </w:rPr>
        <w:t>λύεται</w:t>
      </w:r>
      <w:proofErr w:type="spellEnd"/>
      <w:r w:rsidRPr="00F67817">
        <w:rPr>
          <w:rFonts w:ascii="Calibri" w:hAnsi="Calibri" w:cs="Calibri"/>
          <w:sz w:val="22"/>
          <w:szCs w:val="22"/>
        </w:rPr>
        <w:t xml:space="preserve"> </w:t>
      </w:r>
      <w:r w:rsidRPr="00F67817">
        <w:rPr>
          <w:rFonts w:asciiTheme="minorHAnsi" w:hAnsiTheme="minorHAnsi" w:cs="Calibri"/>
          <w:sz w:val="22"/>
          <w:szCs w:val="22"/>
        </w:rPr>
        <w:t xml:space="preserve">με καταγγελία για σπουδαίο λόγο σύμφωνα με το άρθρο 53 του </w:t>
      </w:r>
      <w:proofErr w:type="spellStart"/>
      <w:r w:rsidRPr="00F67817">
        <w:rPr>
          <w:rFonts w:asciiTheme="minorHAnsi" w:hAnsiTheme="minorHAnsi" w:cs="Calibri"/>
          <w:sz w:val="22"/>
          <w:szCs w:val="22"/>
        </w:rPr>
        <w:t>π.δ.</w:t>
      </w:r>
      <w:proofErr w:type="spellEnd"/>
      <w:r w:rsidRPr="00F67817">
        <w:rPr>
          <w:rFonts w:asciiTheme="minorHAnsi" w:hAnsiTheme="minorHAnsi" w:cs="Calibri"/>
          <w:sz w:val="22"/>
          <w:szCs w:val="22"/>
        </w:rPr>
        <w:t xml:space="preserve"> 410/1988 (Α’ 191) σε συνδυασμό με την παρ. 3 του άρθρου 4 του ν. 4057</w:t>
      </w:r>
      <w:r w:rsidRPr="00FC6A6B">
        <w:rPr>
          <w:rFonts w:asciiTheme="minorHAnsi" w:hAnsiTheme="minorHAnsi" w:cs="Calibri"/>
          <w:sz w:val="22"/>
          <w:szCs w:val="22"/>
        </w:rPr>
        <w:t>/2012 (Α’ 54).</w:t>
      </w:r>
    </w:p>
    <w:p w14:paraId="4903C7F2" w14:textId="77777777" w:rsidR="00E95871" w:rsidRPr="001551A8" w:rsidRDefault="00E95871" w:rsidP="006E31FF">
      <w:pPr>
        <w:pStyle w:val="af4"/>
        <w:numPr>
          <w:ilvl w:val="0"/>
          <w:numId w:val="11"/>
        </w:numPr>
        <w:jc w:val="both"/>
        <w:rPr>
          <w:rFonts w:eastAsia="Times New Roman" w:cs="Calibri"/>
          <w:lang w:eastAsia="el-GR"/>
        </w:rPr>
      </w:pPr>
      <w:r w:rsidRPr="001551A8">
        <w:rPr>
          <w:rFonts w:eastAsia="Times New Roman" w:cs="Calibri"/>
          <w:lang w:eastAsia="el-GR"/>
        </w:rPr>
        <w:t xml:space="preserve">Οι αποδοχές του δεύτερου συμβαλλόμενου θα είναι αυτές που καθορίζονται από τις σχετικές διατάξεις του κεφαλαίου Β΄ του N.4354/2015 (176/Α΄), όπως ισχύει, για το εισαγωγικό μισθολογικό κλιμάκιο της κατηγορίας του, οι οποίες αναπροσαρμόζονται εφόσον υπάρξουν μεταβολές στα στοιχεία που προσδιορίζουν τις μηνιαίες αποδοχές (πχ. αναγνώριση προϋπηρεσίας, </w:t>
      </w:r>
      <w:proofErr w:type="spellStart"/>
      <w:r w:rsidRPr="001551A8">
        <w:rPr>
          <w:rFonts w:eastAsia="Times New Roman" w:cs="Calibri"/>
          <w:lang w:eastAsia="el-GR"/>
        </w:rPr>
        <w:t>κλπ</w:t>
      </w:r>
      <w:proofErr w:type="spellEnd"/>
      <w:r w:rsidRPr="001551A8">
        <w:rPr>
          <w:rFonts w:eastAsia="Times New Roman" w:cs="Calibri"/>
          <w:lang w:eastAsia="el-GR"/>
        </w:rPr>
        <w:t>), των οποίων οι διοικητικές πράξεις αποτελούν αναπόσπαστο μέρος της παρούσας.</w:t>
      </w:r>
    </w:p>
    <w:p w14:paraId="311A6CCD" w14:textId="3F49D517" w:rsidR="00E95871" w:rsidRPr="00C35519" w:rsidRDefault="00E95871" w:rsidP="006E31FF">
      <w:pPr>
        <w:numPr>
          <w:ilvl w:val="0"/>
          <w:numId w:val="11"/>
        </w:numPr>
        <w:spacing w:before="100" w:beforeAutospacing="1" w:after="120" w:line="276" w:lineRule="auto"/>
        <w:jc w:val="both"/>
        <w:rPr>
          <w:rFonts w:ascii="Calibri" w:hAnsi="Calibri" w:cs="Calibri"/>
          <w:sz w:val="22"/>
          <w:szCs w:val="22"/>
        </w:rPr>
      </w:pPr>
      <w:r w:rsidRPr="00C35519">
        <w:rPr>
          <w:rFonts w:ascii="Calibri" w:hAnsi="Calibri" w:cs="Calibri"/>
          <w:sz w:val="22"/>
          <w:szCs w:val="22"/>
        </w:rPr>
        <w:t xml:space="preserve">Η παρούσα σύμβαση συνάπτεται στο πλαίσιο της Πράξης: </w:t>
      </w:r>
      <w:r>
        <w:rPr>
          <w:rFonts w:ascii="Calibri" w:hAnsi="Calibri" w:cs="Calibri"/>
          <w:sz w:val="22"/>
          <w:szCs w:val="22"/>
        </w:rPr>
        <w:t>«</w:t>
      </w:r>
      <w:r w:rsidR="004E2F93">
        <w:rPr>
          <w:rFonts w:ascii="Calibri" w:hAnsi="Calibri" w:cs="Calibri"/>
          <w:b/>
          <w:sz w:val="22"/>
          <w:szCs w:val="22"/>
        </w:rPr>
        <w:t>Υποστήριξη φοίτησης μαθητών/τριών με αναπηρία ή ειδικές εκπαιδευτικές ανάγκες, σχολικό έτος 2026-2027</w:t>
      </w:r>
      <w:r>
        <w:rPr>
          <w:rFonts w:ascii="Calibri" w:hAnsi="Calibri" w:cs="Calibri"/>
          <w:b/>
          <w:sz w:val="22"/>
          <w:szCs w:val="22"/>
        </w:rPr>
        <w:t xml:space="preserve">», </w:t>
      </w:r>
      <w:r w:rsidR="00756CBE" w:rsidRPr="00756CBE">
        <w:rPr>
          <w:rFonts w:ascii="Calibri" w:hAnsi="Calibri" w:cs="Calibri"/>
          <w:b/>
          <w:sz w:val="22"/>
          <w:szCs w:val="22"/>
        </w:rPr>
        <w:t xml:space="preserve">με κωδικό ΟΠΣ: 6063312, </w:t>
      </w:r>
      <w:r w:rsidRPr="00C35519">
        <w:rPr>
          <w:rFonts w:ascii="Calibri" w:hAnsi="Calibri" w:cs="Calibri"/>
          <w:b/>
          <w:sz w:val="22"/>
          <w:szCs w:val="22"/>
        </w:rPr>
        <w:t>του Τομεακού Προγράμματος «Ανθρώπινο Δυναμικό και Κοινωνική Συνοχή», ΕΣΠΑ 2021-2027,</w:t>
      </w:r>
      <w:r w:rsidRPr="00C35519">
        <w:rPr>
          <w:rFonts w:ascii="Calibri" w:hAnsi="Calibri" w:cs="Calibri"/>
          <w:sz w:val="22"/>
          <w:szCs w:val="22"/>
        </w:rPr>
        <w:t xml:space="preserve"> με Δικαιούχο την Επιτελική Δομή ΕΣΠΑ του Υπουργείου Παιδείας , Θρησκευμάτων και Αθλητισμού.</w:t>
      </w:r>
    </w:p>
    <w:p w14:paraId="5DCCBECD" w14:textId="77777777" w:rsidR="00E95871" w:rsidRPr="00C35519" w:rsidRDefault="00E95871" w:rsidP="006E31FF">
      <w:pPr>
        <w:numPr>
          <w:ilvl w:val="0"/>
          <w:numId w:val="11"/>
        </w:numPr>
        <w:spacing w:before="100" w:beforeAutospacing="1" w:after="120" w:line="276" w:lineRule="auto"/>
        <w:ind w:left="357" w:hanging="357"/>
        <w:jc w:val="both"/>
        <w:rPr>
          <w:rFonts w:ascii="Calibri" w:hAnsi="Calibri" w:cs="Calibri"/>
          <w:sz w:val="22"/>
          <w:szCs w:val="22"/>
        </w:rPr>
      </w:pPr>
      <w:r w:rsidRPr="00C35519">
        <w:rPr>
          <w:rFonts w:ascii="Calibri" w:hAnsi="Calibri" w:cs="Calibri"/>
          <w:sz w:val="22"/>
          <w:szCs w:val="22"/>
        </w:rPr>
        <w:t>Η παρούσα αναγνώστηκε, βεβαιώθηκε και υπογράφηκε από τους δύο συμβαλλόμενους σε δύο (2) πρωτότυπα, από τα οποία ο πρώτος συμβαλλόμενος έλαβε ένα (1) και ο δεύτερος συμβαλλόμενος ένα (1).</w:t>
      </w:r>
    </w:p>
    <w:p w14:paraId="12C09F82" w14:textId="77777777" w:rsidR="00E95871" w:rsidRPr="00C35519" w:rsidRDefault="00E95871" w:rsidP="00E95871">
      <w:pPr>
        <w:jc w:val="both"/>
        <w:rPr>
          <w:rFonts w:ascii="Calibri" w:hAnsi="Calibri" w:cs="Calibri"/>
          <w:sz w:val="22"/>
          <w:szCs w:val="22"/>
        </w:rPr>
      </w:pPr>
    </w:p>
    <w:p w14:paraId="02B3FA53" w14:textId="77777777" w:rsidR="00E95871" w:rsidRPr="00C35519" w:rsidRDefault="00E95871" w:rsidP="00E95871">
      <w:pPr>
        <w:jc w:val="both"/>
        <w:rPr>
          <w:rFonts w:ascii="Calibri" w:hAnsi="Calibri" w:cs="Calibri"/>
          <w:sz w:val="22"/>
          <w:szCs w:val="22"/>
        </w:rPr>
      </w:pPr>
    </w:p>
    <w:tbl>
      <w:tblPr>
        <w:tblW w:w="0" w:type="auto"/>
        <w:tblInd w:w="529" w:type="dxa"/>
        <w:tblLook w:val="01E0" w:firstRow="1" w:lastRow="1" w:firstColumn="1" w:lastColumn="1" w:noHBand="0" w:noVBand="0"/>
      </w:tblPr>
      <w:tblGrid>
        <w:gridCol w:w="4626"/>
        <w:gridCol w:w="4626"/>
      </w:tblGrid>
      <w:tr w:rsidR="00E95871" w:rsidRPr="00C35519" w14:paraId="29AF4662" w14:textId="77777777" w:rsidTr="009E2AA1">
        <w:tc>
          <w:tcPr>
            <w:tcW w:w="4643" w:type="dxa"/>
            <w:hideMark/>
          </w:tcPr>
          <w:p w14:paraId="4D96E931" w14:textId="77777777" w:rsidR="00E95871" w:rsidRPr="00C35519" w:rsidRDefault="00E95871" w:rsidP="009E2AA1">
            <w:pPr>
              <w:jc w:val="center"/>
              <w:rPr>
                <w:rFonts w:ascii="Calibri" w:hAnsi="Calibri" w:cs="Calibri"/>
                <w:b/>
                <w:sz w:val="22"/>
                <w:szCs w:val="22"/>
              </w:rPr>
            </w:pPr>
            <w:r w:rsidRPr="00C35519">
              <w:rPr>
                <w:rFonts w:ascii="Calibri" w:hAnsi="Calibri" w:cs="Calibri"/>
                <w:b/>
                <w:sz w:val="22"/>
                <w:szCs w:val="22"/>
              </w:rPr>
              <w:t>(Ονοματεπώνυμο, υπογραφή και σφραγίδα</w:t>
            </w:r>
          </w:p>
          <w:p w14:paraId="317CC8A2" w14:textId="77777777" w:rsidR="00E95871" w:rsidRPr="00C35519" w:rsidRDefault="00E95871" w:rsidP="009E2AA1">
            <w:pPr>
              <w:jc w:val="center"/>
              <w:rPr>
                <w:rFonts w:ascii="Calibri" w:hAnsi="Calibri" w:cs="Calibri"/>
                <w:b/>
                <w:sz w:val="22"/>
                <w:szCs w:val="22"/>
              </w:rPr>
            </w:pPr>
            <w:r w:rsidRPr="00C35519">
              <w:rPr>
                <w:rFonts w:ascii="Calibri" w:hAnsi="Calibri" w:cs="Calibri"/>
                <w:b/>
                <w:sz w:val="22"/>
                <w:szCs w:val="22"/>
              </w:rPr>
              <w:t>του Διευθυντή Εκπαίδευσης)</w:t>
            </w:r>
          </w:p>
        </w:tc>
        <w:tc>
          <w:tcPr>
            <w:tcW w:w="4643" w:type="dxa"/>
            <w:hideMark/>
          </w:tcPr>
          <w:p w14:paraId="1B29B271" w14:textId="77777777" w:rsidR="00E95871" w:rsidRPr="00C35519" w:rsidRDefault="00E95871" w:rsidP="009E2AA1">
            <w:pPr>
              <w:jc w:val="center"/>
              <w:rPr>
                <w:rFonts w:ascii="Calibri" w:hAnsi="Calibri" w:cs="Calibri"/>
                <w:b/>
                <w:sz w:val="22"/>
                <w:szCs w:val="22"/>
              </w:rPr>
            </w:pPr>
            <w:r w:rsidRPr="00C35519">
              <w:rPr>
                <w:rFonts w:ascii="Calibri" w:hAnsi="Calibri" w:cs="Calibri"/>
                <w:b/>
                <w:sz w:val="22"/>
                <w:szCs w:val="22"/>
              </w:rPr>
              <w:t>(Ονοματεπώνυμο και υπογραφή του Αναπληρωτή)</w:t>
            </w:r>
          </w:p>
        </w:tc>
      </w:tr>
    </w:tbl>
    <w:p w14:paraId="442BF352" w14:textId="77777777" w:rsidR="00E95871" w:rsidRPr="00C35519" w:rsidRDefault="00E95871" w:rsidP="00E95871">
      <w:pPr>
        <w:jc w:val="center"/>
        <w:rPr>
          <w:rFonts w:ascii="Calibri" w:hAnsi="Calibri" w:cs="Calibri"/>
          <w:sz w:val="22"/>
          <w:szCs w:val="22"/>
        </w:rPr>
      </w:pPr>
    </w:p>
    <w:p w14:paraId="652262D5" w14:textId="77777777" w:rsidR="00E95871" w:rsidRPr="00C35519" w:rsidRDefault="00E95871" w:rsidP="00E95871">
      <w:pPr>
        <w:rPr>
          <w:rFonts w:ascii="Calibri" w:hAnsi="Calibri" w:cs="Calibri"/>
          <w:sz w:val="22"/>
          <w:szCs w:val="22"/>
        </w:rPr>
      </w:pPr>
      <w:r w:rsidRPr="00C35519">
        <w:rPr>
          <w:rFonts w:ascii="Calibri" w:hAnsi="Calibri" w:cs="Calibri"/>
          <w:sz w:val="22"/>
          <w:szCs w:val="22"/>
        </w:rPr>
        <w:br w:type="page"/>
      </w:r>
    </w:p>
    <w:p w14:paraId="7336819B" w14:textId="77777777" w:rsidR="00E95871" w:rsidRPr="00C35519" w:rsidRDefault="00E95871" w:rsidP="00E95871">
      <w:pPr>
        <w:pBdr>
          <w:top w:val="single" w:sz="4" w:space="1" w:color="auto"/>
        </w:pBdr>
        <w:rPr>
          <w:rFonts w:ascii="Calibri" w:hAnsi="Calibri" w:cs="Calibri"/>
          <w:b/>
          <w:i/>
        </w:rPr>
      </w:pPr>
      <w:r w:rsidRPr="00C35519">
        <w:rPr>
          <w:rFonts w:ascii="Calibri" w:hAnsi="Calibri" w:cs="Calibri"/>
          <w:b/>
          <w:i/>
        </w:rPr>
        <w:t>Οδηγίες</w:t>
      </w:r>
    </w:p>
    <w:p w14:paraId="0D171DA9" w14:textId="77777777" w:rsidR="00E95871" w:rsidRPr="00C35519" w:rsidRDefault="00E95871" w:rsidP="00E95871">
      <w:pPr>
        <w:pBdr>
          <w:top w:val="single" w:sz="4" w:space="1" w:color="auto"/>
        </w:pBdr>
        <w:rPr>
          <w:rFonts w:ascii="Calibri" w:hAnsi="Calibri" w:cs="Calibri"/>
          <w:b/>
          <w:i/>
        </w:rPr>
      </w:pPr>
    </w:p>
    <w:tbl>
      <w:tblP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1E0" w:firstRow="1" w:lastRow="1" w:firstColumn="1" w:lastColumn="1" w:noHBand="0" w:noVBand="0"/>
      </w:tblPr>
      <w:tblGrid>
        <w:gridCol w:w="308"/>
        <w:gridCol w:w="3594"/>
        <w:gridCol w:w="399"/>
        <w:gridCol w:w="5470"/>
      </w:tblGrid>
      <w:tr w:rsidR="00E95871" w:rsidRPr="00C35519" w14:paraId="666D32FA" w14:textId="77777777" w:rsidTr="009E2AA1">
        <w:tc>
          <w:tcPr>
            <w:tcW w:w="0" w:type="auto"/>
            <w:vAlign w:val="center"/>
            <w:hideMark/>
          </w:tcPr>
          <w:p w14:paraId="4AD983BB" w14:textId="77777777" w:rsidR="00E95871" w:rsidRPr="00C35519" w:rsidRDefault="00E95871" w:rsidP="009E2AA1">
            <w:pPr>
              <w:rPr>
                <w:rFonts w:asciiTheme="minorHAnsi" w:hAnsiTheme="minorHAnsi" w:cs="Calibri"/>
                <w:b/>
                <w:sz w:val="18"/>
                <w:szCs w:val="18"/>
              </w:rPr>
            </w:pPr>
            <w:r w:rsidRPr="00C35519">
              <w:rPr>
                <w:rFonts w:asciiTheme="minorHAnsi" w:hAnsiTheme="minorHAnsi" w:cs="Calibri"/>
                <w:b/>
                <w:sz w:val="18"/>
                <w:szCs w:val="18"/>
              </w:rPr>
              <w:t>1</w:t>
            </w:r>
          </w:p>
        </w:tc>
        <w:tc>
          <w:tcPr>
            <w:tcW w:w="0" w:type="auto"/>
            <w:vAlign w:val="center"/>
            <w:hideMark/>
          </w:tcPr>
          <w:p w14:paraId="159F84A3"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Περιφέρεια</w:t>
            </w:r>
          </w:p>
        </w:tc>
        <w:tc>
          <w:tcPr>
            <w:tcW w:w="0" w:type="auto"/>
            <w:vAlign w:val="center"/>
          </w:tcPr>
          <w:p w14:paraId="23B023AE" w14:textId="77777777" w:rsidR="00E95871" w:rsidRPr="00C35519" w:rsidRDefault="00E95871" w:rsidP="009E2AA1">
            <w:pPr>
              <w:rPr>
                <w:rFonts w:asciiTheme="minorHAnsi" w:hAnsiTheme="minorHAnsi" w:cs="Calibri"/>
                <w:b/>
                <w:sz w:val="18"/>
                <w:szCs w:val="18"/>
              </w:rPr>
            </w:pPr>
            <w:r w:rsidRPr="00C35519">
              <w:rPr>
                <w:rFonts w:asciiTheme="minorHAnsi" w:hAnsiTheme="minorHAnsi" w:cs="Calibri"/>
                <w:b/>
                <w:sz w:val="18"/>
                <w:szCs w:val="18"/>
              </w:rPr>
              <w:t>9</w:t>
            </w:r>
          </w:p>
        </w:tc>
        <w:tc>
          <w:tcPr>
            <w:tcW w:w="0" w:type="auto"/>
            <w:vAlign w:val="center"/>
          </w:tcPr>
          <w:p w14:paraId="3755821C"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Ταχ. δ/</w:t>
            </w:r>
            <w:proofErr w:type="spellStart"/>
            <w:r w:rsidRPr="00C35519">
              <w:rPr>
                <w:rFonts w:asciiTheme="minorHAnsi" w:hAnsiTheme="minorHAnsi" w:cs="Calibri"/>
                <w:sz w:val="18"/>
                <w:szCs w:val="18"/>
              </w:rPr>
              <w:t>νση</w:t>
            </w:r>
            <w:proofErr w:type="spellEnd"/>
            <w:r w:rsidRPr="00C35519">
              <w:rPr>
                <w:rFonts w:asciiTheme="minorHAnsi" w:hAnsiTheme="minorHAnsi" w:cs="Calibri"/>
                <w:sz w:val="18"/>
                <w:szCs w:val="18"/>
              </w:rPr>
              <w:t xml:space="preserve"> αναπληρωτή</w:t>
            </w:r>
          </w:p>
        </w:tc>
      </w:tr>
      <w:tr w:rsidR="00E95871" w:rsidRPr="00C35519" w14:paraId="7383978B" w14:textId="77777777" w:rsidTr="009E2AA1">
        <w:tc>
          <w:tcPr>
            <w:tcW w:w="0" w:type="auto"/>
            <w:vAlign w:val="center"/>
            <w:hideMark/>
          </w:tcPr>
          <w:p w14:paraId="0649939D" w14:textId="77777777" w:rsidR="00E95871" w:rsidRPr="00C35519" w:rsidRDefault="00E95871" w:rsidP="009E2AA1">
            <w:pPr>
              <w:rPr>
                <w:rFonts w:asciiTheme="minorHAnsi" w:hAnsiTheme="minorHAnsi" w:cs="Calibri"/>
                <w:b/>
                <w:sz w:val="18"/>
                <w:szCs w:val="18"/>
              </w:rPr>
            </w:pPr>
            <w:r w:rsidRPr="00C35519">
              <w:rPr>
                <w:rFonts w:asciiTheme="minorHAnsi" w:hAnsiTheme="minorHAnsi" w:cs="Calibri"/>
                <w:b/>
                <w:sz w:val="18"/>
                <w:szCs w:val="18"/>
              </w:rPr>
              <w:t>2</w:t>
            </w:r>
          </w:p>
        </w:tc>
        <w:tc>
          <w:tcPr>
            <w:tcW w:w="0" w:type="auto"/>
            <w:vAlign w:val="center"/>
            <w:hideMark/>
          </w:tcPr>
          <w:p w14:paraId="4FB0AC00"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Δ/νση Εκπαίδευσης</w:t>
            </w:r>
          </w:p>
        </w:tc>
        <w:tc>
          <w:tcPr>
            <w:tcW w:w="0" w:type="auto"/>
            <w:vAlign w:val="center"/>
          </w:tcPr>
          <w:p w14:paraId="47C35E28" w14:textId="77777777" w:rsidR="00E95871" w:rsidRPr="00C35519" w:rsidRDefault="00E95871" w:rsidP="009E2AA1">
            <w:pPr>
              <w:rPr>
                <w:rFonts w:asciiTheme="minorHAnsi" w:hAnsiTheme="minorHAnsi" w:cs="Calibri"/>
                <w:b/>
                <w:sz w:val="18"/>
                <w:szCs w:val="18"/>
              </w:rPr>
            </w:pPr>
            <w:r w:rsidRPr="00C35519">
              <w:rPr>
                <w:rFonts w:asciiTheme="minorHAnsi" w:hAnsiTheme="minorHAnsi" w:cs="Calibri"/>
                <w:b/>
                <w:sz w:val="18"/>
                <w:szCs w:val="18"/>
              </w:rPr>
              <w:t>10</w:t>
            </w:r>
          </w:p>
        </w:tc>
        <w:tc>
          <w:tcPr>
            <w:tcW w:w="0" w:type="auto"/>
            <w:vAlign w:val="center"/>
          </w:tcPr>
          <w:p w14:paraId="2CFFFC6C"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Λεκτικό ειδικότητας</w:t>
            </w:r>
          </w:p>
        </w:tc>
      </w:tr>
      <w:tr w:rsidR="00E95871" w:rsidRPr="00C35519" w14:paraId="6E119B73" w14:textId="77777777" w:rsidTr="009E2AA1">
        <w:tc>
          <w:tcPr>
            <w:tcW w:w="0" w:type="auto"/>
            <w:vAlign w:val="center"/>
            <w:hideMark/>
          </w:tcPr>
          <w:p w14:paraId="1A59A74F" w14:textId="77777777" w:rsidR="00E95871" w:rsidRPr="00C35519" w:rsidRDefault="00E95871" w:rsidP="009E2AA1">
            <w:pPr>
              <w:rPr>
                <w:rFonts w:asciiTheme="minorHAnsi" w:hAnsiTheme="minorHAnsi" w:cs="Calibri"/>
                <w:b/>
                <w:sz w:val="18"/>
                <w:szCs w:val="18"/>
              </w:rPr>
            </w:pPr>
            <w:r w:rsidRPr="00C35519">
              <w:rPr>
                <w:rFonts w:asciiTheme="minorHAnsi" w:hAnsiTheme="minorHAnsi" w:cs="Calibri"/>
                <w:b/>
                <w:sz w:val="18"/>
                <w:szCs w:val="18"/>
              </w:rPr>
              <w:t>3</w:t>
            </w:r>
          </w:p>
        </w:tc>
        <w:tc>
          <w:tcPr>
            <w:tcW w:w="0" w:type="auto"/>
            <w:vAlign w:val="center"/>
            <w:hideMark/>
          </w:tcPr>
          <w:p w14:paraId="7C744641"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Νομός που αντιστοιχεί στην Δ/νση Εκπαίδευσης</w:t>
            </w:r>
          </w:p>
        </w:tc>
        <w:tc>
          <w:tcPr>
            <w:tcW w:w="0" w:type="auto"/>
            <w:vAlign w:val="center"/>
          </w:tcPr>
          <w:p w14:paraId="13B83389" w14:textId="77777777" w:rsidR="00E95871" w:rsidRPr="00C35519" w:rsidRDefault="00E95871" w:rsidP="009E2AA1">
            <w:pPr>
              <w:rPr>
                <w:rFonts w:asciiTheme="minorHAnsi" w:hAnsiTheme="minorHAnsi" w:cs="Calibri"/>
                <w:b/>
                <w:sz w:val="18"/>
                <w:szCs w:val="18"/>
              </w:rPr>
            </w:pPr>
            <w:r w:rsidRPr="00C35519">
              <w:rPr>
                <w:rFonts w:asciiTheme="minorHAnsi" w:hAnsiTheme="minorHAnsi" w:cs="Calibri"/>
                <w:b/>
                <w:sz w:val="18"/>
                <w:szCs w:val="18"/>
              </w:rPr>
              <w:t>11</w:t>
            </w:r>
          </w:p>
        </w:tc>
        <w:tc>
          <w:tcPr>
            <w:tcW w:w="0" w:type="auto"/>
            <w:vAlign w:val="center"/>
          </w:tcPr>
          <w:p w14:paraId="1C9DD56E"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Ημ/νία έναρξης είναι η ημερομηνία ανάληψης υπηρεσίας του αναπληρωτή</w:t>
            </w:r>
          </w:p>
        </w:tc>
      </w:tr>
      <w:tr w:rsidR="00E95871" w:rsidRPr="00C35519" w14:paraId="5BD5A824" w14:textId="77777777" w:rsidTr="009E2AA1">
        <w:tc>
          <w:tcPr>
            <w:tcW w:w="0" w:type="auto"/>
            <w:vAlign w:val="center"/>
            <w:hideMark/>
          </w:tcPr>
          <w:p w14:paraId="34857759" w14:textId="77777777" w:rsidR="00E95871" w:rsidRPr="00C35519" w:rsidRDefault="00E95871" w:rsidP="009E2AA1">
            <w:pPr>
              <w:rPr>
                <w:rFonts w:asciiTheme="minorHAnsi" w:hAnsiTheme="minorHAnsi" w:cs="Calibri"/>
                <w:b/>
                <w:sz w:val="18"/>
                <w:szCs w:val="18"/>
              </w:rPr>
            </w:pPr>
            <w:r w:rsidRPr="00C35519">
              <w:rPr>
                <w:rFonts w:asciiTheme="minorHAnsi" w:hAnsiTheme="minorHAnsi" w:cs="Calibri"/>
                <w:b/>
                <w:sz w:val="18"/>
                <w:szCs w:val="18"/>
              </w:rPr>
              <w:t>4</w:t>
            </w:r>
          </w:p>
        </w:tc>
        <w:tc>
          <w:tcPr>
            <w:tcW w:w="0" w:type="auto"/>
            <w:vAlign w:val="center"/>
            <w:hideMark/>
          </w:tcPr>
          <w:p w14:paraId="7F4072CF"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Ημερομηνία</w:t>
            </w:r>
          </w:p>
        </w:tc>
        <w:tc>
          <w:tcPr>
            <w:tcW w:w="0" w:type="auto"/>
            <w:vAlign w:val="center"/>
          </w:tcPr>
          <w:p w14:paraId="66817B77" w14:textId="77777777" w:rsidR="00E95871" w:rsidRPr="00C35519" w:rsidRDefault="00E95871" w:rsidP="009E2AA1">
            <w:pPr>
              <w:rPr>
                <w:rFonts w:asciiTheme="minorHAnsi" w:hAnsiTheme="minorHAnsi" w:cs="Calibri"/>
                <w:b/>
                <w:sz w:val="18"/>
                <w:szCs w:val="18"/>
              </w:rPr>
            </w:pPr>
            <w:r w:rsidRPr="00C35519">
              <w:rPr>
                <w:rFonts w:asciiTheme="minorHAnsi" w:hAnsiTheme="minorHAnsi" w:cs="Calibri"/>
                <w:b/>
                <w:sz w:val="18"/>
                <w:szCs w:val="18"/>
              </w:rPr>
              <w:t>12</w:t>
            </w:r>
          </w:p>
        </w:tc>
        <w:tc>
          <w:tcPr>
            <w:tcW w:w="0" w:type="auto"/>
            <w:vAlign w:val="center"/>
          </w:tcPr>
          <w:p w14:paraId="106A5F46"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21 για την Α/θμια και 30 για την Β/θμια Εκπαίδευση</w:t>
            </w:r>
          </w:p>
        </w:tc>
      </w:tr>
      <w:tr w:rsidR="00E95871" w:rsidRPr="00C35519" w14:paraId="1B4ADA7A" w14:textId="77777777" w:rsidTr="009E2AA1">
        <w:tc>
          <w:tcPr>
            <w:tcW w:w="0" w:type="auto"/>
            <w:vAlign w:val="center"/>
            <w:hideMark/>
          </w:tcPr>
          <w:p w14:paraId="2EA05142" w14:textId="77777777" w:rsidR="00E95871" w:rsidRPr="00C35519" w:rsidRDefault="00E95871" w:rsidP="009E2AA1">
            <w:pPr>
              <w:rPr>
                <w:rFonts w:asciiTheme="minorHAnsi" w:hAnsiTheme="minorHAnsi" w:cs="Calibri"/>
                <w:b/>
                <w:sz w:val="18"/>
                <w:szCs w:val="18"/>
              </w:rPr>
            </w:pPr>
            <w:r w:rsidRPr="00C35519">
              <w:rPr>
                <w:rFonts w:asciiTheme="minorHAnsi" w:hAnsiTheme="minorHAnsi" w:cs="Calibri"/>
                <w:b/>
                <w:sz w:val="18"/>
                <w:szCs w:val="18"/>
              </w:rPr>
              <w:t>5</w:t>
            </w:r>
          </w:p>
        </w:tc>
        <w:tc>
          <w:tcPr>
            <w:tcW w:w="0" w:type="auto"/>
            <w:vAlign w:val="center"/>
            <w:hideMark/>
          </w:tcPr>
          <w:p w14:paraId="575A2532" w14:textId="77777777" w:rsidR="00E95871" w:rsidRPr="00C35519" w:rsidRDefault="00E95871" w:rsidP="009E2AA1">
            <w:pPr>
              <w:rPr>
                <w:rFonts w:asciiTheme="minorHAnsi" w:hAnsiTheme="minorHAnsi" w:cs="Calibri"/>
                <w:sz w:val="18"/>
                <w:szCs w:val="18"/>
              </w:rPr>
            </w:pPr>
            <w:proofErr w:type="spellStart"/>
            <w:r w:rsidRPr="00C35519">
              <w:rPr>
                <w:rFonts w:asciiTheme="minorHAnsi" w:hAnsiTheme="minorHAnsi" w:cs="Calibri"/>
                <w:sz w:val="18"/>
                <w:szCs w:val="18"/>
              </w:rPr>
              <w:t>Αρ</w:t>
            </w:r>
            <w:proofErr w:type="spellEnd"/>
            <w:r w:rsidRPr="00C35519">
              <w:rPr>
                <w:rFonts w:asciiTheme="minorHAnsi" w:hAnsiTheme="minorHAnsi" w:cs="Calibri"/>
                <w:sz w:val="18"/>
                <w:szCs w:val="18"/>
              </w:rPr>
              <w:t>. πρωτ. Απόφασης Πρόσληψης</w:t>
            </w:r>
          </w:p>
        </w:tc>
        <w:tc>
          <w:tcPr>
            <w:tcW w:w="0" w:type="auto"/>
            <w:vAlign w:val="center"/>
          </w:tcPr>
          <w:p w14:paraId="3851CF4C" w14:textId="77777777" w:rsidR="00E95871" w:rsidRPr="00C35519" w:rsidRDefault="00E95871" w:rsidP="009E2AA1">
            <w:pPr>
              <w:rPr>
                <w:rFonts w:asciiTheme="minorHAnsi" w:hAnsiTheme="minorHAnsi" w:cs="Calibri"/>
                <w:b/>
                <w:sz w:val="18"/>
                <w:szCs w:val="18"/>
              </w:rPr>
            </w:pPr>
          </w:p>
        </w:tc>
        <w:tc>
          <w:tcPr>
            <w:tcW w:w="0" w:type="auto"/>
            <w:vAlign w:val="center"/>
          </w:tcPr>
          <w:p w14:paraId="358A722C" w14:textId="77777777" w:rsidR="00E95871" w:rsidRPr="00C35519" w:rsidRDefault="00E95871" w:rsidP="009E2AA1">
            <w:pPr>
              <w:rPr>
                <w:rFonts w:asciiTheme="minorHAnsi" w:hAnsiTheme="minorHAnsi" w:cs="Calibri"/>
                <w:sz w:val="18"/>
                <w:szCs w:val="18"/>
              </w:rPr>
            </w:pPr>
          </w:p>
        </w:tc>
      </w:tr>
      <w:tr w:rsidR="00E95871" w:rsidRPr="00C35519" w14:paraId="0051B708" w14:textId="77777777" w:rsidTr="009E2AA1">
        <w:tc>
          <w:tcPr>
            <w:tcW w:w="0" w:type="auto"/>
            <w:hideMark/>
          </w:tcPr>
          <w:p w14:paraId="21AC41A7" w14:textId="77777777" w:rsidR="00E95871" w:rsidRPr="00C35519" w:rsidRDefault="00E95871" w:rsidP="009E2AA1">
            <w:pPr>
              <w:rPr>
                <w:rFonts w:asciiTheme="minorHAnsi" w:hAnsiTheme="minorHAnsi" w:cs="Calibri"/>
                <w:b/>
                <w:sz w:val="18"/>
                <w:szCs w:val="18"/>
              </w:rPr>
            </w:pPr>
            <w:r w:rsidRPr="00C35519">
              <w:rPr>
                <w:rFonts w:asciiTheme="minorHAnsi" w:hAnsiTheme="minorHAnsi"/>
                <w:b/>
                <w:sz w:val="18"/>
                <w:szCs w:val="18"/>
              </w:rPr>
              <w:t>6</w:t>
            </w:r>
          </w:p>
        </w:tc>
        <w:tc>
          <w:tcPr>
            <w:tcW w:w="0" w:type="auto"/>
          </w:tcPr>
          <w:p w14:paraId="685F7A82" w14:textId="77777777" w:rsidR="00E95871" w:rsidRPr="00C35519" w:rsidRDefault="00E95871" w:rsidP="009E2AA1">
            <w:pPr>
              <w:rPr>
                <w:rFonts w:asciiTheme="minorHAnsi" w:hAnsiTheme="minorHAnsi" w:cs="Calibri"/>
                <w:sz w:val="18"/>
                <w:szCs w:val="18"/>
              </w:rPr>
            </w:pPr>
            <w:r w:rsidRPr="00C35519">
              <w:rPr>
                <w:rFonts w:asciiTheme="minorHAnsi" w:hAnsiTheme="minorHAnsi"/>
                <w:sz w:val="18"/>
                <w:szCs w:val="18"/>
              </w:rPr>
              <w:t>Όνομα και επώνυμο αναπληρωτή</w:t>
            </w:r>
          </w:p>
        </w:tc>
        <w:tc>
          <w:tcPr>
            <w:tcW w:w="0" w:type="auto"/>
            <w:vAlign w:val="center"/>
          </w:tcPr>
          <w:p w14:paraId="31EBBB13" w14:textId="77777777" w:rsidR="00E95871" w:rsidRPr="00C35519" w:rsidRDefault="00E95871" w:rsidP="009E2AA1">
            <w:pPr>
              <w:rPr>
                <w:rFonts w:asciiTheme="minorHAnsi" w:hAnsiTheme="minorHAnsi" w:cs="Calibri"/>
                <w:b/>
                <w:sz w:val="18"/>
                <w:szCs w:val="18"/>
              </w:rPr>
            </w:pPr>
          </w:p>
        </w:tc>
        <w:tc>
          <w:tcPr>
            <w:tcW w:w="0" w:type="auto"/>
            <w:vAlign w:val="center"/>
          </w:tcPr>
          <w:p w14:paraId="3B748651" w14:textId="77777777" w:rsidR="00E95871" w:rsidRPr="00C35519" w:rsidRDefault="00E95871" w:rsidP="009E2AA1">
            <w:pPr>
              <w:rPr>
                <w:rFonts w:asciiTheme="minorHAnsi" w:hAnsiTheme="minorHAnsi" w:cs="Calibri"/>
                <w:sz w:val="18"/>
                <w:szCs w:val="18"/>
              </w:rPr>
            </w:pPr>
          </w:p>
        </w:tc>
      </w:tr>
      <w:tr w:rsidR="00E95871" w:rsidRPr="00C35519" w14:paraId="6A7BE646" w14:textId="77777777" w:rsidTr="009E2AA1">
        <w:tc>
          <w:tcPr>
            <w:tcW w:w="0" w:type="auto"/>
            <w:hideMark/>
          </w:tcPr>
          <w:p w14:paraId="59E76D12" w14:textId="77777777" w:rsidR="00E95871" w:rsidRPr="00C35519" w:rsidRDefault="00E95871" w:rsidP="009E2AA1">
            <w:pPr>
              <w:rPr>
                <w:rFonts w:asciiTheme="minorHAnsi" w:hAnsiTheme="minorHAnsi" w:cs="Calibri"/>
                <w:b/>
                <w:sz w:val="18"/>
                <w:szCs w:val="18"/>
              </w:rPr>
            </w:pPr>
            <w:r w:rsidRPr="00C35519">
              <w:rPr>
                <w:rFonts w:asciiTheme="minorHAnsi" w:hAnsiTheme="minorHAnsi"/>
                <w:b/>
                <w:sz w:val="18"/>
                <w:szCs w:val="18"/>
              </w:rPr>
              <w:t>7</w:t>
            </w:r>
          </w:p>
        </w:tc>
        <w:tc>
          <w:tcPr>
            <w:tcW w:w="0" w:type="auto"/>
          </w:tcPr>
          <w:p w14:paraId="1E502A1A" w14:textId="77777777" w:rsidR="00E95871" w:rsidRPr="00C35519" w:rsidRDefault="00E95871" w:rsidP="009E2AA1">
            <w:pPr>
              <w:rPr>
                <w:rFonts w:asciiTheme="minorHAnsi" w:hAnsiTheme="minorHAnsi" w:cs="Calibri"/>
                <w:sz w:val="18"/>
                <w:szCs w:val="18"/>
              </w:rPr>
            </w:pPr>
            <w:r w:rsidRPr="00C35519">
              <w:rPr>
                <w:rFonts w:asciiTheme="minorHAnsi" w:hAnsiTheme="minorHAnsi"/>
                <w:sz w:val="18"/>
                <w:szCs w:val="18"/>
              </w:rPr>
              <w:t>Πατρώνυμο αναπληρωτή</w:t>
            </w:r>
          </w:p>
        </w:tc>
        <w:tc>
          <w:tcPr>
            <w:tcW w:w="0" w:type="auto"/>
            <w:vAlign w:val="center"/>
          </w:tcPr>
          <w:p w14:paraId="046BF227" w14:textId="77777777" w:rsidR="00E95871" w:rsidRPr="00C35519" w:rsidRDefault="00E95871" w:rsidP="009E2AA1">
            <w:pPr>
              <w:rPr>
                <w:rFonts w:asciiTheme="minorHAnsi" w:hAnsiTheme="minorHAnsi" w:cs="Calibri"/>
                <w:b/>
                <w:sz w:val="18"/>
                <w:szCs w:val="18"/>
              </w:rPr>
            </w:pPr>
          </w:p>
        </w:tc>
        <w:tc>
          <w:tcPr>
            <w:tcW w:w="0" w:type="auto"/>
            <w:vAlign w:val="center"/>
          </w:tcPr>
          <w:p w14:paraId="3C357951" w14:textId="77777777" w:rsidR="00E95871" w:rsidRPr="00C35519" w:rsidRDefault="00E95871" w:rsidP="009E2AA1">
            <w:pPr>
              <w:rPr>
                <w:rFonts w:asciiTheme="minorHAnsi" w:hAnsiTheme="minorHAnsi" w:cs="Calibri"/>
                <w:sz w:val="18"/>
                <w:szCs w:val="18"/>
              </w:rPr>
            </w:pPr>
          </w:p>
        </w:tc>
      </w:tr>
      <w:tr w:rsidR="00E95871" w:rsidRPr="00C35519" w14:paraId="26535CEE" w14:textId="77777777" w:rsidTr="009E2AA1">
        <w:tc>
          <w:tcPr>
            <w:tcW w:w="0" w:type="auto"/>
          </w:tcPr>
          <w:p w14:paraId="2E3E0112" w14:textId="77777777" w:rsidR="00E95871" w:rsidRPr="00C35519" w:rsidRDefault="00E95871" w:rsidP="009E2AA1">
            <w:pPr>
              <w:rPr>
                <w:rFonts w:asciiTheme="minorHAnsi" w:hAnsiTheme="minorHAnsi" w:cs="Calibri"/>
                <w:b/>
                <w:sz w:val="18"/>
                <w:szCs w:val="18"/>
              </w:rPr>
            </w:pPr>
            <w:r w:rsidRPr="00C35519">
              <w:rPr>
                <w:rFonts w:asciiTheme="minorHAnsi" w:hAnsiTheme="minorHAnsi"/>
                <w:b/>
                <w:sz w:val="18"/>
                <w:szCs w:val="18"/>
              </w:rPr>
              <w:t>8</w:t>
            </w:r>
          </w:p>
        </w:tc>
        <w:tc>
          <w:tcPr>
            <w:tcW w:w="0" w:type="auto"/>
          </w:tcPr>
          <w:p w14:paraId="1BBBC9C3"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Α.Δ.Τ., Α.Φ.Μ., Δ.Ο.Υ. αναπληρωτή</w:t>
            </w:r>
          </w:p>
        </w:tc>
        <w:tc>
          <w:tcPr>
            <w:tcW w:w="0" w:type="auto"/>
            <w:vAlign w:val="center"/>
          </w:tcPr>
          <w:p w14:paraId="0E37F67D" w14:textId="77777777" w:rsidR="00E95871" w:rsidRPr="00C35519" w:rsidRDefault="00E95871" w:rsidP="009E2AA1">
            <w:pPr>
              <w:rPr>
                <w:rFonts w:asciiTheme="minorHAnsi" w:hAnsiTheme="minorHAnsi" w:cs="Calibri"/>
                <w:b/>
                <w:sz w:val="18"/>
                <w:szCs w:val="18"/>
              </w:rPr>
            </w:pPr>
          </w:p>
        </w:tc>
        <w:tc>
          <w:tcPr>
            <w:tcW w:w="0" w:type="auto"/>
            <w:vAlign w:val="center"/>
          </w:tcPr>
          <w:p w14:paraId="13F7D92D" w14:textId="77777777" w:rsidR="00E95871" w:rsidRPr="00C35519" w:rsidRDefault="00E95871" w:rsidP="009E2AA1">
            <w:pPr>
              <w:rPr>
                <w:rFonts w:asciiTheme="minorHAnsi" w:hAnsiTheme="minorHAnsi" w:cs="Calibri"/>
                <w:sz w:val="18"/>
                <w:szCs w:val="18"/>
              </w:rPr>
            </w:pPr>
          </w:p>
        </w:tc>
      </w:tr>
      <w:tr w:rsidR="00E95871" w:rsidRPr="00C35519" w14:paraId="24BB739E" w14:textId="77777777" w:rsidTr="009E2AA1">
        <w:tc>
          <w:tcPr>
            <w:tcW w:w="0" w:type="auto"/>
            <w:vAlign w:val="center"/>
          </w:tcPr>
          <w:p w14:paraId="6720D82C" w14:textId="77777777" w:rsidR="00E95871" w:rsidRPr="00C35519" w:rsidRDefault="00E95871" w:rsidP="009E2AA1">
            <w:pPr>
              <w:rPr>
                <w:rFonts w:asciiTheme="minorHAnsi" w:hAnsiTheme="minorHAnsi" w:cs="Calibri"/>
                <w:b/>
                <w:sz w:val="18"/>
                <w:szCs w:val="18"/>
              </w:rPr>
            </w:pPr>
          </w:p>
        </w:tc>
        <w:tc>
          <w:tcPr>
            <w:tcW w:w="0" w:type="auto"/>
            <w:vAlign w:val="center"/>
          </w:tcPr>
          <w:p w14:paraId="7211F549" w14:textId="77777777" w:rsidR="00E95871" w:rsidRPr="00C35519" w:rsidRDefault="00E95871" w:rsidP="009E2AA1">
            <w:pPr>
              <w:rPr>
                <w:rFonts w:asciiTheme="minorHAnsi" w:hAnsiTheme="minorHAnsi" w:cs="Calibri"/>
                <w:sz w:val="18"/>
                <w:szCs w:val="18"/>
              </w:rPr>
            </w:pPr>
          </w:p>
        </w:tc>
        <w:tc>
          <w:tcPr>
            <w:tcW w:w="0" w:type="auto"/>
            <w:vAlign w:val="center"/>
          </w:tcPr>
          <w:p w14:paraId="35FBE18A" w14:textId="77777777" w:rsidR="00E95871" w:rsidRPr="00C35519" w:rsidRDefault="00E95871" w:rsidP="009E2AA1">
            <w:pPr>
              <w:rPr>
                <w:rFonts w:asciiTheme="minorHAnsi" w:hAnsiTheme="minorHAnsi" w:cs="Calibri"/>
                <w:b/>
                <w:sz w:val="18"/>
                <w:szCs w:val="18"/>
              </w:rPr>
            </w:pPr>
          </w:p>
        </w:tc>
        <w:tc>
          <w:tcPr>
            <w:tcW w:w="0" w:type="auto"/>
            <w:vAlign w:val="center"/>
          </w:tcPr>
          <w:p w14:paraId="1B0833E4" w14:textId="77777777" w:rsidR="00E95871" w:rsidRPr="00C35519" w:rsidRDefault="00E95871" w:rsidP="009E2AA1">
            <w:pPr>
              <w:rPr>
                <w:rFonts w:asciiTheme="minorHAnsi" w:hAnsiTheme="minorHAnsi" w:cs="Calibri"/>
                <w:sz w:val="18"/>
                <w:szCs w:val="18"/>
              </w:rPr>
            </w:pPr>
          </w:p>
        </w:tc>
      </w:tr>
    </w:tbl>
    <w:p w14:paraId="464F3A4E" w14:textId="77777777" w:rsidR="00E95871" w:rsidRPr="00C35519" w:rsidRDefault="00E95871" w:rsidP="00E95871">
      <w:pPr>
        <w:ind w:left="108" w:hanging="180"/>
        <w:jc w:val="center"/>
        <w:rPr>
          <w:rFonts w:ascii="Calibri" w:hAnsi="Calibri" w:cs="Calibri"/>
          <w:sz w:val="18"/>
          <w:szCs w:val="18"/>
          <w:lang w:eastAsia="en-US"/>
        </w:rPr>
      </w:pPr>
    </w:p>
    <w:p w14:paraId="687CAE3B" w14:textId="77777777" w:rsidR="00E95871" w:rsidRPr="00C35519" w:rsidRDefault="00E95871" w:rsidP="00E95871">
      <w:pPr>
        <w:rPr>
          <w:rFonts w:asciiTheme="minorHAnsi" w:hAnsiTheme="minorHAnsi"/>
          <w:sz w:val="22"/>
          <w:szCs w:val="22"/>
        </w:rPr>
      </w:pPr>
    </w:p>
    <w:p w14:paraId="1234FCDB" w14:textId="77777777" w:rsidR="00E95871" w:rsidRPr="00C35519" w:rsidRDefault="00E95871" w:rsidP="00E95871">
      <w:pPr>
        <w:jc w:val="both"/>
        <w:rPr>
          <w:rFonts w:asciiTheme="minorHAnsi" w:hAnsiTheme="minorHAnsi"/>
          <w:sz w:val="22"/>
          <w:szCs w:val="22"/>
        </w:rPr>
      </w:pPr>
      <w:r w:rsidRPr="00C35519">
        <w:rPr>
          <w:rFonts w:asciiTheme="minorHAnsi" w:hAnsiTheme="minorHAnsi"/>
          <w:sz w:val="22"/>
          <w:szCs w:val="22"/>
        </w:rPr>
        <w:br w:type="page"/>
      </w:r>
    </w:p>
    <w:p w14:paraId="15D514DC" w14:textId="77777777" w:rsidR="00E95871" w:rsidRPr="00C35519" w:rsidRDefault="00E95871" w:rsidP="00E95871">
      <w:pPr>
        <w:keepNext/>
        <w:pBdr>
          <w:top w:val="single" w:sz="4" w:space="1" w:color="auto"/>
          <w:left w:val="single" w:sz="4" w:space="0" w:color="auto"/>
          <w:bottom w:val="single" w:sz="4" w:space="1" w:color="auto"/>
          <w:right w:val="single" w:sz="4" w:space="8" w:color="auto"/>
        </w:pBdr>
        <w:shd w:val="clear" w:color="auto" w:fill="E0E0E0"/>
        <w:jc w:val="both"/>
        <w:outlineLvl w:val="1"/>
        <w:rPr>
          <w:rFonts w:asciiTheme="minorHAnsi" w:hAnsiTheme="minorHAnsi" w:cs="Calibri"/>
          <w:b/>
          <w:bCs/>
          <w:sz w:val="22"/>
          <w:szCs w:val="22"/>
        </w:rPr>
      </w:pPr>
      <w:bookmarkStart w:id="26" w:name="_Toc48810979"/>
      <w:bookmarkStart w:id="27" w:name="_Toc173409863"/>
      <w:bookmarkStart w:id="28" w:name="_Toc238724264"/>
      <w:r w:rsidRPr="006E038A">
        <w:rPr>
          <w:rFonts w:asciiTheme="minorHAnsi" w:hAnsiTheme="minorHAnsi" w:cs="Calibri"/>
          <w:b/>
          <w:bCs/>
          <w:sz w:val="22"/>
          <w:szCs w:val="22"/>
        </w:rPr>
        <w:t xml:space="preserve">ΥΠΟΔΕΙΓΜΑ 2.2: </w:t>
      </w:r>
      <w:bookmarkEnd w:id="26"/>
      <w:r w:rsidRPr="006E038A">
        <w:rPr>
          <w:rFonts w:ascii="Calibri" w:hAnsi="Calibri" w:cs="Calibri"/>
          <w:b/>
          <w:bCs/>
          <w:sz w:val="22"/>
          <w:szCs w:val="22"/>
        </w:rPr>
        <w:t>ΣΧΕΔΙΟ ΠΕΡΙΛΗΨΗΣ ΣΥΜΒΑΣΗΣ ΑΝΑΠΛΗΡΩΤΗ ΕΚΠΑΙΔΕΥΤΙΚΟΥ/ΕΕΠ/ΕΒΠ ΠΡΩΤΟΒΑΘΜΙΑΣ/ ΔΕΥΤΕΡΟΒΑΘΜΙΑΣ ΕΚΠΑΙΔΕΥΣΗΣ (ΠΛΗΡΟΥΣ ΩΡΑΡΙΟΥ)</w:t>
      </w:r>
      <w:bookmarkEnd w:id="27"/>
      <w:r w:rsidRPr="006E038A">
        <w:rPr>
          <w:rFonts w:ascii="Calibri" w:hAnsi="Calibri" w:cs="Calibri"/>
          <w:b/>
          <w:bCs/>
          <w:sz w:val="22"/>
          <w:szCs w:val="22"/>
        </w:rPr>
        <w:t xml:space="preserve"> (ΥΠΟΕΡΓΑ 1 &amp; 2)</w:t>
      </w:r>
      <w:bookmarkEnd w:id="28"/>
    </w:p>
    <w:p w14:paraId="2A8DF159" w14:textId="77777777" w:rsidR="00E95871" w:rsidRPr="00C35519" w:rsidRDefault="00E95871" w:rsidP="00E95871">
      <w:pPr>
        <w:tabs>
          <w:tab w:val="center" w:pos="4153"/>
          <w:tab w:val="left" w:pos="6237"/>
          <w:tab w:val="right" w:pos="8306"/>
        </w:tabs>
        <w:rPr>
          <w:rFonts w:ascii="Calibri" w:eastAsia="Calibri" w:hAnsi="Calibri" w:cs="Calibri"/>
          <w:b/>
          <w:sz w:val="22"/>
          <w:szCs w:val="22"/>
          <w:lang w:eastAsia="en-US"/>
        </w:rPr>
      </w:pPr>
      <w:r w:rsidRPr="00C35519">
        <w:rPr>
          <w:rFonts w:ascii="Calibri" w:eastAsia="Calibri" w:hAnsi="Calibri" w:cs="Calibri"/>
          <w:b/>
          <w:sz w:val="22"/>
          <w:szCs w:val="22"/>
          <w:lang w:eastAsia="en-US"/>
        </w:rPr>
        <w:t xml:space="preserve">        </w:t>
      </w:r>
      <w:r w:rsidRPr="00C35519">
        <w:rPr>
          <w:rFonts w:ascii="Calibri" w:eastAsia="Calibri" w:hAnsi="Calibri" w:cs="Calibri"/>
          <w:b/>
          <w:sz w:val="22"/>
          <w:szCs w:val="22"/>
          <w:lang w:eastAsia="en-US"/>
        </w:rPr>
        <w:tab/>
      </w:r>
      <w:r w:rsidRPr="00C35519">
        <w:rPr>
          <w:rFonts w:ascii="Calibri" w:eastAsia="Calibri" w:hAnsi="Calibri" w:cs="Calibri"/>
          <w:b/>
          <w:sz w:val="22"/>
          <w:szCs w:val="22"/>
          <w:lang w:eastAsia="en-US"/>
        </w:rPr>
        <w:tab/>
        <w:t>ΑΝΑΡΤΗΤΕΑ ΣΤΟ ΔΙΑΔΙΚΤΥΟ</w:t>
      </w:r>
    </w:p>
    <w:p w14:paraId="2270AA5E" w14:textId="77777777" w:rsidR="00E95871" w:rsidRPr="00C35519" w:rsidRDefault="00E95871" w:rsidP="00E95871">
      <w:pPr>
        <w:tabs>
          <w:tab w:val="center" w:pos="4153"/>
          <w:tab w:val="left" w:pos="6237"/>
          <w:tab w:val="right" w:pos="8306"/>
        </w:tabs>
        <w:jc w:val="right"/>
        <w:rPr>
          <w:rFonts w:ascii="Calibri" w:hAnsi="Calibri" w:cs="Calibri"/>
          <w:b/>
        </w:rPr>
      </w:pPr>
    </w:p>
    <w:tbl>
      <w:tblPr>
        <w:tblW w:w="5000" w:type="pct"/>
        <w:jc w:val="center"/>
        <w:tblLayout w:type="fixed"/>
        <w:tblLook w:val="01E0" w:firstRow="1" w:lastRow="1" w:firstColumn="1" w:lastColumn="1" w:noHBand="0" w:noVBand="0"/>
      </w:tblPr>
      <w:tblGrid>
        <w:gridCol w:w="5024"/>
        <w:gridCol w:w="4757"/>
      </w:tblGrid>
      <w:tr w:rsidR="00E95871" w:rsidRPr="00C35519" w14:paraId="559CAA90" w14:textId="77777777" w:rsidTr="009E2AA1">
        <w:trPr>
          <w:trHeight w:val="599"/>
          <w:jc w:val="center"/>
        </w:trPr>
        <w:tc>
          <w:tcPr>
            <w:tcW w:w="2568" w:type="pct"/>
            <w:noWrap/>
            <w:vAlign w:val="center"/>
            <w:hideMark/>
          </w:tcPr>
          <w:p w14:paraId="5744931E"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noProof/>
                <w:sz w:val="22"/>
                <w:szCs w:val="22"/>
              </w:rPr>
              <w:drawing>
                <wp:inline distT="0" distB="0" distL="0" distR="0" wp14:anchorId="49FCCB36" wp14:editId="7482B881">
                  <wp:extent cx="387985" cy="379730"/>
                  <wp:effectExtent l="19050" t="0" r="0" b="0"/>
                  <wp:docPr id="26"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a:stretch>
                            <a:fillRect/>
                          </a:stretch>
                        </pic:blipFill>
                        <pic:spPr bwMode="auto">
                          <a:xfrm>
                            <a:off x="0" y="0"/>
                            <a:ext cx="387985" cy="379730"/>
                          </a:xfrm>
                          <a:prstGeom prst="rect">
                            <a:avLst/>
                          </a:prstGeom>
                          <a:noFill/>
                          <a:ln w="9525">
                            <a:noFill/>
                            <a:miter lim="800000"/>
                            <a:headEnd/>
                            <a:tailEnd/>
                          </a:ln>
                        </pic:spPr>
                      </pic:pic>
                    </a:graphicData>
                  </a:graphic>
                </wp:inline>
              </w:drawing>
            </w:r>
          </w:p>
        </w:tc>
        <w:tc>
          <w:tcPr>
            <w:tcW w:w="2432" w:type="pct"/>
            <w:hideMark/>
          </w:tcPr>
          <w:p w14:paraId="7CCCBDDC"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hAnsi="Calibri" w:cs="Calibri"/>
                <w:b/>
                <w:noProof/>
                <w:sz w:val="22"/>
                <w:szCs w:val="22"/>
              </w:rPr>
              <w:drawing>
                <wp:anchor distT="0" distB="0" distL="114300" distR="114300" simplePos="0" relativeHeight="251663360" behindDoc="0" locked="0" layoutInCell="1" allowOverlap="1" wp14:anchorId="3EFF25F7" wp14:editId="55ED17DC">
                  <wp:simplePos x="0" y="0"/>
                  <wp:positionH relativeFrom="column">
                    <wp:posOffset>1087120</wp:posOffset>
                  </wp:positionH>
                  <wp:positionV relativeFrom="paragraph">
                    <wp:posOffset>-5772150</wp:posOffset>
                  </wp:positionV>
                  <wp:extent cx="539750" cy="370840"/>
                  <wp:effectExtent l="19050" t="0" r="0" b="0"/>
                  <wp:wrapSquare wrapText="bothSides"/>
                  <wp:docPr id="2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srcRect/>
                          <a:stretch>
                            <a:fillRect/>
                          </a:stretch>
                        </pic:blipFill>
                        <pic:spPr bwMode="auto">
                          <a:xfrm>
                            <a:off x="0" y="0"/>
                            <a:ext cx="539750" cy="370840"/>
                          </a:xfrm>
                          <a:prstGeom prst="rect">
                            <a:avLst/>
                          </a:prstGeom>
                          <a:noFill/>
                          <a:ln w="9525">
                            <a:noFill/>
                            <a:miter lim="800000"/>
                            <a:headEnd/>
                            <a:tailEnd/>
                          </a:ln>
                        </pic:spPr>
                      </pic:pic>
                    </a:graphicData>
                  </a:graphic>
                </wp:anchor>
              </w:drawing>
            </w:r>
          </w:p>
        </w:tc>
      </w:tr>
      <w:tr w:rsidR="00E95871" w:rsidRPr="00C35519" w14:paraId="5D459ABD" w14:textId="77777777" w:rsidTr="009E2AA1">
        <w:trPr>
          <w:trHeight w:val="920"/>
          <w:jc w:val="center"/>
        </w:trPr>
        <w:tc>
          <w:tcPr>
            <w:tcW w:w="2568" w:type="pct"/>
            <w:noWrap/>
            <w:hideMark/>
          </w:tcPr>
          <w:p w14:paraId="76484A13"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ΕΛΛΗΝΙΚΗ ΔΗΜΟΚΡΑΤΙΑ</w:t>
            </w:r>
          </w:p>
          <w:p w14:paraId="4E4EAD18" w14:textId="77777777" w:rsidR="00E95871" w:rsidRPr="00C35519" w:rsidRDefault="00E95871" w:rsidP="009E2AA1">
            <w:pPr>
              <w:tabs>
                <w:tab w:val="center" w:pos="4153"/>
                <w:tab w:val="right" w:pos="8306"/>
              </w:tabs>
              <w:jc w:val="center"/>
              <w:rPr>
                <w:rFonts w:ascii="Calibri" w:eastAsia="Calibri" w:hAnsi="Calibri" w:cs="Calibri"/>
                <w:sz w:val="22"/>
                <w:szCs w:val="22"/>
                <w:lang w:eastAsia="en-US"/>
              </w:rPr>
            </w:pPr>
            <w:r w:rsidRPr="00C35519">
              <w:rPr>
                <w:rFonts w:ascii="Calibri" w:eastAsia="Calibri" w:hAnsi="Calibri" w:cs="Calibri"/>
                <w:b/>
                <w:sz w:val="22"/>
                <w:szCs w:val="22"/>
                <w:lang w:eastAsia="en-US"/>
              </w:rPr>
              <w:t xml:space="preserve">ΥΠΟΥΡΓΕΙΟ </w:t>
            </w:r>
            <w:r w:rsidRPr="00C35519">
              <w:rPr>
                <w:rFonts w:asciiTheme="minorHAnsi" w:eastAsia="Calibri" w:hAnsiTheme="minorHAnsi" w:cstheme="minorHAnsi"/>
                <w:b/>
                <w:sz w:val="22"/>
                <w:szCs w:val="22"/>
                <w:lang w:eastAsia="en-US"/>
              </w:rPr>
              <w:t>ΠΑΙΔΕΙΑΣ, ΘΡΗΣΚΕΥΜΑΤΩΝ ΚΑΙ ΑΘΛΗΤΙΣΜΟΥ</w:t>
            </w:r>
          </w:p>
          <w:p w14:paraId="3B5344AA" w14:textId="77777777" w:rsidR="00E95871" w:rsidRPr="00C35519" w:rsidRDefault="00E95871" w:rsidP="009E2AA1">
            <w:pPr>
              <w:keepNext/>
              <w:tabs>
                <w:tab w:val="center" w:pos="4153"/>
                <w:tab w:val="right" w:pos="8306"/>
              </w:tabs>
              <w:jc w:val="center"/>
              <w:rPr>
                <w:rFonts w:ascii="Calibri" w:eastAsia="Calibri" w:hAnsi="Calibri" w:cs="Calibri"/>
                <w:sz w:val="22"/>
                <w:szCs w:val="22"/>
                <w:lang w:eastAsia="en-US"/>
              </w:rPr>
            </w:pPr>
            <w:r w:rsidRPr="00C35519">
              <w:rPr>
                <w:rFonts w:ascii="Calibri" w:hAnsi="Calibri" w:cs="Calibri"/>
                <w:sz w:val="22"/>
                <w:szCs w:val="22"/>
              </w:rPr>
              <w:t>-----</w:t>
            </w:r>
          </w:p>
        </w:tc>
        <w:tc>
          <w:tcPr>
            <w:tcW w:w="2432" w:type="pct"/>
          </w:tcPr>
          <w:p w14:paraId="047E0A86"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ΕΥΡΩΠΑΪΚΗ ΕΝΩΣΗ</w:t>
            </w:r>
          </w:p>
          <w:p w14:paraId="72666535"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ΕΥΡΩΠΑΪΚΟ ΚΟΙΝΩΝΙΚΟ ΤΑΜΕΙΟ + (ΕΚΤ+)</w:t>
            </w:r>
          </w:p>
        </w:tc>
      </w:tr>
      <w:tr w:rsidR="00E95871" w:rsidRPr="00C35519" w14:paraId="790EA5C2" w14:textId="77777777" w:rsidTr="009E2AA1">
        <w:trPr>
          <w:trHeight w:val="756"/>
          <w:jc w:val="center"/>
        </w:trPr>
        <w:tc>
          <w:tcPr>
            <w:tcW w:w="2568" w:type="pct"/>
            <w:noWrap/>
          </w:tcPr>
          <w:p w14:paraId="524E217F" w14:textId="77777777" w:rsidR="00E95871" w:rsidRPr="00C35519" w:rsidRDefault="00E95871" w:rsidP="009E2AA1">
            <w:pPr>
              <w:tabs>
                <w:tab w:val="center" w:pos="4153"/>
                <w:tab w:val="right" w:pos="8306"/>
              </w:tabs>
              <w:jc w:val="center"/>
              <w:rPr>
                <w:rFonts w:asciiTheme="minorHAnsi" w:eastAsia="Calibri" w:hAnsiTheme="minorHAnsi" w:cs="Calibri"/>
                <w:b/>
                <w:sz w:val="22"/>
                <w:szCs w:val="22"/>
                <w:lang w:eastAsia="en-US"/>
              </w:rPr>
            </w:pPr>
            <w:r w:rsidRPr="00C35519">
              <w:rPr>
                <w:rFonts w:asciiTheme="minorHAnsi" w:eastAsia="Calibri" w:hAnsiTheme="minorHAnsi" w:cs="Calibri"/>
                <w:b/>
                <w:sz w:val="22"/>
                <w:szCs w:val="22"/>
                <w:lang w:eastAsia="en-US"/>
              </w:rPr>
              <w:t>ΠΕΡΙΦΕΡΕΙΑΚΗ ΔΙΕΥΘΥΝΣΗ ΠΡΩΤΟΒΑΘΜΙΑΣ ΚΑΙ ΔΕΥΤΕΡΟΒΑΘΜΙΑΣ ΕΚΠΑΙΔΕΥΣΗΣ</w:t>
            </w:r>
          </w:p>
          <w:p w14:paraId="1A67E100" w14:textId="77777777" w:rsidR="00E95871" w:rsidRPr="00C35519" w:rsidRDefault="00E95871" w:rsidP="009E2AA1">
            <w:pPr>
              <w:ind w:right="675"/>
              <w:jc w:val="center"/>
              <w:rPr>
                <w:rFonts w:asciiTheme="minorHAnsi" w:eastAsia="Calibri" w:hAnsiTheme="minorHAnsi" w:cs="Calibri"/>
                <w:b/>
                <w:sz w:val="22"/>
                <w:szCs w:val="22"/>
                <w:lang w:eastAsia="en-US"/>
              </w:rPr>
            </w:pPr>
            <w:r w:rsidRPr="00C35519">
              <w:rPr>
                <w:rFonts w:asciiTheme="minorHAnsi" w:eastAsia="Calibri" w:hAnsiTheme="minorHAnsi" w:cs="Calibri"/>
                <w:b/>
                <w:sz w:val="22"/>
                <w:szCs w:val="22"/>
                <w:lang w:eastAsia="en-US"/>
              </w:rPr>
              <w:t>…..……………………………</w:t>
            </w:r>
            <w:r w:rsidRPr="00C35519">
              <w:rPr>
                <w:rFonts w:asciiTheme="minorHAnsi" w:hAnsiTheme="minorHAnsi" w:cs="Calibri"/>
                <w:b/>
                <w:sz w:val="22"/>
                <w:szCs w:val="22"/>
                <w:vertAlign w:val="superscript"/>
              </w:rPr>
              <w:t>1</w:t>
            </w:r>
          </w:p>
          <w:p w14:paraId="1E2F8B01" w14:textId="77777777" w:rsidR="00E95871" w:rsidRPr="00C35519" w:rsidRDefault="00E95871" w:rsidP="009E2AA1">
            <w:pPr>
              <w:tabs>
                <w:tab w:val="right" w:pos="8306"/>
              </w:tabs>
              <w:jc w:val="center"/>
              <w:rPr>
                <w:rFonts w:asciiTheme="minorHAnsi" w:hAnsiTheme="minorHAnsi" w:cs="Calibri"/>
                <w:b/>
                <w:sz w:val="22"/>
                <w:szCs w:val="22"/>
                <w:vertAlign w:val="superscript"/>
              </w:rPr>
            </w:pPr>
            <w:r w:rsidRPr="00C35519">
              <w:rPr>
                <w:rFonts w:asciiTheme="minorHAnsi" w:eastAsia="Calibri" w:hAnsiTheme="minorHAnsi" w:cs="Calibri"/>
                <w:b/>
                <w:sz w:val="22"/>
                <w:szCs w:val="22"/>
                <w:lang w:eastAsia="en-US"/>
              </w:rPr>
              <w:t xml:space="preserve">ΔΙΕΥΘΥΝΣΗ </w:t>
            </w:r>
            <w:r w:rsidRPr="004805A8">
              <w:rPr>
                <w:rFonts w:asciiTheme="minorHAnsi" w:eastAsia="Calibri" w:hAnsiTheme="minorHAnsi" w:cs="Calibri"/>
                <w:b/>
                <w:sz w:val="22"/>
                <w:szCs w:val="22"/>
                <w:highlight w:val="yellow"/>
                <w:lang w:eastAsia="en-US"/>
              </w:rPr>
              <w:t>ΠΡΩΤΟΒΑΘΜΙΑΣ/ΔΕΥΤΕΡΟΒΑΘΜΙΑΣ</w:t>
            </w:r>
            <w:r w:rsidRPr="00C35519">
              <w:rPr>
                <w:rFonts w:asciiTheme="minorHAnsi" w:eastAsia="Calibri" w:hAnsiTheme="minorHAnsi" w:cs="Calibri"/>
                <w:b/>
                <w:sz w:val="22"/>
                <w:szCs w:val="22"/>
                <w:lang w:eastAsia="en-US"/>
              </w:rPr>
              <w:t xml:space="preserve"> ΕΚΠΑΙΔΕΥΣΗΣ …………………………..……</w:t>
            </w:r>
            <w:r w:rsidRPr="00C35519">
              <w:rPr>
                <w:rFonts w:asciiTheme="minorHAnsi" w:hAnsiTheme="minorHAnsi" w:cs="Calibri"/>
                <w:b/>
                <w:sz w:val="22"/>
                <w:szCs w:val="22"/>
                <w:vertAlign w:val="superscript"/>
              </w:rPr>
              <w:t>2</w:t>
            </w:r>
          </w:p>
          <w:p w14:paraId="20F45C37" w14:textId="77777777" w:rsidR="00E95871" w:rsidRPr="00C35519" w:rsidRDefault="00E95871" w:rsidP="009E2AA1">
            <w:pPr>
              <w:tabs>
                <w:tab w:val="right" w:pos="8306"/>
              </w:tabs>
              <w:jc w:val="center"/>
              <w:rPr>
                <w:rFonts w:asciiTheme="minorHAnsi" w:eastAsia="Calibri" w:hAnsiTheme="minorHAnsi" w:cs="Calibri"/>
                <w:b/>
                <w:sz w:val="22"/>
                <w:szCs w:val="22"/>
                <w:lang w:eastAsia="en-US"/>
              </w:rPr>
            </w:pPr>
          </w:p>
        </w:tc>
        <w:tc>
          <w:tcPr>
            <w:tcW w:w="2432" w:type="pct"/>
          </w:tcPr>
          <w:p w14:paraId="59825BF5" w14:textId="77777777" w:rsidR="00E95871" w:rsidRPr="00C35519" w:rsidRDefault="00E95871" w:rsidP="009E2AA1">
            <w:pPr>
              <w:tabs>
                <w:tab w:val="center" w:pos="4153"/>
                <w:tab w:val="right" w:pos="8306"/>
              </w:tabs>
              <w:jc w:val="center"/>
              <w:rPr>
                <w:rFonts w:ascii="Calibri" w:hAnsi="Calibri" w:cs="Calibri"/>
                <w:b/>
                <w:sz w:val="22"/>
                <w:szCs w:val="22"/>
              </w:rPr>
            </w:pPr>
          </w:p>
        </w:tc>
      </w:tr>
    </w:tbl>
    <w:p w14:paraId="41FA08ED" w14:textId="77777777" w:rsidR="00E95871" w:rsidRPr="00C35519" w:rsidRDefault="00E95871" w:rsidP="00E95871">
      <w:pPr>
        <w:tabs>
          <w:tab w:val="center" w:pos="4153"/>
          <w:tab w:val="right" w:pos="8306"/>
        </w:tabs>
        <w:jc w:val="center"/>
        <w:rPr>
          <w:rFonts w:ascii="Calibri" w:eastAsia="Calibri" w:hAnsi="Calibri" w:cs="Calibri"/>
          <w:b/>
          <w:sz w:val="22"/>
          <w:szCs w:val="22"/>
          <w:lang w:eastAsia="en-US"/>
        </w:rPr>
      </w:pPr>
    </w:p>
    <w:p w14:paraId="303532E8" w14:textId="77777777" w:rsidR="00E95871" w:rsidRPr="00C35519" w:rsidRDefault="00E95871" w:rsidP="00E95871">
      <w:pPr>
        <w:tabs>
          <w:tab w:val="center" w:pos="4153"/>
          <w:tab w:val="right" w:pos="8306"/>
        </w:tabs>
        <w:spacing w:line="276" w:lineRule="auto"/>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ΠΕΡΙΛΗΨΗ ΣΥΜΒΑΣΗΣ ΕΡΓΑΣΙΑΣ ΙΔΙΩΤΙΚΟΥ ΔΙΚΑΙΟΥ ΟΡΙΣΜΕΝΟΥ ΧΡΟΝΟΥ (ΠΛΗΡΟΥΣ ΩΡΑΡΙΟΥ)</w:t>
      </w:r>
    </w:p>
    <w:p w14:paraId="03EEBAB6" w14:textId="77777777" w:rsidR="00E95871" w:rsidRPr="00C35519" w:rsidRDefault="00E95871" w:rsidP="00E95871">
      <w:pPr>
        <w:spacing w:before="100" w:beforeAutospacing="1" w:after="120" w:line="276" w:lineRule="auto"/>
        <w:jc w:val="both"/>
        <w:rPr>
          <w:rFonts w:asciiTheme="minorHAnsi" w:hAnsiTheme="minorHAnsi" w:cs="Calibri"/>
          <w:sz w:val="22"/>
          <w:szCs w:val="22"/>
        </w:rPr>
      </w:pPr>
      <w:r w:rsidRPr="00C35519">
        <w:rPr>
          <w:rFonts w:asciiTheme="minorHAnsi" w:hAnsiTheme="minorHAnsi" w:cs="Calibri"/>
          <w:sz w:val="22"/>
          <w:szCs w:val="22"/>
        </w:rPr>
        <w:t>Στον Νομό ……………………………</w:t>
      </w:r>
      <w:r w:rsidRPr="00C35519">
        <w:rPr>
          <w:rFonts w:asciiTheme="minorHAnsi" w:hAnsiTheme="minorHAnsi" w:cs="Calibri"/>
          <w:b/>
          <w:sz w:val="22"/>
          <w:szCs w:val="22"/>
          <w:vertAlign w:val="superscript"/>
        </w:rPr>
        <w:t>3</w:t>
      </w:r>
      <w:r w:rsidRPr="00C35519">
        <w:rPr>
          <w:rFonts w:asciiTheme="minorHAnsi" w:hAnsiTheme="minorHAnsi" w:cs="Calibri"/>
          <w:sz w:val="22"/>
          <w:szCs w:val="22"/>
        </w:rPr>
        <w:t xml:space="preserve"> σήμερα ……………….……………</w:t>
      </w:r>
      <w:r w:rsidRPr="00C35519">
        <w:rPr>
          <w:rFonts w:asciiTheme="minorHAnsi" w:hAnsiTheme="minorHAnsi" w:cs="Calibri"/>
          <w:b/>
          <w:sz w:val="22"/>
          <w:szCs w:val="22"/>
          <w:vertAlign w:val="superscript"/>
        </w:rPr>
        <w:t>4</w:t>
      </w:r>
      <w:r w:rsidRPr="00C35519">
        <w:rPr>
          <w:rFonts w:asciiTheme="minorHAnsi" w:hAnsiTheme="minorHAnsi" w:cs="Calibri"/>
          <w:sz w:val="22"/>
          <w:szCs w:val="22"/>
        </w:rPr>
        <w:t xml:space="preserve"> σύμφωνα με την </w:t>
      </w:r>
      <w:proofErr w:type="spellStart"/>
      <w:r w:rsidRPr="00C35519">
        <w:rPr>
          <w:rFonts w:asciiTheme="minorHAnsi" w:hAnsiTheme="minorHAnsi" w:cs="Calibri"/>
          <w:sz w:val="22"/>
          <w:szCs w:val="22"/>
        </w:rPr>
        <w:t>υπ</w:t>
      </w:r>
      <w:proofErr w:type="spellEnd"/>
      <w:r w:rsidRPr="00C35519">
        <w:rPr>
          <w:rFonts w:asciiTheme="minorHAnsi" w:hAnsiTheme="minorHAnsi" w:cs="Calibri"/>
          <w:sz w:val="22"/>
          <w:szCs w:val="22"/>
        </w:rPr>
        <w:t xml:space="preserve"> </w:t>
      </w:r>
      <w:proofErr w:type="spellStart"/>
      <w:r w:rsidRPr="00C35519">
        <w:rPr>
          <w:rFonts w:asciiTheme="minorHAnsi" w:hAnsiTheme="minorHAnsi" w:cs="Calibri"/>
          <w:sz w:val="22"/>
          <w:szCs w:val="22"/>
        </w:rPr>
        <w:t>αρ</w:t>
      </w:r>
      <w:proofErr w:type="spellEnd"/>
      <w:r w:rsidRPr="00C35519">
        <w:rPr>
          <w:rFonts w:asciiTheme="minorHAnsi" w:hAnsiTheme="minorHAnsi" w:cs="Calibri"/>
          <w:sz w:val="22"/>
          <w:szCs w:val="22"/>
        </w:rPr>
        <w:t xml:space="preserve">. </w:t>
      </w:r>
      <w:r w:rsidRPr="00FC6A6B">
        <w:rPr>
          <w:rFonts w:asciiTheme="minorHAnsi" w:hAnsiTheme="minorHAnsi" w:cs="Calibri"/>
          <w:sz w:val="22"/>
          <w:szCs w:val="22"/>
        </w:rPr>
        <w:t xml:space="preserve">104627/ΓΔ5/7-8-2020 </w:t>
      </w:r>
      <w:r w:rsidRPr="002174EB">
        <w:rPr>
          <w:rFonts w:asciiTheme="minorHAnsi" w:hAnsiTheme="minorHAnsi" w:cs="Calibri"/>
          <w:sz w:val="22"/>
          <w:szCs w:val="22"/>
        </w:rPr>
        <w:t xml:space="preserve">ΥΑ (ΦΕΚ 3344/Β/2020), με την ΚΥΑ 100548/ΓΔ5 (ΦΕΚ 3785Β/13.08.2021) όπως τροποποιήθηκε με την ΚΥΑ 88469/ΓΔ5 (ΦΕΚ 3970Β/25.07.2025), και σε εφαρμογή της υπ’ </w:t>
      </w:r>
      <w:proofErr w:type="spellStart"/>
      <w:r w:rsidRPr="002174EB">
        <w:rPr>
          <w:rFonts w:asciiTheme="minorHAnsi" w:hAnsiTheme="minorHAnsi" w:cs="Calibri"/>
          <w:sz w:val="22"/>
          <w:szCs w:val="22"/>
        </w:rPr>
        <w:t>αρ</w:t>
      </w:r>
      <w:proofErr w:type="spellEnd"/>
      <w:r w:rsidRPr="002174EB">
        <w:rPr>
          <w:rFonts w:asciiTheme="minorHAnsi" w:hAnsiTheme="minorHAnsi" w:cs="Calibri"/>
          <w:sz w:val="22"/>
          <w:szCs w:val="22"/>
        </w:rPr>
        <w:t>. πρωτ. ………………………………….……………</w:t>
      </w:r>
      <w:r w:rsidRPr="002174EB">
        <w:rPr>
          <w:rFonts w:asciiTheme="minorHAnsi" w:hAnsiTheme="minorHAnsi" w:cs="Calibri"/>
          <w:b/>
          <w:sz w:val="22"/>
          <w:szCs w:val="22"/>
          <w:vertAlign w:val="superscript"/>
        </w:rPr>
        <w:t>5</w:t>
      </w:r>
      <w:r w:rsidRPr="002174EB">
        <w:rPr>
          <w:rFonts w:asciiTheme="minorHAnsi" w:hAnsiTheme="minorHAnsi" w:cs="Calibri"/>
          <w:sz w:val="22"/>
          <w:szCs w:val="22"/>
        </w:rPr>
        <w:t xml:space="preserve"> (ΑΔΑ:…………………) Απόφασης Πρόσληψης, μεταξύ:</w:t>
      </w:r>
    </w:p>
    <w:p w14:paraId="787D9614" w14:textId="599F4308" w:rsidR="00E95871" w:rsidRPr="001551A8" w:rsidRDefault="00E95871" w:rsidP="00E95871">
      <w:pPr>
        <w:spacing w:line="276" w:lineRule="auto"/>
        <w:ind w:left="288" w:hanging="360"/>
        <w:jc w:val="both"/>
        <w:rPr>
          <w:rFonts w:asciiTheme="minorHAnsi" w:eastAsia="Calibri" w:hAnsiTheme="minorHAnsi" w:cs="Calibri"/>
          <w:sz w:val="22"/>
          <w:szCs w:val="22"/>
          <w:lang w:eastAsia="en-US"/>
        </w:rPr>
      </w:pPr>
      <w:r w:rsidRPr="00C35519">
        <w:rPr>
          <w:rFonts w:asciiTheme="minorHAnsi" w:eastAsia="Calibri" w:hAnsiTheme="minorHAnsi" w:cs="Calibri"/>
          <w:sz w:val="22"/>
          <w:szCs w:val="22"/>
          <w:lang w:eastAsia="en-US"/>
        </w:rPr>
        <w:t>α</w:t>
      </w:r>
      <w:r w:rsidRPr="001551A8">
        <w:rPr>
          <w:rFonts w:asciiTheme="minorHAnsi" w:eastAsia="Calibri" w:hAnsiTheme="minorHAnsi" w:cs="Calibri"/>
          <w:sz w:val="22"/>
          <w:szCs w:val="22"/>
          <w:lang w:eastAsia="en-US"/>
        </w:rPr>
        <w:t>)</w:t>
      </w:r>
      <w:r w:rsidRPr="001551A8">
        <w:rPr>
          <w:rFonts w:asciiTheme="minorHAnsi" w:eastAsia="Calibri" w:hAnsiTheme="minorHAnsi" w:cs="Calibri"/>
          <w:sz w:val="22"/>
          <w:szCs w:val="22"/>
          <w:lang w:eastAsia="en-US"/>
        </w:rPr>
        <w:tab/>
        <w:t xml:space="preserve">αφενός του Υπουργείου Παιδείας, Θρησκευμάτων και Αθλητισμού, που εκπροσωπείται από τον/την Διευθυντή/τρια της </w:t>
      </w:r>
      <w:r w:rsidRPr="00143C11">
        <w:rPr>
          <w:rFonts w:asciiTheme="minorHAnsi" w:eastAsia="Calibri" w:hAnsiTheme="minorHAnsi" w:cs="Calibri"/>
          <w:sz w:val="22"/>
          <w:szCs w:val="22"/>
          <w:lang w:eastAsia="en-US"/>
        </w:rPr>
        <w:t xml:space="preserve">ως άνω </w:t>
      </w:r>
      <w:r w:rsidR="00A56D15" w:rsidRPr="00143C11">
        <w:rPr>
          <w:rFonts w:ascii="Calibri" w:hAnsi="Calibri"/>
          <w:sz w:val="22"/>
          <w:szCs w:val="22"/>
        </w:rPr>
        <w:t>ΔΠΕ/ΔΔΕ/ΠΔΕ</w:t>
      </w:r>
      <w:r w:rsidRPr="00143C11">
        <w:rPr>
          <w:rFonts w:asciiTheme="minorHAnsi" w:eastAsia="Calibri" w:hAnsiTheme="minorHAnsi" w:cs="Calibri"/>
          <w:sz w:val="22"/>
          <w:szCs w:val="22"/>
          <w:lang w:eastAsia="en-US"/>
        </w:rPr>
        <w:t>, καλούμενου εφεξής για συντομία «πρώτος συμβαλλόμενος» και</w:t>
      </w:r>
    </w:p>
    <w:p w14:paraId="04F385CA" w14:textId="77777777" w:rsidR="00E95871" w:rsidRPr="001551A8" w:rsidRDefault="00E95871" w:rsidP="00E95871">
      <w:pPr>
        <w:spacing w:line="276" w:lineRule="auto"/>
        <w:ind w:left="288" w:hanging="360"/>
        <w:jc w:val="both"/>
        <w:rPr>
          <w:rFonts w:asciiTheme="minorHAnsi" w:hAnsiTheme="minorHAnsi" w:cs="Calibri"/>
          <w:sz w:val="22"/>
          <w:szCs w:val="22"/>
        </w:rPr>
      </w:pPr>
      <w:r w:rsidRPr="001551A8">
        <w:rPr>
          <w:rFonts w:asciiTheme="minorHAnsi" w:hAnsiTheme="minorHAnsi" w:cs="Calibri"/>
          <w:sz w:val="22"/>
          <w:szCs w:val="22"/>
        </w:rPr>
        <w:t>β)</w:t>
      </w:r>
      <w:r w:rsidRPr="001551A8">
        <w:rPr>
          <w:rFonts w:asciiTheme="minorHAnsi" w:hAnsiTheme="minorHAnsi" w:cs="Calibri"/>
          <w:sz w:val="22"/>
          <w:szCs w:val="22"/>
        </w:rPr>
        <w:tab/>
        <w:t>αφετέρου του/</w:t>
      </w:r>
      <w:r w:rsidRPr="001551A8">
        <w:rPr>
          <w:rFonts w:asciiTheme="minorHAnsi" w:eastAsia="Calibri" w:hAnsiTheme="minorHAnsi" w:cs="Calibri"/>
          <w:sz w:val="22"/>
          <w:szCs w:val="22"/>
          <w:lang w:eastAsia="en-US"/>
        </w:rPr>
        <w:t>της</w:t>
      </w:r>
      <w:r w:rsidRPr="001551A8">
        <w:rPr>
          <w:rFonts w:asciiTheme="minorHAnsi" w:hAnsiTheme="minorHAnsi" w:cs="Calibri"/>
          <w:sz w:val="22"/>
          <w:szCs w:val="22"/>
        </w:rPr>
        <w:t xml:space="preserve"> …………………………………………………………</w:t>
      </w:r>
      <w:r w:rsidRPr="001551A8">
        <w:rPr>
          <w:rFonts w:asciiTheme="minorHAnsi" w:hAnsiTheme="minorHAnsi" w:cs="Calibri"/>
          <w:b/>
          <w:bCs/>
          <w:sz w:val="22"/>
          <w:szCs w:val="22"/>
          <w:vertAlign w:val="superscript"/>
        </w:rPr>
        <w:t>6</w:t>
      </w:r>
      <w:r w:rsidRPr="001551A8">
        <w:rPr>
          <w:rFonts w:asciiTheme="minorHAnsi" w:hAnsiTheme="minorHAnsi" w:cs="Calibri"/>
          <w:sz w:val="22"/>
          <w:szCs w:val="22"/>
        </w:rPr>
        <w:t xml:space="preserve"> του ……………………………</w:t>
      </w:r>
      <w:r w:rsidRPr="001551A8">
        <w:rPr>
          <w:rFonts w:asciiTheme="minorHAnsi" w:hAnsiTheme="minorHAnsi" w:cs="Calibri"/>
          <w:b/>
          <w:bCs/>
          <w:sz w:val="22"/>
          <w:szCs w:val="22"/>
          <w:vertAlign w:val="superscript"/>
        </w:rPr>
        <w:t>7</w:t>
      </w:r>
      <w:r w:rsidRPr="001551A8">
        <w:rPr>
          <w:rFonts w:asciiTheme="minorHAnsi" w:hAnsiTheme="minorHAnsi" w:cs="Calibri"/>
          <w:sz w:val="22"/>
          <w:szCs w:val="22"/>
        </w:rPr>
        <w:t xml:space="preserve"> αναπληρωτή ειδικότητας …………..</w:t>
      </w:r>
      <w:r w:rsidRPr="001551A8">
        <w:rPr>
          <w:rFonts w:asciiTheme="minorHAnsi" w:hAnsiTheme="minorHAnsi" w:cs="Calibri"/>
          <w:b/>
          <w:bCs/>
          <w:sz w:val="22"/>
          <w:szCs w:val="22"/>
          <w:vertAlign w:val="superscript"/>
        </w:rPr>
        <w:t>8</w:t>
      </w:r>
      <w:r w:rsidRPr="001551A8">
        <w:rPr>
          <w:rFonts w:asciiTheme="minorHAnsi" w:hAnsiTheme="minorHAnsi" w:cs="Calibri"/>
          <w:sz w:val="22"/>
          <w:szCs w:val="22"/>
        </w:rPr>
        <w:t xml:space="preserve"> καλούμενου εφεξής για συντομία «δεύτερος συμβαλλόμενος»,</w:t>
      </w:r>
    </w:p>
    <w:p w14:paraId="0D604810" w14:textId="003A081B" w:rsidR="00E95871" w:rsidRPr="001551A8" w:rsidRDefault="00E95871" w:rsidP="00E95871">
      <w:pPr>
        <w:spacing w:before="120" w:after="120" w:line="276" w:lineRule="auto"/>
        <w:jc w:val="both"/>
        <w:rPr>
          <w:rFonts w:ascii="Calibri" w:eastAsia="Calibri" w:hAnsi="Calibri" w:cs="Calibri"/>
          <w:sz w:val="22"/>
          <w:szCs w:val="22"/>
          <w:lang w:eastAsia="en-US"/>
        </w:rPr>
      </w:pPr>
      <w:r w:rsidRPr="001551A8">
        <w:rPr>
          <w:rFonts w:ascii="Calibri" w:eastAsia="Calibri" w:hAnsi="Calibri" w:cs="Calibri"/>
          <w:sz w:val="22"/>
          <w:szCs w:val="22"/>
          <w:lang w:eastAsia="en-US"/>
        </w:rPr>
        <w:t>υπεγράφη σύμβαση εργασίας ιδιωτικού δικαίου ορισμένου χρόνου στο πλαίσιο της Πράξης</w:t>
      </w:r>
      <w:r w:rsidRPr="001551A8">
        <w:rPr>
          <w:rFonts w:ascii="Calibri" w:hAnsi="Calibri" w:cs="Calibri"/>
          <w:sz w:val="22"/>
          <w:szCs w:val="22"/>
        </w:rPr>
        <w:t>:</w:t>
      </w:r>
      <w:r w:rsidRPr="001551A8">
        <w:rPr>
          <w:rFonts w:ascii="Calibri" w:hAnsi="Calibri" w:cs="Calibri"/>
          <w:b/>
          <w:sz w:val="22"/>
          <w:szCs w:val="22"/>
        </w:rPr>
        <w:t xml:space="preserve"> </w:t>
      </w:r>
      <w:r>
        <w:rPr>
          <w:rFonts w:ascii="Calibri" w:hAnsi="Calibri" w:cs="Calibri"/>
          <w:b/>
          <w:sz w:val="22"/>
          <w:szCs w:val="22"/>
        </w:rPr>
        <w:t>«</w:t>
      </w:r>
      <w:r w:rsidR="004E2F93">
        <w:rPr>
          <w:rFonts w:ascii="Calibri" w:hAnsi="Calibri" w:cs="Calibri"/>
          <w:b/>
          <w:sz w:val="22"/>
          <w:szCs w:val="22"/>
        </w:rPr>
        <w:t>Υποστήριξη φοίτησης μαθητών/τριών με αναπηρία ή ειδικές εκπαιδευτικές ανάγκες, σχολικό έτος 2026-2027</w:t>
      </w:r>
      <w:r>
        <w:rPr>
          <w:rFonts w:ascii="Calibri" w:hAnsi="Calibri" w:cs="Calibri"/>
          <w:b/>
          <w:sz w:val="22"/>
          <w:szCs w:val="22"/>
        </w:rPr>
        <w:t xml:space="preserve">», </w:t>
      </w:r>
      <w:r w:rsidR="00756CBE" w:rsidRPr="00756CBE">
        <w:rPr>
          <w:rFonts w:ascii="Calibri" w:hAnsi="Calibri" w:cs="Calibri"/>
          <w:b/>
          <w:sz w:val="22"/>
          <w:szCs w:val="22"/>
        </w:rPr>
        <w:t xml:space="preserve">με κωδικό ΟΠΣ: 6063312, </w:t>
      </w:r>
      <w:r w:rsidRPr="001551A8">
        <w:rPr>
          <w:rFonts w:ascii="Calibri" w:hAnsi="Calibri" w:cs="Calibri"/>
          <w:b/>
          <w:sz w:val="22"/>
          <w:szCs w:val="22"/>
        </w:rPr>
        <w:t xml:space="preserve">του Τομεακού Προγράμματος «Ανθρώπινο Δυναμικό και Κοινωνική Συνοχή», ΕΣΠΑ 2021-2027, </w:t>
      </w:r>
      <w:r w:rsidRPr="001551A8">
        <w:rPr>
          <w:rFonts w:ascii="Calibri" w:eastAsia="Calibri" w:hAnsi="Calibri" w:cs="Calibri"/>
          <w:sz w:val="22"/>
          <w:szCs w:val="22"/>
          <w:lang w:eastAsia="en-US"/>
        </w:rPr>
        <w:t xml:space="preserve">με δικαιούχο την Επιτελική Δομή ΕΣΠΑ του Υπουργείου </w:t>
      </w:r>
      <w:r w:rsidRPr="001551A8">
        <w:rPr>
          <w:rFonts w:asciiTheme="minorHAnsi" w:hAnsiTheme="minorHAnsi" w:cs="Calibri"/>
          <w:sz w:val="22"/>
          <w:szCs w:val="22"/>
        </w:rPr>
        <w:t>Παιδείας, Θρησκευμάτων και Αθλητισμού</w:t>
      </w:r>
      <w:r w:rsidRPr="001551A8">
        <w:rPr>
          <w:rFonts w:ascii="Calibri" w:eastAsia="Calibri" w:hAnsi="Calibri" w:cs="Calibri"/>
          <w:sz w:val="22"/>
          <w:szCs w:val="22"/>
          <w:lang w:eastAsia="en-US"/>
        </w:rPr>
        <w:t>.</w:t>
      </w:r>
    </w:p>
    <w:p w14:paraId="0190C338" w14:textId="75E5C4C7" w:rsidR="00CF635F" w:rsidRDefault="00E95871" w:rsidP="00E95871">
      <w:pPr>
        <w:spacing w:before="120" w:after="120" w:line="276" w:lineRule="auto"/>
        <w:jc w:val="both"/>
        <w:rPr>
          <w:rFonts w:asciiTheme="minorHAnsi" w:eastAsia="Calibri" w:hAnsiTheme="minorHAnsi" w:cs="Calibri"/>
          <w:sz w:val="22"/>
          <w:szCs w:val="22"/>
          <w:lang w:eastAsia="en-US"/>
        </w:rPr>
      </w:pPr>
      <w:r w:rsidRPr="001551A8">
        <w:rPr>
          <w:rFonts w:asciiTheme="minorHAnsi" w:eastAsia="Calibri" w:hAnsiTheme="minorHAnsi" w:cs="Calibri"/>
          <w:sz w:val="22"/>
          <w:szCs w:val="22"/>
          <w:lang w:eastAsia="en-US"/>
        </w:rPr>
        <w:t xml:space="preserve">Η διάρκεια της παρούσας Σύμβασης ορίζεται </w:t>
      </w:r>
      <w:r w:rsidRPr="001551A8">
        <w:rPr>
          <w:rFonts w:ascii="Calibri" w:eastAsia="Calibri" w:hAnsi="Calibri" w:cs="Calibri"/>
          <w:sz w:val="22"/>
          <w:szCs w:val="22"/>
          <w:lang w:eastAsia="en-US"/>
        </w:rPr>
        <w:t xml:space="preserve">από </w:t>
      </w:r>
      <w:r w:rsidRPr="001551A8">
        <w:rPr>
          <w:rFonts w:asciiTheme="minorHAnsi" w:hAnsiTheme="minorHAnsi" w:cs="Calibri"/>
          <w:sz w:val="22"/>
          <w:szCs w:val="22"/>
          <w:vertAlign w:val="superscript"/>
        </w:rPr>
        <w:t>9</w:t>
      </w:r>
      <w:r w:rsidRPr="001551A8">
        <w:rPr>
          <w:rFonts w:asciiTheme="minorHAnsi" w:hAnsiTheme="minorHAnsi" w:cs="Calibri"/>
          <w:sz w:val="22"/>
          <w:szCs w:val="22"/>
        </w:rPr>
        <w:t xml:space="preserve">………… </w:t>
      </w:r>
      <w:r w:rsidRPr="001551A8">
        <w:rPr>
          <w:rFonts w:ascii="Calibri" w:hAnsi="Calibri" w:cs="Calibri"/>
          <w:sz w:val="22"/>
          <w:szCs w:val="22"/>
        </w:rPr>
        <w:t>έως την λήξη του διδακτικού έτους</w:t>
      </w:r>
      <w:r w:rsidRPr="001551A8">
        <w:rPr>
          <w:rFonts w:asciiTheme="minorHAnsi" w:hAnsiTheme="minorHAnsi" w:cs="Calibri"/>
          <w:sz w:val="22"/>
          <w:szCs w:val="22"/>
        </w:rPr>
        <w:t xml:space="preserve"> </w:t>
      </w:r>
      <w:r w:rsidRPr="001551A8">
        <w:rPr>
          <w:rFonts w:asciiTheme="minorHAnsi" w:hAnsiTheme="minorHAnsi" w:cs="Calibri"/>
          <w:sz w:val="22"/>
          <w:szCs w:val="22"/>
          <w:vertAlign w:val="superscript"/>
        </w:rPr>
        <w:t>10</w:t>
      </w:r>
      <w:r w:rsidRPr="001551A8">
        <w:rPr>
          <w:rFonts w:asciiTheme="minorHAnsi" w:hAnsiTheme="minorHAnsi" w:cs="Calibri"/>
          <w:sz w:val="22"/>
          <w:szCs w:val="22"/>
        </w:rPr>
        <w:t xml:space="preserve">……. Ιουνίου </w:t>
      </w:r>
      <w:r w:rsidRPr="00E72D49">
        <w:rPr>
          <w:rFonts w:asciiTheme="minorHAnsi" w:hAnsiTheme="minorHAnsi" w:cs="Calibri"/>
          <w:sz w:val="22"/>
          <w:szCs w:val="22"/>
        </w:rPr>
        <w:t>202</w:t>
      </w:r>
      <w:r w:rsidR="005631E7" w:rsidRPr="00E72D49">
        <w:rPr>
          <w:rFonts w:asciiTheme="minorHAnsi" w:hAnsiTheme="minorHAnsi" w:cs="Calibri"/>
          <w:sz w:val="22"/>
          <w:szCs w:val="22"/>
        </w:rPr>
        <w:t>7</w:t>
      </w:r>
      <w:r w:rsidRPr="00E72D49">
        <w:rPr>
          <w:rFonts w:asciiTheme="minorHAnsi" w:eastAsia="Calibri" w:hAnsiTheme="minorHAnsi" w:cs="Calibri"/>
          <w:sz w:val="22"/>
          <w:szCs w:val="22"/>
          <w:lang w:eastAsia="en-US"/>
        </w:rPr>
        <w:t xml:space="preserve"> ή όπως</w:t>
      </w:r>
      <w:r w:rsidRPr="001551A8">
        <w:rPr>
          <w:rFonts w:asciiTheme="minorHAnsi" w:eastAsia="Calibri" w:hAnsiTheme="minorHAnsi" w:cs="Calibri"/>
          <w:sz w:val="22"/>
          <w:szCs w:val="22"/>
          <w:lang w:eastAsia="en-US"/>
        </w:rPr>
        <w:t xml:space="preserve"> ισχύει κάθε φορά. Αντικείμενο της σύμβασης είναι η παροχή υπηρεσιών ειδικότητας  ……………………</w:t>
      </w:r>
      <w:r w:rsidRPr="001551A8">
        <w:rPr>
          <w:rFonts w:asciiTheme="minorHAnsi" w:hAnsiTheme="minorHAnsi"/>
          <w:b/>
          <w:sz w:val="22"/>
          <w:szCs w:val="22"/>
          <w:vertAlign w:val="superscript"/>
        </w:rPr>
        <w:t xml:space="preserve">8 </w:t>
      </w:r>
      <w:r w:rsidRPr="006E038A">
        <w:rPr>
          <w:rFonts w:asciiTheme="minorHAnsi" w:eastAsia="Calibri" w:hAnsiTheme="minorHAnsi" w:cs="Calibri"/>
          <w:sz w:val="22"/>
          <w:szCs w:val="22"/>
          <w:lang w:eastAsia="en-US"/>
        </w:rPr>
        <w:t>με πλήρες ωράριο, α) σε σχολεία αρμοδιότητας της Διεύθυνσης Εκπαίδευσης που τοποθετείται ή διατίθεται, κατ’ εφαρμογή των κείμενων διατάξεων, με απόφαση ή αποφάσεις του/της Διευθυντή/</w:t>
      </w:r>
      <w:proofErr w:type="spellStart"/>
      <w:r w:rsidRPr="006E038A">
        <w:rPr>
          <w:rFonts w:asciiTheme="minorHAnsi" w:eastAsia="Calibri" w:hAnsiTheme="minorHAnsi" w:cs="Calibri"/>
          <w:sz w:val="22"/>
          <w:szCs w:val="22"/>
          <w:lang w:eastAsia="en-US"/>
        </w:rPr>
        <w:t>ντριας</w:t>
      </w:r>
      <w:proofErr w:type="spellEnd"/>
      <w:r w:rsidRPr="006E038A">
        <w:rPr>
          <w:rFonts w:asciiTheme="minorHAnsi" w:eastAsia="Calibri" w:hAnsiTheme="minorHAnsi" w:cs="Calibri"/>
          <w:sz w:val="22"/>
          <w:szCs w:val="22"/>
          <w:lang w:eastAsia="en-US"/>
        </w:rPr>
        <w:t xml:space="preserve"> Εκπαίδευσης, </w:t>
      </w:r>
      <w:r w:rsidRPr="006E038A">
        <w:rPr>
          <w:rFonts w:asciiTheme="minorHAnsi" w:eastAsia="Calibri" w:hAnsiTheme="minorHAnsi" w:cs="Calibri"/>
          <w:b/>
          <w:sz w:val="22"/>
          <w:szCs w:val="22"/>
          <w:lang w:eastAsia="en-US"/>
        </w:rPr>
        <w:t>ή</w:t>
      </w:r>
      <w:r w:rsidRPr="006E038A">
        <w:rPr>
          <w:rFonts w:asciiTheme="minorHAnsi" w:eastAsia="Calibri" w:hAnsiTheme="minorHAnsi" w:cs="Calibri"/>
          <w:sz w:val="22"/>
          <w:szCs w:val="22"/>
          <w:lang w:eastAsia="en-US"/>
        </w:rPr>
        <w:t xml:space="preserve"> β) στο ΚΕΔΑΣΥ πρόσληψης ή στις σχολικές μονάδες της γενικής και επαγγελματικής εκπαίδευσης, του/των Σχολικού/ων Δικτύου/ων Εκπαιδευτικής Υποστήριξης (ΣΔΕΥ), στο πλαίσιο λειτουργίας Επιτροπών Διεπιστημονικής Υποστήριξης (ΕΔΥ) του ΚΕΔΑΣΥ πρόσληψης, </w:t>
      </w:r>
      <w:r w:rsidRPr="006E038A">
        <w:rPr>
          <w:rFonts w:asciiTheme="minorHAnsi" w:eastAsia="Calibri" w:hAnsiTheme="minorHAnsi" w:cs="Calibri"/>
          <w:b/>
          <w:sz w:val="22"/>
          <w:szCs w:val="22"/>
          <w:lang w:eastAsia="en-US"/>
        </w:rPr>
        <w:t>βάσει της απόφασης πρόσληψης</w:t>
      </w:r>
      <w:r w:rsidRPr="006E038A">
        <w:rPr>
          <w:rFonts w:asciiTheme="minorHAnsi" w:eastAsia="Calibri" w:hAnsiTheme="minorHAnsi" w:cs="Calibri"/>
          <w:sz w:val="22"/>
          <w:szCs w:val="22"/>
          <w:lang w:eastAsia="en-US"/>
        </w:rPr>
        <w:t>, που αποτελεί αναπόσπαστο στοιχείο της παρούσας σύμβασης και κατ’ εφαρμογή των κείμενων διατάξεων.</w:t>
      </w:r>
    </w:p>
    <w:p w14:paraId="1224E4C6" w14:textId="77777777" w:rsidR="006E038A" w:rsidRPr="00663C95" w:rsidRDefault="006E038A" w:rsidP="00E95871">
      <w:pPr>
        <w:spacing w:before="120" w:after="120" w:line="276" w:lineRule="auto"/>
        <w:jc w:val="both"/>
        <w:rPr>
          <w:rFonts w:asciiTheme="minorHAnsi" w:eastAsia="Calibri" w:hAnsiTheme="minorHAnsi" w:cs="Calibri"/>
          <w:sz w:val="22"/>
          <w:szCs w:val="22"/>
          <w:lang w:eastAsia="en-US"/>
        </w:rPr>
      </w:pPr>
    </w:p>
    <w:p w14:paraId="33EF0808" w14:textId="77777777" w:rsidR="00E95871" w:rsidRDefault="00E95871" w:rsidP="00E95871">
      <w:pPr>
        <w:spacing w:before="120" w:after="120" w:line="276" w:lineRule="auto"/>
        <w:jc w:val="both"/>
        <w:rPr>
          <w:rFonts w:asciiTheme="minorHAnsi" w:eastAsia="Calibri" w:hAnsiTheme="minorHAnsi" w:cs="Calibri"/>
          <w:sz w:val="22"/>
          <w:szCs w:val="22"/>
          <w:lang w:eastAsia="en-US"/>
        </w:rPr>
      </w:pPr>
      <w:r w:rsidRPr="001551A8">
        <w:rPr>
          <w:rFonts w:asciiTheme="minorHAnsi" w:eastAsia="Calibri" w:hAnsiTheme="minorHAnsi" w:cs="Calibri"/>
          <w:sz w:val="22"/>
          <w:szCs w:val="22"/>
          <w:lang w:eastAsia="en-US"/>
        </w:rPr>
        <w:t xml:space="preserve">Οι αποδοχές του δεύτερου συμβαλλόμενου θα είναι αυτές που καθορίζονται από τις σχετικές διατάξεις του κεφαλαίου Β΄ του N.4354/2015 (176/Α΄), όπως ισχύει, για το εισαγωγικό μισθολογικό κλιμάκιο της κατηγορίας του, οι οποίες αναπροσαρμόζονται εφόσον υπάρξουν μεταβολές στα στοιχεία που προσδιορίζουν τις μηνιαίες αποδοχές (πχ. αναγνώριση προϋπηρεσίας, </w:t>
      </w:r>
      <w:proofErr w:type="spellStart"/>
      <w:r w:rsidRPr="001551A8">
        <w:rPr>
          <w:rFonts w:asciiTheme="minorHAnsi" w:eastAsia="Calibri" w:hAnsiTheme="minorHAnsi" w:cs="Calibri"/>
          <w:sz w:val="22"/>
          <w:szCs w:val="22"/>
          <w:lang w:eastAsia="en-US"/>
        </w:rPr>
        <w:t>κλπ</w:t>
      </w:r>
      <w:proofErr w:type="spellEnd"/>
      <w:r w:rsidRPr="001551A8">
        <w:rPr>
          <w:rFonts w:asciiTheme="minorHAnsi" w:eastAsia="Calibri" w:hAnsiTheme="minorHAnsi" w:cs="Calibri"/>
          <w:sz w:val="22"/>
          <w:szCs w:val="22"/>
          <w:lang w:eastAsia="en-US"/>
        </w:rPr>
        <w:t>), των οποίων οι διοικητικές πράξεις αποτελούν αναπόσπαστο μέρος της παρούσας</w:t>
      </w:r>
      <w:r w:rsidRPr="001551A8">
        <w:rPr>
          <w:rFonts w:asciiTheme="minorHAnsi" w:hAnsiTheme="minorHAnsi" w:cs="Calibri"/>
          <w:sz w:val="22"/>
          <w:szCs w:val="22"/>
        </w:rPr>
        <w:t>.</w:t>
      </w:r>
      <w:r w:rsidRPr="00C35519">
        <w:rPr>
          <w:rFonts w:asciiTheme="minorHAnsi" w:eastAsia="Calibri" w:hAnsiTheme="minorHAnsi" w:cs="Calibri"/>
          <w:sz w:val="22"/>
          <w:szCs w:val="22"/>
          <w:lang w:eastAsia="en-US"/>
        </w:rPr>
        <w:t xml:space="preserve"> </w:t>
      </w:r>
    </w:p>
    <w:p w14:paraId="7413EE73" w14:textId="77777777" w:rsidR="00E95871" w:rsidRPr="00C35519" w:rsidRDefault="00E95871" w:rsidP="00E95871">
      <w:pPr>
        <w:spacing w:before="120" w:after="120" w:line="276" w:lineRule="auto"/>
        <w:jc w:val="both"/>
        <w:rPr>
          <w:rFonts w:asciiTheme="minorHAnsi" w:eastAsia="Calibri" w:hAnsiTheme="minorHAnsi" w:cs="Calibri"/>
          <w:sz w:val="22"/>
          <w:szCs w:val="22"/>
          <w:lang w:eastAsia="en-US"/>
        </w:rPr>
      </w:pPr>
    </w:p>
    <w:p w14:paraId="3BAF9FEC" w14:textId="77777777" w:rsidR="00E95871" w:rsidRPr="00C35519" w:rsidRDefault="00E95871" w:rsidP="00E95871">
      <w:pPr>
        <w:spacing w:before="120" w:after="120" w:line="276" w:lineRule="auto"/>
        <w:ind w:left="288" w:hanging="360"/>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 xml:space="preserve">Ο Διευθυντής της </w:t>
      </w:r>
      <w:r w:rsidRPr="004805A8">
        <w:rPr>
          <w:rFonts w:ascii="Calibri" w:eastAsia="Calibri" w:hAnsi="Calibri" w:cs="Calibri"/>
          <w:b/>
          <w:sz w:val="22"/>
          <w:szCs w:val="22"/>
          <w:highlight w:val="yellow"/>
          <w:lang w:eastAsia="en-US"/>
        </w:rPr>
        <w:t>Πρωτοβάθμιας/Δευτεροβάθμιας</w:t>
      </w:r>
      <w:r w:rsidRPr="00C35519">
        <w:rPr>
          <w:rFonts w:ascii="Calibri" w:eastAsia="Calibri" w:hAnsi="Calibri" w:cs="Calibri"/>
          <w:b/>
          <w:sz w:val="22"/>
          <w:szCs w:val="22"/>
          <w:lang w:eastAsia="en-US"/>
        </w:rPr>
        <w:t xml:space="preserve"> Εκπαίδευσης.</w:t>
      </w:r>
    </w:p>
    <w:p w14:paraId="5B96FB2C" w14:textId="77777777" w:rsidR="00E95871" w:rsidRPr="00C35519" w:rsidRDefault="00E95871" w:rsidP="00E95871">
      <w:pPr>
        <w:spacing w:before="120" w:after="120" w:line="276" w:lineRule="auto"/>
        <w:ind w:left="288" w:hanging="360"/>
        <w:jc w:val="center"/>
        <w:rPr>
          <w:rFonts w:ascii="Calibri" w:eastAsia="Calibri" w:hAnsi="Calibri" w:cs="Calibri"/>
          <w:b/>
          <w:sz w:val="22"/>
          <w:szCs w:val="22"/>
          <w:lang w:eastAsia="en-US"/>
        </w:rPr>
      </w:pPr>
    </w:p>
    <w:p w14:paraId="4A2EAA0A" w14:textId="77777777" w:rsidR="00E95871" w:rsidRPr="00C35519" w:rsidRDefault="00E95871" w:rsidP="00E95871">
      <w:pPr>
        <w:jc w:val="center"/>
        <w:rPr>
          <w:rFonts w:asciiTheme="minorHAnsi" w:hAnsiTheme="minorHAnsi"/>
          <w:b/>
          <w:sz w:val="22"/>
          <w:szCs w:val="22"/>
        </w:rPr>
      </w:pPr>
      <w:r w:rsidRPr="00C35519">
        <w:rPr>
          <w:rFonts w:ascii="Calibri" w:eastAsia="Calibri" w:hAnsi="Calibri" w:cs="Calibri"/>
          <w:b/>
          <w:sz w:val="22"/>
          <w:szCs w:val="22"/>
          <w:lang w:eastAsia="en-US"/>
        </w:rPr>
        <w:t>(Υπογραφή, ονοματεπώνυμο - Σφραγίδα Διεύθυνσης)</w:t>
      </w:r>
    </w:p>
    <w:p w14:paraId="7B3E206A" w14:textId="77777777" w:rsidR="00E95871" w:rsidRPr="00C35519" w:rsidRDefault="00E95871" w:rsidP="00E95871">
      <w:pPr>
        <w:rPr>
          <w:rFonts w:asciiTheme="minorHAnsi" w:hAnsiTheme="minorHAnsi"/>
          <w:sz w:val="22"/>
          <w:szCs w:val="22"/>
        </w:rPr>
      </w:pPr>
    </w:p>
    <w:p w14:paraId="196E7A19" w14:textId="77777777" w:rsidR="00E95871" w:rsidRPr="00C35519" w:rsidRDefault="00E95871" w:rsidP="00E95871">
      <w:pPr>
        <w:jc w:val="center"/>
        <w:rPr>
          <w:rFonts w:asciiTheme="minorHAnsi" w:hAnsiTheme="minorHAnsi" w:cs="Calibri"/>
          <w:sz w:val="22"/>
          <w:szCs w:val="22"/>
        </w:rPr>
      </w:pPr>
    </w:p>
    <w:p w14:paraId="3E4EC0A9" w14:textId="77777777" w:rsidR="00E95871" w:rsidRPr="00C35519" w:rsidRDefault="00E95871" w:rsidP="00E95871">
      <w:pPr>
        <w:pBdr>
          <w:top w:val="single" w:sz="4" w:space="1" w:color="auto"/>
        </w:pBdr>
        <w:rPr>
          <w:rFonts w:asciiTheme="minorHAnsi" w:hAnsiTheme="minorHAnsi" w:cs="Calibri"/>
          <w:b/>
          <w:bCs/>
          <w:i/>
          <w:iCs/>
        </w:rPr>
      </w:pPr>
      <w:r w:rsidRPr="00C35519">
        <w:rPr>
          <w:rFonts w:asciiTheme="minorHAnsi" w:hAnsiTheme="minorHAnsi" w:cs="Calibri"/>
          <w:b/>
          <w:bCs/>
          <w:i/>
          <w:iCs/>
        </w:rPr>
        <w:t>Οδηγίες</w:t>
      </w:r>
    </w:p>
    <w:tbl>
      <w:tblPr>
        <w:tblW w:w="4915"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1E0" w:firstRow="1" w:lastRow="1" w:firstColumn="1" w:lastColumn="1" w:noHBand="0" w:noVBand="0"/>
      </w:tblPr>
      <w:tblGrid>
        <w:gridCol w:w="399"/>
        <w:gridCol w:w="3585"/>
        <w:gridCol w:w="417"/>
        <w:gridCol w:w="5204"/>
      </w:tblGrid>
      <w:tr w:rsidR="00E95871" w:rsidRPr="00CF635F" w14:paraId="0656A406" w14:textId="77777777" w:rsidTr="009E2AA1">
        <w:trPr>
          <w:trHeight w:val="371"/>
        </w:trPr>
        <w:tc>
          <w:tcPr>
            <w:tcW w:w="208" w:type="pct"/>
            <w:tcBorders>
              <w:bottom w:val="dashSmallGap" w:sz="4" w:space="0" w:color="auto"/>
            </w:tcBorders>
            <w:vAlign w:val="center"/>
          </w:tcPr>
          <w:p w14:paraId="6E41FA58" w14:textId="77777777" w:rsidR="00E95871" w:rsidRPr="00CF635F" w:rsidRDefault="00E95871" w:rsidP="009E2AA1">
            <w:pPr>
              <w:rPr>
                <w:rFonts w:asciiTheme="minorHAnsi" w:hAnsiTheme="minorHAnsi" w:cs="Calibri"/>
                <w:b/>
                <w:sz w:val="18"/>
                <w:szCs w:val="18"/>
              </w:rPr>
            </w:pPr>
            <w:r w:rsidRPr="00CF635F">
              <w:rPr>
                <w:rFonts w:asciiTheme="minorHAnsi" w:hAnsiTheme="minorHAnsi" w:cs="Calibri"/>
                <w:b/>
                <w:bCs/>
                <w:sz w:val="18"/>
                <w:szCs w:val="18"/>
              </w:rPr>
              <w:t>1</w:t>
            </w:r>
          </w:p>
        </w:tc>
        <w:tc>
          <w:tcPr>
            <w:tcW w:w="1866" w:type="pct"/>
            <w:tcBorders>
              <w:bottom w:val="dashSmallGap" w:sz="4" w:space="0" w:color="auto"/>
            </w:tcBorders>
            <w:vAlign w:val="center"/>
          </w:tcPr>
          <w:p w14:paraId="742DF1D5" w14:textId="77777777" w:rsidR="00E95871" w:rsidRPr="00CF635F" w:rsidRDefault="00E95871" w:rsidP="009E2AA1">
            <w:pPr>
              <w:rPr>
                <w:rFonts w:asciiTheme="minorHAnsi" w:hAnsiTheme="minorHAnsi" w:cs="Calibri"/>
                <w:sz w:val="18"/>
                <w:szCs w:val="18"/>
              </w:rPr>
            </w:pPr>
            <w:r w:rsidRPr="00CF635F">
              <w:rPr>
                <w:rFonts w:asciiTheme="minorHAnsi" w:hAnsiTheme="minorHAnsi" w:cs="Calibri"/>
                <w:sz w:val="18"/>
                <w:szCs w:val="18"/>
              </w:rPr>
              <w:t>Περιφέρεια</w:t>
            </w:r>
          </w:p>
        </w:tc>
        <w:tc>
          <w:tcPr>
            <w:tcW w:w="217" w:type="pct"/>
            <w:tcBorders>
              <w:bottom w:val="dashSmallGap" w:sz="4" w:space="0" w:color="auto"/>
            </w:tcBorders>
            <w:vAlign w:val="center"/>
          </w:tcPr>
          <w:p w14:paraId="21A37FED" w14:textId="77777777" w:rsidR="00E95871" w:rsidRPr="00CF635F" w:rsidRDefault="00E95871" w:rsidP="009E2AA1">
            <w:pPr>
              <w:rPr>
                <w:rFonts w:asciiTheme="minorHAnsi" w:hAnsiTheme="minorHAnsi" w:cs="Calibri"/>
                <w:b/>
                <w:bCs/>
                <w:sz w:val="18"/>
                <w:szCs w:val="18"/>
              </w:rPr>
            </w:pPr>
            <w:r w:rsidRPr="00CF635F">
              <w:rPr>
                <w:rFonts w:asciiTheme="minorHAnsi" w:hAnsiTheme="minorHAnsi" w:cs="Calibri"/>
                <w:b/>
                <w:bCs/>
                <w:sz w:val="18"/>
                <w:szCs w:val="18"/>
              </w:rPr>
              <w:t>9</w:t>
            </w:r>
          </w:p>
        </w:tc>
        <w:tc>
          <w:tcPr>
            <w:tcW w:w="2709" w:type="pct"/>
            <w:tcBorders>
              <w:bottom w:val="dashSmallGap" w:sz="4" w:space="0" w:color="auto"/>
            </w:tcBorders>
            <w:vAlign w:val="center"/>
          </w:tcPr>
          <w:p w14:paraId="186F7134" w14:textId="77777777" w:rsidR="00E95871" w:rsidRPr="00CF635F" w:rsidRDefault="00E95871" w:rsidP="009E2AA1">
            <w:pPr>
              <w:rPr>
                <w:rFonts w:asciiTheme="minorHAnsi" w:hAnsiTheme="minorHAnsi" w:cs="Calibri"/>
                <w:sz w:val="18"/>
                <w:szCs w:val="18"/>
              </w:rPr>
            </w:pPr>
            <w:r w:rsidRPr="00CF635F">
              <w:rPr>
                <w:rFonts w:asciiTheme="minorHAnsi" w:hAnsiTheme="minorHAnsi" w:cs="Calibri"/>
                <w:sz w:val="18"/>
                <w:szCs w:val="18"/>
              </w:rPr>
              <w:t>Ημ/νία  έναρξης είναι η ημερομηνία ανάληψης υπηρεσίας του αναπληρωτή.</w:t>
            </w:r>
          </w:p>
        </w:tc>
      </w:tr>
      <w:tr w:rsidR="00E95871" w:rsidRPr="00CF635F" w14:paraId="6D23FF3F" w14:textId="77777777" w:rsidTr="009E2AA1">
        <w:trPr>
          <w:trHeight w:val="320"/>
        </w:trPr>
        <w:tc>
          <w:tcPr>
            <w:tcW w:w="208" w:type="pct"/>
            <w:vAlign w:val="center"/>
          </w:tcPr>
          <w:p w14:paraId="44DF1C46" w14:textId="77777777" w:rsidR="00E95871" w:rsidRPr="00CF635F" w:rsidRDefault="00E95871" w:rsidP="009E2AA1">
            <w:pPr>
              <w:rPr>
                <w:rFonts w:asciiTheme="minorHAnsi" w:hAnsiTheme="minorHAnsi" w:cs="Calibri"/>
                <w:b/>
                <w:bCs/>
                <w:sz w:val="18"/>
                <w:szCs w:val="18"/>
              </w:rPr>
            </w:pPr>
            <w:r w:rsidRPr="00CF635F">
              <w:rPr>
                <w:rFonts w:asciiTheme="minorHAnsi" w:hAnsiTheme="minorHAnsi" w:cs="Calibri"/>
                <w:b/>
                <w:sz w:val="18"/>
                <w:szCs w:val="18"/>
              </w:rPr>
              <w:t xml:space="preserve">2 </w:t>
            </w:r>
          </w:p>
        </w:tc>
        <w:tc>
          <w:tcPr>
            <w:tcW w:w="1866" w:type="pct"/>
            <w:vAlign w:val="center"/>
          </w:tcPr>
          <w:p w14:paraId="3E4C75B5" w14:textId="77777777" w:rsidR="00E95871" w:rsidRPr="00CF635F" w:rsidRDefault="00E95871" w:rsidP="009E2AA1">
            <w:pPr>
              <w:rPr>
                <w:rFonts w:asciiTheme="minorHAnsi" w:hAnsiTheme="minorHAnsi" w:cs="Calibri"/>
                <w:sz w:val="18"/>
                <w:szCs w:val="18"/>
              </w:rPr>
            </w:pPr>
            <w:r w:rsidRPr="00CF635F">
              <w:rPr>
                <w:rFonts w:asciiTheme="minorHAnsi" w:hAnsiTheme="minorHAnsi" w:cs="Calibri"/>
                <w:sz w:val="18"/>
                <w:szCs w:val="18"/>
              </w:rPr>
              <w:t>Δ/νση Εκπαίδευσης</w:t>
            </w:r>
          </w:p>
        </w:tc>
        <w:tc>
          <w:tcPr>
            <w:tcW w:w="217" w:type="pct"/>
            <w:vAlign w:val="center"/>
          </w:tcPr>
          <w:p w14:paraId="164C7726" w14:textId="77777777" w:rsidR="00E95871" w:rsidRPr="00CF635F" w:rsidRDefault="00E95871" w:rsidP="009E2AA1">
            <w:pPr>
              <w:rPr>
                <w:rFonts w:asciiTheme="minorHAnsi" w:hAnsiTheme="minorHAnsi" w:cs="Calibri"/>
                <w:b/>
                <w:sz w:val="18"/>
                <w:szCs w:val="18"/>
              </w:rPr>
            </w:pPr>
            <w:r w:rsidRPr="00CF635F">
              <w:rPr>
                <w:rFonts w:asciiTheme="minorHAnsi" w:hAnsiTheme="minorHAnsi" w:cs="Calibri"/>
                <w:b/>
                <w:bCs/>
                <w:sz w:val="18"/>
                <w:szCs w:val="18"/>
              </w:rPr>
              <w:t>10</w:t>
            </w:r>
          </w:p>
        </w:tc>
        <w:tc>
          <w:tcPr>
            <w:tcW w:w="2709" w:type="pct"/>
            <w:vAlign w:val="center"/>
          </w:tcPr>
          <w:p w14:paraId="0E83B0D8" w14:textId="77777777" w:rsidR="00E95871" w:rsidRPr="00CF635F" w:rsidRDefault="00E95871" w:rsidP="009E2AA1">
            <w:pPr>
              <w:rPr>
                <w:rFonts w:asciiTheme="minorHAnsi" w:hAnsiTheme="minorHAnsi" w:cs="Calibri"/>
                <w:sz w:val="18"/>
                <w:szCs w:val="18"/>
              </w:rPr>
            </w:pPr>
            <w:r w:rsidRPr="00CF635F">
              <w:rPr>
                <w:rFonts w:asciiTheme="minorHAnsi" w:hAnsiTheme="minorHAnsi" w:cs="Calibri"/>
                <w:sz w:val="18"/>
                <w:szCs w:val="18"/>
              </w:rPr>
              <w:t>Η ημερομηνία λήξης που είναι η 21</w:t>
            </w:r>
            <w:r w:rsidRPr="00CF635F">
              <w:rPr>
                <w:rFonts w:asciiTheme="minorHAnsi" w:hAnsiTheme="minorHAnsi" w:cs="Calibri"/>
                <w:sz w:val="18"/>
                <w:szCs w:val="18"/>
                <w:vertAlign w:val="superscript"/>
              </w:rPr>
              <w:t>η</w:t>
            </w:r>
            <w:r w:rsidRPr="00CF635F">
              <w:rPr>
                <w:rFonts w:asciiTheme="minorHAnsi" w:hAnsiTheme="minorHAnsi" w:cs="Calibri"/>
                <w:sz w:val="18"/>
                <w:szCs w:val="18"/>
              </w:rPr>
              <w:t xml:space="preserve">  Ιουνίου για Πρωτοβάθμια </w:t>
            </w:r>
            <w:proofErr w:type="spellStart"/>
            <w:r w:rsidRPr="00CF635F">
              <w:rPr>
                <w:rFonts w:asciiTheme="minorHAnsi" w:hAnsiTheme="minorHAnsi" w:cs="Calibri"/>
                <w:sz w:val="18"/>
                <w:szCs w:val="18"/>
              </w:rPr>
              <w:t>Εκπ</w:t>
            </w:r>
            <w:proofErr w:type="spellEnd"/>
            <w:r w:rsidRPr="00CF635F">
              <w:rPr>
                <w:rFonts w:asciiTheme="minorHAnsi" w:hAnsiTheme="minorHAnsi" w:cs="Calibri"/>
                <w:sz w:val="18"/>
                <w:szCs w:val="18"/>
              </w:rPr>
              <w:t>/</w:t>
            </w:r>
            <w:proofErr w:type="spellStart"/>
            <w:r w:rsidRPr="00CF635F">
              <w:rPr>
                <w:rFonts w:asciiTheme="minorHAnsi" w:hAnsiTheme="minorHAnsi" w:cs="Calibri"/>
                <w:sz w:val="18"/>
                <w:szCs w:val="18"/>
              </w:rPr>
              <w:t>ση</w:t>
            </w:r>
            <w:proofErr w:type="spellEnd"/>
            <w:r w:rsidRPr="00CF635F">
              <w:rPr>
                <w:rFonts w:asciiTheme="minorHAnsi" w:hAnsiTheme="minorHAnsi" w:cs="Calibri"/>
                <w:sz w:val="18"/>
                <w:szCs w:val="18"/>
              </w:rPr>
              <w:t xml:space="preserve"> και η 30</w:t>
            </w:r>
            <w:r w:rsidRPr="00CF635F">
              <w:rPr>
                <w:rFonts w:asciiTheme="minorHAnsi" w:hAnsiTheme="minorHAnsi" w:cs="Calibri"/>
                <w:sz w:val="18"/>
                <w:szCs w:val="18"/>
                <w:vertAlign w:val="superscript"/>
              </w:rPr>
              <w:t>η</w:t>
            </w:r>
            <w:r w:rsidRPr="00CF635F">
              <w:rPr>
                <w:rFonts w:asciiTheme="minorHAnsi" w:hAnsiTheme="minorHAnsi" w:cs="Calibri"/>
                <w:sz w:val="18"/>
                <w:szCs w:val="18"/>
              </w:rPr>
              <w:t xml:space="preserve">  Ιουνίου για Δευτεροβάθμια </w:t>
            </w:r>
            <w:proofErr w:type="spellStart"/>
            <w:r w:rsidRPr="00CF635F">
              <w:rPr>
                <w:rFonts w:asciiTheme="minorHAnsi" w:hAnsiTheme="minorHAnsi" w:cs="Calibri"/>
                <w:sz w:val="18"/>
                <w:szCs w:val="18"/>
              </w:rPr>
              <w:t>Εκπ</w:t>
            </w:r>
            <w:proofErr w:type="spellEnd"/>
            <w:r w:rsidRPr="00CF635F">
              <w:rPr>
                <w:rFonts w:asciiTheme="minorHAnsi" w:hAnsiTheme="minorHAnsi" w:cs="Calibri"/>
                <w:sz w:val="18"/>
                <w:szCs w:val="18"/>
              </w:rPr>
              <w:t>/</w:t>
            </w:r>
            <w:proofErr w:type="spellStart"/>
            <w:r w:rsidRPr="00CF635F">
              <w:rPr>
                <w:rFonts w:asciiTheme="minorHAnsi" w:hAnsiTheme="minorHAnsi" w:cs="Calibri"/>
                <w:sz w:val="18"/>
                <w:szCs w:val="18"/>
              </w:rPr>
              <w:t>ση</w:t>
            </w:r>
            <w:proofErr w:type="spellEnd"/>
            <w:r w:rsidRPr="00CF635F">
              <w:rPr>
                <w:rFonts w:asciiTheme="minorHAnsi" w:hAnsiTheme="minorHAnsi"/>
                <w:sz w:val="18"/>
                <w:szCs w:val="18"/>
              </w:rPr>
              <w:t xml:space="preserve"> </w:t>
            </w:r>
          </w:p>
        </w:tc>
      </w:tr>
      <w:tr w:rsidR="00E95871" w:rsidRPr="00CF635F" w14:paraId="75D2B1D0" w14:textId="77777777" w:rsidTr="009E2AA1">
        <w:trPr>
          <w:trHeight w:val="284"/>
        </w:trPr>
        <w:tc>
          <w:tcPr>
            <w:tcW w:w="208" w:type="pct"/>
            <w:tcBorders>
              <w:bottom w:val="dashSmallGap" w:sz="4" w:space="0" w:color="auto"/>
            </w:tcBorders>
            <w:vAlign w:val="center"/>
          </w:tcPr>
          <w:p w14:paraId="1903F73F" w14:textId="77777777" w:rsidR="00E95871" w:rsidRPr="00CF635F" w:rsidRDefault="00E95871" w:rsidP="009E2AA1">
            <w:pPr>
              <w:rPr>
                <w:rFonts w:asciiTheme="minorHAnsi" w:hAnsiTheme="minorHAnsi" w:cs="Calibri"/>
                <w:b/>
                <w:sz w:val="18"/>
                <w:szCs w:val="18"/>
              </w:rPr>
            </w:pPr>
            <w:r w:rsidRPr="00CF635F">
              <w:rPr>
                <w:rFonts w:asciiTheme="minorHAnsi" w:hAnsiTheme="minorHAnsi" w:cs="Calibri"/>
                <w:b/>
                <w:sz w:val="18"/>
                <w:szCs w:val="18"/>
              </w:rPr>
              <w:t>3</w:t>
            </w:r>
          </w:p>
        </w:tc>
        <w:tc>
          <w:tcPr>
            <w:tcW w:w="1866" w:type="pct"/>
            <w:tcBorders>
              <w:bottom w:val="dashSmallGap" w:sz="4" w:space="0" w:color="auto"/>
            </w:tcBorders>
            <w:vAlign w:val="center"/>
          </w:tcPr>
          <w:p w14:paraId="4830D9F8" w14:textId="77777777" w:rsidR="00E95871" w:rsidRPr="00CF635F" w:rsidRDefault="00E95871" w:rsidP="009E2AA1">
            <w:pPr>
              <w:rPr>
                <w:rFonts w:asciiTheme="minorHAnsi" w:hAnsiTheme="minorHAnsi" w:cs="Calibri"/>
                <w:sz w:val="18"/>
                <w:szCs w:val="18"/>
              </w:rPr>
            </w:pPr>
            <w:r w:rsidRPr="00CF635F">
              <w:rPr>
                <w:rFonts w:asciiTheme="minorHAnsi" w:hAnsiTheme="minorHAnsi" w:cs="Calibri"/>
                <w:sz w:val="18"/>
                <w:szCs w:val="18"/>
              </w:rPr>
              <w:t>Νομός που αντιστοιχεί στην Δ/νση Εκπαίδευσης</w:t>
            </w:r>
          </w:p>
        </w:tc>
        <w:tc>
          <w:tcPr>
            <w:tcW w:w="217" w:type="pct"/>
            <w:tcBorders>
              <w:bottom w:val="dashSmallGap" w:sz="4" w:space="0" w:color="auto"/>
            </w:tcBorders>
            <w:vAlign w:val="center"/>
          </w:tcPr>
          <w:p w14:paraId="1526CDC5" w14:textId="77777777" w:rsidR="00E95871" w:rsidRPr="00CF635F" w:rsidRDefault="00E95871" w:rsidP="009E2AA1">
            <w:pPr>
              <w:rPr>
                <w:rFonts w:asciiTheme="minorHAnsi" w:hAnsiTheme="minorHAnsi" w:cs="Calibri"/>
                <w:b/>
                <w:bCs/>
                <w:sz w:val="18"/>
                <w:szCs w:val="18"/>
              </w:rPr>
            </w:pPr>
          </w:p>
        </w:tc>
        <w:tc>
          <w:tcPr>
            <w:tcW w:w="2709" w:type="pct"/>
            <w:tcBorders>
              <w:bottom w:val="dashSmallGap" w:sz="4" w:space="0" w:color="auto"/>
            </w:tcBorders>
            <w:vAlign w:val="center"/>
          </w:tcPr>
          <w:p w14:paraId="0CB0CDC5" w14:textId="77777777" w:rsidR="00E95871" w:rsidRPr="00CF635F" w:rsidRDefault="00E95871" w:rsidP="009E2AA1">
            <w:pPr>
              <w:rPr>
                <w:rFonts w:asciiTheme="minorHAnsi" w:hAnsiTheme="minorHAnsi" w:cs="Calibri"/>
                <w:sz w:val="18"/>
                <w:szCs w:val="18"/>
              </w:rPr>
            </w:pPr>
          </w:p>
        </w:tc>
      </w:tr>
      <w:tr w:rsidR="00E95871" w:rsidRPr="00CF635F" w14:paraId="24BE64C0" w14:textId="77777777" w:rsidTr="009E2AA1">
        <w:trPr>
          <w:trHeight w:val="284"/>
        </w:trPr>
        <w:tc>
          <w:tcPr>
            <w:tcW w:w="208" w:type="pct"/>
            <w:tcBorders>
              <w:bottom w:val="dashSmallGap" w:sz="4" w:space="0" w:color="auto"/>
            </w:tcBorders>
            <w:vAlign w:val="center"/>
          </w:tcPr>
          <w:p w14:paraId="2EFC820F" w14:textId="77777777" w:rsidR="00E95871" w:rsidRPr="00CF635F" w:rsidRDefault="00E95871" w:rsidP="009E2AA1">
            <w:pPr>
              <w:rPr>
                <w:rFonts w:asciiTheme="minorHAnsi" w:hAnsiTheme="minorHAnsi" w:cs="Calibri"/>
                <w:b/>
                <w:sz w:val="18"/>
                <w:szCs w:val="18"/>
              </w:rPr>
            </w:pPr>
            <w:r w:rsidRPr="00CF635F">
              <w:rPr>
                <w:rFonts w:asciiTheme="minorHAnsi" w:hAnsiTheme="minorHAnsi" w:cs="Calibri"/>
                <w:b/>
                <w:sz w:val="18"/>
                <w:szCs w:val="18"/>
              </w:rPr>
              <w:t>4</w:t>
            </w:r>
          </w:p>
        </w:tc>
        <w:tc>
          <w:tcPr>
            <w:tcW w:w="1866" w:type="pct"/>
            <w:tcBorders>
              <w:bottom w:val="dashSmallGap" w:sz="4" w:space="0" w:color="auto"/>
            </w:tcBorders>
            <w:vAlign w:val="center"/>
          </w:tcPr>
          <w:p w14:paraId="281638EA" w14:textId="77777777" w:rsidR="00E95871" w:rsidRPr="00CF635F" w:rsidRDefault="00E95871" w:rsidP="009E2AA1">
            <w:pPr>
              <w:rPr>
                <w:rFonts w:asciiTheme="minorHAnsi" w:hAnsiTheme="minorHAnsi" w:cs="Calibri"/>
                <w:sz w:val="18"/>
                <w:szCs w:val="18"/>
              </w:rPr>
            </w:pPr>
            <w:r w:rsidRPr="00CF635F">
              <w:rPr>
                <w:rFonts w:asciiTheme="minorHAnsi" w:hAnsiTheme="minorHAnsi" w:cs="Calibri"/>
                <w:sz w:val="18"/>
                <w:szCs w:val="18"/>
              </w:rPr>
              <w:t>Ημερομηνία</w:t>
            </w:r>
          </w:p>
        </w:tc>
        <w:tc>
          <w:tcPr>
            <w:tcW w:w="217" w:type="pct"/>
            <w:tcBorders>
              <w:bottom w:val="dashSmallGap" w:sz="4" w:space="0" w:color="auto"/>
            </w:tcBorders>
            <w:vAlign w:val="center"/>
          </w:tcPr>
          <w:p w14:paraId="77923D13" w14:textId="77777777" w:rsidR="00E95871" w:rsidRPr="00CF635F" w:rsidRDefault="00E95871" w:rsidP="009E2AA1">
            <w:pPr>
              <w:rPr>
                <w:rFonts w:asciiTheme="minorHAnsi" w:hAnsiTheme="minorHAnsi" w:cs="Calibri"/>
                <w:b/>
                <w:bCs/>
                <w:sz w:val="18"/>
                <w:szCs w:val="18"/>
              </w:rPr>
            </w:pPr>
          </w:p>
        </w:tc>
        <w:tc>
          <w:tcPr>
            <w:tcW w:w="2709" w:type="pct"/>
            <w:tcBorders>
              <w:bottom w:val="dashSmallGap" w:sz="4" w:space="0" w:color="auto"/>
            </w:tcBorders>
            <w:vAlign w:val="center"/>
          </w:tcPr>
          <w:p w14:paraId="403DFA76" w14:textId="77777777" w:rsidR="00E95871" w:rsidRPr="00CF635F" w:rsidRDefault="00E95871" w:rsidP="009E2AA1">
            <w:pPr>
              <w:rPr>
                <w:rFonts w:asciiTheme="minorHAnsi" w:hAnsiTheme="minorHAnsi" w:cs="Calibri"/>
                <w:sz w:val="18"/>
                <w:szCs w:val="18"/>
              </w:rPr>
            </w:pPr>
          </w:p>
        </w:tc>
      </w:tr>
      <w:tr w:rsidR="00E95871" w:rsidRPr="00CF635F" w14:paraId="2DBFE009" w14:textId="77777777" w:rsidTr="009E2AA1">
        <w:trPr>
          <w:trHeight w:val="249"/>
        </w:trPr>
        <w:tc>
          <w:tcPr>
            <w:tcW w:w="208" w:type="pct"/>
            <w:tcBorders>
              <w:bottom w:val="dashSmallGap" w:sz="4" w:space="0" w:color="auto"/>
            </w:tcBorders>
            <w:vAlign w:val="center"/>
          </w:tcPr>
          <w:p w14:paraId="372BD219" w14:textId="77777777" w:rsidR="00E95871" w:rsidRPr="00CF635F" w:rsidRDefault="00E95871" w:rsidP="009E2AA1">
            <w:pPr>
              <w:rPr>
                <w:rFonts w:asciiTheme="minorHAnsi" w:hAnsiTheme="minorHAnsi" w:cs="Calibri"/>
                <w:b/>
                <w:bCs/>
                <w:sz w:val="18"/>
                <w:szCs w:val="18"/>
              </w:rPr>
            </w:pPr>
            <w:r w:rsidRPr="00CF635F">
              <w:rPr>
                <w:rFonts w:asciiTheme="minorHAnsi" w:hAnsiTheme="minorHAnsi" w:cs="Calibri"/>
                <w:b/>
                <w:bCs/>
                <w:sz w:val="18"/>
                <w:szCs w:val="18"/>
              </w:rPr>
              <w:t>5</w:t>
            </w:r>
          </w:p>
        </w:tc>
        <w:tc>
          <w:tcPr>
            <w:tcW w:w="1866" w:type="pct"/>
            <w:vAlign w:val="center"/>
          </w:tcPr>
          <w:p w14:paraId="2727D356" w14:textId="77777777" w:rsidR="00E95871" w:rsidRPr="00CF635F" w:rsidRDefault="00E95871" w:rsidP="009E2AA1">
            <w:pPr>
              <w:rPr>
                <w:rFonts w:asciiTheme="minorHAnsi" w:hAnsiTheme="minorHAnsi"/>
                <w:b/>
                <w:sz w:val="18"/>
                <w:szCs w:val="18"/>
              </w:rPr>
            </w:pPr>
            <w:proofErr w:type="spellStart"/>
            <w:r w:rsidRPr="00CF635F">
              <w:rPr>
                <w:rFonts w:asciiTheme="minorHAnsi" w:hAnsiTheme="minorHAnsi"/>
                <w:sz w:val="18"/>
                <w:szCs w:val="18"/>
              </w:rPr>
              <w:t>Αρ</w:t>
            </w:r>
            <w:proofErr w:type="spellEnd"/>
            <w:r w:rsidRPr="00CF635F">
              <w:rPr>
                <w:rFonts w:asciiTheme="minorHAnsi" w:hAnsiTheme="minorHAnsi"/>
                <w:sz w:val="18"/>
                <w:szCs w:val="18"/>
              </w:rPr>
              <w:t>. πρωτ. και ΑΔΑ Απόφασης Πρόσληψης</w:t>
            </w:r>
          </w:p>
        </w:tc>
        <w:tc>
          <w:tcPr>
            <w:tcW w:w="217" w:type="pct"/>
            <w:vAlign w:val="center"/>
          </w:tcPr>
          <w:p w14:paraId="3DE3644E" w14:textId="77777777" w:rsidR="00E95871" w:rsidRPr="00CF635F" w:rsidRDefault="00E95871" w:rsidP="009E2AA1">
            <w:pPr>
              <w:rPr>
                <w:rFonts w:asciiTheme="minorHAnsi" w:hAnsiTheme="minorHAnsi" w:cs="Calibri"/>
                <w:b/>
                <w:bCs/>
                <w:sz w:val="18"/>
                <w:szCs w:val="18"/>
              </w:rPr>
            </w:pPr>
          </w:p>
        </w:tc>
        <w:tc>
          <w:tcPr>
            <w:tcW w:w="2709" w:type="pct"/>
            <w:vAlign w:val="center"/>
          </w:tcPr>
          <w:p w14:paraId="578BEAE9" w14:textId="77777777" w:rsidR="00E95871" w:rsidRPr="00CF635F" w:rsidRDefault="00E95871" w:rsidP="009E2AA1">
            <w:pPr>
              <w:rPr>
                <w:rFonts w:asciiTheme="minorHAnsi" w:hAnsiTheme="minorHAnsi" w:cs="Calibri"/>
                <w:sz w:val="18"/>
                <w:szCs w:val="18"/>
              </w:rPr>
            </w:pPr>
          </w:p>
        </w:tc>
      </w:tr>
      <w:tr w:rsidR="00E95871" w:rsidRPr="00CF635F" w14:paraId="6228E4E5" w14:textId="77777777" w:rsidTr="009E2AA1">
        <w:trPr>
          <w:trHeight w:val="370"/>
        </w:trPr>
        <w:tc>
          <w:tcPr>
            <w:tcW w:w="208" w:type="pct"/>
            <w:tcBorders>
              <w:top w:val="dashSmallGap" w:sz="4" w:space="0" w:color="auto"/>
            </w:tcBorders>
            <w:vAlign w:val="center"/>
          </w:tcPr>
          <w:p w14:paraId="3502889F" w14:textId="77777777" w:rsidR="00E95871" w:rsidRPr="00CF635F" w:rsidRDefault="00E95871" w:rsidP="009E2AA1">
            <w:pPr>
              <w:rPr>
                <w:rFonts w:asciiTheme="minorHAnsi" w:hAnsiTheme="minorHAnsi"/>
                <w:b/>
                <w:sz w:val="18"/>
                <w:szCs w:val="18"/>
              </w:rPr>
            </w:pPr>
            <w:r w:rsidRPr="00CF635F">
              <w:rPr>
                <w:rFonts w:asciiTheme="minorHAnsi" w:hAnsiTheme="minorHAnsi"/>
                <w:b/>
                <w:sz w:val="18"/>
                <w:szCs w:val="18"/>
              </w:rPr>
              <w:t>6</w:t>
            </w:r>
          </w:p>
        </w:tc>
        <w:tc>
          <w:tcPr>
            <w:tcW w:w="1866" w:type="pct"/>
            <w:vAlign w:val="center"/>
          </w:tcPr>
          <w:p w14:paraId="3D3FFCF3" w14:textId="77777777" w:rsidR="00E95871" w:rsidRPr="00CF635F" w:rsidRDefault="00E95871" w:rsidP="009E2AA1">
            <w:pPr>
              <w:rPr>
                <w:rFonts w:asciiTheme="minorHAnsi" w:hAnsiTheme="minorHAnsi"/>
                <w:b/>
                <w:sz w:val="18"/>
                <w:szCs w:val="18"/>
              </w:rPr>
            </w:pPr>
            <w:r w:rsidRPr="00CF635F">
              <w:rPr>
                <w:rFonts w:asciiTheme="minorHAnsi" w:hAnsiTheme="minorHAnsi" w:cs="Calibri"/>
                <w:sz w:val="18"/>
                <w:szCs w:val="18"/>
              </w:rPr>
              <w:t>Όνομα και επώνυμο αναπληρωτή</w:t>
            </w:r>
          </w:p>
        </w:tc>
        <w:tc>
          <w:tcPr>
            <w:tcW w:w="217" w:type="pct"/>
            <w:vAlign w:val="center"/>
          </w:tcPr>
          <w:p w14:paraId="5AD7D12A" w14:textId="77777777" w:rsidR="00E95871" w:rsidRPr="00CF635F" w:rsidRDefault="00E95871" w:rsidP="009E2AA1">
            <w:pPr>
              <w:rPr>
                <w:rFonts w:asciiTheme="minorHAnsi" w:hAnsiTheme="minorHAnsi" w:cs="Calibri"/>
                <w:b/>
                <w:sz w:val="18"/>
                <w:szCs w:val="18"/>
                <w:lang w:val="en-US"/>
              </w:rPr>
            </w:pPr>
          </w:p>
        </w:tc>
        <w:tc>
          <w:tcPr>
            <w:tcW w:w="2709" w:type="pct"/>
            <w:vAlign w:val="center"/>
          </w:tcPr>
          <w:p w14:paraId="24801EC3" w14:textId="77777777" w:rsidR="00E95871" w:rsidRPr="00CF635F" w:rsidRDefault="00E95871" w:rsidP="009E2AA1">
            <w:pPr>
              <w:rPr>
                <w:rFonts w:asciiTheme="minorHAnsi" w:hAnsiTheme="minorHAnsi" w:cs="Calibri"/>
                <w:sz w:val="18"/>
                <w:szCs w:val="18"/>
              </w:rPr>
            </w:pPr>
          </w:p>
        </w:tc>
      </w:tr>
      <w:tr w:rsidR="00E95871" w:rsidRPr="00CF635F" w14:paraId="5EB8F6DD" w14:textId="77777777" w:rsidTr="009E2AA1">
        <w:trPr>
          <w:trHeight w:val="265"/>
        </w:trPr>
        <w:tc>
          <w:tcPr>
            <w:tcW w:w="208" w:type="pct"/>
            <w:vAlign w:val="center"/>
          </w:tcPr>
          <w:p w14:paraId="55E21F06" w14:textId="77777777" w:rsidR="00E95871" w:rsidRPr="00CF635F" w:rsidRDefault="00E95871" w:rsidP="009E2AA1">
            <w:pPr>
              <w:rPr>
                <w:rFonts w:asciiTheme="minorHAnsi" w:hAnsiTheme="minorHAnsi" w:cs="Calibri"/>
                <w:b/>
                <w:bCs/>
                <w:sz w:val="18"/>
                <w:szCs w:val="18"/>
              </w:rPr>
            </w:pPr>
            <w:r w:rsidRPr="00CF635F">
              <w:rPr>
                <w:rFonts w:asciiTheme="minorHAnsi" w:hAnsiTheme="minorHAnsi" w:cs="Calibri"/>
                <w:b/>
                <w:bCs/>
                <w:sz w:val="18"/>
                <w:szCs w:val="18"/>
              </w:rPr>
              <w:t>7</w:t>
            </w:r>
          </w:p>
        </w:tc>
        <w:tc>
          <w:tcPr>
            <w:tcW w:w="1866" w:type="pct"/>
            <w:vAlign w:val="center"/>
          </w:tcPr>
          <w:p w14:paraId="5ECD105B" w14:textId="77777777" w:rsidR="00E95871" w:rsidRPr="00CF635F" w:rsidRDefault="00E95871" w:rsidP="009E2AA1">
            <w:pPr>
              <w:rPr>
                <w:rFonts w:asciiTheme="minorHAnsi" w:hAnsiTheme="minorHAnsi" w:cs="Calibri"/>
                <w:sz w:val="18"/>
                <w:szCs w:val="18"/>
              </w:rPr>
            </w:pPr>
            <w:r w:rsidRPr="00CF635F">
              <w:rPr>
                <w:rFonts w:asciiTheme="minorHAnsi" w:hAnsiTheme="minorHAnsi" w:cs="Calibri"/>
                <w:sz w:val="18"/>
                <w:szCs w:val="18"/>
              </w:rPr>
              <w:t>Πατρώνυμο αναπληρωτή</w:t>
            </w:r>
          </w:p>
        </w:tc>
        <w:tc>
          <w:tcPr>
            <w:tcW w:w="217" w:type="pct"/>
            <w:vAlign w:val="center"/>
          </w:tcPr>
          <w:p w14:paraId="7BF95177" w14:textId="77777777" w:rsidR="00E95871" w:rsidRPr="00CF635F" w:rsidRDefault="00E95871" w:rsidP="009E2AA1">
            <w:pPr>
              <w:rPr>
                <w:rFonts w:asciiTheme="minorHAnsi" w:hAnsiTheme="minorHAnsi" w:cs="Calibri"/>
                <w:b/>
                <w:bCs/>
                <w:sz w:val="18"/>
                <w:szCs w:val="18"/>
              </w:rPr>
            </w:pPr>
          </w:p>
        </w:tc>
        <w:tc>
          <w:tcPr>
            <w:tcW w:w="2709" w:type="pct"/>
            <w:vAlign w:val="center"/>
          </w:tcPr>
          <w:p w14:paraId="26B73D57" w14:textId="77777777" w:rsidR="00E95871" w:rsidRPr="00CF635F" w:rsidRDefault="00E95871" w:rsidP="009E2AA1">
            <w:pPr>
              <w:rPr>
                <w:rFonts w:asciiTheme="minorHAnsi" w:hAnsiTheme="minorHAnsi" w:cs="Calibri"/>
                <w:sz w:val="18"/>
                <w:szCs w:val="18"/>
              </w:rPr>
            </w:pPr>
          </w:p>
        </w:tc>
      </w:tr>
      <w:tr w:rsidR="00E95871" w:rsidRPr="00CF635F" w14:paraId="56875761" w14:textId="77777777" w:rsidTr="009E2AA1">
        <w:trPr>
          <w:trHeight w:val="370"/>
        </w:trPr>
        <w:tc>
          <w:tcPr>
            <w:tcW w:w="208" w:type="pct"/>
            <w:vAlign w:val="center"/>
          </w:tcPr>
          <w:p w14:paraId="78E36854" w14:textId="77777777" w:rsidR="00E95871" w:rsidRPr="00CF635F" w:rsidRDefault="00E95871" w:rsidP="009E2AA1">
            <w:pPr>
              <w:rPr>
                <w:rFonts w:asciiTheme="minorHAnsi" w:hAnsiTheme="minorHAnsi" w:cs="Calibri"/>
                <w:b/>
                <w:bCs/>
                <w:sz w:val="18"/>
                <w:szCs w:val="18"/>
              </w:rPr>
            </w:pPr>
            <w:r w:rsidRPr="00CF635F">
              <w:rPr>
                <w:rFonts w:asciiTheme="minorHAnsi" w:hAnsiTheme="minorHAnsi" w:cs="Calibri"/>
                <w:b/>
                <w:bCs/>
                <w:sz w:val="18"/>
                <w:szCs w:val="18"/>
              </w:rPr>
              <w:t>8</w:t>
            </w:r>
          </w:p>
        </w:tc>
        <w:tc>
          <w:tcPr>
            <w:tcW w:w="1866" w:type="pct"/>
            <w:vAlign w:val="center"/>
          </w:tcPr>
          <w:p w14:paraId="47265BDF" w14:textId="77777777" w:rsidR="00E95871" w:rsidRPr="00CF635F" w:rsidRDefault="00E95871" w:rsidP="009E2AA1">
            <w:pPr>
              <w:rPr>
                <w:rFonts w:asciiTheme="minorHAnsi" w:hAnsiTheme="minorHAnsi" w:cs="Calibri"/>
                <w:sz w:val="18"/>
                <w:szCs w:val="18"/>
              </w:rPr>
            </w:pPr>
            <w:r w:rsidRPr="00CF635F">
              <w:rPr>
                <w:rFonts w:asciiTheme="minorHAnsi" w:hAnsiTheme="minorHAnsi" w:cs="Calibri"/>
                <w:sz w:val="18"/>
                <w:szCs w:val="18"/>
              </w:rPr>
              <w:t>Λεκτικό ειδικότητας</w:t>
            </w:r>
          </w:p>
        </w:tc>
        <w:tc>
          <w:tcPr>
            <w:tcW w:w="217" w:type="pct"/>
            <w:vAlign w:val="center"/>
          </w:tcPr>
          <w:p w14:paraId="259F4F82" w14:textId="77777777" w:rsidR="00E95871" w:rsidRPr="00CF635F" w:rsidRDefault="00E95871" w:rsidP="009E2AA1">
            <w:pPr>
              <w:rPr>
                <w:rFonts w:asciiTheme="minorHAnsi" w:hAnsiTheme="minorHAnsi" w:cs="Calibri"/>
                <w:b/>
                <w:bCs/>
                <w:sz w:val="18"/>
                <w:szCs w:val="18"/>
              </w:rPr>
            </w:pPr>
          </w:p>
        </w:tc>
        <w:tc>
          <w:tcPr>
            <w:tcW w:w="2709" w:type="pct"/>
            <w:vAlign w:val="center"/>
          </w:tcPr>
          <w:p w14:paraId="6BB9EB5E" w14:textId="77777777" w:rsidR="00E95871" w:rsidRPr="00CF635F" w:rsidRDefault="00E95871" w:rsidP="009E2AA1">
            <w:pPr>
              <w:rPr>
                <w:rFonts w:asciiTheme="minorHAnsi" w:hAnsiTheme="minorHAnsi" w:cs="Calibri"/>
                <w:sz w:val="18"/>
                <w:szCs w:val="18"/>
              </w:rPr>
            </w:pPr>
          </w:p>
        </w:tc>
      </w:tr>
    </w:tbl>
    <w:p w14:paraId="2130032D" w14:textId="77777777" w:rsidR="00E95871" w:rsidRPr="00C35519" w:rsidRDefault="00E95871" w:rsidP="00E95871">
      <w:pPr>
        <w:ind w:left="108" w:hanging="180"/>
        <w:jc w:val="center"/>
        <w:rPr>
          <w:rFonts w:asciiTheme="minorHAnsi" w:hAnsiTheme="minorHAnsi" w:cs="Calibri"/>
          <w:sz w:val="18"/>
          <w:szCs w:val="18"/>
          <w:lang w:eastAsia="en-US"/>
        </w:rPr>
      </w:pPr>
    </w:p>
    <w:p w14:paraId="49F68E25" w14:textId="77777777" w:rsidR="00E95871" w:rsidRPr="00C35519" w:rsidRDefault="00E95871" w:rsidP="00E95871">
      <w:pPr>
        <w:rPr>
          <w:rFonts w:asciiTheme="minorHAnsi" w:hAnsiTheme="minorHAnsi" w:cs="Calibri"/>
        </w:rPr>
      </w:pPr>
    </w:p>
    <w:p w14:paraId="12B7EF25" w14:textId="77777777" w:rsidR="00E95871" w:rsidRPr="00C35519" w:rsidRDefault="00E95871" w:rsidP="00E95871">
      <w:pPr>
        <w:rPr>
          <w:rFonts w:asciiTheme="minorHAnsi" w:hAnsiTheme="minorHAnsi" w:cs="Calibri"/>
          <w:b/>
          <w:sz w:val="22"/>
          <w:szCs w:val="22"/>
        </w:rPr>
      </w:pPr>
    </w:p>
    <w:p w14:paraId="355E1FC8" w14:textId="77777777" w:rsidR="00E95871" w:rsidRPr="00C35519" w:rsidRDefault="00E95871" w:rsidP="00E95871">
      <w:pPr>
        <w:rPr>
          <w:rFonts w:asciiTheme="minorHAnsi" w:hAnsiTheme="minorHAnsi"/>
          <w:sz w:val="22"/>
          <w:szCs w:val="22"/>
        </w:rPr>
      </w:pPr>
    </w:p>
    <w:p w14:paraId="76F5FE1D" w14:textId="77777777" w:rsidR="00E95871" w:rsidRPr="00C35519" w:rsidRDefault="00E95871" w:rsidP="00E95871">
      <w:pPr>
        <w:rPr>
          <w:rFonts w:asciiTheme="minorHAnsi" w:hAnsiTheme="minorHAnsi"/>
          <w:sz w:val="22"/>
          <w:szCs w:val="22"/>
        </w:rPr>
      </w:pPr>
      <w:r w:rsidRPr="00C35519">
        <w:rPr>
          <w:rFonts w:asciiTheme="minorHAnsi" w:hAnsiTheme="minorHAnsi"/>
          <w:sz w:val="22"/>
          <w:szCs w:val="22"/>
        </w:rPr>
        <w:br w:type="page"/>
      </w:r>
    </w:p>
    <w:p w14:paraId="5622A328" w14:textId="77777777" w:rsidR="00E95871" w:rsidRPr="00C35519" w:rsidRDefault="00E95871" w:rsidP="00E95871">
      <w:pPr>
        <w:keepNext/>
        <w:pBdr>
          <w:top w:val="single" w:sz="4" w:space="1" w:color="auto"/>
          <w:left w:val="single" w:sz="4" w:space="0" w:color="auto"/>
          <w:bottom w:val="single" w:sz="4" w:space="1" w:color="auto"/>
          <w:right w:val="single" w:sz="4" w:space="8" w:color="auto"/>
        </w:pBdr>
        <w:shd w:val="clear" w:color="auto" w:fill="E0E0E0"/>
        <w:jc w:val="both"/>
        <w:outlineLvl w:val="1"/>
        <w:rPr>
          <w:rFonts w:asciiTheme="minorHAnsi" w:hAnsiTheme="minorHAnsi" w:cs="Calibri"/>
          <w:b/>
          <w:bCs/>
          <w:sz w:val="22"/>
          <w:szCs w:val="22"/>
        </w:rPr>
      </w:pPr>
      <w:bookmarkStart w:id="29" w:name="_Toc48810980"/>
      <w:bookmarkStart w:id="30" w:name="_Toc173409864"/>
      <w:bookmarkStart w:id="31" w:name="_Toc238724265"/>
      <w:r w:rsidRPr="004269DB">
        <w:rPr>
          <w:rFonts w:asciiTheme="minorHAnsi" w:hAnsiTheme="minorHAnsi" w:cs="Calibri"/>
          <w:b/>
          <w:bCs/>
          <w:sz w:val="22"/>
          <w:szCs w:val="22"/>
        </w:rPr>
        <w:t xml:space="preserve">ΥΠΟΔΕΙΓΜΑ 2.3: ΣΧΕΔΙΟ ΣΥΜΒΑΣΗΣ ΑΝΑΠΛΗΡΩΤΗ </w:t>
      </w:r>
      <w:r w:rsidRPr="004269DB">
        <w:rPr>
          <w:rFonts w:ascii="Calibri" w:hAnsi="Calibri" w:cs="Calibri"/>
          <w:b/>
          <w:bCs/>
          <w:sz w:val="22"/>
          <w:szCs w:val="22"/>
        </w:rPr>
        <w:t>ΕΚΠΑΙΔΕΥΤΙΚΟΥ ΠΡΩΤΟΒΑΘΜΙΑΣ ή ΔΕΥΤΕΡΟΒΑΘΜΙΑΣ ΕΚΠΑΙΔΕΥΣΗΣ (ΜΕΙΩΜΕΝΟΥ ΩΡΑΡΙΟΥ)</w:t>
      </w:r>
      <w:bookmarkEnd w:id="29"/>
      <w:bookmarkEnd w:id="30"/>
      <w:r w:rsidRPr="004269DB">
        <w:rPr>
          <w:rFonts w:ascii="Calibri" w:hAnsi="Calibri" w:cs="Calibri"/>
          <w:b/>
          <w:bCs/>
          <w:sz w:val="22"/>
          <w:szCs w:val="22"/>
        </w:rPr>
        <w:t xml:space="preserve"> (ΥΠΟΕΡΓΟ 1)</w:t>
      </w:r>
      <w:bookmarkEnd w:id="31"/>
    </w:p>
    <w:p w14:paraId="09DA22DB" w14:textId="77777777" w:rsidR="00E95871" w:rsidRDefault="00E95871" w:rsidP="00E95871">
      <w:pPr>
        <w:tabs>
          <w:tab w:val="center" w:pos="4153"/>
          <w:tab w:val="right" w:pos="8306"/>
        </w:tabs>
        <w:jc w:val="right"/>
        <w:rPr>
          <w:rFonts w:asciiTheme="minorHAnsi" w:eastAsia="Calibri" w:hAnsiTheme="minorHAnsi" w:cs="Calibri"/>
          <w:b/>
          <w:sz w:val="22"/>
          <w:szCs w:val="22"/>
          <w:highlight w:val="yellow"/>
          <w:lang w:eastAsia="en-US"/>
        </w:rPr>
      </w:pPr>
    </w:p>
    <w:p w14:paraId="1077DF90" w14:textId="77777777" w:rsidR="00E95871" w:rsidRPr="00C35519" w:rsidRDefault="00E95871" w:rsidP="00E95871">
      <w:pPr>
        <w:rPr>
          <w:rFonts w:ascii="Calibri" w:hAnsi="Calibri" w:cs="Calibri"/>
          <w:b/>
        </w:rPr>
      </w:pPr>
    </w:p>
    <w:tbl>
      <w:tblPr>
        <w:tblW w:w="5000" w:type="pct"/>
        <w:jc w:val="center"/>
        <w:tblLayout w:type="fixed"/>
        <w:tblLook w:val="01E0" w:firstRow="1" w:lastRow="1" w:firstColumn="1" w:lastColumn="1" w:noHBand="0" w:noVBand="0"/>
      </w:tblPr>
      <w:tblGrid>
        <w:gridCol w:w="5024"/>
        <w:gridCol w:w="4757"/>
      </w:tblGrid>
      <w:tr w:rsidR="00E95871" w:rsidRPr="00C35519" w14:paraId="2644D032" w14:textId="77777777" w:rsidTr="009E2AA1">
        <w:trPr>
          <w:trHeight w:val="599"/>
          <w:jc w:val="center"/>
        </w:trPr>
        <w:tc>
          <w:tcPr>
            <w:tcW w:w="2568" w:type="pct"/>
            <w:noWrap/>
            <w:vAlign w:val="center"/>
            <w:hideMark/>
          </w:tcPr>
          <w:p w14:paraId="61C84D09"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noProof/>
                <w:sz w:val="22"/>
                <w:szCs w:val="22"/>
              </w:rPr>
              <w:drawing>
                <wp:inline distT="0" distB="0" distL="0" distR="0" wp14:anchorId="522EE5A9" wp14:editId="03B93B73">
                  <wp:extent cx="387985" cy="379730"/>
                  <wp:effectExtent l="19050" t="0" r="0" b="0"/>
                  <wp:docPr id="2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a:stretch>
                            <a:fillRect/>
                          </a:stretch>
                        </pic:blipFill>
                        <pic:spPr bwMode="auto">
                          <a:xfrm>
                            <a:off x="0" y="0"/>
                            <a:ext cx="387985" cy="379730"/>
                          </a:xfrm>
                          <a:prstGeom prst="rect">
                            <a:avLst/>
                          </a:prstGeom>
                          <a:noFill/>
                          <a:ln w="9525">
                            <a:noFill/>
                            <a:miter lim="800000"/>
                            <a:headEnd/>
                            <a:tailEnd/>
                          </a:ln>
                        </pic:spPr>
                      </pic:pic>
                    </a:graphicData>
                  </a:graphic>
                </wp:inline>
              </w:drawing>
            </w:r>
          </w:p>
        </w:tc>
        <w:tc>
          <w:tcPr>
            <w:tcW w:w="2432" w:type="pct"/>
            <w:hideMark/>
          </w:tcPr>
          <w:p w14:paraId="5C40352C"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hAnsi="Calibri" w:cs="Calibri"/>
                <w:b/>
                <w:noProof/>
                <w:sz w:val="22"/>
                <w:szCs w:val="22"/>
              </w:rPr>
              <w:drawing>
                <wp:anchor distT="0" distB="0" distL="114300" distR="114300" simplePos="0" relativeHeight="251658240" behindDoc="0" locked="0" layoutInCell="1" allowOverlap="1" wp14:anchorId="2781678F" wp14:editId="742A6D29">
                  <wp:simplePos x="0" y="0"/>
                  <wp:positionH relativeFrom="column">
                    <wp:posOffset>1087120</wp:posOffset>
                  </wp:positionH>
                  <wp:positionV relativeFrom="paragraph">
                    <wp:posOffset>-5772150</wp:posOffset>
                  </wp:positionV>
                  <wp:extent cx="539750" cy="370840"/>
                  <wp:effectExtent l="19050" t="0" r="0" b="0"/>
                  <wp:wrapSquare wrapText="bothSides"/>
                  <wp:docPr id="29"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srcRect/>
                          <a:stretch>
                            <a:fillRect/>
                          </a:stretch>
                        </pic:blipFill>
                        <pic:spPr bwMode="auto">
                          <a:xfrm>
                            <a:off x="0" y="0"/>
                            <a:ext cx="539750" cy="370840"/>
                          </a:xfrm>
                          <a:prstGeom prst="rect">
                            <a:avLst/>
                          </a:prstGeom>
                          <a:noFill/>
                          <a:ln w="9525">
                            <a:noFill/>
                            <a:miter lim="800000"/>
                            <a:headEnd/>
                            <a:tailEnd/>
                          </a:ln>
                        </pic:spPr>
                      </pic:pic>
                    </a:graphicData>
                  </a:graphic>
                </wp:anchor>
              </w:drawing>
            </w:r>
          </w:p>
        </w:tc>
      </w:tr>
      <w:tr w:rsidR="00E95871" w:rsidRPr="00C35519" w14:paraId="56E2EA2D" w14:textId="77777777" w:rsidTr="009E2AA1">
        <w:trPr>
          <w:trHeight w:val="920"/>
          <w:jc w:val="center"/>
        </w:trPr>
        <w:tc>
          <w:tcPr>
            <w:tcW w:w="2568" w:type="pct"/>
            <w:noWrap/>
            <w:hideMark/>
          </w:tcPr>
          <w:p w14:paraId="38F3E7A1"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ΕΛΛΗΝΙΚΗ ΔΗΜΟΚΡΑΤΙΑ</w:t>
            </w:r>
          </w:p>
          <w:p w14:paraId="0009E0B0" w14:textId="77777777" w:rsidR="00E95871" w:rsidRPr="00C35519" w:rsidRDefault="00E95871" w:rsidP="009E2AA1">
            <w:pPr>
              <w:tabs>
                <w:tab w:val="center" w:pos="4153"/>
                <w:tab w:val="right" w:pos="8306"/>
              </w:tabs>
              <w:jc w:val="center"/>
              <w:rPr>
                <w:rFonts w:ascii="Calibri" w:eastAsia="Calibri" w:hAnsi="Calibri" w:cs="Calibri"/>
                <w:sz w:val="22"/>
                <w:szCs w:val="22"/>
                <w:lang w:eastAsia="en-US"/>
              </w:rPr>
            </w:pPr>
            <w:r w:rsidRPr="00C35519">
              <w:rPr>
                <w:rFonts w:ascii="Calibri" w:eastAsia="Calibri" w:hAnsi="Calibri" w:cs="Calibri"/>
                <w:b/>
                <w:sz w:val="22"/>
                <w:szCs w:val="22"/>
                <w:lang w:eastAsia="en-US"/>
              </w:rPr>
              <w:t xml:space="preserve">ΥΠΟΥΡΓΕΙΟ </w:t>
            </w:r>
            <w:r w:rsidRPr="00C35519">
              <w:rPr>
                <w:rFonts w:asciiTheme="minorHAnsi" w:eastAsia="Calibri" w:hAnsiTheme="minorHAnsi" w:cstheme="minorHAnsi"/>
                <w:b/>
                <w:sz w:val="22"/>
                <w:szCs w:val="22"/>
                <w:lang w:eastAsia="en-US"/>
              </w:rPr>
              <w:t>ΠΑΙΔΕΙΑΣ, ΘΡΗΣΚΕΥΜΑΤΩΝ ΚΑΙ ΑΘΛΗΤΙΣΜΟΥ</w:t>
            </w:r>
          </w:p>
          <w:p w14:paraId="15FD6135" w14:textId="77777777" w:rsidR="00E95871" w:rsidRPr="00C35519" w:rsidRDefault="00E95871" w:rsidP="009E2AA1">
            <w:pPr>
              <w:tabs>
                <w:tab w:val="center" w:pos="4153"/>
                <w:tab w:val="right" w:pos="8306"/>
              </w:tabs>
              <w:jc w:val="center"/>
              <w:rPr>
                <w:rFonts w:ascii="Calibri" w:eastAsia="Calibri" w:hAnsi="Calibri" w:cs="Calibri"/>
                <w:sz w:val="22"/>
                <w:szCs w:val="22"/>
                <w:lang w:eastAsia="en-US"/>
              </w:rPr>
            </w:pPr>
          </w:p>
          <w:p w14:paraId="3486FA9C" w14:textId="77777777" w:rsidR="00E95871" w:rsidRPr="00C35519" w:rsidRDefault="00E95871" w:rsidP="009E2AA1">
            <w:pPr>
              <w:keepNext/>
              <w:tabs>
                <w:tab w:val="center" w:pos="4153"/>
                <w:tab w:val="right" w:pos="8306"/>
              </w:tabs>
              <w:jc w:val="center"/>
              <w:rPr>
                <w:rFonts w:ascii="Calibri" w:eastAsia="Calibri" w:hAnsi="Calibri" w:cs="Calibri"/>
                <w:sz w:val="22"/>
                <w:szCs w:val="22"/>
                <w:lang w:eastAsia="en-US"/>
              </w:rPr>
            </w:pPr>
            <w:r w:rsidRPr="00C35519">
              <w:rPr>
                <w:rFonts w:ascii="Calibri" w:hAnsi="Calibri" w:cs="Calibri"/>
                <w:sz w:val="22"/>
                <w:szCs w:val="22"/>
              </w:rPr>
              <w:t>-----</w:t>
            </w:r>
          </w:p>
        </w:tc>
        <w:tc>
          <w:tcPr>
            <w:tcW w:w="2432" w:type="pct"/>
          </w:tcPr>
          <w:p w14:paraId="3948F753"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ΕΥΡΩΠΑΪΚΗ ΕΝΩΣΗ</w:t>
            </w:r>
          </w:p>
          <w:p w14:paraId="3F450BCF"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ΕΥΡΩΠΑΪΚΟ ΚΟΙΝΩΝΙΚΟ ΤΑΜΕΙΟ + (ΕΚΤ+)</w:t>
            </w:r>
          </w:p>
        </w:tc>
      </w:tr>
      <w:tr w:rsidR="00E95871" w:rsidRPr="00C35519" w14:paraId="1BFCE7C5" w14:textId="77777777" w:rsidTr="009E2AA1">
        <w:trPr>
          <w:trHeight w:val="756"/>
          <w:jc w:val="center"/>
        </w:trPr>
        <w:tc>
          <w:tcPr>
            <w:tcW w:w="2568" w:type="pct"/>
            <w:noWrap/>
          </w:tcPr>
          <w:p w14:paraId="5A3EA25A"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ΠΕΡΙΦΕΡΕΙΑΚΗ ΔΙΕΥΘΥΝΣΗ ΠΡΩΤΟΒΑΘΜΙΑΣ ΚΑΙ ΔΕΥΤΕΡΟΒΑΘΜΙΑΣ ΕΚΠΑΙΔΕΥΣΗΣ</w:t>
            </w:r>
          </w:p>
          <w:p w14:paraId="2FE74704" w14:textId="77777777" w:rsidR="00E95871" w:rsidRPr="00C35519" w:rsidRDefault="00E95871" w:rsidP="009E2AA1">
            <w:pPr>
              <w:ind w:right="675"/>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w:t>
            </w:r>
            <w:r w:rsidRPr="00C35519">
              <w:rPr>
                <w:rFonts w:ascii="Calibri" w:hAnsi="Calibri" w:cs="Calibri"/>
                <w:b/>
                <w:sz w:val="22"/>
                <w:szCs w:val="22"/>
                <w:vertAlign w:val="superscript"/>
              </w:rPr>
              <w:t>1</w:t>
            </w:r>
          </w:p>
          <w:p w14:paraId="569C22A4" w14:textId="77777777" w:rsidR="00E95871" w:rsidRPr="00C35519" w:rsidRDefault="00E95871" w:rsidP="009E2AA1">
            <w:pPr>
              <w:tabs>
                <w:tab w:val="right" w:pos="8306"/>
              </w:tabs>
              <w:jc w:val="center"/>
              <w:rPr>
                <w:rFonts w:ascii="Calibri" w:hAnsi="Calibri" w:cs="Calibri"/>
                <w:b/>
                <w:sz w:val="22"/>
                <w:szCs w:val="22"/>
                <w:vertAlign w:val="superscript"/>
              </w:rPr>
            </w:pPr>
            <w:r w:rsidRPr="00C35519">
              <w:rPr>
                <w:rFonts w:ascii="Calibri" w:eastAsia="Calibri" w:hAnsi="Calibri" w:cs="Calibri"/>
                <w:b/>
                <w:sz w:val="22"/>
                <w:szCs w:val="22"/>
                <w:lang w:eastAsia="en-US"/>
              </w:rPr>
              <w:t xml:space="preserve">ΔΙΕΥΘΥΝΣΗ </w:t>
            </w:r>
            <w:r w:rsidRPr="004805A8">
              <w:rPr>
                <w:rFonts w:ascii="Calibri" w:eastAsia="Calibri" w:hAnsi="Calibri" w:cs="Calibri"/>
                <w:b/>
                <w:sz w:val="22"/>
                <w:szCs w:val="22"/>
                <w:highlight w:val="yellow"/>
                <w:lang w:eastAsia="en-US"/>
              </w:rPr>
              <w:t>ΠΡΩΤΟΒΑΘΜΙΑΣ / ΔΕΥΤΕΡΟΒΑΘΜΙΑΣ</w:t>
            </w:r>
            <w:r w:rsidRPr="00C35519">
              <w:rPr>
                <w:rFonts w:ascii="Calibri" w:eastAsia="Calibri" w:hAnsi="Calibri" w:cs="Calibri"/>
                <w:b/>
                <w:bCs/>
                <w:sz w:val="22"/>
                <w:szCs w:val="22"/>
                <w:lang w:eastAsia="en-US"/>
              </w:rPr>
              <w:t xml:space="preserve"> </w:t>
            </w:r>
            <w:r w:rsidRPr="00C35519">
              <w:rPr>
                <w:rFonts w:ascii="Calibri" w:eastAsia="Calibri" w:hAnsi="Calibri" w:cs="Calibri"/>
                <w:b/>
                <w:sz w:val="22"/>
                <w:szCs w:val="22"/>
                <w:lang w:eastAsia="en-US"/>
              </w:rPr>
              <w:t>ΕΚΠΑΙΔΕΥΣΗΣ …………………………..……</w:t>
            </w:r>
            <w:r w:rsidRPr="00C35519">
              <w:rPr>
                <w:rFonts w:ascii="Calibri" w:hAnsi="Calibri" w:cs="Calibri"/>
                <w:b/>
                <w:sz w:val="22"/>
                <w:szCs w:val="22"/>
                <w:vertAlign w:val="superscript"/>
              </w:rPr>
              <w:t>2</w:t>
            </w:r>
          </w:p>
          <w:p w14:paraId="3EE9E4A4" w14:textId="77777777" w:rsidR="00E95871" w:rsidRPr="00C35519" w:rsidRDefault="00E95871" w:rsidP="009E2AA1">
            <w:pPr>
              <w:tabs>
                <w:tab w:val="right" w:pos="8306"/>
              </w:tabs>
              <w:jc w:val="center"/>
              <w:rPr>
                <w:rFonts w:ascii="Calibri" w:eastAsia="Calibri" w:hAnsi="Calibri" w:cs="Calibri"/>
                <w:b/>
                <w:sz w:val="22"/>
                <w:szCs w:val="22"/>
                <w:lang w:eastAsia="en-US"/>
              </w:rPr>
            </w:pPr>
          </w:p>
        </w:tc>
        <w:tc>
          <w:tcPr>
            <w:tcW w:w="2432" w:type="pct"/>
          </w:tcPr>
          <w:p w14:paraId="2DF5331B" w14:textId="77777777" w:rsidR="00E95871" w:rsidRPr="00C35519" w:rsidRDefault="00E95871" w:rsidP="009E2AA1">
            <w:pPr>
              <w:keepNext/>
              <w:tabs>
                <w:tab w:val="center" w:pos="4153"/>
                <w:tab w:val="right" w:pos="8306"/>
              </w:tabs>
              <w:rPr>
                <w:rFonts w:ascii="Calibri" w:eastAsia="Calibri" w:hAnsi="Calibri" w:cs="Calibri"/>
                <w:b/>
                <w:sz w:val="22"/>
                <w:szCs w:val="22"/>
                <w:lang w:eastAsia="en-US"/>
              </w:rPr>
            </w:pPr>
          </w:p>
          <w:p w14:paraId="32B6703F" w14:textId="77777777" w:rsidR="00E95871" w:rsidRPr="00C35519" w:rsidRDefault="00E95871" w:rsidP="009E2AA1">
            <w:pPr>
              <w:tabs>
                <w:tab w:val="center" w:pos="4153"/>
                <w:tab w:val="right" w:pos="8306"/>
              </w:tabs>
              <w:jc w:val="center"/>
              <w:rPr>
                <w:rFonts w:ascii="Calibri" w:hAnsi="Calibri" w:cs="Calibri"/>
                <w:b/>
                <w:sz w:val="22"/>
                <w:szCs w:val="22"/>
              </w:rPr>
            </w:pPr>
          </w:p>
        </w:tc>
      </w:tr>
    </w:tbl>
    <w:p w14:paraId="505443F6" w14:textId="77777777" w:rsidR="00E95871" w:rsidRPr="00C35519" w:rsidRDefault="00E95871" w:rsidP="00E95871">
      <w:pPr>
        <w:tabs>
          <w:tab w:val="center" w:pos="4153"/>
          <w:tab w:val="right" w:pos="8306"/>
        </w:tabs>
        <w:jc w:val="center"/>
        <w:rPr>
          <w:rFonts w:ascii="Calibri" w:eastAsia="Calibri" w:hAnsi="Calibri" w:cs="Calibri"/>
          <w:b/>
          <w:sz w:val="22"/>
          <w:szCs w:val="22"/>
          <w:lang w:eastAsia="en-US"/>
        </w:rPr>
      </w:pPr>
    </w:p>
    <w:p w14:paraId="4BC01493" w14:textId="77777777" w:rsidR="00E95871" w:rsidRPr="00C35519" w:rsidRDefault="00E95871" w:rsidP="00E95871">
      <w:pPr>
        <w:rPr>
          <w:rFonts w:asciiTheme="minorHAnsi" w:hAnsiTheme="minorHAnsi"/>
          <w:sz w:val="22"/>
          <w:szCs w:val="22"/>
        </w:rPr>
      </w:pPr>
    </w:p>
    <w:p w14:paraId="22E22DEF" w14:textId="77777777" w:rsidR="00E95871" w:rsidRPr="00C35519" w:rsidRDefault="00E95871" w:rsidP="00E9587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 xml:space="preserve">ΣΥΜΒΑΣΗ ΕΡΓΑΣΙΑΣ ΙΔΙΩΤΙΚΟΥ ΔΙΚΑΙΟΥ ΟΡΙΣΜΕΝΟΥ ΧΡΟΝΟΥ </w:t>
      </w:r>
    </w:p>
    <w:p w14:paraId="5A08FE31" w14:textId="77777777" w:rsidR="00E95871" w:rsidRPr="00C35519" w:rsidRDefault="00E95871" w:rsidP="00E9587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 xml:space="preserve">(ΑΝΑΠΛΗΡΩΤΗ ΕΚΠΑΙΔΕΥΤΙΚΟΥ ΜΕΙΩΜΕΝΟΥ ΩΡΑΡΙΟΥ) </w:t>
      </w:r>
    </w:p>
    <w:p w14:paraId="260C8BDF" w14:textId="77777777" w:rsidR="00E95871" w:rsidRPr="00C35519" w:rsidRDefault="00E95871" w:rsidP="00E95871">
      <w:pPr>
        <w:jc w:val="both"/>
        <w:rPr>
          <w:rFonts w:ascii="Calibri" w:hAnsi="Calibri" w:cs="Calibri"/>
          <w:sz w:val="22"/>
          <w:szCs w:val="22"/>
        </w:rPr>
      </w:pPr>
    </w:p>
    <w:p w14:paraId="4A5EBD55" w14:textId="77777777" w:rsidR="00E95871" w:rsidRPr="00C35519" w:rsidRDefault="00E95871" w:rsidP="00E95871">
      <w:pPr>
        <w:spacing w:after="120" w:line="276" w:lineRule="auto"/>
        <w:jc w:val="both"/>
        <w:rPr>
          <w:rFonts w:asciiTheme="minorHAnsi" w:hAnsiTheme="minorHAnsi" w:cs="Calibri"/>
          <w:sz w:val="22"/>
          <w:szCs w:val="22"/>
        </w:rPr>
      </w:pPr>
      <w:r w:rsidRPr="00C35519">
        <w:rPr>
          <w:rFonts w:asciiTheme="minorHAnsi" w:hAnsiTheme="minorHAnsi" w:cs="Calibri"/>
          <w:sz w:val="22"/>
          <w:szCs w:val="22"/>
        </w:rPr>
        <w:t>Στο Νομό ……………………………………</w:t>
      </w:r>
      <w:r w:rsidRPr="00C35519">
        <w:rPr>
          <w:rFonts w:asciiTheme="minorHAnsi" w:hAnsiTheme="minorHAnsi" w:cs="Calibri"/>
          <w:b/>
          <w:sz w:val="22"/>
          <w:szCs w:val="22"/>
          <w:vertAlign w:val="superscript"/>
        </w:rPr>
        <w:t>3</w:t>
      </w:r>
      <w:r w:rsidRPr="00C35519">
        <w:rPr>
          <w:rFonts w:asciiTheme="minorHAnsi" w:hAnsiTheme="minorHAnsi" w:cs="Calibri"/>
          <w:sz w:val="22"/>
          <w:szCs w:val="22"/>
        </w:rPr>
        <w:t xml:space="preserve"> σήμερα ……………….……………</w:t>
      </w:r>
      <w:r w:rsidRPr="00C35519">
        <w:rPr>
          <w:rFonts w:asciiTheme="minorHAnsi" w:hAnsiTheme="minorHAnsi" w:cs="Calibri"/>
          <w:b/>
          <w:sz w:val="22"/>
          <w:szCs w:val="22"/>
          <w:vertAlign w:val="superscript"/>
        </w:rPr>
        <w:t>4</w:t>
      </w:r>
      <w:r w:rsidRPr="00C35519">
        <w:rPr>
          <w:rFonts w:asciiTheme="minorHAnsi" w:hAnsiTheme="minorHAnsi" w:cs="Calibri"/>
          <w:sz w:val="22"/>
          <w:szCs w:val="22"/>
        </w:rPr>
        <w:t xml:space="preserve"> σύμφωνα με την </w:t>
      </w:r>
      <w:proofErr w:type="spellStart"/>
      <w:r w:rsidRPr="00C35519">
        <w:rPr>
          <w:rFonts w:asciiTheme="minorHAnsi" w:hAnsiTheme="minorHAnsi" w:cs="Calibri"/>
          <w:sz w:val="22"/>
          <w:szCs w:val="22"/>
        </w:rPr>
        <w:t>υπ</w:t>
      </w:r>
      <w:proofErr w:type="spellEnd"/>
      <w:r w:rsidRPr="00C35519">
        <w:rPr>
          <w:rFonts w:asciiTheme="minorHAnsi" w:hAnsiTheme="minorHAnsi" w:cs="Calibri"/>
          <w:sz w:val="22"/>
          <w:szCs w:val="22"/>
        </w:rPr>
        <w:t xml:space="preserve"> </w:t>
      </w:r>
      <w:proofErr w:type="spellStart"/>
      <w:r w:rsidRPr="00C35519">
        <w:rPr>
          <w:rFonts w:asciiTheme="minorHAnsi" w:hAnsiTheme="minorHAnsi" w:cs="Calibri"/>
          <w:sz w:val="22"/>
          <w:szCs w:val="22"/>
        </w:rPr>
        <w:t>αρ</w:t>
      </w:r>
      <w:proofErr w:type="spellEnd"/>
      <w:r w:rsidRPr="006922CD">
        <w:rPr>
          <w:rFonts w:asciiTheme="minorHAnsi" w:hAnsiTheme="minorHAnsi" w:cs="Calibri"/>
          <w:sz w:val="22"/>
          <w:szCs w:val="22"/>
        </w:rPr>
        <w:t>. 104627/ΓΔ5/7-8-</w:t>
      </w:r>
      <w:r w:rsidRPr="002174EB">
        <w:rPr>
          <w:rFonts w:asciiTheme="minorHAnsi" w:hAnsiTheme="minorHAnsi" w:cs="Calibri"/>
          <w:sz w:val="22"/>
          <w:szCs w:val="22"/>
        </w:rPr>
        <w:t>2020 ΥΑ (ΦΕΚ 3344/Β/2020), με την ΚΥΑ 100548/ΓΔ5 (ΦΕΚ 3785Β/13.08.2021) όπως τροποποιήθηκε με την ΚΥΑ 88469/ΓΔ5 (ΦΕΚ 3970Β/25.07.2025) και</w:t>
      </w:r>
      <w:r w:rsidRPr="006922CD">
        <w:rPr>
          <w:rFonts w:asciiTheme="minorHAnsi" w:hAnsiTheme="minorHAnsi" w:cs="Calibri"/>
          <w:sz w:val="22"/>
          <w:szCs w:val="22"/>
        </w:rPr>
        <w:t xml:space="preserve"> σε εφα</w:t>
      </w:r>
      <w:r w:rsidRPr="00C35519">
        <w:rPr>
          <w:rFonts w:asciiTheme="minorHAnsi" w:hAnsiTheme="minorHAnsi" w:cs="Calibri"/>
          <w:sz w:val="22"/>
          <w:szCs w:val="22"/>
        </w:rPr>
        <w:t xml:space="preserve">ρμογή της υπ’ </w:t>
      </w:r>
      <w:proofErr w:type="spellStart"/>
      <w:r w:rsidRPr="00C35519">
        <w:rPr>
          <w:rFonts w:asciiTheme="minorHAnsi" w:hAnsiTheme="minorHAnsi" w:cs="Calibri"/>
          <w:sz w:val="22"/>
          <w:szCs w:val="22"/>
        </w:rPr>
        <w:t>αρ</w:t>
      </w:r>
      <w:proofErr w:type="spellEnd"/>
      <w:r w:rsidRPr="00C35519">
        <w:rPr>
          <w:rFonts w:asciiTheme="minorHAnsi" w:hAnsiTheme="minorHAnsi" w:cs="Calibri"/>
          <w:sz w:val="22"/>
          <w:szCs w:val="22"/>
        </w:rPr>
        <w:t>. πρωτ. ………………………………….……………</w:t>
      </w:r>
      <w:r w:rsidRPr="00C35519">
        <w:rPr>
          <w:rFonts w:asciiTheme="minorHAnsi" w:hAnsiTheme="minorHAnsi" w:cs="Calibri"/>
          <w:b/>
          <w:sz w:val="22"/>
          <w:szCs w:val="22"/>
          <w:vertAlign w:val="superscript"/>
        </w:rPr>
        <w:t>5</w:t>
      </w:r>
      <w:r w:rsidRPr="00C35519">
        <w:rPr>
          <w:rFonts w:asciiTheme="minorHAnsi" w:hAnsiTheme="minorHAnsi" w:cs="Calibri"/>
          <w:sz w:val="22"/>
          <w:szCs w:val="22"/>
        </w:rPr>
        <w:t xml:space="preserve"> (ΑΔΑ:…………………) Απόφασης Πρόσληψης, μεταξύ:</w:t>
      </w:r>
    </w:p>
    <w:p w14:paraId="2F923F1F" w14:textId="77777777" w:rsidR="00E95871" w:rsidRPr="00C35519" w:rsidRDefault="00E95871" w:rsidP="00E95871">
      <w:pPr>
        <w:spacing w:after="120" w:line="276" w:lineRule="auto"/>
        <w:ind w:left="288" w:hanging="360"/>
        <w:jc w:val="both"/>
        <w:rPr>
          <w:rFonts w:asciiTheme="minorHAnsi" w:hAnsiTheme="minorHAnsi" w:cs="Calibri"/>
          <w:sz w:val="22"/>
          <w:szCs w:val="22"/>
        </w:rPr>
      </w:pPr>
      <w:r w:rsidRPr="00C35519">
        <w:rPr>
          <w:rFonts w:asciiTheme="minorHAnsi" w:hAnsiTheme="minorHAnsi" w:cs="Calibri"/>
          <w:sz w:val="22"/>
          <w:szCs w:val="22"/>
        </w:rPr>
        <w:t>α)</w:t>
      </w:r>
      <w:r w:rsidRPr="00C35519">
        <w:rPr>
          <w:rFonts w:asciiTheme="minorHAnsi" w:hAnsiTheme="minorHAnsi" w:cs="Calibri"/>
          <w:sz w:val="22"/>
          <w:szCs w:val="22"/>
        </w:rPr>
        <w:tab/>
      </w:r>
      <w:r w:rsidRPr="00C35519">
        <w:rPr>
          <w:rFonts w:ascii="Calibri" w:hAnsi="Calibri" w:cs="Calibri"/>
          <w:sz w:val="22"/>
          <w:szCs w:val="22"/>
        </w:rPr>
        <w:t>αφενός</w:t>
      </w:r>
      <w:r w:rsidRPr="00C35519">
        <w:rPr>
          <w:rFonts w:asciiTheme="minorHAnsi" w:hAnsiTheme="minorHAnsi" w:cs="Calibri"/>
          <w:sz w:val="22"/>
          <w:szCs w:val="22"/>
        </w:rPr>
        <w:t xml:space="preserve"> του Υπουργείου Παιδείας, Θρησκευμάτων και Αθλητισμού, </w:t>
      </w:r>
      <w:r w:rsidRPr="00C35519">
        <w:rPr>
          <w:rFonts w:ascii="Calibri" w:hAnsi="Calibri"/>
          <w:sz w:val="22"/>
          <w:szCs w:val="22"/>
        </w:rPr>
        <w:t xml:space="preserve">που εκπροσωπείται από τον/την Διευθυντή/τρια της ως άνω ΔΠΕ/ΔΔΕ,  </w:t>
      </w:r>
      <w:r w:rsidRPr="00C35519">
        <w:rPr>
          <w:rFonts w:asciiTheme="minorHAnsi" w:hAnsiTheme="minorHAnsi" w:cs="Calibri"/>
          <w:sz w:val="22"/>
          <w:szCs w:val="22"/>
        </w:rPr>
        <w:t xml:space="preserve">καλούμενου εφεξής για συντομία «πρώτος συμβαλλόμενος» </w:t>
      </w:r>
      <w:r w:rsidRPr="00C35519">
        <w:rPr>
          <w:rFonts w:ascii="Calibri" w:hAnsi="Calibri"/>
          <w:sz w:val="22"/>
          <w:szCs w:val="22"/>
        </w:rPr>
        <w:t>και</w:t>
      </w:r>
    </w:p>
    <w:p w14:paraId="188C488E" w14:textId="77777777" w:rsidR="00E95871" w:rsidRPr="00C35519" w:rsidRDefault="00E95871" w:rsidP="00E95871">
      <w:pPr>
        <w:spacing w:after="120" w:line="276" w:lineRule="auto"/>
        <w:ind w:left="288" w:hanging="360"/>
        <w:jc w:val="both"/>
        <w:rPr>
          <w:rFonts w:asciiTheme="minorHAnsi" w:hAnsiTheme="minorHAnsi" w:cs="Calibri"/>
          <w:sz w:val="22"/>
          <w:szCs w:val="22"/>
        </w:rPr>
      </w:pPr>
      <w:r w:rsidRPr="00C35519">
        <w:rPr>
          <w:rFonts w:asciiTheme="minorHAnsi" w:hAnsiTheme="minorHAnsi" w:cs="Calibri"/>
          <w:sz w:val="22"/>
          <w:szCs w:val="22"/>
        </w:rPr>
        <w:t>β)</w:t>
      </w:r>
      <w:r w:rsidRPr="00C35519">
        <w:rPr>
          <w:rFonts w:asciiTheme="minorHAnsi" w:hAnsiTheme="minorHAnsi" w:cs="Calibri"/>
          <w:sz w:val="22"/>
          <w:szCs w:val="22"/>
        </w:rPr>
        <w:tab/>
        <w:t>αφετέρου του/της …………………………………………………………</w:t>
      </w:r>
      <w:r w:rsidRPr="00C35519">
        <w:rPr>
          <w:rFonts w:asciiTheme="minorHAnsi" w:hAnsiTheme="minorHAnsi" w:cs="Calibri"/>
          <w:b/>
          <w:sz w:val="22"/>
          <w:szCs w:val="22"/>
          <w:vertAlign w:val="superscript"/>
        </w:rPr>
        <w:t>6</w:t>
      </w:r>
      <w:r w:rsidRPr="00C35519">
        <w:rPr>
          <w:rFonts w:asciiTheme="minorHAnsi" w:hAnsiTheme="minorHAnsi" w:cs="Calibri"/>
          <w:sz w:val="22"/>
          <w:szCs w:val="22"/>
        </w:rPr>
        <w:t xml:space="preserve"> του ……………………………</w:t>
      </w:r>
      <w:r w:rsidRPr="00C35519">
        <w:rPr>
          <w:rFonts w:asciiTheme="minorHAnsi" w:hAnsiTheme="minorHAnsi" w:cs="Calibri"/>
          <w:b/>
          <w:sz w:val="22"/>
          <w:szCs w:val="22"/>
          <w:vertAlign w:val="superscript"/>
        </w:rPr>
        <w:t>7</w:t>
      </w:r>
      <w:r w:rsidRPr="00C35519">
        <w:rPr>
          <w:rFonts w:asciiTheme="minorHAnsi" w:hAnsiTheme="minorHAnsi" w:cs="Calibri"/>
          <w:sz w:val="22"/>
          <w:szCs w:val="22"/>
        </w:rPr>
        <w:t>, Α.Δ.Τ. …………………….………, Α.Φ.Μ. ……………..………………, Δ.Ο.Υ. ………………………………,</w:t>
      </w:r>
      <w:r w:rsidRPr="00C35519">
        <w:rPr>
          <w:rFonts w:asciiTheme="minorHAnsi" w:hAnsiTheme="minorHAnsi" w:cs="Calibri"/>
          <w:b/>
          <w:sz w:val="22"/>
          <w:szCs w:val="22"/>
          <w:vertAlign w:val="superscript"/>
        </w:rPr>
        <w:t>8</w:t>
      </w:r>
      <w:r w:rsidRPr="00C35519">
        <w:rPr>
          <w:rFonts w:asciiTheme="minorHAnsi" w:hAnsiTheme="minorHAnsi" w:cs="Calibri"/>
          <w:sz w:val="22"/>
          <w:szCs w:val="22"/>
        </w:rPr>
        <w:t xml:space="preserve"> κατοίκου ………………………………………………………………………</w:t>
      </w:r>
      <w:r w:rsidRPr="00C35519">
        <w:rPr>
          <w:rFonts w:asciiTheme="minorHAnsi" w:hAnsiTheme="minorHAnsi" w:cs="Calibri"/>
          <w:b/>
          <w:sz w:val="22"/>
          <w:szCs w:val="22"/>
          <w:vertAlign w:val="superscript"/>
        </w:rPr>
        <w:t>9</w:t>
      </w:r>
      <w:r w:rsidRPr="00C35519">
        <w:rPr>
          <w:rFonts w:asciiTheme="minorHAnsi" w:hAnsiTheme="minorHAnsi" w:cs="Calibri"/>
          <w:sz w:val="22"/>
          <w:szCs w:val="22"/>
        </w:rPr>
        <w:t xml:space="preserve">, </w:t>
      </w:r>
      <w:r w:rsidRPr="006922CD">
        <w:rPr>
          <w:rFonts w:asciiTheme="minorHAnsi" w:hAnsiTheme="minorHAnsi" w:cs="Calibri"/>
          <w:sz w:val="22"/>
          <w:szCs w:val="22"/>
        </w:rPr>
        <w:t>αναπληρωτή</w:t>
      </w:r>
      <w:r w:rsidRPr="008709C5">
        <w:rPr>
          <w:rFonts w:asciiTheme="minorHAnsi" w:hAnsiTheme="minorHAnsi" w:cs="Calibri"/>
          <w:sz w:val="22"/>
          <w:szCs w:val="22"/>
        </w:rPr>
        <w:t xml:space="preserve"> </w:t>
      </w:r>
      <w:r w:rsidRPr="00C35519">
        <w:rPr>
          <w:rFonts w:asciiTheme="minorHAnsi" w:hAnsiTheme="minorHAnsi" w:cs="Calibri"/>
          <w:sz w:val="22"/>
          <w:szCs w:val="22"/>
        </w:rPr>
        <w:t>εκπαιδευτικού ειδικότητας ………</w:t>
      </w:r>
      <w:r w:rsidRPr="00C35519">
        <w:rPr>
          <w:rFonts w:asciiTheme="minorHAnsi" w:hAnsiTheme="minorHAnsi" w:cs="Calibri"/>
          <w:b/>
          <w:sz w:val="22"/>
          <w:szCs w:val="22"/>
          <w:vertAlign w:val="superscript"/>
        </w:rPr>
        <w:t>10</w:t>
      </w:r>
      <w:r w:rsidRPr="00C35519">
        <w:rPr>
          <w:rFonts w:asciiTheme="minorHAnsi" w:hAnsiTheme="minorHAnsi" w:cs="Calibri"/>
          <w:sz w:val="22"/>
          <w:szCs w:val="22"/>
        </w:rPr>
        <w:t>, καλούμενου εφεξής για συντομία «δεύτερος συμβαλλόμενος»</w:t>
      </w:r>
    </w:p>
    <w:p w14:paraId="58C81D37" w14:textId="77777777" w:rsidR="00E95871" w:rsidRPr="00C7368F" w:rsidRDefault="00E95871" w:rsidP="00E95871">
      <w:pPr>
        <w:spacing w:after="120" w:line="276" w:lineRule="auto"/>
        <w:ind w:left="288" w:hanging="360"/>
        <w:jc w:val="center"/>
        <w:rPr>
          <w:rFonts w:ascii="Calibri" w:hAnsi="Calibri" w:cs="Calibri"/>
          <w:b/>
          <w:sz w:val="22"/>
          <w:szCs w:val="22"/>
        </w:rPr>
      </w:pPr>
      <w:r w:rsidRPr="00C7368F">
        <w:rPr>
          <w:rFonts w:ascii="Calibri" w:hAnsi="Calibri" w:cs="Calibri"/>
          <w:b/>
          <w:sz w:val="22"/>
          <w:szCs w:val="22"/>
        </w:rPr>
        <w:t xml:space="preserve">συμφωνήθηκαν και </w:t>
      </w:r>
      <w:proofErr w:type="spellStart"/>
      <w:r w:rsidRPr="00C7368F">
        <w:rPr>
          <w:rFonts w:ascii="Calibri" w:hAnsi="Calibri" w:cs="Calibri"/>
          <w:b/>
          <w:sz w:val="22"/>
          <w:szCs w:val="22"/>
        </w:rPr>
        <w:t>συνομολογήθηκαν</w:t>
      </w:r>
      <w:proofErr w:type="spellEnd"/>
      <w:r w:rsidRPr="00C7368F">
        <w:rPr>
          <w:rFonts w:ascii="Calibri" w:hAnsi="Calibri" w:cs="Calibri"/>
          <w:b/>
          <w:sz w:val="22"/>
          <w:szCs w:val="22"/>
        </w:rPr>
        <w:t xml:space="preserve"> τα ακόλουθα:</w:t>
      </w:r>
    </w:p>
    <w:p w14:paraId="1015B893" w14:textId="77777777" w:rsidR="00E95871" w:rsidRPr="00C7368F" w:rsidRDefault="00E95871" w:rsidP="006E31FF">
      <w:pPr>
        <w:numPr>
          <w:ilvl w:val="0"/>
          <w:numId w:val="12"/>
        </w:numPr>
        <w:spacing w:after="120" w:line="276" w:lineRule="auto"/>
        <w:jc w:val="both"/>
        <w:rPr>
          <w:rFonts w:ascii="Calibri" w:hAnsi="Calibri" w:cs="Calibri"/>
          <w:sz w:val="22"/>
          <w:szCs w:val="22"/>
        </w:rPr>
      </w:pPr>
      <w:r w:rsidRPr="00C7368F">
        <w:rPr>
          <w:rFonts w:ascii="Calibri" w:hAnsi="Calibri" w:cs="Calibri"/>
          <w:sz w:val="22"/>
          <w:szCs w:val="22"/>
        </w:rPr>
        <w:t>Ο πρώτος συμβαλλόμενος προσλαμβάνει το δεύτερο συμβαλλόμενο για την παροχή υπηρεσιών ειδικότητας ………………………………………</w:t>
      </w:r>
      <w:r w:rsidRPr="00C7368F">
        <w:rPr>
          <w:rFonts w:ascii="Calibri" w:hAnsi="Calibri" w:cs="Calibri"/>
          <w:sz w:val="22"/>
          <w:szCs w:val="22"/>
          <w:vertAlign w:val="superscript"/>
        </w:rPr>
        <w:t>10</w:t>
      </w:r>
      <w:r w:rsidRPr="00C7368F">
        <w:rPr>
          <w:rFonts w:ascii="Calibri" w:hAnsi="Calibri" w:cs="Calibri"/>
          <w:sz w:val="22"/>
          <w:szCs w:val="22"/>
        </w:rPr>
        <w:t xml:space="preserve"> με μειωμένο ωράριο διδασκαλίας για 9 έως 15 διδακτικές ώρες την εβδομάδα, </w:t>
      </w:r>
      <w:r w:rsidRPr="00C7368F">
        <w:rPr>
          <w:rFonts w:ascii="Calibri" w:hAnsi="Calibri" w:cs="Calibri"/>
          <w:sz w:val="22"/>
          <w:szCs w:val="22"/>
          <w:vertAlign w:val="superscript"/>
        </w:rPr>
        <w:t xml:space="preserve"> </w:t>
      </w:r>
      <w:r w:rsidRPr="00C7368F">
        <w:rPr>
          <w:rFonts w:ascii="Calibri" w:hAnsi="Calibri" w:cs="Calibri"/>
          <w:sz w:val="22"/>
          <w:szCs w:val="22"/>
        </w:rPr>
        <w:t>σε σχολεία αρμοδιότητας της Δ/νσης Εκπαίδευσης που τοποθετείται ή διατίθεται, κατ’ εφαρμογή των κείμενων διατάξεων, με απόφαση ή αποφάσεις του Δ/</w:t>
      </w:r>
      <w:proofErr w:type="spellStart"/>
      <w:r w:rsidRPr="00C7368F">
        <w:rPr>
          <w:rFonts w:ascii="Calibri" w:hAnsi="Calibri" w:cs="Calibri"/>
          <w:sz w:val="22"/>
          <w:szCs w:val="22"/>
        </w:rPr>
        <w:t>ντή</w:t>
      </w:r>
      <w:proofErr w:type="spellEnd"/>
      <w:r w:rsidRPr="00C7368F">
        <w:rPr>
          <w:rFonts w:ascii="Calibri" w:hAnsi="Calibri" w:cs="Calibri"/>
          <w:sz w:val="22"/>
          <w:szCs w:val="22"/>
        </w:rPr>
        <w:t xml:space="preserve"> </w:t>
      </w:r>
      <w:proofErr w:type="spellStart"/>
      <w:r w:rsidRPr="00C7368F">
        <w:rPr>
          <w:rFonts w:ascii="Calibri" w:hAnsi="Calibri" w:cs="Calibri"/>
          <w:sz w:val="22"/>
          <w:szCs w:val="22"/>
        </w:rPr>
        <w:t>Εκπ</w:t>
      </w:r>
      <w:proofErr w:type="spellEnd"/>
      <w:r w:rsidRPr="00C7368F">
        <w:rPr>
          <w:rFonts w:ascii="Calibri" w:hAnsi="Calibri" w:cs="Calibri"/>
          <w:sz w:val="22"/>
          <w:szCs w:val="22"/>
        </w:rPr>
        <w:t>/</w:t>
      </w:r>
      <w:proofErr w:type="spellStart"/>
      <w:r w:rsidRPr="00C7368F">
        <w:rPr>
          <w:rFonts w:ascii="Calibri" w:hAnsi="Calibri" w:cs="Calibri"/>
          <w:sz w:val="22"/>
          <w:szCs w:val="22"/>
        </w:rPr>
        <w:t>σης</w:t>
      </w:r>
      <w:proofErr w:type="spellEnd"/>
      <w:r w:rsidRPr="00C7368F">
        <w:rPr>
          <w:rFonts w:ascii="Calibri" w:hAnsi="Calibri" w:cs="Calibri"/>
          <w:sz w:val="22"/>
          <w:szCs w:val="22"/>
        </w:rPr>
        <w:t>, οι οποίες θα αποτελούν αναπόσπαστο στοιχείο της παρούσας σύμβασης.</w:t>
      </w:r>
      <w:r w:rsidRPr="00C7368F">
        <w:rPr>
          <w:rFonts w:ascii="Calibri" w:hAnsi="Calibri" w:cs="Calibri"/>
        </w:rPr>
        <w:t xml:space="preserve"> </w:t>
      </w:r>
      <w:r w:rsidRPr="00C7368F">
        <w:rPr>
          <w:rFonts w:ascii="Calibri" w:hAnsi="Calibri" w:cs="Calibri"/>
          <w:sz w:val="22"/>
          <w:szCs w:val="22"/>
        </w:rPr>
        <w:t>Στις σχολικές μονάδες τηρείται απουσιολόγιο σύμφωνα με τον Οδηγό Υλοποίησης του Έργου, το οποίο ενημερώνεται σε ημερήσια βάση και το οποίο συνυπογράφεται  / υπογράφεται κατά περίπτωση από τον δεύτερο συμβαλλόμενο υποχρεωτικά.</w:t>
      </w:r>
    </w:p>
    <w:p w14:paraId="2C56A0F7" w14:textId="20F9A5E4" w:rsidR="00E95871" w:rsidRPr="00C7368F" w:rsidRDefault="00E95871" w:rsidP="006E31FF">
      <w:pPr>
        <w:numPr>
          <w:ilvl w:val="0"/>
          <w:numId w:val="12"/>
        </w:numPr>
        <w:spacing w:after="120" w:line="276" w:lineRule="auto"/>
        <w:jc w:val="both"/>
        <w:rPr>
          <w:rFonts w:ascii="Calibri" w:hAnsi="Calibri" w:cs="Calibri"/>
          <w:sz w:val="22"/>
          <w:szCs w:val="22"/>
        </w:rPr>
      </w:pPr>
      <w:r w:rsidRPr="00C7368F">
        <w:rPr>
          <w:rFonts w:ascii="Calibri" w:hAnsi="Calibri" w:cs="Calibri"/>
          <w:sz w:val="22"/>
          <w:szCs w:val="22"/>
        </w:rPr>
        <w:t>Η διάρκεια της παρούσας Σύμβασης ορίζεται από ……………</w:t>
      </w:r>
      <w:r w:rsidRPr="00C7368F">
        <w:rPr>
          <w:rFonts w:ascii="Calibri" w:hAnsi="Calibri" w:cs="Calibri"/>
          <w:b/>
          <w:sz w:val="22"/>
          <w:szCs w:val="22"/>
          <w:vertAlign w:val="superscript"/>
        </w:rPr>
        <w:t>11</w:t>
      </w:r>
      <w:r w:rsidRPr="00C7368F">
        <w:rPr>
          <w:rFonts w:ascii="Calibri" w:hAnsi="Calibri" w:cs="Calibri"/>
          <w:sz w:val="22"/>
          <w:szCs w:val="22"/>
        </w:rPr>
        <w:t xml:space="preserve"> έως την λήξη του διδακτικού έτους</w:t>
      </w:r>
      <w:r w:rsidRPr="00C7368F">
        <w:rPr>
          <w:rFonts w:cs="Calibri"/>
        </w:rPr>
        <w:t xml:space="preserve"> </w:t>
      </w:r>
      <w:r w:rsidRPr="00C7368F">
        <w:rPr>
          <w:rFonts w:ascii="Calibri" w:hAnsi="Calibri" w:cs="Calibri"/>
          <w:sz w:val="22"/>
          <w:szCs w:val="22"/>
        </w:rPr>
        <w:t>………</w:t>
      </w:r>
      <w:r w:rsidRPr="00C7368F">
        <w:rPr>
          <w:rFonts w:ascii="Calibri" w:hAnsi="Calibri" w:cs="Calibri"/>
          <w:b/>
          <w:sz w:val="22"/>
          <w:szCs w:val="22"/>
          <w:vertAlign w:val="superscript"/>
        </w:rPr>
        <w:t xml:space="preserve">12 </w:t>
      </w:r>
      <w:r w:rsidRPr="004269DB">
        <w:rPr>
          <w:rFonts w:ascii="Calibri" w:hAnsi="Calibri" w:cs="Calibri"/>
          <w:sz w:val="22"/>
          <w:szCs w:val="22"/>
        </w:rPr>
        <w:t>Ιουνίου 202</w:t>
      </w:r>
      <w:r w:rsidR="00001202" w:rsidRPr="004269DB">
        <w:rPr>
          <w:rFonts w:ascii="Calibri" w:hAnsi="Calibri" w:cs="Calibri"/>
          <w:sz w:val="22"/>
          <w:szCs w:val="22"/>
        </w:rPr>
        <w:t>7</w:t>
      </w:r>
      <w:r w:rsidRPr="004269DB">
        <w:rPr>
          <w:rFonts w:ascii="Calibri" w:hAnsi="Calibri" w:cs="Calibri"/>
          <w:sz w:val="22"/>
          <w:szCs w:val="22"/>
        </w:rPr>
        <w:t>,</w:t>
      </w:r>
      <w:r w:rsidRPr="004269DB">
        <w:rPr>
          <w:rFonts w:asciiTheme="minorHAnsi" w:hAnsiTheme="minorHAnsi"/>
          <w:sz w:val="18"/>
          <w:szCs w:val="18"/>
        </w:rPr>
        <w:t xml:space="preserve"> </w:t>
      </w:r>
      <w:r w:rsidRPr="004269DB">
        <w:rPr>
          <w:rFonts w:ascii="Calibri" w:hAnsi="Calibri" w:cs="Calibri"/>
          <w:sz w:val="22"/>
          <w:szCs w:val="22"/>
        </w:rPr>
        <w:t>ή</w:t>
      </w:r>
      <w:r w:rsidRPr="00C7368F">
        <w:rPr>
          <w:rFonts w:ascii="Calibri" w:hAnsi="Calibri" w:cs="Calibri"/>
          <w:sz w:val="22"/>
          <w:szCs w:val="22"/>
        </w:rPr>
        <w:t xml:space="preserve"> όπως ισχύει κάθε φορά, οπότε και </w:t>
      </w:r>
      <w:proofErr w:type="spellStart"/>
      <w:r w:rsidRPr="00C7368F">
        <w:rPr>
          <w:rFonts w:ascii="Calibri" w:hAnsi="Calibri" w:cs="Calibri"/>
          <w:sz w:val="22"/>
          <w:szCs w:val="22"/>
        </w:rPr>
        <w:t>λύεται</w:t>
      </w:r>
      <w:proofErr w:type="spellEnd"/>
      <w:r w:rsidRPr="00C7368F">
        <w:rPr>
          <w:rFonts w:ascii="Calibri" w:hAnsi="Calibri" w:cs="Calibri"/>
          <w:sz w:val="22"/>
          <w:szCs w:val="22"/>
        </w:rPr>
        <w:t xml:space="preserve"> αυτοδίκαια</w:t>
      </w:r>
      <w:r w:rsidRPr="00C7368F">
        <w:rPr>
          <w:rFonts w:ascii="Calibri" w:hAnsi="Calibri" w:cs="Calibri"/>
          <w:b/>
          <w:sz w:val="22"/>
          <w:szCs w:val="22"/>
        </w:rPr>
        <w:t>.</w:t>
      </w:r>
      <w:r w:rsidRPr="00C7368F">
        <w:rPr>
          <w:rFonts w:ascii="Calibri" w:hAnsi="Calibri" w:cs="Calibri"/>
          <w:sz w:val="22"/>
          <w:szCs w:val="22"/>
        </w:rPr>
        <w:t xml:space="preserve"> Επίσης, η παρούσα σύμβαση </w:t>
      </w:r>
      <w:proofErr w:type="spellStart"/>
      <w:r w:rsidRPr="00C7368F">
        <w:rPr>
          <w:rFonts w:ascii="Calibri" w:hAnsi="Calibri" w:cs="Calibri"/>
          <w:sz w:val="22"/>
          <w:szCs w:val="22"/>
        </w:rPr>
        <w:t>λύεται</w:t>
      </w:r>
      <w:proofErr w:type="spellEnd"/>
      <w:r w:rsidRPr="00C7368F">
        <w:rPr>
          <w:rFonts w:ascii="Calibri" w:hAnsi="Calibri" w:cs="Calibri"/>
          <w:sz w:val="22"/>
          <w:szCs w:val="22"/>
        </w:rPr>
        <w:t xml:space="preserve"> </w:t>
      </w:r>
      <w:r w:rsidRPr="00C7368F">
        <w:rPr>
          <w:rFonts w:asciiTheme="minorHAnsi" w:hAnsiTheme="minorHAnsi" w:cs="Calibri"/>
          <w:sz w:val="22"/>
          <w:szCs w:val="22"/>
        </w:rPr>
        <w:t xml:space="preserve">με καταγγελία για σπουδαίο λόγο σύμφωνα με το άρθρο 53 του </w:t>
      </w:r>
      <w:proofErr w:type="spellStart"/>
      <w:r w:rsidRPr="00C7368F">
        <w:rPr>
          <w:rFonts w:asciiTheme="minorHAnsi" w:hAnsiTheme="minorHAnsi" w:cs="Calibri"/>
          <w:sz w:val="22"/>
          <w:szCs w:val="22"/>
        </w:rPr>
        <w:t>π.δ.</w:t>
      </w:r>
      <w:proofErr w:type="spellEnd"/>
      <w:r w:rsidRPr="00C7368F">
        <w:rPr>
          <w:rFonts w:asciiTheme="minorHAnsi" w:hAnsiTheme="minorHAnsi" w:cs="Calibri"/>
          <w:sz w:val="22"/>
          <w:szCs w:val="22"/>
        </w:rPr>
        <w:t xml:space="preserve"> 410/1988 (Α’ 191) σε συνδυασμό με την παρ. 3 του άρθρου 4 του ν. 4057/2012 (Α’ 54).</w:t>
      </w:r>
    </w:p>
    <w:p w14:paraId="1269FB1A" w14:textId="77777777" w:rsidR="00E95871" w:rsidRPr="00C7368F" w:rsidRDefault="00E95871" w:rsidP="006E31FF">
      <w:pPr>
        <w:pStyle w:val="af4"/>
        <w:numPr>
          <w:ilvl w:val="0"/>
          <w:numId w:val="12"/>
        </w:numPr>
        <w:jc w:val="both"/>
        <w:rPr>
          <w:rFonts w:eastAsia="Times New Roman" w:cs="Calibri"/>
          <w:lang w:eastAsia="el-GR"/>
        </w:rPr>
      </w:pPr>
      <w:r w:rsidRPr="00C7368F">
        <w:rPr>
          <w:rFonts w:eastAsia="Times New Roman" w:cs="Calibri"/>
          <w:lang w:eastAsia="el-GR"/>
        </w:rPr>
        <w:t xml:space="preserve">Οι αποδοχές του δεύτερου συμβαλλόμενου θα είναι αυτές που καθορίζονται από τις σχετικές διατάξεις του κεφαλαίου Β΄ του ν.4354/2015 (176/Α΄), όπως ισχύει, ως ποσοστό των ωρών που του ανατίθενται προς το υποχρεωτικό ωράριο του κλάδου του, για το εισαγωγικό μισθολογικό κλιμάκιο της κατηγορίας του, οι οποίες αναπροσαρμόζονται εφόσον υπάρξουν μεταβολές στα στοιχεία που προσδιορίζουν τις μηνιαίες αποδοχές (πχ. αναγνώριση προϋπηρεσίας, </w:t>
      </w:r>
      <w:proofErr w:type="spellStart"/>
      <w:r w:rsidRPr="00C7368F">
        <w:rPr>
          <w:rFonts w:eastAsia="Times New Roman" w:cs="Calibri"/>
          <w:lang w:eastAsia="el-GR"/>
        </w:rPr>
        <w:t>κλπ</w:t>
      </w:r>
      <w:proofErr w:type="spellEnd"/>
      <w:r w:rsidRPr="00C7368F">
        <w:rPr>
          <w:rFonts w:eastAsia="Times New Roman" w:cs="Calibri"/>
          <w:lang w:eastAsia="el-GR"/>
        </w:rPr>
        <w:t>), των οποίων οι διοικητικές πράξεις αποτελούν αναπόσπαστο μέρος της παρούσας.</w:t>
      </w:r>
    </w:p>
    <w:p w14:paraId="06D2BFFC" w14:textId="7F62A51A" w:rsidR="00E95871" w:rsidRPr="00C7368F" w:rsidRDefault="00E95871" w:rsidP="006E31FF">
      <w:pPr>
        <w:numPr>
          <w:ilvl w:val="0"/>
          <w:numId w:val="12"/>
        </w:numPr>
        <w:spacing w:after="120" w:line="276" w:lineRule="auto"/>
        <w:jc w:val="both"/>
        <w:rPr>
          <w:rFonts w:ascii="Calibri" w:hAnsi="Calibri" w:cs="Calibri"/>
          <w:sz w:val="22"/>
          <w:szCs w:val="22"/>
        </w:rPr>
      </w:pPr>
      <w:r w:rsidRPr="00C7368F">
        <w:rPr>
          <w:rFonts w:ascii="Calibri" w:hAnsi="Calibri" w:cs="Calibri"/>
          <w:sz w:val="22"/>
          <w:szCs w:val="22"/>
        </w:rPr>
        <w:t>Η παρούσα σύμβαση συνάπτεται στο πλαίσιο της Πράξης:</w:t>
      </w:r>
      <w:r w:rsidRPr="00C7368F">
        <w:rPr>
          <w:rFonts w:ascii="Calibri" w:hAnsi="Calibri" w:cs="Calibri"/>
          <w:b/>
          <w:sz w:val="22"/>
          <w:szCs w:val="22"/>
        </w:rPr>
        <w:t xml:space="preserve"> </w:t>
      </w:r>
      <w:r>
        <w:rPr>
          <w:rFonts w:ascii="Calibri" w:hAnsi="Calibri" w:cs="Calibri"/>
          <w:b/>
          <w:sz w:val="22"/>
          <w:szCs w:val="22"/>
        </w:rPr>
        <w:t>«</w:t>
      </w:r>
      <w:r w:rsidR="004E2F93">
        <w:rPr>
          <w:rFonts w:ascii="Calibri" w:hAnsi="Calibri" w:cs="Calibri"/>
          <w:b/>
          <w:sz w:val="22"/>
          <w:szCs w:val="22"/>
        </w:rPr>
        <w:t>Υποστήριξη φοίτησης μαθητών/τριών με αναπηρία ή ειδικές εκπαιδευτικές ανάγκες, σχολικό έτος 2026-2027</w:t>
      </w:r>
      <w:r>
        <w:rPr>
          <w:rFonts w:ascii="Calibri" w:hAnsi="Calibri" w:cs="Calibri"/>
          <w:b/>
          <w:sz w:val="22"/>
          <w:szCs w:val="22"/>
        </w:rPr>
        <w:t xml:space="preserve">», </w:t>
      </w:r>
      <w:r w:rsidR="00756CBE" w:rsidRPr="00756CBE">
        <w:rPr>
          <w:rFonts w:ascii="Calibri" w:hAnsi="Calibri" w:cs="Calibri"/>
          <w:b/>
          <w:sz w:val="22"/>
          <w:szCs w:val="22"/>
        </w:rPr>
        <w:t xml:space="preserve">με κωδικό ΟΠΣ: 6063312, </w:t>
      </w:r>
      <w:r w:rsidRPr="00C7368F">
        <w:rPr>
          <w:rFonts w:ascii="Calibri" w:hAnsi="Calibri" w:cs="Calibri"/>
          <w:b/>
          <w:sz w:val="22"/>
          <w:szCs w:val="22"/>
        </w:rPr>
        <w:t xml:space="preserve">του Τομεακού Προγράμματος «Ανθρώπινο Δυναμικό και Κοινωνική Συνοχή», ΕΣΠΑ 2021-2027, </w:t>
      </w:r>
      <w:r w:rsidRPr="00C7368F">
        <w:rPr>
          <w:rFonts w:ascii="Calibri" w:hAnsi="Calibri" w:cs="Calibri"/>
          <w:sz w:val="22"/>
          <w:szCs w:val="22"/>
        </w:rPr>
        <w:t>με Δικαιούχο την Επιτελική Δομή ΕΣΠΑ του Υπουργείου Παιδείας, Θρησκευμάτων και Αθλητισμού.</w:t>
      </w:r>
    </w:p>
    <w:p w14:paraId="5E1BC81D" w14:textId="77777777" w:rsidR="00E95871" w:rsidRPr="00C35519" w:rsidRDefault="00E95871" w:rsidP="006E31FF">
      <w:pPr>
        <w:numPr>
          <w:ilvl w:val="0"/>
          <w:numId w:val="12"/>
        </w:numPr>
        <w:spacing w:after="120" w:line="276" w:lineRule="auto"/>
        <w:jc w:val="both"/>
        <w:rPr>
          <w:rFonts w:ascii="Calibri" w:hAnsi="Calibri" w:cs="Calibri"/>
          <w:sz w:val="22"/>
          <w:szCs w:val="22"/>
        </w:rPr>
      </w:pPr>
      <w:r w:rsidRPr="00C35519">
        <w:rPr>
          <w:rFonts w:ascii="Calibri" w:hAnsi="Calibri" w:cs="Calibri"/>
          <w:sz w:val="22"/>
          <w:szCs w:val="22"/>
        </w:rPr>
        <w:t xml:space="preserve">Η παρούσα αναγνώστηκε, βεβαιώθηκε και υπογράφηκε από τους δύο συμβαλλόμενους σε δύο (2) πρωτότυπα, από τα οποία ο πρώτος συμβαλλόμενος έλαβε ένα (1) και ο δεύτερος συμβαλλόμενος ένα (1). </w:t>
      </w:r>
    </w:p>
    <w:p w14:paraId="6AD8E8C2" w14:textId="77777777" w:rsidR="00E95871" w:rsidRPr="00C35519" w:rsidRDefault="00E95871" w:rsidP="00E95871">
      <w:pPr>
        <w:jc w:val="both"/>
        <w:rPr>
          <w:rFonts w:ascii="Calibri" w:hAnsi="Calibri" w:cs="Calibri"/>
          <w:sz w:val="22"/>
          <w:szCs w:val="22"/>
        </w:rPr>
      </w:pPr>
    </w:p>
    <w:p w14:paraId="1E664DB8" w14:textId="77777777" w:rsidR="00E95871" w:rsidRPr="00C35519" w:rsidRDefault="00E95871" w:rsidP="00E95871">
      <w:pPr>
        <w:jc w:val="both"/>
        <w:rPr>
          <w:rFonts w:ascii="Calibri" w:hAnsi="Calibri" w:cs="Calibri"/>
          <w:sz w:val="22"/>
          <w:szCs w:val="22"/>
        </w:rPr>
      </w:pPr>
    </w:p>
    <w:tbl>
      <w:tblPr>
        <w:tblW w:w="0" w:type="auto"/>
        <w:tblInd w:w="529" w:type="dxa"/>
        <w:tblLook w:val="01E0" w:firstRow="1" w:lastRow="1" w:firstColumn="1" w:lastColumn="1" w:noHBand="0" w:noVBand="0"/>
      </w:tblPr>
      <w:tblGrid>
        <w:gridCol w:w="4626"/>
        <w:gridCol w:w="4626"/>
      </w:tblGrid>
      <w:tr w:rsidR="00E95871" w:rsidRPr="00C35519" w14:paraId="29076E53" w14:textId="77777777" w:rsidTr="009E2AA1">
        <w:tc>
          <w:tcPr>
            <w:tcW w:w="4643" w:type="dxa"/>
            <w:hideMark/>
          </w:tcPr>
          <w:p w14:paraId="55C04D68" w14:textId="77777777" w:rsidR="00E95871" w:rsidRPr="00C35519" w:rsidRDefault="00E95871" w:rsidP="009E2AA1">
            <w:pPr>
              <w:jc w:val="center"/>
              <w:rPr>
                <w:rFonts w:ascii="Calibri" w:hAnsi="Calibri" w:cs="Calibri"/>
                <w:b/>
                <w:sz w:val="22"/>
                <w:szCs w:val="22"/>
              </w:rPr>
            </w:pPr>
            <w:r w:rsidRPr="00C35519">
              <w:rPr>
                <w:rFonts w:ascii="Calibri" w:hAnsi="Calibri" w:cs="Calibri"/>
                <w:b/>
                <w:sz w:val="22"/>
                <w:szCs w:val="22"/>
              </w:rPr>
              <w:t>(Ονοματεπώνυμο, υπογραφή και σφραγίδα</w:t>
            </w:r>
          </w:p>
          <w:p w14:paraId="4D666626" w14:textId="77777777" w:rsidR="00E95871" w:rsidRPr="00C35519" w:rsidRDefault="00E95871" w:rsidP="009E2AA1">
            <w:pPr>
              <w:jc w:val="center"/>
              <w:rPr>
                <w:rFonts w:ascii="Calibri" w:hAnsi="Calibri" w:cs="Calibri"/>
                <w:b/>
                <w:sz w:val="22"/>
                <w:szCs w:val="22"/>
              </w:rPr>
            </w:pPr>
            <w:r w:rsidRPr="00C35519">
              <w:rPr>
                <w:rFonts w:ascii="Calibri" w:hAnsi="Calibri" w:cs="Calibri"/>
                <w:b/>
                <w:sz w:val="22"/>
                <w:szCs w:val="22"/>
              </w:rPr>
              <w:t>του Διευθυντή Εκπαίδευσης)</w:t>
            </w:r>
          </w:p>
        </w:tc>
        <w:tc>
          <w:tcPr>
            <w:tcW w:w="4643" w:type="dxa"/>
            <w:hideMark/>
          </w:tcPr>
          <w:p w14:paraId="6C6991B3" w14:textId="77777777" w:rsidR="00E95871" w:rsidRPr="00C35519" w:rsidRDefault="00E95871" w:rsidP="009E2AA1">
            <w:pPr>
              <w:jc w:val="center"/>
              <w:rPr>
                <w:rFonts w:ascii="Calibri" w:hAnsi="Calibri" w:cs="Calibri"/>
                <w:b/>
                <w:sz w:val="22"/>
                <w:szCs w:val="22"/>
              </w:rPr>
            </w:pPr>
            <w:r w:rsidRPr="00C35519">
              <w:rPr>
                <w:rFonts w:ascii="Calibri" w:hAnsi="Calibri" w:cs="Calibri"/>
                <w:b/>
                <w:sz w:val="22"/>
                <w:szCs w:val="22"/>
              </w:rPr>
              <w:t>(Ονοματεπώνυμο και υπογραφή του Εκπαιδευτικού)</w:t>
            </w:r>
          </w:p>
        </w:tc>
      </w:tr>
    </w:tbl>
    <w:p w14:paraId="1D202804" w14:textId="77777777" w:rsidR="00E95871" w:rsidRPr="00C35519" w:rsidRDefault="00E95871" w:rsidP="00E95871">
      <w:pPr>
        <w:jc w:val="center"/>
        <w:rPr>
          <w:rFonts w:ascii="Calibri" w:hAnsi="Calibri" w:cs="Calibri"/>
          <w:sz w:val="22"/>
          <w:szCs w:val="22"/>
        </w:rPr>
      </w:pPr>
    </w:p>
    <w:p w14:paraId="75ABEE54" w14:textId="77777777" w:rsidR="00E95871" w:rsidRPr="00C35519" w:rsidRDefault="00E95871" w:rsidP="00E95871">
      <w:pPr>
        <w:rPr>
          <w:rFonts w:ascii="Calibri" w:hAnsi="Calibri" w:cs="Calibri"/>
          <w:sz w:val="22"/>
          <w:szCs w:val="22"/>
        </w:rPr>
      </w:pPr>
      <w:r w:rsidRPr="00C35519">
        <w:rPr>
          <w:rFonts w:ascii="Calibri" w:hAnsi="Calibri" w:cs="Calibri"/>
          <w:sz w:val="22"/>
          <w:szCs w:val="22"/>
        </w:rPr>
        <w:br w:type="page"/>
      </w:r>
    </w:p>
    <w:p w14:paraId="5FE2F44A" w14:textId="77777777" w:rsidR="00E95871" w:rsidRDefault="00E95871" w:rsidP="00E95871">
      <w:pPr>
        <w:pBdr>
          <w:top w:val="single" w:sz="4" w:space="1" w:color="auto"/>
        </w:pBdr>
        <w:rPr>
          <w:rFonts w:ascii="Calibri" w:hAnsi="Calibri" w:cs="Calibri"/>
          <w:b/>
          <w:i/>
        </w:rPr>
      </w:pPr>
      <w:r w:rsidRPr="00C35519">
        <w:rPr>
          <w:rFonts w:ascii="Calibri" w:hAnsi="Calibri" w:cs="Calibri"/>
          <w:b/>
          <w:i/>
        </w:rPr>
        <w:t>Οδηγίες</w:t>
      </w:r>
    </w:p>
    <w:p w14:paraId="20C2AAC1" w14:textId="77777777" w:rsidR="00E95871" w:rsidRPr="00C35519" w:rsidRDefault="00E95871" w:rsidP="00E95871">
      <w:pPr>
        <w:pBdr>
          <w:top w:val="single" w:sz="4" w:space="1" w:color="auto"/>
        </w:pBdr>
        <w:rPr>
          <w:rFonts w:ascii="Calibri" w:hAnsi="Calibri" w:cs="Calibri"/>
          <w:b/>
          <w:i/>
        </w:rPr>
      </w:pPr>
    </w:p>
    <w:tbl>
      <w:tblPr>
        <w:tblW w:w="5000"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1E0" w:firstRow="1" w:lastRow="1" w:firstColumn="1" w:lastColumn="1" w:noHBand="0" w:noVBand="0"/>
      </w:tblPr>
      <w:tblGrid>
        <w:gridCol w:w="390"/>
        <w:gridCol w:w="4075"/>
        <w:gridCol w:w="422"/>
        <w:gridCol w:w="4884"/>
      </w:tblGrid>
      <w:tr w:rsidR="00E95871" w:rsidRPr="003759DE" w14:paraId="4AEC1682" w14:textId="77777777" w:rsidTr="009E2AA1">
        <w:tc>
          <w:tcPr>
            <w:tcW w:w="200" w:type="pct"/>
            <w:vAlign w:val="center"/>
            <w:hideMark/>
          </w:tcPr>
          <w:p w14:paraId="671D68DB" w14:textId="77777777" w:rsidR="00E95871" w:rsidRPr="003759DE" w:rsidRDefault="00E95871" w:rsidP="009E2AA1">
            <w:pPr>
              <w:rPr>
                <w:rFonts w:asciiTheme="minorHAnsi" w:hAnsiTheme="minorHAnsi" w:cstheme="minorHAnsi"/>
                <w:b/>
                <w:sz w:val="18"/>
                <w:szCs w:val="18"/>
              </w:rPr>
            </w:pPr>
            <w:r w:rsidRPr="003759DE">
              <w:rPr>
                <w:rFonts w:asciiTheme="minorHAnsi" w:hAnsiTheme="minorHAnsi" w:cstheme="minorHAnsi"/>
                <w:b/>
                <w:sz w:val="18"/>
                <w:szCs w:val="18"/>
              </w:rPr>
              <w:t>1</w:t>
            </w:r>
          </w:p>
        </w:tc>
        <w:tc>
          <w:tcPr>
            <w:tcW w:w="2085" w:type="pct"/>
            <w:vAlign w:val="center"/>
            <w:hideMark/>
          </w:tcPr>
          <w:p w14:paraId="6E4C82FB" w14:textId="77777777" w:rsidR="00E95871" w:rsidRPr="003759DE" w:rsidRDefault="00E95871" w:rsidP="009E2AA1">
            <w:pPr>
              <w:rPr>
                <w:rFonts w:asciiTheme="minorHAnsi" w:hAnsiTheme="minorHAnsi" w:cstheme="minorHAnsi"/>
                <w:sz w:val="18"/>
                <w:szCs w:val="18"/>
              </w:rPr>
            </w:pPr>
            <w:r w:rsidRPr="003759DE">
              <w:rPr>
                <w:rFonts w:asciiTheme="minorHAnsi" w:hAnsiTheme="minorHAnsi" w:cstheme="minorHAnsi"/>
                <w:sz w:val="18"/>
                <w:szCs w:val="18"/>
              </w:rPr>
              <w:t>Περιφέρεια</w:t>
            </w:r>
          </w:p>
        </w:tc>
        <w:tc>
          <w:tcPr>
            <w:tcW w:w="216" w:type="pct"/>
            <w:vAlign w:val="center"/>
          </w:tcPr>
          <w:p w14:paraId="0849C6D5" w14:textId="77777777" w:rsidR="00E95871" w:rsidRPr="003759DE" w:rsidRDefault="00E95871" w:rsidP="009E2AA1">
            <w:pPr>
              <w:rPr>
                <w:rFonts w:asciiTheme="minorHAnsi" w:hAnsiTheme="minorHAnsi" w:cstheme="minorHAnsi"/>
                <w:b/>
                <w:sz w:val="18"/>
                <w:szCs w:val="18"/>
              </w:rPr>
            </w:pPr>
            <w:r w:rsidRPr="003759DE">
              <w:rPr>
                <w:rFonts w:asciiTheme="minorHAnsi" w:hAnsiTheme="minorHAnsi" w:cstheme="minorHAnsi"/>
                <w:b/>
                <w:sz w:val="18"/>
                <w:szCs w:val="18"/>
              </w:rPr>
              <w:t>9</w:t>
            </w:r>
          </w:p>
        </w:tc>
        <w:tc>
          <w:tcPr>
            <w:tcW w:w="2499" w:type="pct"/>
            <w:vAlign w:val="center"/>
          </w:tcPr>
          <w:p w14:paraId="115D7F5F" w14:textId="77777777" w:rsidR="00E95871" w:rsidRPr="003759DE" w:rsidRDefault="00E95871" w:rsidP="009E2AA1">
            <w:pPr>
              <w:rPr>
                <w:rFonts w:asciiTheme="minorHAnsi" w:hAnsiTheme="minorHAnsi" w:cstheme="minorHAnsi"/>
                <w:sz w:val="18"/>
                <w:szCs w:val="18"/>
              </w:rPr>
            </w:pPr>
            <w:r w:rsidRPr="003759DE">
              <w:rPr>
                <w:rFonts w:asciiTheme="minorHAnsi" w:hAnsiTheme="minorHAnsi" w:cstheme="minorHAnsi"/>
                <w:sz w:val="18"/>
                <w:szCs w:val="18"/>
              </w:rPr>
              <w:t>Ταχ. δ/</w:t>
            </w:r>
            <w:proofErr w:type="spellStart"/>
            <w:r w:rsidRPr="003759DE">
              <w:rPr>
                <w:rFonts w:asciiTheme="minorHAnsi" w:hAnsiTheme="minorHAnsi" w:cstheme="minorHAnsi"/>
                <w:sz w:val="18"/>
                <w:szCs w:val="18"/>
              </w:rPr>
              <w:t>νση</w:t>
            </w:r>
            <w:proofErr w:type="spellEnd"/>
            <w:r w:rsidRPr="003759DE">
              <w:rPr>
                <w:rFonts w:asciiTheme="minorHAnsi" w:hAnsiTheme="minorHAnsi" w:cstheme="minorHAnsi"/>
                <w:sz w:val="18"/>
                <w:szCs w:val="18"/>
              </w:rPr>
              <w:t xml:space="preserve"> εκπαιδευτικού</w:t>
            </w:r>
          </w:p>
        </w:tc>
      </w:tr>
      <w:tr w:rsidR="00E95871" w:rsidRPr="003759DE" w14:paraId="07979DD5" w14:textId="77777777" w:rsidTr="009E2AA1">
        <w:tc>
          <w:tcPr>
            <w:tcW w:w="200" w:type="pct"/>
            <w:vAlign w:val="center"/>
            <w:hideMark/>
          </w:tcPr>
          <w:p w14:paraId="5E285F81" w14:textId="77777777" w:rsidR="00E95871" w:rsidRPr="003759DE" w:rsidRDefault="00E95871" w:rsidP="009E2AA1">
            <w:pPr>
              <w:rPr>
                <w:rFonts w:asciiTheme="minorHAnsi" w:hAnsiTheme="minorHAnsi" w:cstheme="minorHAnsi"/>
                <w:b/>
                <w:sz w:val="18"/>
                <w:szCs w:val="18"/>
              </w:rPr>
            </w:pPr>
            <w:r w:rsidRPr="003759DE">
              <w:rPr>
                <w:rFonts w:asciiTheme="minorHAnsi" w:hAnsiTheme="minorHAnsi" w:cstheme="minorHAnsi"/>
                <w:b/>
                <w:sz w:val="18"/>
                <w:szCs w:val="18"/>
              </w:rPr>
              <w:t>2</w:t>
            </w:r>
          </w:p>
        </w:tc>
        <w:tc>
          <w:tcPr>
            <w:tcW w:w="2085" w:type="pct"/>
            <w:vAlign w:val="center"/>
            <w:hideMark/>
          </w:tcPr>
          <w:p w14:paraId="4DE4AF61" w14:textId="77777777" w:rsidR="00E95871" w:rsidRPr="003759DE" w:rsidRDefault="00E95871" w:rsidP="009E2AA1">
            <w:pPr>
              <w:rPr>
                <w:rFonts w:asciiTheme="minorHAnsi" w:hAnsiTheme="minorHAnsi" w:cstheme="minorHAnsi"/>
                <w:sz w:val="18"/>
                <w:szCs w:val="18"/>
              </w:rPr>
            </w:pPr>
            <w:r w:rsidRPr="003759DE">
              <w:rPr>
                <w:rFonts w:asciiTheme="minorHAnsi" w:hAnsiTheme="minorHAnsi" w:cstheme="minorHAnsi"/>
                <w:sz w:val="18"/>
                <w:szCs w:val="18"/>
              </w:rPr>
              <w:t>Δ/νση Εκπαίδευσης</w:t>
            </w:r>
          </w:p>
        </w:tc>
        <w:tc>
          <w:tcPr>
            <w:tcW w:w="216" w:type="pct"/>
            <w:vAlign w:val="center"/>
          </w:tcPr>
          <w:p w14:paraId="5928FC12" w14:textId="77777777" w:rsidR="00E95871" w:rsidRPr="003759DE" w:rsidRDefault="00E95871" w:rsidP="009E2AA1">
            <w:pPr>
              <w:rPr>
                <w:rFonts w:asciiTheme="minorHAnsi" w:hAnsiTheme="minorHAnsi" w:cstheme="minorHAnsi"/>
                <w:b/>
                <w:sz w:val="18"/>
                <w:szCs w:val="18"/>
              </w:rPr>
            </w:pPr>
            <w:r w:rsidRPr="003759DE">
              <w:rPr>
                <w:rFonts w:asciiTheme="minorHAnsi" w:hAnsiTheme="minorHAnsi" w:cstheme="minorHAnsi"/>
                <w:b/>
                <w:sz w:val="18"/>
                <w:szCs w:val="18"/>
              </w:rPr>
              <w:t>10</w:t>
            </w:r>
          </w:p>
        </w:tc>
        <w:tc>
          <w:tcPr>
            <w:tcW w:w="2499" w:type="pct"/>
            <w:vAlign w:val="center"/>
          </w:tcPr>
          <w:p w14:paraId="145B2498" w14:textId="77777777" w:rsidR="00E95871" w:rsidRPr="003759DE" w:rsidRDefault="00E95871" w:rsidP="009E2AA1">
            <w:pPr>
              <w:rPr>
                <w:rFonts w:asciiTheme="minorHAnsi" w:hAnsiTheme="minorHAnsi" w:cstheme="minorHAnsi"/>
                <w:sz w:val="18"/>
                <w:szCs w:val="18"/>
              </w:rPr>
            </w:pPr>
            <w:r w:rsidRPr="003759DE">
              <w:rPr>
                <w:rFonts w:asciiTheme="minorHAnsi" w:hAnsiTheme="minorHAnsi" w:cstheme="minorHAnsi"/>
                <w:sz w:val="18"/>
                <w:szCs w:val="18"/>
              </w:rPr>
              <w:t>Λεκτικό ειδικότητας</w:t>
            </w:r>
          </w:p>
        </w:tc>
      </w:tr>
      <w:tr w:rsidR="00E95871" w:rsidRPr="003759DE" w14:paraId="012292F9" w14:textId="77777777" w:rsidTr="009E2AA1">
        <w:tc>
          <w:tcPr>
            <w:tcW w:w="200" w:type="pct"/>
            <w:vAlign w:val="center"/>
            <w:hideMark/>
          </w:tcPr>
          <w:p w14:paraId="5E8EBA36" w14:textId="77777777" w:rsidR="00E95871" w:rsidRPr="003759DE" w:rsidRDefault="00E95871" w:rsidP="009E2AA1">
            <w:pPr>
              <w:rPr>
                <w:rFonts w:asciiTheme="minorHAnsi" w:hAnsiTheme="minorHAnsi" w:cstheme="minorHAnsi"/>
                <w:b/>
                <w:sz w:val="18"/>
                <w:szCs w:val="18"/>
              </w:rPr>
            </w:pPr>
            <w:r w:rsidRPr="003759DE">
              <w:rPr>
                <w:rFonts w:asciiTheme="minorHAnsi" w:hAnsiTheme="minorHAnsi" w:cstheme="minorHAnsi"/>
                <w:b/>
                <w:sz w:val="18"/>
                <w:szCs w:val="18"/>
              </w:rPr>
              <w:t>3</w:t>
            </w:r>
          </w:p>
        </w:tc>
        <w:tc>
          <w:tcPr>
            <w:tcW w:w="2085" w:type="pct"/>
            <w:vAlign w:val="center"/>
            <w:hideMark/>
          </w:tcPr>
          <w:p w14:paraId="248A8E8C" w14:textId="77777777" w:rsidR="00E95871" w:rsidRPr="003759DE" w:rsidRDefault="00E95871" w:rsidP="009E2AA1">
            <w:pPr>
              <w:rPr>
                <w:rFonts w:asciiTheme="minorHAnsi" w:hAnsiTheme="minorHAnsi" w:cstheme="minorHAnsi"/>
                <w:sz w:val="18"/>
                <w:szCs w:val="18"/>
              </w:rPr>
            </w:pPr>
            <w:r w:rsidRPr="003759DE">
              <w:rPr>
                <w:rFonts w:asciiTheme="minorHAnsi" w:hAnsiTheme="minorHAnsi" w:cstheme="minorHAnsi"/>
                <w:sz w:val="18"/>
                <w:szCs w:val="18"/>
              </w:rPr>
              <w:t>Νομός που αντιστοιχεί στην Δ/νση Εκπαίδευσης</w:t>
            </w:r>
          </w:p>
        </w:tc>
        <w:tc>
          <w:tcPr>
            <w:tcW w:w="216" w:type="pct"/>
          </w:tcPr>
          <w:p w14:paraId="728B5E08" w14:textId="77777777" w:rsidR="00E95871" w:rsidRPr="003759DE" w:rsidRDefault="00E95871" w:rsidP="009E2AA1">
            <w:pPr>
              <w:rPr>
                <w:rFonts w:asciiTheme="minorHAnsi" w:hAnsiTheme="minorHAnsi" w:cstheme="minorHAnsi"/>
                <w:b/>
                <w:sz w:val="18"/>
                <w:szCs w:val="18"/>
                <w:lang w:val="en-US"/>
              </w:rPr>
            </w:pPr>
            <w:r w:rsidRPr="003759DE">
              <w:rPr>
                <w:rFonts w:asciiTheme="minorHAnsi" w:hAnsiTheme="minorHAnsi" w:cstheme="minorHAnsi"/>
                <w:b/>
                <w:sz w:val="18"/>
                <w:szCs w:val="18"/>
              </w:rPr>
              <w:t>1</w:t>
            </w:r>
            <w:r w:rsidRPr="003759DE">
              <w:rPr>
                <w:rFonts w:asciiTheme="minorHAnsi" w:hAnsiTheme="minorHAnsi" w:cstheme="minorHAnsi"/>
                <w:b/>
                <w:sz w:val="18"/>
                <w:szCs w:val="18"/>
                <w:lang w:val="en-US"/>
              </w:rPr>
              <w:t>1</w:t>
            </w:r>
          </w:p>
        </w:tc>
        <w:tc>
          <w:tcPr>
            <w:tcW w:w="2499" w:type="pct"/>
          </w:tcPr>
          <w:p w14:paraId="67A35C8E" w14:textId="77777777" w:rsidR="00E95871" w:rsidRPr="003759DE" w:rsidRDefault="00E95871" w:rsidP="009E2AA1">
            <w:pPr>
              <w:rPr>
                <w:rFonts w:asciiTheme="minorHAnsi" w:hAnsiTheme="minorHAnsi" w:cstheme="minorHAnsi"/>
                <w:sz w:val="18"/>
                <w:szCs w:val="18"/>
              </w:rPr>
            </w:pPr>
            <w:r w:rsidRPr="003759DE">
              <w:rPr>
                <w:rFonts w:asciiTheme="minorHAnsi" w:hAnsiTheme="minorHAnsi" w:cstheme="minorHAnsi"/>
                <w:sz w:val="18"/>
                <w:szCs w:val="18"/>
              </w:rPr>
              <w:t xml:space="preserve">Ημ/νία έναρξης είναι η ημερομηνία ανάληψης υπηρεσίας του εκπαιδευτικού </w:t>
            </w:r>
          </w:p>
        </w:tc>
      </w:tr>
      <w:tr w:rsidR="00E95871" w:rsidRPr="003759DE" w14:paraId="24115446" w14:textId="77777777" w:rsidTr="009E2AA1">
        <w:tc>
          <w:tcPr>
            <w:tcW w:w="200" w:type="pct"/>
            <w:vAlign w:val="center"/>
            <w:hideMark/>
          </w:tcPr>
          <w:p w14:paraId="266D16B4" w14:textId="77777777" w:rsidR="00E95871" w:rsidRPr="003759DE" w:rsidRDefault="00E95871" w:rsidP="009E2AA1">
            <w:pPr>
              <w:rPr>
                <w:rFonts w:asciiTheme="minorHAnsi" w:hAnsiTheme="minorHAnsi" w:cstheme="minorHAnsi"/>
                <w:b/>
                <w:sz w:val="18"/>
                <w:szCs w:val="18"/>
              </w:rPr>
            </w:pPr>
            <w:r w:rsidRPr="003759DE">
              <w:rPr>
                <w:rFonts w:asciiTheme="minorHAnsi" w:hAnsiTheme="minorHAnsi" w:cstheme="minorHAnsi"/>
                <w:b/>
                <w:sz w:val="18"/>
                <w:szCs w:val="18"/>
              </w:rPr>
              <w:t>4</w:t>
            </w:r>
          </w:p>
        </w:tc>
        <w:tc>
          <w:tcPr>
            <w:tcW w:w="2085" w:type="pct"/>
            <w:vAlign w:val="center"/>
            <w:hideMark/>
          </w:tcPr>
          <w:p w14:paraId="420CAC5E" w14:textId="77777777" w:rsidR="00E95871" w:rsidRPr="003759DE" w:rsidRDefault="00E95871" w:rsidP="009E2AA1">
            <w:pPr>
              <w:rPr>
                <w:rFonts w:asciiTheme="minorHAnsi" w:hAnsiTheme="minorHAnsi" w:cstheme="minorHAnsi"/>
                <w:sz w:val="18"/>
                <w:szCs w:val="18"/>
              </w:rPr>
            </w:pPr>
            <w:r w:rsidRPr="003759DE">
              <w:rPr>
                <w:rFonts w:asciiTheme="minorHAnsi" w:hAnsiTheme="minorHAnsi" w:cstheme="minorHAnsi"/>
                <w:sz w:val="18"/>
                <w:szCs w:val="18"/>
              </w:rPr>
              <w:t>Ημερομηνία</w:t>
            </w:r>
          </w:p>
        </w:tc>
        <w:tc>
          <w:tcPr>
            <w:tcW w:w="216" w:type="pct"/>
          </w:tcPr>
          <w:p w14:paraId="7B3D613B" w14:textId="77777777" w:rsidR="00E95871" w:rsidRPr="003759DE" w:rsidRDefault="00E95871" w:rsidP="009E2AA1">
            <w:pPr>
              <w:rPr>
                <w:rFonts w:asciiTheme="minorHAnsi" w:hAnsiTheme="minorHAnsi" w:cstheme="minorHAnsi"/>
                <w:b/>
                <w:sz w:val="18"/>
                <w:szCs w:val="18"/>
                <w:lang w:val="en-US"/>
              </w:rPr>
            </w:pPr>
            <w:r w:rsidRPr="003759DE">
              <w:rPr>
                <w:rFonts w:asciiTheme="minorHAnsi" w:hAnsiTheme="minorHAnsi" w:cstheme="minorHAnsi"/>
                <w:b/>
                <w:sz w:val="18"/>
                <w:szCs w:val="18"/>
              </w:rPr>
              <w:t>1</w:t>
            </w:r>
            <w:r w:rsidRPr="003759DE">
              <w:rPr>
                <w:rFonts w:asciiTheme="minorHAnsi" w:hAnsiTheme="minorHAnsi" w:cstheme="minorHAnsi"/>
                <w:b/>
                <w:sz w:val="18"/>
                <w:szCs w:val="18"/>
                <w:lang w:val="en-US"/>
              </w:rPr>
              <w:t>2</w:t>
            </w:r>
          </w:p>
        </w:tc>
        <w:tc>
          <w:tcPr>
            <w:tcW w:w="2499" w:type="pct"/>
          </w:tcPr>
          <w:p w14:paraId="7CC81D19" w14:textId="77777777" w:rsidR="00E95871" w:rsidRPr="003759DE" w:rsidRDefault="00E95871" w:rsidP="009E2AA1">
            <w:pPr>
              <w:rPr>
                <w:rFonts w:asciiTheme="minorHAnsi" w:hAnsiTheme="minorHAnsi" w:cstheme="minorHAnsi"/>
                <w:sz w:val="18"/>
                <w:szCs w:val="18"/>
              </w:rPr>
            </w:pPr>
            <w:r w:rsidRPr="003759DE">
              <w:rPr>
                <w:rFonts w:asciiTheme="minorHAnsi" w:hAnsiTheme="minorHAnsi" w:cstheme="minorHAnsi"/>
                <w:sz w:val="18"/>
                <w:szCs w:val="18"/>
              </w:rPr>
              <w:t xml:space="preserve">21 για την Α/θμια και 30 για την Β/θμια Εκπαίδευση </w:t>
            </w:r>
          </w:p>
        </w:tc>
      </w:tr>
      <w:tr w:rsidR="00E95871" w:rsidRPr="003759DE" w14:paraId="639A24FC" w14:textId="77777777" w:rsidTr="009E2AA1">
        <w:tc>
          <w:tcPr>
            <w:tcW w:w="200" w:type="pct"/>
            <w:vAlign w:val="center"/>
            <w:hideMark/>
          </w:tcPr>
          <w:p w14:paraId="47DAD593" w14:textId="77777777" w:rsidR="00E95871" w:rsidRPr="003759DE" w:rsidRDefault="00E95871" w:rsidP="009E2AA1">
            <w:pPr>
              <w:rPr>
                <w:rFonts w:asciiTheme="minorHAnsi" w:hAnsiTheme="minorHAnsi" w:cstheme="minorHAnsi"/>
                <w:b/>
                <w:sz w:val="18"/>
                <w:szCs w:val="18"/>
              </w:rPr>
            </w:pPr>
            <w:r w:rsidRPr="003759DE">
              <w:rPr>
                <w:rFonts w:asciiTheme="minorHAnsi" w:hAnsiTheme="minorHAnsi" w:cstheme="minorHAnsi"/>
                <w:b/>
                <w:sz w:val="18"/>
                <w:szCs w:val="18"/>
              </w:rPr>
              <w:t>5</w:t>
            </w:r>
          </w:p>
        </w:tc>
        <w:tc>
          <w:tcPr>
            <w:tcW w:w="2085" w:type="pct"/>
            <w:vAlign w:val="center"/>
            <w:hideMark/>
          </w:tcPr>
          <w:p w14:paraId="31404191" w14:textId="77777777" w:rsidR="00E95871" w:rsidRPr="003759DE" w:rsidRDefault="00E95871" w:rsidP="009E2AA1">
            <w:pPr>
              <w:rPr>
                <w:rFonts w:asciiTheme="minorHAnsi" w:hAnsiTheme="minorHAnsi" w:cstheme="minorHAnsi"/>
                <w:sz w:val="18"/>
                <w:szCs w:val="18"/>
              </w:rPr>
            </w:pPr>
            <w:proofErr w:type="spellStart"/>
            <w:r w:rsidRPr="003759DE">
              <w:rPr>
                <w:rFonts w:asciiTheme="minorHAnsi" w:hAnsiTheme="minorHAnsi" w:cstheme="minorHAnsi"/>
                <w:sz w:val="18"/>
                <w:szCs w:val="18"/>
              </w:rPr>
              <w:t>Αρ</w:t>
            </w:r>
            <w:proofErr w:type="spellEnd"/>
            <w:r w:rsidRPr="003759DE">
              <w:rPr>
                <w:rFonts w:asciiTheme="minorHAnsi" w:hAnsiTheme="minorHAnsi" w:cstheme="minorHAnsi"/>
                <w:sz w:val="18"/>
                <w:szCs w:val="18"/>
              </w:rPr>
              <w:t>. πρωτ. Απόφασης Πρόσληψης</w:t>
            </w:r>
          </w:p>
        </w:tc>
        <w:tc>
          <w:tcPr>
            <w:tcW w:w="216" w:type="pct"/>
            <w:vAlign w:val="center"/>
          </w:tcPr>
          <w:p w14:paraId="0920375D" w14:textId="77777777" w:rsidR="00E95871" w:rsidRPr="003759DE" w:rsidRDefault="00E95871" w:rsidP="009E2AA1">
            <w:pPr>
              <w:rPr>
                <w:rFonts w:asciiTheme="minorHAnsi" w:hAnsiTheme="minorHAnsi" w:cstheme="minorHAnsi"/>
                <w:b/>
                <w:sz w:val="18"/>
                <w:szCs w:val="18"/>
              </w:rPr>
            </w:pPr>
          </w:p>
        </w:tc>
        <w:tc>
          <w:tcPr>
            <w:tcW w:w="2499" w:type="pct"/>
            <w:vAlign w:val="center"/>
          </w:tcPr>
          <w:p w14:paraId="33F89C8A" w14:textId="77777777" w:rsidR="00E95871" w:rsidRPr="003759DE" w:rsidRDefault="00E95871" w:rsidP="009E2AA1">
            <w:pPr>
              <w:rPr>
                <w:rFonts w:asciiTheme="minorHAnsi" w:hAnsiTheme="minorHAnsi" w:cstheme="minorHAnsi"/>
                <w:sz w:val="18"/>
                <w:szCs w:val="18"/>
              </w:rPr>
            </w:pPr>
          </w:p>
        </w:tc>
      </w:tr>
      <w:tr w:rsidR="00E95871" w:rsidRPr="003759DE" w14:paraId="4DA2A93C" w14:textId="77777777" w:rsidTr="009E2AA1">
        <w:tc>
          <w:tcPr>
            <w:tcW w:w="200" w:type="pct"/>
            <w:vAlign w:val="center"/>
          </w:tcPr>
          <w:p w14:paraId="2B89C2FF" w14:textId="77777777" w:rsidR="00E95871" w:rsidRPr="003759DE" w:rsidRDefault="00E95871" w:rsidP="009E2AA1">
            <w:pPr>
              <w:rPr>
                <w:rFonts w:asciiTheme="minorHAnsi" w:hAnsiTheme="minorHAnsi" w:cstheme="minorHAnsi"/>
                <w:b/>
                <w:sz w:val="18"/>
                <w:szCs w:val="18"/>
              </w:rPr>
            </w:pPr>
            <w:r w:rsidRPr="003759DE">
              <w:rPr>
                <w:rFonts w:asciiTheme="minorHAnsi" w:hAnsiTheme="minorHAnsi" w:cstheme="minorHAnsi"/>
                <w:b/>
                <w:sz w:val="18"/>
                <w:szCs w:val="18"/>
              </w:rPr>
              <w:t>6</w:t>
            </w:r>
          </w:p>
        </w:tc>
        <w:tc>
          <w:tcPr>
            <w:tcW w:w="2085" w:type="pct"/>
            <w:vAlign w:val="center"/>
          </w:tcPr>
          <w:p w14:paraId="5F0A763E" w14:textId="77777777" w:rsidR="00E95871" w:rsidRPr="003759DE" w:rsidRDefault="00E95871" w:rsidP="009E2AA1">
            <w:pPr>
              <w:rPr>
                <w:rFonts w:asciiTheme="minorHAnsi" w:hAnsiTheme="minorHAnsi" w:cstheme="minorHAnsi"/>
                <w:sz w:val="18"/>
                <w:szCs w:val="18"/>
              </w:rPr>
            </w:pPr>
            <w:r w:rsidRPr="003759DE">
              <w:rPr>
                <w:rFonts w:asciiTheme="minorHAnsi" w:hAnsiTheme="minorHAnsi" w:cstheme="minorHAnsi"/>
                <w:sz w:val="18"/>
                <w:szCs w:val="18"/>
              </w:rPr>
              <w:t>Όνομα και επώνυμο εκπαιδευτικού</w:t>
            </w:r>
          </w:p>
        </w:tc>
        <w:tc>
          <w:tcPr>
            <w:tcW w:w="216" w:type="pct"/>
            <w:vAlign w:val="center"/>
          </w:tcPr>
          <w:p w14:paraId="2F671EE9" w14:textId="77777777" w:rsidR="00E95871" w:rsidRPr="003759DE" w:rsidRDefault="00E95871" w:rsidP="009E2AA1">
            <w:pPr>
              <w:rPr>
                <w:rFonts w:asciiTheme="minorHAnsi" w:hAnsiTheme="minorHAnsi" w:cstheme="minorHAnsi"/>
                <w:b/>
                <w:sz w:val="18"/>
                <w:szCs w:val="18"/>
              </w:rPr>
            </w:pPr>
          </w:p>
        </w:tc>
        <w:tc>
          <w:tcPr>
            <w:tcW w:w="2499" w:type="pct"/>
            <w:vAlign w:val="center"/>
          </w:tcPr>
          <w:p w14:paraId="2219AA30" w14:textId="77777777" w:rsidR="00E95871" w:rsidRPr="003759DE" w:rsidRDefault="00E95871" w:rsidP="009E2AA1">
            <w:pPr>
              <w:rPr>
                <w:rFonts w:asciiTheme="minorHAnsi" w:hAnsiTheme="minorHAnsi" w:cstheme="minorHAnsi"/>
                <w:sz w:val="18"/>
                <w:szCs w:val="18"/>
              </w:rPr>
            </w:pPr>
          </w:p>
        </w:tc>
      </w:tr>
      <w:tr w:rsidR="00E95871" w:rsidRPr="003759DE" w14:paraId="50F26DBD" w14:textId="77777777" w:rsidTr="009E2AA1">
        <w:tc>
          <w:tcPr>
            <w:tcW w:w="200" w:type="pct"/>
            <w:vAlign w:val="center"/>
          </w:tcPr>
          <w:p w14:paraId="74434CAB" w14:textId="77777777" w:rsidR="00E95871" w:rsidRPr="003759DE" w:rsidRDefault="00E95871" w:rsidP="009E2AA1">
            <w:pPr>
              <w:rPr>
                <w:rFonts w:asciiTheme="minorHAnsi" w:hAnsiTheme="minorHAnsi" w:cstheme="minorHAnsi"/>
                <w:b/>
                <w:sz w:val="18"/>
                <w:szCs w:val="18"/>
              </w:rPr>
            </w:pPr>
            <w:r w:rsidRPr="003759DE">
              <w:rPr>
                <w:rFonts w:asciiTheme="minorHAnsi" w:hAnsiTheme="minorHAnsi" w:cstheme="minorHAnsi"/>
                <w:b/>
                <w:sz w:val="18"/>
                <w:szCs w:val="18"/>
              </w:rPr>
              <w:t>7</w:t>
            </w:r>
          </w:p>
        </w:tc>
        <w:tc>
          <w:tcPr>
            <w:tcW w:w="2085" w:type="pct"/>
          </w:tcPr>
          <w:p w14:paraId="54E12F36" w14:textId="77777777" w:rsidR="00E95871" w:rsidRPr="003759DE" w:rsidRDefault="00E95871" w:rsidP="009E2AA1">
            <w:pPr>
              <w:rPr>
                <w:rFonts w:asciiTheme="minorHAnsi" w:hAnsiTheme="minorHAnsi" w:cstheme="minorHAnsi"/>
                <w:sz w:val="18"/>
                <w:szCs w:val="18"/>
              </w:rPr>
            </w:pPr>
            <w:r w:rsidRPr="003759DE">
              <w:rPr>
                <w:rFonts w:asciiTheme="minorHAnsi" w:hAnsiTheme="minorHAnsi" w:cstheme="minorHAnsi"/>
                <w:sz w:val="18"/>
                <w:szCs w:val="18"/>
              </w:rPr>
              <w:t>Πατρώνυμο εκπαιδευτικού</w:t>
            </w:r>
          </w:p>
        </w:tc>
        <w:tc>
          <w:tcPr>
            <w:tcW w:w="216" w:type="pct"/>
            <w:vAlign w:val="center"/>
          </w:tcPr>
          <w:p w14:paraId="5DDD0474" w14:textId="77777777" w:rsidR="00E95871" w:rsidRPr="003759DE" w:rsidRDefault="00E95871" w:rsidP="009E2AA1">
            <w:pPr>
              <w:rPr>
                <w:rFonts w:asciiTheme="minorHAnsi" w:hAnsiTheme="minorHAnsi" w:cstheme="minorHAnsi"/>
                <w:b/>
                <w:sz w:val="18"/>
                <w:szCs w:val="18"/>
              </w:rPr>
            </w:pPr>
          </w:p>
        </w:tc>
        <w:tc>
          <w:tcPr>
            <w:tcW w:w="2499" w:type="pct"/>
            <w:vAlign w:val="center"/>
          </w:tcPr>
          <w:p w14:paraId="0300CE2E" w14:textId="77777777" w:rsidR="00E95871" w:rsidRPr="003759DE" w:rsidRDefault="00E95871" w:rsidP="009E2AA1">
            <w:pPr>
              <w:rPr>
                <w:rFonts w:asciiTheme="minorHAnsi" w:hAnsiTheme="minorHAnsi" w:cstheme="minorHAnsi"/>
                <w:sz w:val="18"/>
                <w:szCs w:val="18"/>
              </w:rPr>
            </w:pPr>
          </w:p>
        </w:tc>
      </w:tr>
      <w:tr w:rsidR="00E95871" w:rsidRPr="003759DE" w14:paraId="0A0587E9" w14:textId="77777777" w:rsidTr="009E2AA1">
        <w:tc>
          <w:tcPr>
            <w:tcW w:w="200" w:type="pct"/>
            <w:vAlign w:val="center"/>
          </w:tcPr>
          <w:p w14:paraId="7F68B9E2" w14:textId="77777777" w:rsidR="00E95871" w:rsidRPr="003759DE" w:rsidRDefault="00E95871" w:rsidP="009E2AA1">
            <w:pPr>
              <w:rPr>
                <w:rFonts w:asciiTheme="minorHAnsi" w:hAnsiTheme="minorHAnsi" w:cstheme="minorHAnsi"/>
                <w:b/>
                <w:sz w:val="18"/>
                <w:szCs w:val="18"/>
              </w:rPr>
            </w:pPr>
            <w:r w:rsidRPr="003759DE">
              <w:rPr>
                <w:rFonts w:asciiTheme="minorHAnsi" w:hAnsiTheme="minorHAnsi" w:cstheme="minorHAnsi"/>
                <w:b/>
                <w:sz w:val="18"/>
                <w:szCs w:val="18"/>
              </w:rPr>
              <w:t>8</w:t>
            </w:r>
          </w:p>
        </w:tc>
        <w:tc>
          <w:tcPr>
            <w:tcW w:w="2085" w:type="pct"/>
            <w:vAlign w:val="center"/>
          </w:tcPr>
          <w:p w14:paraId="6FB01C38" w14:textId="77777777" w:rsidR="00E95871" w:rsidRPr="003759DE" w:rsidRDefault="00E95871" w:rsidP="009E2AA1">
            <w:pPr>
              <w:rPr>
                <w:rFonts w:asciiTheme="minorHAnsi" w:hAnsiTheme="minorHAnsi" w:cstheme="minorHAnsi"/>
                <w:sz w:val="18"/>
                <w:szCs w:val="18"/>
              </w:rPr>
            </w:pPr>
            <w:r w:rsidRPr="003759DE">
              <w:rPr>
                <w:rFonts w:asciiTheme="minorHAnsi" w:hAnsiTheme="minorHAnsi" w:cstheme="minorHAnsi"/>
                <w:sz w:val="18"/>
                <w:szCs w:val="18"/>
              </w:rPr>
              <w:t>Α.Δ.Τ., Α.Φ.Μ., Δ.Ο.Υ. εκπαιδευτικού</w:t>
            </w:r>
          </w:p>
        </w:tc>
        <w:tc>
          <w:tcPr>
            <w:tcW w:w="216" w:type="pct"/>
            <w:vAlign w:val="center"/>
          </w:tcPr>
          <w:p w14:paraId="523779C4" w14:textId="77777777" w:rsidR="00E95871" w:rsidRPr="003759DE" w:rsidRDefault="00E95871" w:rsidP="009E2AA1">
            <w:pPr>
              <w:rPr>
                <w:rFonts w:asciiTheme="minorHAnsi" w:hAnsiTheme="minorHAnsi" w:cstheme="minorHAnsi"/>
                <w:b/>
                <w:sz w:val="18"/>
                <w:szCs w:val="18"/>
              </w:rPr>
            </w:pPr>
          </w:p>
        </w:tc>
        <w:tc>
          <w:tcPr>
            <w:tcW w:w="2499" w:type="pct"/>
            <w:vAlign w:val="center"/>
          </w:tcPr>
          <w:p w14:paraId="354743EC" w14:textId="77777777" w:rsidR="00E95871" w:rsidRPr="003759DE" w:rsidRDefault="00E95871" w:rsidP="009E2AA1">
            <w:pPr>
              <w:rPr>
                <w:rFonts w:asciiTheme="minorHAnsi" w:hAnsiTheme="minorHAnsi" w:cstheme="minorHAnsi"/>
                <w:sz w:val="18"/>
                <w:szCs w:val="18"/>
              </w:rPr>
            </w:pPr>
          </w:p>
        </w:tc>
      </w:tr>
    </w:tbl>
    <w:p w14:paraId="113B9A96" w14:textId="77777777" w:rsidR="00E95871" w:rsidRPr="00C35519" w:rsidRDefault="00E95871" w:rsidP="00E95871">
      <w:pPr>
        <w:ind w:left="108" w:hanging="180"/>
        <w:jc w:val="center"/>
        <w:rPr>
          <w:rFonts w:ascii="Calibri" w:hAnsi="Calibri" w:cs="Calibri"/>
          <w:sz w:val="18"/>
          <w:szCs w:val="18"/>
          <w:lang w:eastAsia="en-US"/>
        </w:rPr>
      </w:pPr>
    </w:p>
    <w:p w14:paraId="36A63506" w14:textId="77777777" w:rsidR="00E95871" w:rsidRPr="00C35519" w:rsidRDefault="00E95871" w:rsidP="00E95871">
      <w:pPr>
        <w:rPr>
          <w:rFonts w:ascii="Calibri" w:hAnsi="Calibri" w:cs="Calibri"/>
        </w:rPr>
      </w:pPr>
    </w:p>
    <w:p w14:paraId="214CFA6D" w14:textId="77777777" w:rsidR="00E95871" w:rsidRPr="00C35519" w:rsidRDefault="00E95871" w:rsidP="00E95871">
      <w:pPr>
        <w:rPr>
          <w:rFonts w:asciiTheme="minorHAnsi" w:hAnsiTheme="minorHAnsi"/>
          <w:sz w:val="22"/>
          <w:szCs w:val="22"/>
        </w:rPr>
      </w:pPr>
    </w:p>
    <w:p w14:paraId="212FF9DF" w14:textId="77777777" w:rsidR="00E95871" w:rsidRPr="00C35519" w:rsidRDefault="00E95871" w:rsidP="00E95871">
      <w:pPr>
        <w:rPr>
          <w:rFonts w:asciiTheme="minorHAnsi" w:hAnsiTheme="minorHAnsi"/>
          <w:sz w:val="22"/>
          <w:szCs w:val="22"/>
        </w:rPr>
      </w:pPr>
    </w:p>
    <w:p w14:paraId="4891A46C" w14:textId="77777777" w:rsidR="00E95871" w:rsidRPr="00C35519" w:rsidRDefault="00E95871" w:rsidP="00E95871">
      <w:pPr>
        <w:rPr>
          <w:rFonts w:asciiTheme="minorHAnsi" w:hAnsiTheme="minorHAnsi"/>
          <w:sz w:val="22"/>
          <w:szCs w:val="22"/>
        </w:rPr>
      </w:pPr>
      <w:r w:rsidRPr="00C35519">
        <w:rPr>
          <w:rFonts w:asciiTheme="minorHAnsi" w:hAnsiTheme="minorHAnsi"/>
          <w:sz w:val="22"/>
          <w:szCs w:val="22"/>
        </w:rPr>
        <w:br w:type="page"/>
      </w:r>
    </w:p>
    <w:p w14:paraId="165D96DB" w14:textId="77777777" w:rsidR="00E95871" w:rsidRPr="00C35519" w:rsidRDefault="00E95871" w:rsidP="00E95871">
      <w:pPr>
        <w:keepNext/>
        <w:pBdr>
          <w:top w:val="single" w:sz="4" w:space="1" w:color="auto"/>
          <w:left w:val="single" w:sz="4" w:space="0" w:color="auto"/>
          <w:bottom w:val="single" w:sz="4" w:space="1" w:color="auto"/>
          <w:right w:val="single" w:sz="4" w:space="8" w:color="auto"/>
        </w:pBdr>
        <w:shd w:val="clear" w:color="auto" w:fill="E0E0E0"/>
        <w:jc w:val="both"/>
        <w:outlineLvl w:val="1"/>
        <w:rPr>
          <w:rFonts w:asciiTheme="minorHAnsi" w:hAnsiTheme="minorHAnsi" w:cs="Calibri"/>
          <w:b/>
          <w:bCs/>
          <w:sz w:val="22"/>
          <w:szCs w:val="22"/>
        </w:rPr>
      </w:pPr>
      <w:bookmarkStart w:id="32" w:name="_Toc48810981"/>
      <w:bookmarkStart w:id="33" w:name="_Toc173409865"/>
      <w:bookmarkStart w:id="34" w:name="_Toc238724266"/>
      <w:r w:rsidRPr="00C35519">
        <w:rPr>
          <w:rFonts w:asciiTheme="minorHAnsi" w:hAnsiTheme="minorHAnsi" w:cs="Calibri"/>
          <w:b/>
          <w:bCs/>
          <w:sz w:val="22"/>
          <w:szCs w:val="22"/>
        </w:rPr>
        <w:t xml:space="preserve">ΥΠΟΔΕΙΓΜΑ </w:t>
      </w:r>
      <w:r w:rsidRPr="00BC6661">
        <w:rPr>
          <w:rFonts w:asciiTheme="minorHAnsi" w:hAnsiTheme="minorHAnsi" w:cs="Calibri"/>
          <w:b/>
          <w:bCs/>
          <w:sz w:val="22"/>
          <w:szCs w:val="22"/>
        </w:rPr>
        <w:t>2.4:</w:t>
      </w:r>
      <w:r w:rsidRPr="00C35519">
        <w:rPr>
          <w:rFonts w:asciiTheme="minorHAnsi" w:hAnsiTheme="minorHAnsi" w:cs="Calibri"/>
          <w:b/>
          <w:bCs/>
          <w:sz w:val="22"/>
          <w:szCs w:val="22"/>
        </w:rPr>
        <w:t xml:space="preserve"> </w:t>
      </w:r>
      <w:r w:rsidRPr="00C35519">
        <w:rPr>
          <w:rFonts w:ascii="Calibri" w:hAnsi="Calibri" w:cs="Calibri"/>
          <w:b/>
          <w:bCs/>
          <w:sz w:val="22"/>
          <w:szCs w:val="22"/>
        </w:rPr>
        <w:t xml:space="preserve">ΣΧΕΔΙΟ ΠΕΡΙΛΗΨΗΣ </w:t>
      </w:r>
      <w:r w:rsidRPr="004C29FE">
        <w:rPr>
          <w:rFonts w:ascii="Calibri" w:hAnsi="Calibri" w:cs="Calibri"/>
          <w:b/>
          <w:bCs/>
          <w:sz w:val="22"/>
          <w:szCs w:val="22"/>
        </w:rPr>
        <w:t>ΣΥΜΒΑΣΗΣ ΑΝΑΠΛΗΡΩΤΗ ΕΚΠΑΙΔΕΥΤΙΚΟΥ ΠΡΩΤΟΒΑΘΜΙΑΣ ή ΔΕΥΤΕΡΟΒΑΘΜΙΑΣ ΕΚΠΑΙΔΕΥΣΗΣ (ΜΕΙΩΜΕΝΟΥ ΩΡΑΡΙΟΥ</w:t>
      </w:r>
      <w:bookmarkEnd w:id="32"/>
      <w:r w:rsidRPr="004C29FE">
        <w:rPr>
          <w:rFonts w:ascii="Calibri" w:hAnsi="Calibri" w:cs="Calibri"/>
          <w:b/>
          <w:bCs/>
          <w:sz w:val="22"/>
          <w:szCs w:val="22"/>
        </w:rPr>
        <w:t>)</w:t>
      </w:r>
      <w:bookmarkEnd w:id="33"/>
      <w:r w:rsidRPr="004C29FE">
        <w:rPr>
          <w:rFonts w:ascii="Calibri" w:hAnsi="Calibri" w:cs="Calibri"/>
          <w:b/>
          <w:bCs/>
          <w:sz w:val="22"/>
          <w:szCs w:val="22"/>
        </w:rPr>
        <w:t xml:space="preserve"> (ΥΠΟΕΡΓΟ 1)</w:t>
      </w:r>
      <w:bookmarkEnd w:id="34"/>
    </w:p>
    <w:p w14:paraId="1F711E4F" w14:textId="77777777" w:rsidR="00E95871" w:rsidRPr="00C35519" w:rsidRDefault="00E95871" w:rsidP="00E95871">
      <w:pPr>
        <w:tabs>
          <w:tab w:val="center" w:pos="4153"/>
          <w:tab w:val="right" w:pos="8306"/>
        </w:tabs>
        <w:rPr>
          <w:rFonts w:ascii="Calibri" w:hAnsi="Calibri" w:cs="Calibri"/>
          <w:b/>
        </w:rPr>
      </w:pPr>
      <w:r w:rsidRPr="00C35519">
        <w:rPr>
          <w:rFonts w:ascii="Calibri" w:eastAsia="Calibri" w:hAnsi="Calibri" w:cs="Calibri"/>
          <w:b/>
          <w:sz w:val="22"/>
          <w:szCs w:val="22"/>
          <w:lang w:eastAsia="en-US"/>
        </w:rPr>
        <w:tab/>
      </w:r>
      <w:r w:rsidRPr="00C35519">
        <w:rPr>
          <w:rFonts w:ascii="Calibri" w:eastAsia="Calibri" w:hAnsi="Calibri" w:cs="Calibri"/>
          <w:b/>
          <w:sz w:val="22"/>
          <w:szCs w:val="22"/>
          <w:lang w:eastAsia="en-US"/>
        </w:rPr>
        <w:tab/>
      </w:r>
      <w:r>
        <w:rPr>
          <w:rFonts w:ascii="Calibri" w:eastAsia="Calibri" w:hAnsi="Calibri" w:cs="Calibri"/>
          <w:b/>
          <w:sz w:val="22"/>
          <w:szCs w:val="22"/>
          <w:lang w:eastAsia="en-US"/>
        </w:rPr>
        <w:t xml:space="preserve">      </w:t>
      </w:r>
      <w:r w:rsidRPr="00C35519">
        <w:rPr>
          <w:rFonts w:ascii="Calibri" w:eastAsia="Calibri" w:hAnsi="Calibri" w:cs="Calibri"/>
          <w:b/>
          <w:sz w:val="22"/>
          <w:szCs w:val="22"/>
          <w:lang w:eastAsia="en-US"/>
        </w:rPr>
        <w:t>ΑΝΑΡΤΗΤΕΑ ΣΤΟ ΔΙΑΔΙΚΤΥΟ</w:t>
      </w:r>
    </w:p>
    <w:tbl>
      <w:tblPr>
        <w:tblW w:w="5000" w:type="pct"/>
        <w:jc w:val="center"/>
        <w:tblLayout w:type="fixed"/>
        <w:tblLook w:val="01E0" w:firstRow="1" w:lastRow="1" w:firstColumn="1" w:lastColumn="1" w:noHBand="0" w:noVBand="0"/>
      </w:tblPr>
      <w:tblGrid>
        <w:gridCol w:w="5024"/>
        <w:gridCol w:w="4757"/>
      </w:tblGrid>
      <w:tr w:rsidR="00E95871" w:rsidRPr="00C35519" w14:paraId="5AAE5C95" w14:textId="77777777" w:rsidTr="009E2AA1">
        <w:trPr>
          <w:trHeight w:val="599"/>
          <w:jc w:val="center"/>
        </w:trPr>
        <w:tc>
          <w:tcPr>
            <w:tcW w:w="2568" w:type="pct"/>
            <w:noWrap/>
            <w:vAlign w:val="center"/>
            <w:hideMark/>
          </w:tcPr>
          <w:p w14:paraId="51A492DE"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noProof/>
                <w:sz w:val="22"/>
                <w:szCs w:val="22"/>
              </w:rPr>
              <w:drawing>
                <wp:inline distT="0" distB="0" distL="0" distR="0" wp14:anchorId="72F90A9F" wp14:editId="1AAABB8D">
                  <wp:extent cx="387985" cy="379730"/>
                  <wp:effectExtent l="19050" t="0" r="0" b="0"/>
                  <wp:docPr id="30"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a:stretch>
                            <a:fillRect/>
                          </a:stretch>
                        </pic:blipFill>
                        <pic:spPr bwMode="auto">
                          <a:xfrm>
                            <a:off x="0" y="0"/>
                            <a:ext cx="387985" cy="379730"/>
                          </a:xfrm>
                          <a:prstGeom prst="rect">
                            <a:avLst/>
                          </a:prstGeom>
                          <a:noFill/>
                          <a:ln w="9525">
                            <a:noFill/>
                            <a:miter lim="800000"/>
                            <a:headEnd/>
                            <a:tailEnd/>
                          </a:ln>
                        </pic:spPr>
                      </pic:pic>
                    </a:graphicData>
                  </a:graphic>
                </wp:inline>
              </w:drawing>
            </w:r>
          </w:p>
        </w:tc>
        <w:tc>
          <w:tcPr>
            <w:tcW w:w="2432" w:type="pct"/>
            <w:hideMark/>
          </w:tcPr>
          <w:p w14:paraId="31A32425"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hAnsi="Calibri" w:cs="Calibri"/>
                <w:b/>
                <w:noProof/>
                <w:sz w:val="22"/>
                <w:szCs w:val="22"/>
              </w:rPr>
              <w:drawing>
                <wp:anchor distT="0" distB="0" distL="114300" distR="114300" simplePos="0" relativeHeight="251659264" behindDoc="0" locked="0" layoutInCell="1" allowOverlap="1" wp14:anchorId="06735A9F" wp14:editId="22E9DB3A">
                  <wp:simplePos x="0" y="0"/>
                  <wp:positionH relativeFrom="column">
                    <wp:posOffset>1087120</wp:posOffset>
                  </wp:positionH>
                  <wp:positionV relativeFrom="paragraph">
                    <wp:posOffset>-5772150</wp:posOffset>
                  </wp:positionV>
                  <wp:extent cx="539750" cy="370840"/>
                  <wp:effectExtent l="19050" t="0" r="0" b="0"/>
                  <wp:wrapSquare wrapText="bothSides"/>
                  <wp:docPr id="3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srcRect/>
                          <a:stretch>
                            <a:fillRect/>
                          </a:stretch>
                        </pic:blipFill>
                        <pic:spPr bwMode="auto">
                          <a:xfrm>
                            <a:off x="0" y="0"/>
                            <a:ext cx="539750" cy="370840"/>
                          </a:xfrm>
                          <a:prstGeom prst="rect">
                            <a:avLst/>
                          </a:prstGeom>
                          <a:noFill/>
                          <a:ln w="9525">
                            <a:noFill/>
                            <a:miter lim="800000"/>
                            <a:headEnd/>
                            <a:tailEnd/>
                          </a:ln>
                        </pic:spPr>
                      </pic:pic>
                    </a:graphicData>
                  </a:graphic>
                </wp:anchor>
              </w:drawing>
            </w:r>
          </w:p>
        </w:tc>
      </w:tr>
      <w:tr w:rsidR="00E95871" w:rsidRPr="00C35519" w14:paraId="0E5C859B" w14:textId="77777777" w:rsidTr="009E2AA1">
        <w:trPr>
          <w:trHeight w:val="920"/>
          <w:jc w:val="center"/>
        </w:trPr>
        <w:tc>
          <w:tcPr>
            <w:tcW w:w="2568" w:type="pct"/>
            <w:noWrap/>
            <w:hideMark/>
          </w:tcPr>
          <w:p w14:paraId="6E22A25B"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ΕΛΛΗΝΙΚΗ ΔΗΜΟΚΡΑΤΙΑ</w:t>
            </w:r>
          </w:p>
          <w:p w14:paraId="41BB8248" w14:textId="77777777" w:rsidR="00E95871" w:rsidRPr="00C35519" w:rsidRDefault="00E95871" w:rsidP="009E2AA1">
            <w:pPr>
              <w:tabs>
                <w:tab w:val="center" w:pos="4153"/>
                <w:tab w:val="right" w:pos="8306"/>
              </w:tabs>
              <w:jc w:val="center"/>
              <w:rPr>
                <w:rFonts w:ascii="Calibri" w:eastAsia="Calibri" w:hAnsi="Calibri" w:cs="Calibri"/>
                <w:sz w:val="22"/>
                <w:szCs w:val="22"/>
                <w:lang w:eastAsia="en-US"/>
              </w:rPr>
            </w:pPr>
            <w:r w:rsidRPr="00C35519">
              <w:rPr>
                <w:rFonts w:ascii="Calibri" w:eastAsia="Calibri" w:hAnsi="Calibri" w:cs="Calibri"/>
                <w:b/>
                <w:sz w:val="22"/>
                <w:szCs w:val="22"/>
                <w:lang w:eastAsia="en-US"/>
              </w:rPr>
              <w:t xml:space="preserve">ΥΠΟΥΡΓΕΙΟ </w:t>
            </w:r>
            <w:r w:rsidRPr="00C35519">
              <w:rPr>
                <w:rFonts w:asciiTheme="minorHAnsi" w:eastAsia="Calibri" w:hAnsiTheme="minorHAnsi" w:cstheme="minorHAnsi"/>
                <w:b/>
                <w:sz w:val="22"/>
                <w:szCs w:val="22"/>
                <w:lang w:eastAsia="en-US"/>
              </w:rPr>
              <w:t>ΠΑΙΔΕΙΑΣ, ΘΡΗΣΚΕΥΜΑΤΩΝ ΚΑΙ ΑΘΛΗΤΙΣΜΟΥ</w:t>
            </w:r>
          </w:p>
          <w:p w14:paraId="5181DC7F" w14:textId="77777777" w:rsidR="00E95871" w:rsidRPr="00C35519" w:rsidRDefault="00E95871" w:rsidP="009E2AA1">
            <w:pPr>
              <w:keepNext/>
              <w:tabs>
                <w:tab w:val="center" w:pos="4153"/>
                <w:tab w:val="right" w:pos="8306"/>
              </w:tabs>
              <w:jc w:val="center"/>
              <w:rPr>
                <w:rFonts w:ascii="Calibri" w:eastAsia="Calibri" w:hAnsi="Calibri" w:cs="Calibri"/>
                <w:sz w:val="22"/>
                <w:szCs w:val="22"/>
                <w:lang w:eastAsia="en-US"/>
              </w:rPr>
            </w:pPr>
            <w:r w:rsidRPr="00C35519">
              <w:rPr>
                <w:rFonts w:ascii="Calibri" w:hAnsi="Calibri" w:cs="Calibri"/>
                <w:sz w:val="22"/>
                <w:szCs w:val="22"/>
              </w:rPr>
              <w:t>-----</w:t>
            </w:r>
          </w:p>
        </w:tc>
        <w:tc>
          <w:tcPr>
            <w:tcW w:w="2432" w:type="pct"/>
          </w:tcPr>
          <w:p w14:paraId="7DF4D3E4"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ΕΥΡΩΠΑΪΚΗ ΕΝΩΣΗ</w:t>
            </w:r>
          </w:p>
          <w:p w14:paraId="3471D747"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ΕΥΡΩΠΑΪΚΟ ΚΟΙΝΩΝΙΚΟ ΤΑΜΕΙΟ + (ΕΚΤ+)</w:t>
            </w:r>
          </w:p>
        </w:tc>
      </w:tr>
      <w:tr w:rsidR="00E95871" w:rsidRPr="00C35519" w14:paraId="1474E8D6" w14:textId="77777777" w:rsidTr="009E2AA1">
        <w:trPr>
          <w:trHeight w:val="756"/>
          <w:jc w:val="center"/>
        </w:trPr>
        <w:tc>
          <w:tcPr>
            <w:tcW w:w="2568" w:type="pct"/>
            <w:noWrap/>
          </w:tcPr>
          <w:p w14:paraId="0E7E3160" w14:textId="77777777" w:rsidR="00E95871" w:rsidRPr="00C35519" w:rsidRDefault="00E95871" w:rsidP="009E2AA1">
            <w:pPr>
              <w:tabs>
                <w:tab w:val="center" w:pos="4153"/>
                <w:tab w:val="right" w:pos="8306"/>
              </w:tabs>
              <w:jc w:val="center"/>
              <w:rPr>
                <w:rFonts w:asciiTheme="minorHAnsi" w:eastAsia="Calibri" w:hAnsiTheme="minorHAnsi" w:cs="Calibri"/>
                <w:b/>
                <w:sz w:val="22"/>
                <w:szCs w:val="22"/>
                <w:lang w:eastAsia="en-US"/>
              </w:rPr>
            </w:pPr>
            <w:r w:rsidRPr="00C35519">
              <w:rPr>
                <w:rFonts w:asciiTheme="minorHAnsi" w:eastAsia="Calibri" w:hAnsiTheme="minorHAnsi" w:cs="Calibri"/>
                <w:b/>
                <w:sz w:val="22"/>
                <w:szCs w:val="22"/>
                <w:lang w:eastAsia="en-US"/>
              </w:rPr>
              <w:t>ΠΕΡΙΦΕΡΕΙΑΚΗ ΔΙΕΥΘΥΝΣΗ ΠΡΩΤΟΒΑΘΜΙΑΣ ΚΑΙ ΔΕΥΤΕΡΟΒΑΘΜΙΑΣ ΕΚΠΑΙΔΕΥΣΗΣ</w:t>
            </w:r>
          </w:p>
          <w:p w14:paraId="1A38EDD8" w14:textId="77777777" w:rsidR="00E95871" w:rsidRPr="00C35519" w:rsidRDefault="00E95871" w:rsidP="009E2AA1">
            <w:pPr>
              <w:ind w:right="675"/>
              <w:jc w:val="center"/>
              <w:rPr>
                <w:rFonts w:asciiTheme="minorHAnsi" w:eastAsia="Calibri" w:hAnsiTheme="minorHAnsi" w:cs="Calibri"/>
                <w:b/>
                <w:sz w:val="22"/>
                <w:szCs w:val="22"/>
                <w:lang w:eastAsia="en-US"/>
              </w:rPr>
            </w:pPr>
            <w:r w:rsidRPr="00C35519">
              <w:rPr>
                <w:rFonts w:asciiTheme="minorHAnsi" w:eastAsia="Calibri" w:hAnsiTheme="minorHAnsi" w:cs="Calibri"/>
                <w:b/>
                <w:sz w:val="22"/>
                <w:szCs w:val="22"/>
                <w:lang w:eastAsia="en-US"/>
              </w:rPr>
              <w:t>…..……………………………</w:t>
            </w:r>
            <w:r w:rsidRPr="00C35519">
              <w:rPr>
                <w:rFonts w:asciiTheme="minorHAnsi" w:hAnsiTheme="minorHAnsi" w:cs="Calibri"/>
                <w:b/>
                <w:sz w:val="22"/>
                <w:szCs w:val="22"/>
                <w:vertAlign w:val="superscript"/>
              </w:rPr>
              <w:t>1</w:t>
            </w:r>
          </w:p>
          <w:p w14:paraId="15093344" w14:textId="77777777" w:rsidR="00E95871" w:rsidRPr="002B48DA" w:rsidRDefault="00E95871" w:rsidP="009E2AA1">
            <w:pPr>
              <w:tabs>
                <w:tab w:val="right" w:pos="8306"/>
              </w:tabs>
              <w:jc w:val="center"/>
              <w:rPr>
                <w:rFonts w:asciiTheme="minorHAnsi" w:hAnsiTheme="minorHAnsi" w:cs="Calibri"/>
                <w:b/>
                <w:sz w:val="22"/>
                <w:szCs w:val="22"/>
                <w:vertAlign w:val="superscript"/>
              </w:rPr>
            </w:pPr>
            <w:r w:rsidRPr="00C35519">
              <w:rPr>
                <w:rFonts w:asciiTheme="minorHAnsi" w:eastAsia="Calibri" w:hAnsiTheme="minorHAnsi" w:cs="Calibri"/>
                <w:b/>
                <w:sz w:val="22"/>
                <w:szCs w:val="22"/>
                <w:lang w:eastAsia="en-US"/>
              </w:rPr>
              <w:t xml:space="preserve">ΔΙΕΥΘΥΝΣΗ </w:t>
            </w:r>
            <w:r w:rsidRPr="004805A8">
              <w:rPr>
                <w:rFonts w:asciiTheme="minorHAnsi" w:eastAsia="Calibri" w:hAnsiTheme="minorHAnsi" w:cs="Calibri"/>
                <w:b/>
                <w:sz w:val="22"/>
                <w:szCs w:val="22"/>
                <w:highlight w:val="yellow"/>
                <w:lang w:eastAsia="en-US"/>
              </w:rPr>
              <w:t>ΠΡΩΤΟΒΑΘΜΙΑΣ/ΔΕΥΤΕΡΟΒΑΘΜΙΑΣ</w:t>
            </w:r>
            <w:r w:rsidRPr="00C35519">
              <w:rPr>
                <w:rFonts w:asciiTheme="minorHAnsi" w:eastAsia="Calibri" w:hAnsiTheme="minorHAnsi" w:cs="Calibri"/>
                <w:b/>
                <w:sz w:val="22"/>
                <w:szCs w:val="22"/>
                <w:lang w:eastAsia="en-US"/>
              </w:rPr>
              <w:t xml:space="preserve"> ΕΚΠΑΙΔΕΥΣΗΣ …………………………..……</w:t>
            </w:r>
            <w:r w:rsidRPr="00C35519">
              <w:rPr>
                <w:rFonts w:asciiTheme="minorHAnsi" w:hAnsiTheme="minorHAnsi" w:cs="Calibri"/>
                <w:b/>
                <w:sz w:val="22"/>
                <w:szCs w:val="22"/>
                <w:vertAlign w:val="superscript"/>
              </w:rPr>
              <w:t>2</w:t>
            </w:r>
          </w:p>
        </w:tc>
        <w:tc>
          <w:tcPr>
            <w:tcW w:w="2432" w:type="pct"/>
          </w:tcPr>
          <w:p w14:paraId="1D00693C" w14:textId="77777777" w:rsidR="00E95871" w:rsidRPr="00C35519" w:rsidRDefault="00E95871" w:rsidP="009E2AA1">
            <w:pPr>
              <w:keepNext/>
              <w:tabs>
                <w:tab w:val="center" w:pos="4153"/>
                <w:tab w:val="right" w:pos="8306"/>
              </w:tabs>
              <w:rPr>
                <w:rFonts w:ascii="Calibri" w:eastAsia="Calibri" w:hAnsi="Calibri" w:cs="Calibri"/>
                <w:b/>
                <w:sz w:val="22"/>
                <w:szCs w:val="22"/>
                <w:lang w:eastAsia="en-US"/>
              </w:rPr>
            </w:pPr>
          </w:p>
          <w:p w14:paraId="33D1D8BF" w14:textId="77777777" w:rsidR="00E95871" w:rsidRPr="00C35519" w:rsidRDefault="00E95871" w:rsidP="009E2AA1">
            <w:pPr>
              <w:tabs>
                <w:tab w:val="center" w:pos="4153"/>
                <w:tab w:val="right" w:pos="8306"/>
              </w:tabs>
              <w:jc w:val="center"/>
              <w:rPr>
                <w:rFonts w:ascii="Calibri" w:hAnsi="Calibri" w:cs="Calibri"/>
                <w:b/>
                <w:sz w:val="22"/>
                <w:szCs w:val="22"/>
              </w:rPr>
            </w:pPr>
          </w:p>
        </w:tc>
      </w:tr>
    </w:tbl>
    <w:p w14:paraId="64151E3A" w14:textId="77777777" w:rsidR="00E95871" w:rsidRPr="00C35519" w:rsidRDefault="00E95871" w:rsidP="00E95871">
      <w:pPr>
        <w:tabs>
          <w:tab w:val="center" w:pos="4153"/>
          <w:tab w:val="right" w:pos="8306"/>
        </w:tabs>
        <w:jc w:val="center"/>
        <w:rPr>
          <w:rFonts w:ascii="Calibri" w:eastAsia="Calibri" w:hAnsi="Calibri" w:cs="Calibri"/>
          <w:b/>
          <w:sz w:val="22"/>
          <w:szCs w:val="22"/>
          <w:lang w:eastAsia="en-US"/>
        </w:rPr>
      </w:pPr>
    </w:p>
    <w:p w14:paraId="193571A9" w14:textId="77777777" w:rsidR="00E95871" w:rsidRPr="00C35519" w:rsidRDefault="00E95871" w:rsidP="00E95871">
      <w:pPr>
        <w:tabs>
          <w:tab w:val="center" w:pos="4153"/>
          <w:tab w:val="right" w:pos="8306"/>
        </w:tabs>
        <w:spacing w:line="276" w:lineRule="auto"/>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ΠΕΡΙΛΗΨΗ ΣΥΜΒΑΣΗΣ ΕΡΓΑΣΙΑΣ ΙΔΙΩΤΙΚΟΥ ΔΙΚΑΙΟΥ ΟΡΙΣΜΕΝΟΥ ΧΡΟΝΟΥ (ΜΕΙΩΜΕΝΟΥ ΩΡΑΡΙΟΥ)</w:t>
      </w:r>
    </w:p>
    <w:p w14:paraId="32562B06" w14:textId="77777777" w:rsidR="00E95871" w:rsidRPr="0080066C" w:rsidRDefault="00E95871" w:rsidP="00E95871">
      <w:pPr>
        <w:spacing w:before="100" w:beforeAutospacing="1" w:after="120" w:line="276" w:lineRule="auto"/>
        <w:jc w:val="both"/>
        <w:rPr>
          <w:rFonts w:asciiTheme="minorHAnsi" w:hAnsiTheme="minorHAnsi" w:cs="Calibri"/>
          <w:sz w:val="22"/>
          <w:szCs w:val="22"/>
        </w:rPr>
      </w:pPr>
      <w:r w:rsidRPr="00C35519">
        <w:rPr>
          <w:rFonts w:asciiTheme="minorHAnsi" w:hAnsiTheme="minorHAnsi" w:cs="Calibri"/>
          <w:sz w:val="22"/>
          <w:szCs w:val="22"/>
        </w:rPr>
        <w:t>Στον Νομό ……………………………</w:t>
      </w:r>
      <w:r w:rsidRPr="00C35519">
        <w:rPr>
          <w:rFonts w:asciiTheme="minorHAnsi" w:hAnsiTheme="minorHAnsi" w:cs="Calibri"/>
          <w:b/>
          <w:sz w:val="22"/>
          <w:szCs w:val="22"/>
          <w:vertAlign w:val="superscript"/>
        </w:rPr>
        <w:t>3</w:t>
      </w:r>
      <w:r w:rsidRPr="00C35519">
        <w:rPr>
          <w:rFonts w:asciiTheme="minorHAnsi" w:hAnsiTheme="minorHAnsi" w:cs="Calibri"/>
          <w:sz w:val="22"/>
          <w:szCs w:val="22"/>
        </w:rPr>
        <w:t xml:space="preserve"> σήμερα ……………….……………</w:t>
      </w:r>
      <w:r w:rsidRPr="00C35519">
        <w:rPr>
          <w:rFonts w:asciiTheme="minorHAnsi" w:hAnsiTheme="minorHAnsi" w:cs="Calibri"/>
          <w:b/>
          <w:sz w:val="22"/>
          <w:szCs w:val="22"/>
          <w:vertAlign w:val="superscript"/>
        </w:rPr>
        <w:t>4</w:t>
      </w:r>
      <w:r w:rsidRPr="00C35519">
        <w:rPr>
          <w:rFonts w:asciiTheme="minorHAnsi" w:hAnsiTheme="minorHAnsi" w:cs="Calibri"/>
          <w:sz w:val="22"/>
          <w:szCs w:val="22"/>
        </w:rPr>
        <w:t xml:space="preserve"> σύμφωνα με την </w:t>
      </w:r>
      <w:proofErr w:type="spellStart"/>
      <w:r w:rsidRPr="00C35519">
        <w:rPr>
          <w:rFonts w:asciiTheme="minorHAnsi" w:hAnsiTheme="minorHAnsi" w:cs="Calibri"/>
          <w:sz w:val="22"/>
          <w:szCs w:val="22"/>
        </w:rPr>
        <w:t>υπ</w:t>
      </w:r>
      <w:proofErr w:type="spellEnd"/>
      <w:r w:rsidRPr="00C35519">
        <w:rPr>
          <w:rFonts w:asciiTheme="minorHAnsi" w:hAnsiTheme="minorHAnsi" w:cs="Calibri"/>
          <w:sz w:val="22"/>
          <w:szCs w:val="22"/>
        </w:rPr>
        <w:t xml:space="preserve"> </w:t>
      </w:r>
      <w:proofErr w:type="spellStart"/>
      <w:r w:rsidRPr="00C35519">
        <w:rPr>
          <w:rFonts w:asciiTheme="minorHAnsi" w:hAnsiTheme="minorHAnsi" w:cs="Calibri"/>
          <w:sz w:val="22"/>
          <w:szCs w:val="22"/>
        </w:rPr>
        <w:t>αρ</w:t>
      </w:r>
      <w:proofErr w:type="spellEnd"/>
      <w:r w:rsidRPr="006922CD">
        <w:rPr>
          <w:rFonts w:asciiTheme="minorHAnsi" w:hAnsiTheme="minorHAnsi" w:cs="Calibri"/>
          <w:sz w:val="22"/>
          <w:szCs w:val="22"/>
        </w:rPr>
        <w:t xml:space="preserve">. 104627/ΓΔ5/7-8-2020 ΥΑ (ΦΕΚ </w:t>
      </w:r>
      <w:r w:rsidRPr="002174EB">
        <w:rPr>
          <w:rFonts w:asciiTheme="minorHAnsi" w:hAnsiTheme="minorHAnsi" w:cs="Calibri"/>
          <w:sz w:val="22"/>
          <w:szCs w:val="22"/>
        </w:rPr>
        <w:t>3344/Β/2020), με την ΚΥΑ 100548/ΓΔ5 (ΦΕΚ 3785Β/13.08.2021) όπως τροποποιήθηκε με την ΚΥΑ 88469/ΓΔ5 (ΦΕΚ 3970Β/25.07.2025)</w:t>
      </w:r>
      <w:r>
        <w:rPr>
          <w:rFonts w:asciiTheme="minorHAnsi" w:hAnsiTheme="minorHAnsi" w:cs="Calibri"/>
          <w:sz w:val="22"/>
          <w:szCs w:val="22"/>
        </w:rPr>
        <w:t xml:space="preserve"> </w:t>
      </w:r>
      <w:r w:rsidRPr="006922CD">
        <w:rPr>
          <w:rFonts w:asciiTheme="minorHAnsi" w:hAnsiTheme="minorHAnsi" w:cs="Calibri"/>
          <w:sz w:val="22"/>
          <w:szCs w:val="22"/>
        </w:rPr>
        <w:t xml:space="preserve">και σε εφαρμογή της υπ’ </w:t>
      </w:r>
      <w:proofErr w:type="spellStart"/>
      <w:r w:rsidRPr="006922CD">
        <w:rPr>
          <w:rFonts w:asciiTheme="minorHAnsi" w:hAnsiTheme="minorHAnsi" w:cs="Calibri"/>
          <w:sz w:val="22"/>
          <w:szCs w:val="22"/>
        </w:rPr>
        <w:t>αρ</w:t>
      </w:r>
      <w:proofErr w:type="spellEnd"/>
      <w:r w:rsidRPr="006922CD">
        <w:rPr>
          <w:rFonts w:asciiTheme="minorHAnsi" w:hAnsiTheme="minorHAnsi" w:cs="Calibri"/>
          <w:sz w:val="22"/>
          <w:szCs w:val="22"/>
        </w:rPr>
        <w:t>. πρωτ. ………………………………….……………</w:t>
      </w:r>
      <w:r w:rsidRPr="006922CD">
        <w:rPr>
          <w:rFonts w:asciiTheme="minorHAnsi" w:hAnsiTheme="minorHAnsi" w:cs="Calibri"/>
          <w:b/>
          <w:sz w:val="22"/>
          <w:szCs w:val="22"/>
          <w:vertAlign w:val="superscript"/>
        </w:rPr>
        <w:t>5</w:t>
      </w:r>
      <w:r w:rsidRPr="006922CD">
        <w:rPr>
          <w:rFonts w:asciiTheme="minorHAnsi" w:hAnsiTheme="minorHAnsi" w:cs="Calibri"/>
          <w:sz w:val="22"/>
          <w:szCs w:val="22"/>
        </w:rPr>
        <w:t xml:space="preserve"> (</w:t>
      </w:r>
      <w:r w:rsidRPr="0080066C">
        <w:rPr>
          <w:rFonts w:asciiTheme="minorHAnsi" w:hAnsiTheme="minorHAnsi" w:cs="Calibri"/>
          <w:sz w:val="22"/>
          <w:szCs w:val="22"/>
        </w:rPr>
        <w:t>ΑΔΑ:…………………) Απόφασης Πρόσληψης, μεταξύ:</w:t>
      </w:r>
    </w:p>
    <w:p w14:paraId="2EBD5BB9" w14:textId="77777777" w:rsidR="00E95871" w:rsidRPr="0080066C" w:rsidRDefault="00E95871" w:rsidP="00E95871">
      <w:pPr>
        <w:spacing w:line="276" w:lineRule="auto"/>
        <w:ind w:left="288" w:hanging="360"/>
        <w:jc w:val="both"/>
        <w:rPr>
          <w:rFonts w:asciiTheme="minorHAnsi" w:eastAsia="Calibri" w:hAnsiTheme="minorHAnsi" w:cs="Calibri"/>
          <w:sz w:val="22"/>
          <w:szCs w:val="22"/>
          <w:lang w:eastAsia="en-US"/>
        </w:rPr>
      </w:pPr>
      <w:r w:rsidRPr="0080066C">
        <w:rPr>
          <w:rFonts w:asciiTheme="minorHAnsi" w:eastAsia="Calibri" w:hAnsiTheme="minorHAnsi" w:cs="Calibri"/>
          <w:sz w:val="22"/>
          <w:szCs w:val="22"/>
          <w:lang w:eastAsia="en-US"/>
        </w:rPr>
        <w:t>α)</w:t>
      </w:r>
      <w:r w:rsidRPr="0080066C">
        <w:rPr>
          <w:rFonts w:asciiTheme="minorHAnsi" w:eastAsia="Calibri" w:hAnsiTheme="minorHAnsi" w:cs="Calibri"/>
          <w:sz w:val="22"/>
          <w:szCs w:val="22"/>
          <w:lang w:eastAsia="en-US"/>
        </w:rPr>
        <w:tab/>
        <w:t>αφενός του Υπουργείου Παιδείας, Θρησκευμάτων και Αθλητισμού, που εκπροσωπείται από τον/την Διευθυντή/τρια της ως άνω Διεύθυνσης Εκπαίδευσης, καλούμενου εφεξής για συντομία «πρώτος συμβαλλόμενος» και</w:t>
      </w:r>
    </w:p>
    <w:p w14:paraId="31749A2E" w14:textId="77777777" w:rsidR="00E95871" w:rsidRPr="0080066C" w:rsidRDefault="00E95871" w:rsidP="00E95871">
      <w:pPr>
        <w:spacing w:line="276" w:lineRule="auto"/>
        <w:ind w:left="288" w:hanging="360"/>
        <w:jc w:val="both"/>
        <w:rPr>
          <w:rFonts w:asciiTheme="minorHAnsi" w:hAnsiTheme="minorHAnsi" w:cs="Calibri"/>
          <w:sz w:val="22"/>
          <w:szCs w:val="22"/>
        </w:rPr>
      </w:pPr>
      <w:r w:rsidRPr="0080066C">
        <w:rPr>
          <w:rFonts w:asciiTheme="minorHAnsi" w:hAnsiTheme="minorHAnsi" w:cs="Calibri"/>
          <w:sz w:val="22"/>
          <w:szCs w:val="22"/>
        </w:rPr>
        <w:t>β)</w:t>
      </w:r>
      <w:r w:rsidRPr="0080066C">
        <w:rPr>
          <w:rFonts w:asciiTheme="minorHAnsi" w:hAnsiTheme="minorHAnsi" w:cs="Calibri"/>
          <w:sz w:val="22"/>
          <w:szCs w:val="22"/>
        </w:rPr>
        <w:tab/>
        <w:t>αφετέρου του/</w:t>
      </w:r>
      <w:r w:rsidRPr="0080066C">
        <w:rPr>
          <w:rFonts w:asciiTheme="minorHAnsi" w:eastAsia="Calibri" w:hAnsiTheme="minorHAnsi" w:cs="Calibri"/>
          <w:sz w:val="22"/>
          <w:szCs w:val="22"/>
          <w:lang w:eastAsia="en-US"/>
        </w:rPr>
        <w:t>της</w:t>
      </w:r>
      <w:r w:rsidRPr="0080066C">
        <w:rPr>
          <w:rFonts w:asciiTheme="minorHAnsi" w:hAnsiTheme="minorHAnsi" w:cs="Calibri"/>
          <w:sz w:val="22"/>
          <w:szCs w:val="22"/>
        </w:rPr>
        <w:t xml:space="preserve"> …………………………………………………………</w:t>
      </w:r>
      <w:r w:rsidRPr="0080066C">
        <w:rPr>
          <w:rFonts w:asciiTheme="minorHAnsi" w:hAnsiTheme="minorHAnsi" w:cs="Calibri"/>
          <w:b/>
          <w:bCs/>
          <w:sz w:val="22"/>
          <w:szCs w:val="22"/>
          <w:vertAlign w:val="superscript"/>
        </w:rPr>
        <w:t>6</w:t>
      </w:r>
      <w:r w:rsidRPr="0080066C">
        <w:rPr>
          <w:rFonts w:asciiTheme="minorHAnsi" w:hAnsiTheme="minorHAnsi" w:cs="Calibri"/>
          <w:sz w:val="22"/>
          <w:szCs w:val="22"/>
        </w:rPr>
        <w:t xml:space="preserve"> του ……………………………</w:t>
      </w:r>
      <w:r w:rsidRPr="0080066C">
        <w:rPr>
          <w:rFonts w:asciiTheme="minorHAnsi" w:hAnsiTheme="minorHAnsi" w:cs="Calibri"/>
          <w:b/>
          <w:bCs/>
          <w:sz w:val="22"/>
          <w:szCs w:val="22"/>
          <w:vertAlign w:val="superscript"/>
        </w:rPr>
        <w:t>7</w:t>
      </w:r>
      <w:r w:rsidRPr="0080066C">
        <w:rPr>
          <w:rFonts w:asciiTheme="minorHAnsi" w:hAnsiTheme="minorHAnsi" w:cs="Calibri"/>
          <w:sz w:val="22"/>
          <w:szCs w:val="22"/>
        </w:rPr>
        <w:t xml:space="preserve"> εκπαιδευτικού ειδικότητας …………..</w:t>
      </w:r>
      <w:r w:rsidRPr="0080066C">
        <w:rPr>
          <w:rFonts w:asciiTheme="minorHAnsi" w:hAnsiTheme="minorHAnsi" w:cs="Calibri"/>
          <w:b/>
          <w:bCs/>
          <w:sz w:val="22"/>
          <w:szCs w:val="22"/>
          <w:vertAlign w:val="superscript"/>
        </w:rPr>
        <w:t>8</w:t>
      </w:r>
      <w:r w:rsidRPr="0080066C">
        <w:rPr>
          <w:rFonts w:asciiTheme="minorHAnsi" w:hAnsiTheme="minorHAnsi" w:cs="Calibri"/>
          <w:sz w:val="22"/>
          <w:szCs w:val="22"/>
        </w:rPr>
        <w:t xml:space="preserve"> καλούμενου εφεξής για συντομία «δεύτερος συμβαλλόμενος»</w:t>
      </w:r>
    </w:p>
    <w:p w14:paraId="614BA59C" w14:textId="467AFB7A" w:rsidR="00E95871" w:rsidRPr="0080066C" w:rsidRDefault="00E95871" w:rsidP="00E95871">
      <w:pPr>
        <w:spacing w:before="120" w:after="120" w:line="276" w:lineRule="auto"/>
        <w:jc w:val="both"/>
        <w:rPr>
          <w:rFonts w:ascii="Calibri" w:eastAsia="Calibri" w:hAnsi="Calibri" w:cs="Calibri"/>
          <w:sz w:val="22"/>
          <w:szCs w:val="22"/>
          <w:lang w:eastAsia="en-US"/>
        </w:rPr>
      </w:pPr>
      <w:r w:rsidRPr="0080066C">
        <w:rPr>
          <w:rFonts w:ascii="Calibri" w:eastAsia="Calibri" w:hAnsi="Calibri" w:cs="Calibri"/>
          <w:sz w:val="22"/>
          <w:szCs w:val="22"/>
          <w:lang w:eastAsia="en-US"/>
        </w:rPr>
        <w:t>υπεγράφη σύμβαση εργασίας ιδιωτικού δικαίου ορισμένου χρόνου στο πλαίσιο της Πράξης</w:t>
      </w:r>
      <w:r w:rsidRPr="0080066C">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r w:rsidR="004E2F93">
        <w:rPr>
          <w:rFonts w:ascii="Calibri" w:eastAsia="Calibri" w:hAnsi="Calibri" w:cs="Calibri"/>
          <w:b/>
          <w:sz w:val="22"/>
          <w:szCs w:val="22"/>
          <w:lang w:eastAsia="en-US"/>
        </w:rPr>
        <w:t>Υποστήριξη φοίτησης μαθητών/τριών με αναπηρία ή ειδικές εκπαιδευτικές ανάγκες, σχολικό έτος 2026-2027</w:t>
      </w:r>
      <w:r>
        <w:rPr>
          <w:rFonts w:ascii="Calibri" w:eastAsia="Calibri" w:hAnsi="Calibri" w:cs="Calibri"/>
          <w:b/>
          <w:sz w:val="22"/>
          <w:szCs w:val="22"/>
          <w:lang w:eastAsia="en-US"/>
        </w:rPr>
        <w:t xml:space="preserve">», </w:t>
      </w:r>
      <w:r w:rsidR="00756CBE" w:rsidRPr="00756CBE">
        <w:rPr>
          <w:rFonts w:ascii="Calibri" w:eastAsia="Calibri" w:hAnsi="Calibri" w:cs="Calibri"/>
          <w:b/>
          <w:sz w:val="22"/>
          <w:szCs w:val="22"/>
          <w:lang w:eastAsia="en-US"/>
        </w:rPr>
        <w:t xml:space="preserve">με κωδικό ΟΠΣ: 6063312, </w:t>
      </w:r>
      <w:r w:rsidRPr="0080066C">
        <w:rPr>
          <w:rFonts w:ascii="Calibri" w:eastAsia="Calibri" w:hAnsi="Calibri" w:cs="Calibri"/>
          <w:b/>
          <w:sz w:val="22"/>
          <w:szCs w:val="22"/>
          <w:lang w:eastAsia="en-US"/>
        </w:rPr>
        <w:t>του Τομεακού Προγράμματος «Ανθρώπινο Δυναμικό και Κοινωνική Συνοχή», ΕΣΠΑ 2021-2027,</w:t>
      </w:r>
      <w:r w:rsidRPr="0080066C">
        <w:rPr>
          <w:rFonts w:ascii="Calibri" w:eastAsia="Calibri" w:hAnsi="Calibri" w:cs="Calibri"/>
          <w:sz w:val="22"/>
          <w:szCs w:val="22"/>
          <w:lang w:eastAsia="en-US"/>
        </w:rPr>
        <w:t xml:space="preserve"> με δικαιούχο την Επιτελική Δομή ΕΣΠΑ, του Υπουργείου Παιδείας, Θρησκευμάτων και Αθλητισμού.</w:t>
      </w:r>
    </w:p>
    <w:p w14:paraId="2E1D35C7" w14:textId="22ECB309" w:rsidR="00E95871" w:rsidRPr="0080066C" w:rsidRDefault="00E95871" w:rsidP="00E95871">
      <w:pPr>
        <w:spacing w:line="276" w:lineRule="auto"/>
        <w:jc w:val="both"/>
        <w:rPr>
          <w:rFonts w:asciiTheme="minorHAnsi" w:eastAsia="Calibri" w:hAnsiTheme="minorHAnsi" w:cs="Calibri"/>
          <w:sz w:val="22"/>
          <w:szCs w:val="22"/>
          <w:lang w:eastAsia="en-US"/>
        </w:rPr>
      </w:pPr>
      <w:r w:rsidRPr="0080066C">
        <w:rPr>
          <w:rFonts w:asciiTheme="minorHAnsi" w:eastAsia="Calibri" w:hAnsiTheme="minorHAnsi" w:cs="Calibri"/>
          <w:sz w:val="22"/>
          <w:szCs w:val="22"/>
          <w:lang w:eastAsia="en-US"/>
        </w:rPr>
        <w:t xml:space="preserve">Η διάρκεια της παρούσας Σύμβασης ορίζεται </w:t>
      </w:r>
      <w:r w:rsidRPr="0080066C">
        <w:rPr>
          <w:rFonts w:ascii="Calibri" w:eastAsia="Calibri" w:hAnsi="Calibri" w:cs="Calibri"/>
          <w:sz w:val="22"/>
          <w:szCs w:val="22"/>
          <w:lang w:eastAsia="en-US"/>
        </w:rPr>
        <w:t xml:space="preserve">από </w:t>
      </w:r>
      <w:r w:rsidRPr="0080066C">
        <w:rPr>
          <w:rFonts w:asciiTheme="minorHAnsi" w:hAnsiTheme="minorHAnsi" w:cs="Calibri"/>
          <w:b/>
          <w:bCs/>
          <w:sz w:val="22"/>
          <w:szCs w:val="22"/>
          <w:vertAlign w:val="superscript"/>
        </w:rPr>
        <w:t>9</w:t>
      </w:r>
      <w:r w:rsidRPr="0080066C">
        <w:rPr>
          <w:rFonts w:asciiTheme="minorHAnsi" w:hAnsiTheme="minorHAnsi" w:cs="Calibri"/>
          <w:sz w:val="22"/>
          <w:szCs w:val="22"/>
        </w:rPr>
        <w:t xml:space="preserve">………… </w:t>
      </w:r>
      <w:r w:rsidRPr="0080066C">
        <w:rPr>
          <w:rFonts w:ascii="Calibri" w:hAnsi="Calibri" w:cs="Calibri"/>
          <w:sz w:val="22"/>
          <w:szCs w:val="22"/>
        </w:rPr>
        <w:t>έως την λήξη του διδακτικού έτους</w:t>
      </w:r>
      <w:r w:rsidRPr="0080066C">
        <w:rPr>
          <w:rFonts w:asciiTheme="minorHAnsi" w:hAnsiTheme="minorHAnsi" w:cs="Calibri"/>
          <w:sz w:val="22"/>
          <w:szCs w:val="22"/>
        </w:rPr>
        <w:t xml:space="preserve"> </w:t>
      </w:r>
      <w:r w:rsidRPr="0080066C">
        <w:rPr>
          <w:rFonts w:asciiTheme="minorHAnsi" w:hAnsiTheme="minorHAnsi" w:cs="Calibri"/>
          <w:sz w:val="22"/>
          <w:szCs w:val="22"/>
          <w:vertAlign w:val="superscript"/>
        </w:rPr>
        <w:t>10</w:t>
      </w:r>
      <w:r w:rsidRPr="0080066C">
        <w:rPr>
          <w:rFonts w:asciiTheme="minorHAnsi" w:hAnsiTheme="minorHAnsi" w:cs="Calibri"/>
          <w:sz w:val="22"/>
          <w:szCs w:val="22"/>
        </w:rPr>
        <w:t xml:space="preserve">……. Ιουνίου </w:t>
      </w:r>
      <w:r w:rsidRPr="009B0646">
        <w:rPr>
          <w:rFonts w:asciiTheme="minorHAnsi" w:hAnsiTheme="minorHAnsi" w:cs="Calibri"/>
          <w:sz w:val="22"/>
          <w:szCs w:val="22"/>
        </w:rPr>
        <w:t>202</w:t>
      </w:r>
      <w:r w:rsidR="00E934A6" w:rsidRPr="009B0646">
        <w:rPr>
          <w:rFonts w:asciiTheme="minorHAnsi" w:hAnsiTheme="minorHAnsi" w:cs="Calibri"/>
          <w:sz w:val="22"/>
          <w:szCs w:val="22"/>
        </w:rPr>
        <w:t>7,</w:t>
      </w:r>
      <w:r w:rsidRPr="009B0646">
        <w:rPr>
          <w:rFonts w:ascii="Calibri" w:hAnsi="Calibri" w:cs="Calibri"/>
          <w:sz w:val="22"/>
          <w:szCs w:val="22"/>
        </w:rPr>
        <w:t xml:space="preserve"> ή όπως ισχύει κάθε φορά.</w:t>
      </w:r>
      <w:r w:rsidRPr="009B0646">
        <w:rPr>
          <w:rFonts w:asciiTheme="minorHAnsi" w:eastAsia="Calibri" w:hAnsiTheme="minorHAnsi" w:cs="Calibri"/>
          <w:sz w:val="22"/>
          <w:szCs w:val="22"/>
          <w:lang w:eastAsia="en-US"/>
        </w:rPr>
        <w:t xml:space="preserve"> Αντικείμενο της σύμβασης είναι η παροχή υπηρεσιών ειδικότητας ……………………</w:t>
      </w:r>
      <w:r w:rsidRPr="009B0646">
        <w:rPr>
          <w:rFonts w:asciiTheme="minorHAnsi" w:hAnsiTheme="minorHAnsi"/>
          <w:b/>
          <w:sz w:val="22"/>
          <w:szCs w:val="22"/>
          <w:vertAlign w:val="superscript"/>
        </w:rPr>
        <w:t xml:space="preserve">8 </w:t>
      </w:r>
      <w:r w:rsidRPr="009B0646">
        <w:rPr>
          <w:rFonts w:asciiTheme="minorHAnsi" w:eastAsia="Calibri" w:hAnsiTheme="minorHAnsi" w:cs="Calibri"/>
          <w:sz w:val="22"/>
          <w:szCs w:val="22"/>
          <w:lang w:eastAsia="en-US"/>
        </w:rPr>
        <w:t>με μειωμένο ωράριο διδασκαλίας για 9 έως 15 διδακτικές ώρες την εβδομάδα, σε σχολεία αρμοδιότητας</w:t>
      </w:r>
      <w:r w:rsidRPr="0080066C">
        <w:rPr>
          <w:rFonts w:asciiTheme="minorHAnsi" w:eastAsia="Calibri" w:hAnsiTheme="minorHAnsi" w:cs="Calibri"/>
          <w:sz w:val="22"/>
          <w:szCs w:val="22"/>
          <w:lang w:eastAsia="en-US"/>
        </w:rPr>
        <w:t xml:space="preserve"> της Δ/νσης Εκπαίδευσης που </w:t>
      </w:r>
      <w:r w:rsidRPr="0080066C">
        <w:rPr>
          <w:rFonts w:ascii="Calibri" w:hAnsi="Calibri" w:cs="Calibri"/>
          <w:sz w:val="22"/>
          <w:szCs w:val="22"/>
        </w:rPr>
        <w:t>τοποθετείται ή διατίθεται</w:t>
      </w:r>
      <w:r w:rsidRPr="0080066C">
        <w:rPr>
          <w:rFonts w:asciiTheme="minorHAnsi" w:eastAsia="Calibri" w:hAnsiTheme="minorHAnsi" w:cs="Calibri"/>
          <w:sz w:val="22"/>
          <w:szCs w:val="22"/>
          <w:lang w:eastAsia="en-US"/>
        </w:rPr>
        <w:t xml:space="preserve"> σύμφωνα με τις κείμενες διατάξεις.</w:t>
      </w:r>
    </w:p>
    <w:p w14:paraId="31A4E08C" w14:textId="77777777" w:rsidR="00E95871" w:rsidRPr="0080066C" w:rsidRDefault="00E95871" w:rsidP="00E95871">
      <w:pPr>
        <w:spacing w:line="276" w:lineRule="auto"/>
        <w:jc w:val="both"/>
        <w:rPr>
          <w:rFonts w:ascii="Calibri" w:hAnsi="Calibri" w:cs="Calibri"/>
          <w:sz w:val="22"/>
          <w:szCs w:val="22"/>
        </w:rPr>
      </w:pPr>
    </w:p>
    <w:p w14:paraId="1D4718C1" w14:textId="77777777" w:rsidR="00E95871" w:rsidRPr="0080066C" w:rsidRDefault="00E95871" w:rsidP="00E95871">
      <w:pPr>
        <w:spacing w:line="276" w:lineRule="auto"/>
        <w:jc w:val="both"/>
        <w:rPr>
          <w:rFonts w:ascii="Calibri" w:hAnsi="Calibri" w:cs="Calibri"/>
          <w:sz w:val="22"/>
          <w:szCs w:val="22"/>
        </w:rPr>
      </w:pPr>
      <w:r w:rsidRPr="0080066C">
        <w:rPr>
          <w:rFonts w:ascii="Calibri" w:hAnsi="Calibri" w:cs="Calibri"/>
          <w:sz w:val="22"/>
          <w:szCs w:val="22"/>
        </w:rPr>
        <w:t xml:space="preserve">Οι αποδοχές του δεύτερου συμβαλλόμενου θα είναι αυτές που καθορίζονται από τις σχετικές διατάξεις του κεφαλαίου Β΄ του ν.4354/2015 (176/Α΄), όπως ισχύει, ως ποσοστό των ωρών που του ανατίθενται προς το υποχρεωτικό ωράριο του κλάδου του, για το εισαγωγικό μισθολογικό κλιμάκιο της κατηγορίας του, οι οποίες αναπροσαρμόζονται εφόσον υπάρξουν μεταβολές στα στοιχεία που προσδιορίζουν τις μηνιαίες αποδοχές (πχ. αναγνώριση προϋπηρεσίας, </w:t>
      </w:r>
      <w:proofErr w:type="spellStart"/>
      <w:r w:rsidRPr="0080066C">
        <w:rPr>
          <w:rFonts w:ascii="Calibri" w:hAnsi="Calibri" w:cs="Calibri"/>
          <w:sz w:val="22"/>
          <w:szCs w:val="22"/>
        </w:rPr>
        <w:t>κλπ</w:t>
      </w:r>
      <w:proofErr w:type="spellEnd"/>
      <w:r w:rsidRPr="0080066C">
        <w:rPr>
          <w:rFonts w:ascii="Calibri" w:hAnsi="Calibri" w:cs="Calibri"/>
          <w:sz w:val="22"/>
          <w:szCs w:val="22"/>
        </w:rPr>
        <w:t>), των οποίων οι διοικητικές πράξεις αποτελούν αναπόσπαστο μέρος της παρούσας.</w:t>
      </w:r>
    </w:p>
    <w:p w14:paraId="4B8D58F0" w14:textId="77777777" w:rsidR="00E95871" w:rsidRPr="00C35519" w:rsidRDefault="00E95871" w:rsidP="00E95871">
      <w:pPr>
        <w:spacing w:line="276" w:lineRule="auto"/>
        <w:ind w:left="288" w:hanging="360"/>
        <w:jc w:val="both"/>
        <w:rPr>
          <w:rFonts w:ascii="Calibri" w:eastAsia="Calibri" w:hAnsi="Calibri" w:cs="Calibri"/>
          <w:sz w:val="22"/>
          <w:szCs w:val="22"/>
          <w:lang w:eastAsia="en-US"/>
        </w:rPr>
      </w:pPr>
    </w:p>
    <w:p w14:paraId="0899CB34" w14:textId="77777777" w:rsidR="00E95871" w:rsidRPr="002B48DA" w:rsidRDefault="00E95871" w:rsidP="00E95871">
      <w:pPr>
        <w:spacing w:before="120" w:after="120" w:line="276" w:lineRule="auto"/>
        <w:ind w:left="288" w:hanging="360"/>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 xml:space="preserve">Ο Διευθυντής της </w:t>
      </w:r>
      <w:r w:rsidRPr="004805A8">
        <w:rPr>
          <w:rFonts w:ascii="Calibri" w:eastAsia="Calibri" w:hAnsi="Calibri" w:cs="Calibri"/>
          <w:b/>
          <w:sz w:val="22"/>
          <w:szCs w:val="22"/>
          <w:highlight w:val="yellow"/>
          <w:lang w:eastAsia="en-US"/>
        </w:rPr>
        <w:t>Πρωτοβάθμιας/Δευτεροβάθμιας</w:t>
      </w:r>
      <w:r w:rsidRPr="00C35519">
        <w:rPr>
          <w:rFonts w:ascii="Calibri" w:eastAsia="Calibri" w:hAnsi="Calibri" w:cs="Calibri"/>
          <w:b/>
          <w:sz w:val="22"/>
          <w:szCs w:val="22"/>
          <w:lang w:eastAsia="en-US"/>
        </w:rPr>
        <w:t xml:space="preserve"> Διεύθυνσης Εκπαίδευσης.</w:t>
      </w:r>
    </w:p>
    <w:p w14:paraId="0F153F78" w14:textId="77777777" w:rsidR="00E95871" w:rsidRPr="00827260" w:rsidRDefault="00E95871" w:rsidP="00E95871">
      <w:pPr>
        <w:jc w:val="center"/>
        <w:rPr>
          <w:rFonts w:ascii="Calibri" w:hAnsi="Calibri" w:cs="Calibri"/>
          <w:sz w:val="22"/>
          <w:szCs w:val="22"/>
        </w:rPr>
      </w:pPr>
      <w:r w:rsidRPr="00C35519">
        <w:rPr>
          <w:rFonts w:ascii="Calibri" w:eastAsia="Calibri" w:hAnsi="Calibri" w:cs="Calibri"/>
          <w:sz w:val="22"/>
          <w:szCs w:val="22"/>
          <w:lang w:eastAsia="en-US"/>
        </w:rPr>
        <w:t>(Υπογραφή, ονοματεπώνυμο - Σφραγίδα Διεύθυνσης)</w:t>
      </w:r>
      <w:r w:rsidRPr="00C35519">
        <w:rPr>
          <w:rFonts w:ascii="Calibri" w:hAnsi="Calibri" w:cs="Calibri"/>
          <w:b/>
          <w:sz w:val="22"/>
          <w:szCs w:val="22"/>
        </w:rPr>
        <w:br w:type="page"/>
      </w:r>
    </w:p>
    <w:p w14:paraId="3D308D33" w14:textId="77777777" w:rsidR="00E95871" w:rsidRPr="00C35519" w:rsidRDefault="00E95871" w:rsidP="00E95871">
      <w:pPr>
        <w:jc w:val="center"/>
        <w:rPr>
          <w:rFonts w:asciiTheme="minorHAnsi" w:hAnsiTheme="minorHAnsi" w:cs="Calibri"/>
          <w:sz w:val="22"/>
          <w:szCs w:val="22"/>
        </w:rPr>
      </w:pPr>
    </w:p>
    <w:p w14:paraId="0AA5B69F" w14:textId="77777777" w:rsidR="00E95871" w:rsidRPr="00C35519" w:rsidRDefault="00E95871" w:rsidP="00E95871">
      <w:pPr>
        <w:pBdr>
          <w:top w:val="single" w:sz="4" w:space="1" w:color="auto"/>
        </w:pBdr>
        <w:rPr>
          <w:rFonts w:asciiTheme="minorHAnsi" w:hAnsiTheme="minorHAnsi" w:cs="Calibri"/>
          <w:b/>
          <w:bCs/>
          <w:i/>
          <w:iCs/>
        </w:rPr>
      </w:pPr>
      <w:r w:rsidRPr="00C35519">
        <w:rPr>
          <w:rFonts w:asciiTheme="minorHAnsi" w:hAnsiTheme="minorHAnsi" w:cs="Calibri"/>
          <w:b/>
          <w:bCs/>
          <w:i/>
          <w:iCs/>
        </w:rPr>
        <w:t>Οδηγίες</w:t>
      </w:r>
    </w:p>
    <w:tbl>
      <w:tblPr>
        <w:tblW w:w="4915"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1E0" w:firstRow="1" w:lastRow="1" w:firstColumn="1" w:lastColumn="1" w:noHBand="0" w:noVBand="0"/>
      </w:tblPr>
      <w:tblGrid>
        <w:gridCol w:w="399"/>
        <w:gridCol w:w="2703"/>
        <w:gridCol w:w="569"/>
        <w:gridCol w:w="5934"/>
      </w:tblGrid>
      <w:tr w:rsidR="00E95871" w:rsidRPr="00C35519" w14:paraId="1755220B" w14:textId="77777777" w:rsidTr="009E2AA1">
        <w:trPr>
          <w:trHeight w:val="371"/>
        </w:trPr>
        <w:tc>
          <w:tcPr>
            <w:tcW w:w="208" w:type="pct"/>
            <w:tcBorders>
              <w:bottom w:val="dashSmallGap" w:sz="4" w:space="0" w:color="auto"/>
            </w:tcBorders>
            <w:vAlign w:val="center"/>
          </w:tcPr>
          <w:p w14:paraId="125BA41E" w14:textId="77777777" w:rsidR="00E95871" w:rsidRPr="00C35519" w:rsidRDefault="00E95871" w:rsidP="009E2AA1">
            <w:pPr>
              <w:rPr>
                <w:rFonts w:asciiTheme="minorHAnsi" w:hAnsiTheme="minorHAnsi" w:cs="Calibri"/>
                <w:b/>
                <w:sz w:val="18"/>
                <w:szCs w:val="18"/>
              </w:rPr>
            </w:pPr>
            <w:r w:rsidRPr="00C35519">
              <w:rPr>
                <w:rFonts w:asciiTheme="minorHAnsi" w:hAnsiTheme="minorHAnsi" w:cs="Calibri"/>
                <w:b/>
                <w:bCs/>
                <w:sz w:val="18"/>
                <w:szCs w:val="18"/>
              </w:rPr>
              <w:t>1</w:t>
            </w:r>
          </w:p>
        </w:tc>
        <w:tc>
          <w:tcPr>
            <w:tcW w:w="1407" w:type="pct"/>
            <w:tcBorders>
              <w:bottom w:val="dashSmallGap" w:sz="4" w:space="0" w:color="auto"/>
            </w:tcBorders>
            <w:vAlign w:val="center"/>
          </w:tcPr>
          <w:p w14:paraId="60B3C8C5"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Περιφέρεια</w:t>
            </w:r>
          </w:p>
        </w:tc>
        <w:tc>
          <w:tcPr>
            <w:tcW w:w="296" w:type="pct"/>
            <w:tcBorders>
              <w:bottom w:val="dashSmallGap" w:sz="4" w:space="0" w:color="auto"/>
            </w:tcBorders>
            <w:vAlign w:val="center"/>
          </w:tcPr>
          <w:p w14:paraId="6C2A1E68" w14:textId="77777777" w:rsidR="00E95871" w:rsidRPr="00C35519" w:rsidRDefault="00E95871" w:rsidP="009E2AA1">
            <w:pPr>
              <w:rPr>
                <w:rFonts w:asciiTheme="minorHAnsi" w:hAnsiTheme="minorHAnsi" w:cs="Calibri"/>
                <w:b/>
                <w:bCs/>
                <w:sz w:val="18"/>
                <w:szCs w:val="18"/>
              </w:rPr>
            </w:pPr>
            <w:r w:rsidRPr="00C35519">
              <w:rPr>
                <w:rFonts w:asciiTheme="minorHAnsi" w:hAnsiTheme="minorHAnsi" w:cs="Calibri"/>
                <w:b/>
                <w:sz w:val="18"/>
                <w:szCs w:val="18"/>
              </w:rPr>
              <w:t>9</w:t>
            </w:r>
          </w:p>
        </w:tc>
        <w:tc>
          <w:tcPr>
            <w:tcW w:w="3089" w:type="pct"/>
            <w:tcBorders>
              <w:bottom w:val="dashSmallGap" w:sz="4" w:space="0" w:color="auto"/>
            </w:tcBorders>
            <w:vAlign w:val="center"/>
          </w:tcPr>
          <w:p w14:paraId="26DD6AC0"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 xml:space="preserve">Ημ/νία  έναρξης είναι η ημερομηνία ανάληψης υπηρεσίας του </w:t>
            </w:r>
            <w:r>
              <w:rPr>
                <w:rFonts w:asciiTheme="minorHAnsi" w:hAnsiTheme="minorHAnsi" w:cs="Calibri"/>
                <w:sz w:val="18"/>
                <w:szCs w:val="18"/>
              </w:rPr>
              <w:t>εκπαιδευτικού</w:t>
            </w:r>
            <w:r w:rsidRPr="00C35519">
              <w:rPr>
                <w:rFonts w:asciiTheme="minorHAnsi" w:hAnsiTheme="minorHAnsi" w:cs="Calibri"/>
                <w:sz w:val="18"/>
                <w:szCs w:val="18"/>
              </w:rPr>
              <w:t>.</w:t>
            </w:r>
          </w:p>
        </w:tc>
      </w:tr>
      <w:tr w:rsidR="00E95871" w:rsidRPr="00C35519" w14:paraId="59DE833C" w14:textId="77777777" w:rsidTr="009E2AA1">
        <w:trPr>
          <w:trHeight w:val="320"/>
        </w:trPr>
        <w:tc>
          <w:tcPr>
            <w:tcW w:w="208" w:type="pct"/>
            <w:vAlign w:val="center"/>
          </w:tcPr>
          <w:p w14:paraId="3807AEC1" w14:textId="77777777" w:rsidR="00E95871" w:rsidRPr="00C35519" w:rsidRDefault="00E95871" w:rsidP="009E2AA1">
            <w:pPr>
              <w:rPr>
                <w:rFonts w:asciiTheme="minorHAnsi" w:hAnsiTheme="minorHAnsi" w:cs="Calibri"/>
                <w:b/>
                <w:bCs/>
                <w:sz w:val="18"/>
                <w:szCs w:val="18"/>
              </w:rPr>
            </w:pPr>
            <w:r w:rsidRPr="00C35519">
              <w:rPr>
                <w:rFonts w:asciiTheme="minorHAnsi" w:hAnsiTheme="minorHAnsi" w:cs="Calibri"/>
                <w:b/>
                <w:sz w:val="18"/>
                <w:szCs w:val="18"/>
              </w:rPr>
              <w:t xml:space="preserve">2 </w:t>
            </w:r>
          </w:p>
        </w:tc>
        <w:tc>
          <w:tcPr>
            <w:tcW w:w="1407" w:type="pct"/>
            <w:vAlign w:val="center"/>
          </w:tcPr>
          <w:p w14:paraId="19C7E2C7"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Δ/νση Εκπαίδευσης</w:t>
            </w:r>
          </w:p>
        </w:tc>
        <w:tc>
          <w:tcPr>
            <w:tcW w:w="296" w:type="pct"/>
            <w:vAlign w:val="center"/>
          </w:tcPr>
          <w:p w14:paraId="2453BCC5" w14:textId="77777777" w:rsidR="00E95871" w:rsidRPr="00C35519" w:rsidRDefault="00E95871" w:rsidP="009E2AA1">
            <w:pPr>
              <w:rPr>
                <w:rFonts w:asciiTheme="minorHAnsi" w:hAnsiTheme="minorHAnsi" w:cs="Calibri"/>
                <w:b/>
                <w:sz w:val="18"/>
                <w:szCs w:val="18"/>
              </w:rPr>
            </w:pPr>
            <w:r w:rsidRPr="00C35519">
              <w:rPr>
                <w:rFonts w:asciiTheme="minorHAnsi" w:hAnsiTheme="minorHAnsi" w:cs="Calibri"/>
                <w:b/>
                <w:bCs/>
                <w:sz w:val="18"/>
                <w:szCs w:val="18"/>
              </w:rPr>
              <w:t>10</w:t>
            </w:r>
          </w:p>
        </w:tc>
        <w:tc>
          <w:tcPr>
            <w:tcW w:w="3089" w:type="pct"/>
            <w:vAlign w:val="center"/>
          </w:tcPr>
          <w:p w14:paraId="3B7D8831"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Η ημερομηνία λήξης που είναι η 21</w:t>
            </w:r>
            <w:r w:rsidRPr="00C35519">
              <w:rPr>
                <w:rFonts w:asciiTheme="minorHAnsi" w:hAnsiTheme="minorHAnsi" w:cs="Calibri"/>
                <w:sz w:val="18"/>
                <w:szCs w:val="18"/>
                <w:vertAlign w:val="superscript"/>
              </w:rPr>
              <w:t>η</w:t>
            </w:r>
            <w:r w:rsidRPr="00C35519">
              <w:rPr>
                <w:rFonts w:asciiTheme="minorHAnsi" w:hAnsiTheme="minorHAnsi" w:cs="Calibri"/>
                <w:sz w:val="18"/>
                <w:szCs w:val="18"/>
              </w:rPr>
              <w:t xml:space="preserve">  Ιουνίου για Πρωτοβάθμια </w:t>
            </w:r>
            <w:proofErr w:type="spellStart"/>
            <w:r w:rsidRPr="00C35519">
              <w:rPr>
                <w:rFonts w:asciiTheme="minorHAnsi" w:hAnsiTheme="minorHAnsi" w:cs="Calibri"/>
                <w:sz w:val="18"/>
                <w:szCs w:val="18"/>
              </w:rPr>
              <w:t>Εκπ</w:t>
            </w:r>
            <w:proofErr w:type="spellEnd"/>
            <w:r w:rsidRPr="00C35519">
              <w:rPr>
                <w:rFonts w:asciiTheme="minorHAnsi" w:hAnsiTheme="minorHAnsi" w:cs="Calibri"/>
                <w:sz w:val="18"/>
                <w:szCs w:val="18"/>
              </w:rPr>
              <w:t>/</w:t>
            </w:r>
            <w:proofErr w:type="spellStart"/>
            <w:r w:rsidRPr="00C35519">
              <w:rPr>
                <w:rFonts w:asciiTheme="minorHAnsi" w:hAnsiTheme="minorHAnsi" w:cs="Calibri"/>
                <w:sz w:val="18"/>
                <w:szCs w:val="18"/>
              </w:rPr>
              <w:t>ση</w:t>
            </w:r>
            <w:proofErr w:type="spellEnd"/>
            <w:r w:rsidRPr="00C35519">
              <w:rPr>
                <w:rFonts w:asciiTheme="minorHAnsi" w:hAnsiTheme="minorHAnsi" w:cs="Calibri"/>
                <w:sz w:val="18"/>
                <w:szCs w:val="18"/>
              </w:rPr>
              <w:t xml:space="preserve"> και η 30</w:t>
            </w:r>
            <w:r w:rsidRPr="00C35519">
              <w:rPr>
                <w:rFonts w:asciiTheme="minorHAnsi" w:hAnsiTheme="minorHAnsi" w:cs="Calibri"/>
                <w:sz w:val="18"/>
                <w:szCs w:val="18"/>
                <w:vertAlign w:val="superscript"/>
              </w:rPr>
              <w:t>η</w:t>
            </w:r>
            <w:r w:rsidRPr="00C35519">
              <w:rPr>
                <w:rFonts w:asciiTheme="minorHAnsi" w:hAnsiTheme="minorHAnsi" w:cs="Calibri"/>
                <w:sz w:val="18"/>
                <w:szCs w:val="18"/>
              </w:rPr>
              <w:t xml:space="preserve">  Ιουνίου για Δευτεροβάθμια </w:t>
            </w:r>
            <w:proofErr w:type="spellStart"/>
            <w:r w:rsidRPr="00C35519">
              <w:rPr>
                <w:rFonts w:asciiTheme="minorHAnsi" w:hAnsiTheme="minorHAnsi" w:cs="Calibri"/>
                <w:sz w:val="18"/>
                <w:szCs w:val="18"/>
              </w:rPr>
              <w:t>Εκπ</w:t>
            </w:r>
            <w:proofErr w:type="spellEnd"/>
            <w:r w:rsidRPr="00C35519">
              <w:rPr>
                <w:rFonts w:asciiTheme="minorHAnsi" w:hAnsiTheme="minorHAnsi" w:cs="Calibri"/>
                <w:sz w:val="18"/>
                <w:szCs w:val="18"/>
              </w:rPr>
              <w:t>/</w:t>
            </w:r>
            <w:proofErr w:type="spellStart"/>
            <w:r w:rsidRPr="00C35519">
              <w:rPr>
                <w:rFonts w:asciiTheme="minorHAnsi" w:hAnsiTheme="minorHAnsi" w:cs="Calibri"/>
                <w:sz w:val="18"/>
                <w:szCs w:val="18"/>
              </w:rPr>
              <w:t>ση</w:t>
            </w:r>
            <w:proofErr w:type="spellEnd"/>
            <w:r w:rsidRPr="00C35519">
              <w:t xml:space="preserve"> </w:t>
            </w:r>
          </w:p>
        </w:tc>
      </w:tr>
      <w:tr w:rsidR="00E95871" w:rsidRPr="00C35519" w14:paraId="0B4C7CCF" w14:textId="77777777" w:rsidTr="009E2AA1">
        <w:trPr>
          <w:trHeight w:val="284"/>
        </w:trPr>
        <w:tc>
          <w:tcPr>
            <w:tcW w:w="208" w:type="pct"/>
            <w:tcBorders>
              <w:bottom w:val="dashSmallGap" w:sz="4" w:space="0" w:color="auto"/>
            </w:tcBorders>
            <w:vAlign w:val="center"/>
          </w:tcPr>
          <w:p w14:paraId="485D80EB" w14:textId="77777777" w:rsidR="00E95871" w:rsidRPr="00C35519" w:rsidRDefault="00E95871" w:rsidP="009E2AA1">
            <w:pPr>
              <w:rPr>
                <w:rFonts w:asciiTheme="minorHAnsi" w:hAnsiTheme="minorHAnsi" w:cs="Calibri"/>
                <w:b/>
                <w:sz w:val="18"/>
                <w:szCs w:val="18"/>
              </w:rPr>
            </w:pPr>
            <w:r w:rsidRPr="00C35519">
              <w:rPr>
                <w:rFonts w:asciiTheme="minorHAnsi" w:hAnsiTheme="minorHAnsi" w:cs="Calibri"/>
                <w:b/>
                <w:sz w:val="18"/>
                <w:szCs w:val="18"/>
              </w:rPr>
              <w:t>3</w:t>
            </w:r>
          </w:p>
        </w:tc>
        <w:tc>
          <w:tcPr>
            <w:tcW w:w="1407" w:type="pct"/>
            <w:tcBorders>
              <w:bottom w:val="dashSmallGap" w:sz="4" w:space="0" w:color="auto"/>
            </w:tcBorders>
            <w:vAlign w:val="center"/>
          </w:tcPr>
          <w:p w14:paraId="46279555"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Νομός που αντιστοιχεί στην Δ/νση Εκπαίδευσης</w:t>
            </w:r>
          </w:p>
        </w:tc>
        <w:tc>
          <w:tcPr>
            <w:tcW w:w="296" w:type="pct"/>
            <w:tcBorders>
              <w:bottom w:val="dashSmallGap" w:sz="4" w:space="0" w:color="auto"/>
            </w:tcBorders>
            <w:vAlign w:val="center"/>
          </w:tcPr>
          <w:p w14:paraId="7798AF2C" w14:textId="77777777" w:rsidR="00E95871" w:rsidRPr="00C35519" w:rsidRDefault="00E95871" w:rsidP="009E2AA1">
            <w:pPr>
              <w:rPr>
                <w:rFonts w:asciiTheme="minorHAnsi" w:hAnsiTheme="minorHAnsi" w:cs="Calibri"/>
                <w:b/>
                <w:bCs/>
                <w:sz w:val="18"/>
                <w:szCs w:val="18"/>
              </w:rPr>
            </w:pPr>
          </w:p>
        </w:tc>
        <w:tc>
          <w:tcPr>
            <w:tcW w:w="3089" w:type="pct"/>
            <w:tcBorders>
              <w:bottom w:val="dashSmallGap" w:sz="4" w:space="0" w:color="auto"/>
            </w:tcBorders>
            <w:vAlign w:val="center"/>
          </w:tcPr>
          <w:p w14:paraId="37852E42" w14:textId="77777777" w:rsidR="00E95871" w:rsidRPr="00C35519" w:rsidRDefault="00E95871" w:rsidP="009E2AA1">
            <w:pPr>
              <w:rPr>
                <w:rFonts w:asciiTheme="minorHAnsi" w:hAnsiTheme="minorHAnsi" w:cs="Calibri"/>
                <w:sz w:val="18"/>
                <w:szCs w:val="18"/>
              </w:rPr>
            </w:pPr>
          </w:p>
        </w:tc>
      </w:tr>
      <w:tr w:rsidR="00E95871" w:rsidRPr="00C35519" w14:paraId="312E0644" w14:textId="77777777" w:rsidTr="009E2AA1">
        <w:trPr>
          <w:trHeight w:val="284"/>
        </w:trPr>
        <w:tc>
          <w:tcPr>
            <w:tcW w:w="208" w:type="pct"/>
            <w:tcBorders>
              <w:bottom w:val="dashSmallGap" w:sz="4" w:space="0" w:color="auto"/>
            </w:tcBorders>
            <w:vAlign w:val="center"/>
          </w:tcPr>
          <w:p w14:paraId="105CDB15" w14:textId="77777777" w:rsidR="00E95871" w:rsidRPr="00C35519" w:rsidRDefault="00E95871" w:rsidP="009E2AA1">
            <w:pPr>
              <w:rPr>
                <w:rFonts w:asciiTheme="minorHAnsi" w:hAnsiTheme="minorHAnsi" w:cs="Calibri"/>
                <w:b/>
                <w:sz w:val="18"/>
                <w:szCs w:val="18"/>
              </w:rPr>
            </w:pPr>
            <w:r w:rsidRPr="00C35519">
              <w:rPr>
                <w:rFonts w:asciiTheme="minorHAnsi" w:hAnsiTheme="minorHAnsi" w:cs="Calibri"/>
                <w:b/>
                <w:sz w:val="18"/>
                <w:szCs w:val="18"/>
              </w:rPr>
              <w:t>4</w:t>
            </w:r>
          </w:p>
        </w:tc>
        <w:tc>
          <w:tcPr>
            <w:tcW w:w="1407" w:type="pct"/>
            <w:tcBorders>
              <w:bottom w:val="dashSmallGap" w:sz="4" w:space="0" w:color="auto"/>
            </w:tcBorders>
            <w:vAlign w:val="center"/>
          </w:tcPr>
          <w:p w14:paraId="554D6BDA"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Ημερομηνία</w:t>
            </w:r>
          </w:p>
        </w:tc>
        <w:tc>
          <w:tcPr>
            <w:tcW w:w="296" w:type="pct"/>
            <w:tcBorders>
              <w:bottom w:val="dashSmallGap" w:sz="4" w:space="0" w:color="auto"/>
            </w:tcBorders>
            <w:vAlign w:val="center"/>
          </w:tcPr>
          <w:p w14:paraId="162F5F04" w14:textId="77777777" w:rsidR="00E95871" w:rsidRPr="00C35519" w:rsidRDefault="00E95871" w:rsidP="009E2AA1">
            <w:pPr>
              <w:rPr>
                <w:rFonts w:asciiTheme="minorHAnsi" w:hAnsiTheme="minorHAnsi" w:cs="Calibri"/>
                <w:b/>
                <w:bCs/>
                <w:sz w:val="18"/>
                <w:szCs w:val="18"/>
              </w:rPr>
            </w:pPr>
          </w:p>
        </w:tc>
        <w:tc>
          <w:tcPr>
            <w:tcW w:w="3089" w:type="pct"/>
            <w:tcBorders>
              <w:bottom w:val="dashSmallGap" w:sz="4" w:space="0" w:color="auto"/>
            </w:tcBorders>
            <w:vAlign w:val="center"/>
          </w:tcPr>
          <w:p w14:paraId="325CE79B" w14:textId="77777777" w:rsidR="00E95871" w:rsidRPr="00C35519" w:rsidRDefault="00E95871" w:rsidP="009E2AA1">
            <w:pPr>
              <w:rPr>
                <w:rFonts w:asciiTheme="minorHAnsi" w:hAnsiTheme="minorHAnsi" w:cs="Calibri"/>
                <w:sz w:val="18"/>
                <w:szCs w:val="18"/>
              </w:rPr>
            </w:pPr>
          </w:p>
        </w:tc>
      </w:tr>
      <w:tr w:rsidR="00E95871" w:rsidRPr="00C35519" w14:paraId="1C1AC72B" w14:textId="77777777" w:rsidTr="009E2AA1">
        <w:trPr>
          <w:trHeight w:val="249"/>
        </w:trPr>
        <w:tc>
          <w:tcPr>
            <w:tcW w:w="208" w:type="pct"/>
            <w:tcBorders>
              <w:bottom w:val="dashSmallGap" w:sz="4" w:space="0" w:color="auto"/>
            </w:tcBorders>
            <w:vAlign w:val="center"/>
          </w:tcPr>
          <w:p w14:paraId="4DB33A31" w14:textId="77777777" w:rsidR="00E95871" w:rsidRPr="00C35519" w:rsidRDefault="00E95871" w:rsidP="009E2AA1">
            <w:pPr>
              <w:rPr>
                <w:rFonts w:asciiTheme="minorHAnsi" w:hAnsiTheme="minorHAnsi" w:cs="Calibri"/>
                <w:b/>
                <w:bCs/>
                <w:sz w:val="18"/>
                <w:szCs w:val="18"/>
              </w:rPr>
            </w:pPr>
            <w:r w:rsidRPr="00C35519">
              <w:rPr>
                <w:rFonts w:asciiTheme="minorHAnsi" w:hAnsiTheme="minorHAnsi" w:cs="Calibri"/>
                <w:b/>
                <w:bCs/>
                <w:sz w:val="18"/>
                <w:szCs w:val="18"/>
              </w:rPr>
              <w:t>5</w:t>
            </w:r>
          </w:p>
        </w:tc>
        <w:tc>
          <w:tcPr>
            <w:tcW w:w="1407" w:type="pct"/>
            <w:vAlign w:val="center"/>
          </w:tcPr>
          <w:p w14:paraId="6FCC3B52" w14:textId="77777777" w:rsidR="00E95871" w:rsidRPr="00C35519" w:rsidRDefault="00E95871" w:rsidP="009E2AA1">
            <w:pPr>
              <w:rPr>
                <w:rFonts w:asciiTheme="minorHAnsi" w:hAnsiTheme="minorHAnsi"/>
                <w:b/>
                <w:sz w:val="18"/>
                <w:szCs w:val="18"/>
              </w:rPr>
            </w:pPr>
            <w:proofErr w:type="spellStart"/>
            <w:r w:rsidRPr="00C35519">
              <w:rPr>
                <w:rFonts w:asciiTheme="minorHAnsi" w:hAnsiTheme="minorHAnsi"/>
                <w:sz w:val="18"/>
                <w:szCs w:val="18"/>
              </w:rPr>
              <w:t>Αρ</w:t>
            </w:r>
            <w:proofErr w:type="spellEnd"/>
            <w:r w:rsidRPr="00C35519">
              <w:rPr>
                <w:rFonts w:asciiTheme="minorHAnsi" w:hAnsiTheme="minorHAnsi"/>
                <w:sz w:val="18"/>
                <w:szCs w:val="18"/>
              </w:rPr>
              <w:t>. πρωτ. και ΑΔΑ Απόφασης Πρόσληψης</w:t>
            </w:r>
          </w:p>
        </w:tc>
        <w:tc>
          <w:tcPr>
            <w:tcW w:w="296" w:type="pct"/>
            <w:vAlign w:val="center"/>
          </w:tcPr>
          <w:p w14:paraId="090CAA9C" w14:textId="77777777" w:rsidR="00E95871" w:rsidRPr="00C35519" w:rsidRDefault="00E95871" w:rsidP="009E2AA1">
            <w:pPr>
              <w:rPr>
                <w:rFonts w:asciiTheme="minorHAnsi" w:hAnsiTheme="minorHAnsi" w:cs="Calibri"/>
                <w:b/>
                <w:bCs/>
                <w:sz w:val="18"/>
                <w:szCs w:val="18"/>
              </w:rPr>
            </w:pPr>
          </w:p>
        </w:tc>
        <w:tc>
          <w:tcPr>
            <w:tcW w:w="3089" w:type="pct"/>
            <w:vAlign w:val="center"/>
          </w:tcPr>
          <w:p w14:paraId="45F9D2DA" w14:textId="77777777" w:rsidR="00E95871" w:rsidRPr="00C35519" w:rsidRDefault="00E95871" w:rsidP="009E2AA1">
            <w:pPr>
              <w:rPr>
                <w:rFonts w:asciiTheme="minorHAnsi" w:hAnsiTheme="minorHAnsi" w:cs="Calibri"/>
                <w:sz w:val="18"/>
                <w:szCs w:val="18"/>
              </w:rPr>
            </w:pPr>
          </w:p>
        </w:tc>
      </w:tr>
      <w:tr w:rsidR="00E95871" w:rsidRPr="00C35519" w14:paraId="6164CB29" w14:textId="77777777" w:rsidTr="009E2AA1">
        <w:trPr>
          <w:trHeight w:val="370"/>
        </w:trPr>
        <w:tc>
          <w:tcPr>
            <w:tcW w:w="208" w:type="pct"/>
            <w:tcBorders>
              <w:top w:val="dashSmallGap" w:sz="4" w:space="0" w:color="auto"/>
            </w:tcBorders>
            <w:vAlign w:val="center"/>
          </w:tcPr>
          <w:p w14:paraId="4A578B85" w14:textId="77777777" w:rsidR="00E95871" w:rsidRPr="00C35519" w:rsidRDefault="00E95871" w:rsidP="009E2AA1">
            <w:pPr>
              <w:rPr>
                <w:rFonts w:asciiTheme="minorHAnsi" w:hAnsiTheme="minorHAnsi"/>
                <w:b/>
                <w:sz w:val="18"/>
                <w:szCs w:val="18"/>
              </w:rPr>
            </w:pPr>
            <w:r w:rsidRPr="00C35519">
              <w:rPr>
                <w:rFonts w:asciiTheme="minorHAnsi" w:hAnsiTheme="minorHAnsi" w:cs="Calibri"/>
                <w:b/>
                <w:bCs/>
                <w:sz w:val="18"/>
                <w:szCs w:val="18"/>
              </w:rPr>
              <w:t>6</w:t>
            </w:r>
          </w:p>
        </w:tc>
        <w:tc>
          <w:tcPr>
            <w:tcW w:w="1407" w:type="pct"/>
            <w:vAlign w:val="center"/>
          </w:tcPr>
          <w:p w14:paraId="1B90516C" w14:textId="77777777" w:rsidR="00E95871" w:rsidRPr="00C35519" w:rsidRDefault="00E95871" w:rsidP="009E2AA1">
            <w:pPr>
              <w:rPr>
                <w:rFonts w:asciiTheme="minorHAnsi" w:hAnsiTheme="minorHAnsi"/>
                <w:b/>
                <w:sz w:val="18"/>
                <w:szCs w:val="18"/>
              </w:rPr>
            </w:pPr>
            <w:r w:rsidRPr="00C35519">
              <w:rPr>
                <w:rFonts w:asciiTheme="minorHAnsi" w:hAnsiTheme="minorHAnsi" w:cs="Calibri"/>
                <w:sz w:val="18"/>
                <w:szCs w:val="18"/>
              </w:rPr>
              <w:t xml:space="preserve">Όνομα και επώνυμο </w:t>
            </w:r>
            <w:r>
              <w:rPr>
                <w:rFonts w:asciiTheme="minorHAnsi" w:hAnsiTheme="minorHAnsi" w:cs="Calibri"/>
                <w:sz w:val="18"/>
                <w:szCs w:val="18"/>
              </w:rPr>
              <w:t>εκπαιδευτικού</w:t>
            </w:r>
          </w:p>
        </w:tc>
        <w:tc>
          <w:tcPr>
            <w:tcW w:w="296" w:type="pct"/>
            <w:vAlign w:val="center"/>
          </w:tcPr>
          <w:p w14:paraId="0A90697D" w14:textId="77777777" w:rsidR="00E95871" w:rsidRPr="00C35519" w:rsidRDefault="00E95871" w:rsidP="009E2AA1">
            <w:pPr>
              <w:rPr>
                <w:rFonts w:asciiTheme="minorHAnsi" w:hAnsiTheme="minorHAnsi" w:cs="Calibri"/>
                <w:b/>
                <w:sz w:val="18"/>
                <w:szCs w:val="18"/>
                <w:lang w:val="en-US"/>
              </w:rPr>
            </w:pPr>
          </w:p>
        </w:tc>
        <w:tc>
          <w:tcPr>
            <w:tcW w:w="3089" w:type="pct"/>
            <w:vAlign w:val="center"/>
          </w:tcPr>
          <w:p w14:paraId="612B9E4D" w14:textId="77777777" w:rsidR="00E95871" w:rsidRPr="00C35519" w:rsidRDefault="00E95871" w:rsidP="009E2AA1">
            <w:pPr>
              <w:rPr>
                <w:rFonts w:asciiTheme="minorHAnsi" w:hAnsiTheme="minorHAnsi" w:cs="Calibri"/>
                <w:sz w:val="18"/>
                <w:szCs w:val="18"/>
              </w:rPr>
            </w:pPr>
          </w:p>
        </w:tc>
      </w:tr>
      <w:tr w:rsidR="00E95871" w:rsidRPr="00C35519" w14:paraId="0CB6A8C7" w14:textId="77777777" w:rsidTr="009E2AA1">
        <w:trPr>
          <w:trHeight w:val="787"/>
        </w:trPr>
        <w:tc>
          <w:tcPr>
            <w:tcW w:w="208" w:type="pct"/>
            <w:vAlign w:val="center"/>
          </w:tcPr>
          <w:p w14:paraId="72D2BFE7" w14:textId="77777777" w:rsidR="00E95871" w:rsidRPr="00C35519" w:rsidRDefault="00E95871" w:rsidP="009E2AA1">
            <w:pPr>
              <w:rPr>
                <w:rFonts w:asciiTheme="minorHAnsi" w:hAnsiTheme="minorHAnsi" w:cs="Calibri"/>
                <w:b/>
                <w:bCs/>
                <w:sz w:val="18"/>
                <w:szCs w:val="18"/>
              </w:rPr>
            </w:pPr>
            <w:r w:rsidRPr="00C35519">
              <w:rPr>
                <w:rFonts w:asciiTheme="minorHAnsi" w:hAnsiTheme="minorHAnsi" w:cs="Calibri"/>
                <w:b/>
                <w:bCs/>
                <w:sz w:val="18"/>
                <w:szCs w:val="18"/>
              </w:rPr>
              <w:t>7</w:t>
            </w:r>
          </w:p>
        </w:tc>
        <w:tc>
          <w:tcPr>
            <w:tcW w:w="1407" w:type="pct"/>
            <w:vAlign w:val="center"/>
          </w:tcPr>
          <w:p w14:paraId="1A190339"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 xml:space="preserve">Πατρώνυμο </w:t>
            </w:r>
            <w:r>
              <w:rPr>
                <w:rFonts w:asciiTheme="minorHAnsi" w:hAnsiTheme="minorHAnsi" w:cs="Calibri"/>
                <w:sz w:val="18"/>
                <w:szCs w:val="18"/>
              </w:rPr>
              <w:t>εκπαιδευτικού</w:t>
            </w:r>
          </w:p>
        </w:tc>
        <w:tc>
          <w:tcPr>
            <w:tcW w:w="296" w:type="pct"/>
            <w:vAlign w:val="center"/>
          </w:tcPr>
          <w:p w14:paraId="4C9D5063" w14:textId="77777777" w:rsidR="00E95871" w:rsidRPr="00C35519" w:rsidRDefault="00E95871" w:rsidP="009E2AA1">
            <w:pPr>
              <w:rPr>
                <w:rFonts w:asciiTheme="minorHAnsi" w:hAnsiTheme="minorHAnsi" w:cs="Calibri"/>
                <w:b/>
                <w:bCs/>
                <w:sz w:val="18"/>
                <w:szCs w:val="18"/>
              </w:rPr>
            </w:pPr>
          </w:p>
        </w:tc>
        <w:tc>
          <w:tcPr>
            <w:tcW w:w="3089" w:type="pct"/>
            <w:vAlign w:val="center"/>
          </w:tcPr>
          <w:p w14:paraId="4A21C606" w14:textId="77777777" w:rsidR="00E95871" w:rsidRPr="00C35519" w:rsidRDefault="00E95871" w:rsidP="009E2AA1">
            <w:pPr>
              <w:rPr>
                <w:rFonts w:asciiTheme="minorHAnsi" w:hAnsiTheme="minorHAnsi" w:cs="Calibri"/>
                <w:sz w:val="18"/>
                <w:szCs w:val="18"/>
              </w:rPr>
            </w:pPr>
          </w:p>
        </w:tc>
      </w:tr>
      <w:tr w:rsidR="00E95871" w:rsidRPr="00C35519" w14:paraId="0ABC2FED" w14:textId="77777777" w:rsidTr="009E2AA1">
        <w:trPr>
          <w:trHeight w:val="370"/>
        </w:trPr>
        <w:tc>
          <w:tcPr>
            <w:tcW w:w="208" w:type="pct"/>
            <w:vAlign w:val="center"/>
          </w:tcPr>
          <w:p w14:paraId="5675908A" w14:textId="77777777" w:rsidR="00E95871" w:rsidRPr="00C35519" w:rsidRDefault="00E95871" w:rsidP="009E2AA1">
            <w:pPr>
              <w:rPr>
                <w:rFonts w:asciiTheme="minorHAnsi" w:hAnsiTheme="minorHAnsi" w:cs="Calibri"/>
                <w:b/>
                <w:bCs/>
                <w:sz w:val="18"/>
                <w:szCs w:val="18"/>
              </w:rPr>
            </w:pPr>
            <w:r w:rsidRPr="00C35519">
              <w:rPr>
                <w:rFonts w:asciiTheme="minorHAnsi" w:hAnsiTheme="minorHAnsi" w:cs="Calibri"/>
                <w:b/>
                <w:bCs/>
                <w:sz w:val="18"/>
                <w:szCs w:val="18"/>
              </w:rPr>
              <w:t>8</w:t>
            </w:r>
          </w:p>
        </w:tc>
        <w:tc>
          <w:tcPr>
            <w:tcW w:w="1407" w:type="pct"/>
            <w:vAlign w:val="center"/>
          </w:tcPr>
          <w:p w14:paraId="7736EB73" w14:textId="77777777" w:rsidR="00E95871" w:rsidRPr="00C35519" w:rsidRDefault="00E95871" w:rsidP="009E2AA1">
            <w:pPr>
              <w:rPr>
                <w:rFonts w:asciiTheme="minorHAnsi" w:hAnsiTheme="minorHAnsi" w:cs="Calibri"/>
                <w:sz w:val="18"/>
                <w:szCs w:val="18"/>
              </w:rPr>
            </w:pPr>
            <w:r w:rsidRPr="00C35519">
              <w:rPr>
                <w:rFonts w:asciiTheme="minorHAnsi" w:hAnsiTheme="minorHAnsi" w:cs="Calibri"/>
                <w:sz w:val="18"/>
                <w:szCs w:val="18"/>
              </w:rPr>
              <w:t xml:space="preserve">Λεκτικό ειδικότητας </w:t>
            </w:r>
            <w:r>
              <w:rPr>
                <w:rFonts w:asciiTheme="minorHAnsi" w:hAnsiTheme="minorHAnsi" w:cs="Calibri"/>
                <w:sz w:val="18"/>
                <w:szCs w:val="18"/>
              </w:rPr>
              <w:t>εκπαιδευτικού</w:t>
            </w:r>
          </w:p>
        </w:tc>
        <w:tc>
          <w:tcPr>
            <w:tcW w:w="296" w:type="pct"/>
            <w:vAlign w:val="center"/>
          </w:tcPr>
          <w:p w14:paraId="10F39B82" w14:textId="77777777" w:rsidR="00E95871" w:rsidRPr="00C35519" w:rsidRDefault="00E95871" w:rsidP="009E2AA1">
            <w:pPr>
              <w:rPr>
                <w:rFonts w:asciiTheme="minorHAnsi" w:hAnsiTheme="minorHAnsi" w:cs="Calibri"/>
                <w:b/>
                <w:bCs/>
                <w:sz w:val="18"/>
                <w:szCs w:val="18"/>
              </w:rPr>
            </w:pPr>
          </w:p>
        </w:tc>
        <w:tc>
          <w:tcPr>
            <w:tcW w:w="3089" w:type="pct"/>
            <w:vAlign w:val="center"/>
          </w:tcPr>
          <w:p w14:paraId="6CA18019" w14:textId="77777777" w:rsidR="00E95871" w:rsidRPr="00C35519" w:rsidRDefault="00E95871" w:rsidP="009E2AA1">
            <w:pPr>
              <w:rPr>
                <w:rFonts w:asciiTheme="minorHAnsi" w:hAnsiTheme="minorHAnsi" w:cs="Calibri"/>
                <w:sz w:val="18"/>
                <w:szCs w:val="18"/>
              </w:rPr>
            </w:pPr>
          </w:p>
        </w:tc>
      </w:tr>
    </w:tbl>
    <w:p w14:paraId="70875FDA" w14:textId="77777777" w:rsidR="00E95871" w:rsidRPr="00C35519" w:rsidRDefault="00E95871" w:rsidP="00E95871">
      <w:pPr>
        <w:pBdr>
          <w:top w:val="single" w:sz="4" w:space="1" w:color="auto"/>
        </w:pBdr>
        <w:rPr>
          <w:rFonts w:asciiTheme="minorHAnsi" w:hAnsiTheme="minorHAnsi" w:cs="Calibri"/>
          <w:b/>
          <w:bCs/>
          <w:i/>
          <w:iCs/>
        </w:rPr>
      </w:pPr>
    </w:p>
    <w:p w14:paraId="14751659" w14:textId="77777777" w:rsidR="00E95871" w:rsidRPr="00C35519" w:rsidRDefault="00E95871" w:rsidP="00E95871">
      <w:pPr>
        <w:ind w:left="108" w:hanging="180"/>
        <w:jc w:val="center"/>
        <w:rPr>
          <w:rFonts w:asciiTheme="minorHAnsi" w:hAnsiTheme="minorHAnsi" w:cs="Calibri"/>
          <w:sz w:val="18"/>
          <w:szCs w:val="18"/>
          <w:lang w:eastAsia="en-US"/>
        </w:rPr>
      </w:pPr>
    </w:p>
    <w:p w14:paraId="6AE71A63" w14:textId="77777777" w:rsidR="00E95871" w:rsidRPr="00C35519" w:rsidRDefault="00E95871" w:rsidP="00E95871">
      <w:pPr>
        <w:rPr>
          <w:rFonts w:asciiTheme="minorHAnsi" w:hAnsiTheme="minorHAnsi" w:cs="Calibri"/>
        </w:rPr>
      </w:pPr>
    </w:p>
    <w:p w14:paraId="3EEC41CC" w14:textId="77777777" w:rsidR="00E95871" w:rsidRPr="00C35519" w:rsidRDefault="00E95871" w:rsidP="00E95871">
      <w:pPr>
        <w:rPr>
          <w:rFonts w:ascii="Calibri" w:hAnsi="Calibri" w:cs="Calibri"/>
          <w:b/>
          <w:sz w:val="22"/>
          <w:szCs w:val="22"/>
        </w:rPr>
      </w:pPr>
    </w:p>
    <w:p w14:paraId="08A51670" w14:textId="77777777" w:rsidR="00E95871" w:rsidRPr="00C35519" w:rsidRDefault="00E95871" w:rsidP="00E95871">
      <w:pPr>
        <w:rPr>
          <w:rFonts w:ascii="Calibri" w:hAnsi="Calibri" w:cs="Calibri"/>
          <w:b/>
          <w:sz w:val="22"/>
          <w:szCs w:val="22"/>
        </w:rPr>
      </w:pPr>
    </w:p>
    <w:p w14:paraId="405A8CAC" w14:textId="77777777" w:rsidR="00E95871" w:rsidRPr="00C35519" w:rsidRDefault="00E95871" w:rsidP="00E95871">
      <w:pPr>
        <w:rPr>
          <w:rFonts w:ascii="Calibri" w:hAnsi="Calibri" w:cs="Calibri"/>
          <w:b/>
          <w:sz w:val="22"/>
          <w:szCs w:val="22"/>
        </w:rPr>
      </w:pPr>
      <w:r w:rsidRPr="00C35519">
        <w:rPr>
          <w:rFonts w:ascii="Calibri" w:hAnsi="Calibri" w:cs="Calibri"/>
          <w:b/>
          <w:sz w:val="22"/>
          <w:szCs w:val="22"/>
        </w:rPr>
        <w:br w:type="page"/>
      </w:r>
    </w:p>
    <w:p w14:paraId="6CD36EFC" w14:textId="77777777" w:rsidR="00E95871" w:rsidRPr="00C35519" w:rsidRDefault="00E95871" w:rsidP="00E95871">
      <w:pPr>
        <w:keepNext/>
        <w:pBdr>
          <w:top w:val="single" w:sz="4" w:space="1" w:color="auto"/>
          <w:left w:val="single" w:sz="4" w:space="4" w:color="auto"/>
          <w:bottom w:val="single" w:sz="4" w:space="1" w:color="auto"/>
          <w:right w:val="single" w:sz="4" w:space="4" w:color="auto"/>
        </w:pBdr>
        <w:shd w:val="clear" w:color="auto" w:fill="E0E0E0"/>
        <w:jc w:val="both"/>
        <w:outlineLvl w:val="1"/>
        <w:rPr>
          <w:rFonts w:ascii="Calibri" w:hAnsi="Calibri" w:cs="Calibri"/>
          <w:b/>
          <w:bCs/>
          <w:sz w:val="22"/>
          <w:szCs w:val="22"/>
        </w:rPr>
      </w:pPr>
      <w:bookmarkStart w:id="35" w:name="_Toc475530084"/>
      <w:bookmarkStart w:id="36" w:name="_Toc476047725"/>
      <w:bookmarkStart w:id="37" w:name="_Toc48810982"/>
      <w:bookmarkStart w:id="38" w:name="_Toc173409866"/>
      <w:bookmarkStart w:id="39" w:name="_Toc238724267"/>
      <w:r w:rsidRPr="009B0646">
        <w:rPr>
          <w:rFonts w:ascii="Calibri" w:hAnsi="Calibri" w:cs="Calibri"/>
          <w:b/>
          <w:bCs/>
          <w:sz w:val="22"/>
          <w:szCs w:val="22"/>
        </w:rPr>
        <w:t xml:space="preserve">ΥΠΟΔΕΙΓΜΑ 2.5: ΣΧΕΔΙΟ </w:t>
      </w:r>
      <w:bookmarkEnd w:id="35"/>
      <w:bookmarkEnd w:id="36"/>
      <w:r w:rsidRPr="009B0646">
        <w:rPr>
          <w:rFonts w:ascii="Calibri" w:eastAsia="Calibri" w:hAnsi="Calibri" w:cs="Calibri"/>
          <w:b/>
          <w:bCs/>
          <w:sz w:val="22"/>
          <w:szCs w:val="22"/>
          <w:lang w:eastAsia="en-US"/>
        </w:rPr>
        <w:t>ΤΡΟΠΟΠΟΙΗΣΗΣ / ΜΕΤΑΤΡΟΠΗΣ ΣΥΜΒΑΣΗΣ ΑΝΑΠΛΗΡΩΤΗ ΕΚΠΑΙΔΕΥΤΙΚΟΥ ΜΕΙΩΜΕΝΟΥ ΩΡΑΡΙΟΥ ΣΕ ΠΛΗΡΟΥΣ ΩΡΑΡΙΟΥ</w:t>
      </w:r>
      <w:bookmarkEnd w:id="37"/>
      <w:bookmarkEnd w:id="38"/>
      <w:r w:rsidRPr="009B0646">
        <w:rPr>
          <w:rFonts w:ascii="Calibri" w:eastAsia="Calibri" w:hAnsi="Calibri" w:cs="Calibri"/>
          <w:b/>
          <w:bCs/>
          <w:sz w:val="22"/>
          <w:szCs w:val="22"/>
          <w:lang w:eastAsia="en-US"/>
        </w:rPr>
        <w:t xml:space="preserve"> (ΥΠΟΕΡΓΟ 1)</w:t>
      </w:r>
      <w:bookmarkEnd w:id="39"/>
    </w:p>
    <w:p w14:paraId="0655A4D9" w14:textId="77777777" w:rsidR="00E95871" w:rsidRPr="007E762F" w:rsidRDefault="00E95871" w:rsidP="00E95871">
      <w:pPr>
        <w:tabs>
          <w:tab w:val="center" w:pos="4153"/>
          <w:tab w:val="right" w:pos="8306"/>
        </w:tabs>
        <w:jc w:val="right"/>
        <w:rPr>
          <w:rFonts w:asciiTheme="minorHAnsi" w:eastAsia="Calibri" w:hAnsiTheme="minorHAnsi" w:cs="Calibri"/>
          <w:b/>
          <w:sz w:val="22"/>
          <w:szCs w:val="22"/>
          <w:lang w:eastAsia="en-US"/>
        </w:rPr>
      </w:pPr>
      <w:r w:rsidRPr="007E762F">
        <w:rPr>
          <w:rFonts w:asciiTheme="minorHAnsi" w:eastAsia="Calibri" w:hAnsiTheme="minorHAnsi" w:cs="Calibri"/>
          <w:b/>
          <w:sz w:val="22"/>
          <w:szCs w:val="22"/>
          <w:lang w:eastAsia="en-US"/>
        </w:rPr>
        <w:t>ΑΝΑΡΤΗΤΕΑ ΣΤΟ ΔΙΑΔΙΚΤΥΟ</w:t>
      </w:r>
    </w:p>
    <w:p w14:paraId="1EA1D082" w14:textId="77777777" w:rsidR="00E95871" w:rsidRPr="00C35519" w:rsidRDefault="00E95871" w:rsidP="00E95871">
      <w:pPr>
        <w:tabs>
          <w:tab w:val="center" w:pos="4153"/>
          <w:tab w:val="right" w:pos="8306"/>
        </w:tabs>
        <w:jc w:val="right"/>
        <w:rPr>
          <w:rFonts w:ascii="Calibri" w:hAnsi="Calibri" w:cs="Calibri"/>
        </w:rPr>
      </w:pPr>
    </w:p>
    <w:tbl>
      <w:tblPr>
        <w:tblW w:w="5000" w:type="pct"/>
        <w:jc w:val="center"/>
        <w:tblLayout w:type="fixed"/>
        <w:tblLook w:val="01E0" w:firstRow="1" w:lastRow="1" w:firstColumn="1" w:lastColumn="1" w:noHBand="0" w:noVBand="0"/>
      </w:tblPr>
      <w:tblGrid>
        <w:gridCol w:w="5033"/>
        <w:gridCol w:w="4748"/>
      </w:tblGrid>
      <w:tr w:rsidR="00E95871" w:rsidRPr="00C35519" w14:paraId="4E40C0E7" w14:textId="77777777" w:rsidTr="009E2AA1">
        <w:trPr>
          <w:trHeight w:val="599"/>
          <w:jc w:val="center"/>
        </w:trPr>
        <w:tc>
          <w:tcPr>
            <w:tcW w:w="2573" w:type="pct"/>
            <w:noWrap/>
            <w:vAlign w:val="center"/>
          </w:tcPr>
          <w:p w14:paraId="40C8BD21"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hAnsi="Calibri" w:cs="Calibri"/>
                <w:b/>
                <w:noProof/>
                <w:sz w:val="22"/>
                <w:szCs w:val="22"/>
              </w:rPr>
              <w:drawing>
                <wp:inline distT="0" distB="0" distL="0" distR="0" wp14:anchorId="4126E4D4" wp14:editId="008C1318">
                  <wp:extent cx="387985" cy="379730"/>
                  <wp:effectExtent l="19050" t="0" r="0" b="0"/>
                  <wp:docPr id="32" name="Εικόνα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387985" cy="379730"/>
                          </a:xfrm>
                          <a:prstGeom prst="rect">
                            <a:avLst/>
                          </a:prstGeom>
                          <a:noFill/>
                          <a:ln w="9525">
                            <a:noFill/>
                            <a:miter lim="800000"/>
                            <a:headEnd/>
                            <a:tailEnd/>
                          </a:ln>
                        </pic:spPr>
                      </pic:pic>
                    </a:graphicData>
                  </a:graphic>
                </wp:inline>
              </w:drawing>
            </w:r>
          </w:p>
        </w:tc>
        <w:tc>
          <w:tcPr>
            <w:tcW w:w="2427" w:type="pct"/>
          </w:tcPr>
          <w:p w14:paraId="700C73C7" w14:textId="77777777" w:rsidR="00E95871" w:rsidRPr="00C35519" w:rsidRDefault="00E95871" w:rsidP="009E2AA1">
            <w:pPr>
              <w:tabs>
                <w:tab w:val="center" w:pos="4153"/>
                <w:tab w:val="right" w:pos="8306"/>
              </w:tabs>
              <w:jc w:val="center"/>
              <w:rPr>
                <w:rFonts w:ascii="Calibri" w:eastAsia="Calibri" w:hAnsi="Calibri" w:cs="Calibri"/>
                <w:b/>
                <w:sz w:val="22"/>
                <w:szCs w:val="22"/>
                <w:lang w:val="en-US" w:eastAsia="en-US"/>
              </w:rPr>
            </w:pPr>
          </w:p>
          <w:p w14:paraId="28C27C80" w14:textId="77777777" w:rsidR="00E95871" w:rsidRPr="00C35519" w:rsidRDefault="00E95871" w:rsidP="009E2AA1">
            <w:pPr>
              <w:tabs>
                <w:tab w:val="center" w:pos="4153"/>
                <w:tab w:val="right" w:pos="8306"/>
              </w:tabs>
              <w:jc w:val="center"/>
              <w:rPr>
                <w:rFonts w:ascii="Calibri" w:eastAsia="Calibri" w:hAnsi="Calibri" w:cs="Calibri"/>
                <w:b/>
                <w:noProof/>
                <w:sz w:val="22"/>
                <w:szCs w:val="22"/>
                <w:lang w:val="en-US"/>
              </w:rPr>
            </w:pPr>
          </w:p>
          <w:p w14:paraId="482F00DC"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noProof/>
                <w:sz w:val="22"/>
                <w:szCs w:val="22"/>
              </w:rPr>
              <w:drawing>
                <wp:anchor distT="0" distB="0" distL="114300" distR="114300" simplePos="0" relativeHeight="251660288" behindDoc="0" locked="0" layoutInCell="1" allowOverlap="1" wp14:anchorId="114A090A" wp14:editId="18C53D16">
                  <wp:simplePos x="0" y="0"/>
                  <wp:positionH relativeFrom="column">
                    <wp:posOffset>1089025</wp:posOffset>
                  </wp:positionH>
                  <wp:positionV relativeFrom="paragraph">
                    <wp:posOffset>-451485</wp:posOffset>
                  </wp:positionV>
                  <wp:extent cx="542925" cy="371475"/>
                  <wp:effectExtent l="19050" t="0" r="9525" b="0"/>
                  <wp:wrapSquare wrapText="bothSides"/>
                  <wp:docPr id="38"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9" cstate="print"/>
                          <a:srcRect/>
                          <a:stretch>
                            <a:fillRect/>
                          </a:stretch>
                        </pic:blipFill>
                        <pic:spPr bwMode="auto">
                          <a:xfrm>
                            <a:off x="0" y="0"/>
                            <a:ext cx="542925" cy="371475"/>
                          </a:xfrm>
                          <a:prstGeom prst="rect">
                            <a:avLst/>
                          </a:prstGeom>
                          <a:noFill/>
                          <a:ln w="9525">
                            <a:noFill/>
                            <a:miter lim="800000"/>
                            <a:headEnd/>
                            <a:tailEnd/>
                          </a:ln>
                        </pic:spPr>
                      </pic:pic>
                    </a:graphicData>
                  </a:graphic>
                </wp:anchor>
              </w:drawing>
            </w:r>
          </w:p>
        </w:tc>
      </w:tr>
      <w:tr w:rsidR="00E95871" w:rsidRPr="00C35519" w14:paraId="2BA8118A" w14:textId="77777777" w:rsidTr="009E2AA1">
        <w:trPr>
          <w:trHeight w:val="920"/>
          <w:jc w:val="center"/>
        </w:trPr>
        <w:tc>
          <w:tcPr>
            <w:tcW w:w="2573" w:type="pct"/>
            <w:noWrap/>
          </w:tcPr>
          <w:p w14:paraId="2535349D"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ΕΛΛΗΝΙΚΗ ΔΗΜΟΚΡΑΤΙΑ</w:t>
            </w:r>
          </w:p>
          <w:p w14:paraId="05302496" w14:textId="77777777" w:rsidR="00E95871" w:rsidRPr="00C35519" w:rsidRDefault="00E95871" w:rsidP="009E2AA1">
            <w:pPr>
              <w:tabs>
                <w:tab w:val="center" w:pos="4153"/>
                <w:tab w:val="right" w:pos="8306"/>
              </w:tabs>
              <w:jc w:val="center"/>
              <w:rPr>
                <w:rFonts w:ascii="Calibri" w:eastAsia="Calibri" w:hAnsi="Calibri" w:cs="Calibri"/>
                <w:sz w:val="22"/>
                <w:szCs w:val="22"/>
                <w:lang w:eastAsia="en-US"/>
              </w:rPr>
            </w:pPr>
            <w:r w:rsidRPr="00C35519">
              <w:rPr>
                <w:rFonts w:ascii="Calibri" w:eastAsia="Calibri" w:hAnsi="Calibri" w:cs="Calibri"/>
                <w:b/>
                <w:sz w:val="22"/>
                <w:szCs w:val="22"/>
                <w:lang w:eastAsia="en-US"/>
              </w:rPr>
              <w:t xml:space="preserve">ΥΠΟΥΡΓΕΙΟ </w:t>
            </w:r>
            <w:r w:rsidRPr="00C35519">
              <w:rPr>
                <w:rFonts w:asciiTheme="minorHAnsi" w:eastAsia="Calibri" w:hAnsiTheme="minorHAnsi" w:cstheme="minorHAnsi"/>
                <w:b/>
                <w:sz w:val="22"/>
                <w:szCs w:val="22"/>
                <w:lang w:eastAsia="en-US"/>
              </w:rPr>
              <w:t>ΠΑΙΔΕΙΑΣ, ΘΡΗΣΚΕΥΜΑΤΩΝ ΚΑΙ ΑΘΛΗΤΙΣΜΟΥ</w:t>
            </w:r>
          </w:p>
          <w:p w14:paraId="22F82ECA" w14:textId="77777777" w:rsidR="00E95871" w:rsidRPr="00C35519" w:rsidRDefault="00E95871" w:rsidP="009E2AA1">
            <w:pPr>
              <w:keepNext/>
              <w:tabs>
                <w:tab w:val="center" w:pos="4153"/>
                <w:tab w:val="right" w:pos="8306"/>
              </w:tabs>
              <w:jc w:val="center"/>
              <w:rPr>
                <w:rFonts w:ascii="Calibri" w:eastAsia="Calibri" w:hAnsi="Calibri" w:cs="Calibri"/>
                <w:sz w:val="22"/>
                <w:szCs w:val="22"/>
                <w:lang w:eastAsia="en-US"/>
              </w:rPr>
            </w:pPr>
            <w:r w:rsidRPr="00C35519">
              <w:rPr>
                <w:rFonts w:ascii="Calibri" w:hAnsi="Calibri" w:cs="Calibri"/>
                <w:sz w:val="22"/>
                <w:szCs w:val="22"/>
              </w:rPr>
              <w:t>-----</w:t>
            </w:r>
          </w:p>
        </w:tc>
        <w:tc>
          <w:tcPr>
            <w:tcW w:w="2427" w:type="pct"/>
          </w:tcPr>
          <w:p w14:paraId="2627B9E0"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ΕΥΡΩΠΑΪΚΗ ΕΝΩΣΗ</w:t>
            </w:r>
          </w:p>
          <w:p w14:paraId="5D128C95" w14:textId="77777777" w:rsidR="00E95871" w:rsidRPr="00C35519" w:rsidRDefault="00E95871" w:rsidP="009E2AA1">
            <w:pPr>
              <w:tabs>
                <w:tab w:val="center" w:pos="4153"/>
                <w:tab w:val="right" w:pos="8306"/>
              </w:tabs>
              <w:rPr>
                <w:rFonts w:ascii="Calibri" w:eastAsia="Calibri" w:hAnsi="Calibri" w:cs="Calibri"/>
                <w:b/>
                <w:sz w:val="22"/>
                <w:szCs w:val="22"/>
                <w:lang w:eastAsia="en-US"/>
              </w:rPr>
            </w:pPr>
            <w:r w:rsidRPr="00C35519">
              <w:rPr>
                <w:rFonts w:ascii="Calibri" w:eastAsia="Calibri" w:hAnsi="Calibri" w:cs="Calibri"/>
                <w:b/>
                <w:sz w:val="22"/>
                <w:szCs w:val="22"/>
                <w:lang w:eastAsia="en-US"/>
              </w:rPr>
              <w:t>ΕΥΡΩΠΑΪΚΟ ΚΟΙΝΩΝΙΚΟ ΤΑΜΕΙΟ + (ΕΚΤ+)</w:t>
            </w:r>
          </w:p>
        </w:tc>
      </w:tr>
      <w:tr w:rsidR="00E95871" w:rsidRPr="00C35519" w14:paraId="4DA4AA37" w14:textId="77777777" w:rsidTr="009E2AA1">
        <w:trPr>
          <w:trHeight w:val="756"/>
          <w:jc w:val="center"/>
        </w:trPr>
        <w:tc>
          <w:tcPr>
            <w:tcW w:w="2573" w:type="pct"/>
            <w:noWrap/>
          </w:tcPr>
          <w:p w14:paraId="69B593B4" w14:textId="77777777" w:rsidR="00E95871" w:rsidRPr="00C35519" w:rsidRDefault="00E95871"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ΠΕΡΙΦΕΡΕΙΑΚΗ ΔΙΕΥΘΥΝΣΗ ΠΡΩΤΟΒΑΘΜΙΑΣ ΚΑΙ ΔΕΥΤΕΡΟΒΑΘΜΙΑΣ ΕΚΠΑΙΔΕΥΣΗΣ</w:t>
            </w:r>
          </w:p>
          <w:p w14:paraId="75F03F8C" w14:textId="77777777" w:rsidR="00E95871" w:rsidRPr="00C35519" w:rsidRDefault="00E95871" w:rsidP="009E2AA1">
            <w:pPr>
              <w:ind w:right="675"/>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w:t>
            </w:r>
            <w:r w:rsidRPr="00C35519">
              <w:rPr>
                <w:rFonts w:ascii="Calibri" w:hAnsi="Calibri" w:cs="Calibri"/>
                <w:b/>
                <w:sz w:val="22"/>
                <w:szCs w:val="22"/>
                <w:vertAlign w:val="superscript"/>
              </w:rPr>
              <w:t>1</w:t>
            </w:r>
          </w:p>
          <w:p w14:paraId="1CC2D1ED" w14:textId="77777777" w:rsidR="00E95871" w:rsidRPr="00C35519" w:rsidRDefault="00E95871" w:rsidP="009E2AA1">
            <w:pPr>
              <w:tabs>
                <w:tab w:val="right" w:pos="8306"/>
              </w:tabs>
              <w:jc w:val="center"/>
              <w:rPr>
                <w:rFonts w:ascii="Calibri" w:hAnsi="Calibri" w:cs="Calibri"/>
                <w:b/>
                <w:sz w:val="22"/>
                <w:szCs w:val="22"/>
                <w:vertAlign w:val="superscript"/>
              </w:rPr>
            </w:pPr>
            <w:r w:rsidRPr="00C35519">
              <w:rPr>
                <w:rFonts w:ascii="Calibri" w:eastAsia="Calibri" w:hAnsi="Calibri" w:cs="Calibri"/>
                <w:b/>
                <w:sz w:val="22"/>
                <w:szCs w:val="22"/>
                <w:lang w:eastAsia="en-US"/>
              </w:rPr>
              <w:t xml:space="preserve">ΔΙΕΥΘΥΝΣΗ  </w:t>
            </w:r>
            <w:r w:rsidRPr="004805A8">
              <w:rPr>
                <w:rFonts w:ascii="Calibri" w:eastAsia="Calibri" w:hAnsi="Calibri" w:cs="Calibri"/>
                <w:b/>
                <w:sz w:val="22"/>
                <w:szCs w:val="22"/>
                <w:highlight w:val="yellow"/>
                <w:lang w:eastAsia="en-US"/>
              </w:rPr>
              <w:t>ΠΡΩΤΟΒΑΘΜΙΑΣ/ΔΕΥΤΕΡΟΒΑΘΜΙΑΣ</w:t>
            </w:r>
            <w:r w:rsidRPr="00C35519">
              <w:rPr>
                <w:rFonts w:ascii="Calibri" w:eastAsia="Calibri" w:hAnsi="Calibri" w:cs="Calibri"/>
                <w:b/>
                <w:sz w:val="22"/>
                <w:szCs w:val="22"/>
                <w:lang w:eastAsia="en-US"/>
              </w:rPr>
              <w:t xml:space="preserve"> ΕΚΠΑΙΔΕΥΣΗΣ …………………………..……</w:t>
            </w:r>
            <w:r w:rsidRPr="00C35519">
              <w:rPr>
                <w:rFonts w:ascii="Calibri" w:hAnsi="Calibri" w:cs="Calibri"/>
                <w:b/>
                <w:sz w:val="22"/>
                <w:szCs w:val="22"/>
                <w:vertAlign w:val="superscript"/>
              </w:rPr>
              <w:t>2</w:t>
            </w:r>
          </w:p>
          <w:p w14:paraId="78FC3282" w14:textId="77777777" w:rsidR="00E95871" w:rsidRPr="00C35519" w:rsidRDefault="00E95871" w:rsidP="009E2AA1">
            <w:pPr>
              <w:tabs>
                <w:tab w:val="right" w:pos="8306"/>
              </w:tabs>
              <w:jc w:val="center"/>
              <w:rPr>
                <w:rFonts w:ascii="Calibri" w:eastAsia="Calibri" w:hAnsi="Calibri" w:cs="Calibri"/>
                <w:b/>
                <w:sz w:val="22"/>
                <w:szCs w:val="22"/>
                <w:lang w:eastAsia="en-US"/>
              </w:rPr>
            </w:pPr>
          </w:p>
        </w:tc>
        <w:tc>
          <w:tcPr>
            <w:tcW w:w="2427" w:type="pct"/>
          </w:tcPr>
          <w:p w14:paraId="7E2A9504" w14:textId="77777777" w:rsidR="00E95871" w:rsidRPr="00C35519" w:rsidRDefault="00E95871" w:rsidP="009E2AA1">
            <w:pPr>
              <w:keepNext/>
              <w:tabs>
                <w:tab w:val="center" w:pos="4153"/>
                <w:tab w:val="right" w:pos="8306"/>
              </w:tabs>
              <w:rPr>
                <w:rFonts w:ascii="Calibri" w:eastAsia="Calibri" w:hAnsi="Calibri" w:cs="Calibri"/>
                <w:b/>
                <w:sz w:val="22"/>
                <w:szCs w:val="22"/>
                <w:lang w:eastAsia="en-US"/>
              </w:rPr>
            </w:pPr>
          </w:p>
          <w:p w14:paraId="42A3BAF5" w14:textId="77777777" w:rsidR="00E95871" w:rsidRPr="00C35519" w:rsidRDefault="00E95871" w:rsidP="009E2AA1">
            <w:pPr>
              <w:keepNext/>
              <w:tabs>
                <w:tab w:val="center" w:pos="4153"/>
                <w:tab w:val="right" w:pos="8306"/>
              </w:tabs>
              <w:rPr>
                <w:rFonts w:ascii="Calibri" w:eastAsia="Calibri" w:hAnsi="Calibri" w:cs="Calibri"/>
                <w:b/>
                <w:sz w:val="22"/>
                <w:szCs w:val="22"/>
                <w:lang w:eastAsia="en-US"/>
              </w:rPr>
            </w:pPr>
            <w:r w:rsidRPr="00C35519">
              <w:rPr>
                <w:rFonts w:ascii="Calibri" w:eastAsia="Calibri" w:hAnsi="Calibri" w:cs="Calibri"/>
                <w:b/>
                <w:sz w:val="22"/>
                <w:szCs w:val="22"/>
                <w:lang w:eastAsia="en-US"/>
              </w:rPr>
              <w:t xml:space="preserve">         </w:t>
            </w:r>
          </w:p>
          <w:p w14:paraId="1E481043" w14:textId="77777777" w:rsidR="00E95871" w:rsidRPr="00C35519" w:rsidRDefault="00E95871" w:rsidP="009E2AA1">
            <w:pPr>
              <w:keepNext/>
              <w:tabs>
                <w:tab w:val="center" w:pos="4153"/>
                <w:tab w:val="right" w:pos="8306"/>
              </w:tabs>
              <w:rPr>
                <w:rFonts w:ascii="Calibri" w:hAnsi="Calibri" w:cs="Calibri"/>
                <w:b/>
                <w:sz w:val="22"/>
                <w:szCs w:val="22"/>
                <w:lang w:val="en-US"/>
              </w:rPr>
            </w:pPr>
            <w:r w:rsidRPr="00C35519">
              <w:rPr>
                <w:rFonts w:ascii="Calibri" w:eastAsia="Calibri" w:hAnsi="Calibri" w:cs="Calibri"/>
                <w:b/>
                <w:sz w:val="22"/>
                <w:szCs w:val="22"/>
                <w:lang w:eastAsia="en-US"/>
              </w:rPr>
              <w:t xml:space="preserve">                  ΗΜΕΡΟΜΗΝΙΑ:</w:t>
            </w:r>
            <w:r w:rsidRPr="00C35519">
              <w:rPr>
                <w:rFonts w:ascii="Calibri" w:eastAsia="Calibri" w:hAnsi="Calibri" w:cs="Calibri"/>
                <w:b/>
                <w:sz w:val="22"/>
                <w:szCs w:val="22"/>
                <w:lang w:val="en-US" w:eastAsia="en-US"/>
              </w:rPr>
              <w:t xml:space="preserve"> ……………………………</w:t>
            </w:r>
          </w:p>
        </w:tc>
      </w:tr>
    </w:tbl>
    <w:p w14:paraId="4122CB95" w14:textId="77777777" w:rsidR="00E95871" w:rsidRPr="00C35519" w:rsidRDefault="00E95871" w:rsidP="00E9587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 xml:space="preserve">ΤΡΟΠΟΠΟΙΗΣΗ/ΜΕΤΑΤΡΟΠΗ ΣΥΜΒΑΣΗΣ ΑΝΑΠΛΗΡΩΤΗ ΕΚΠΑΙΔΕΥΤΙΚΟΥ </w:t>
      </w:r>
    </w:p>
    <w:p w14:paraId="6EE8F788" w14:textId="77777777" w:rsidR="00E95871" w:rsidRPr="00C35519" w:rsidRDefault="00E95871" w:rsidP="00E9587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ΜΕΙΩΜΕΝΟΥ ΩΡΑΡΙΟΥ ΣΕ ΠΛΗΡΟΥΣ ΩΡΑΡΙΟΥ</w:t>
      </w:r>
    </w:p>
    <w:p w14:paraId="7A6D0587" w14:textId="77777777" w:rsidR="00E95871" w:rsidRPr="00C35519" w:rsidRDefault="00E95871" w:rsidP="00E95871">
      <w:pPr>
        <w:tabs>
          <w:tab w:val="center" w:pos="4153"/>
          <w:tab w:val="right" w:pos="8306"/>
        </w:tabs>
        <w:jc w:val="center"/>
        <w:rPr>
          <w:rFonts w:ascii="Calibri" w:eastAsia="Calibri" w:hAnsi="Calibri" w:cs="Calibri"/>
          <w:b/>
          <w:sz w:val="22"/>
          <w:szCs w:val="22"/>
          <w:lang w:eastAsia="en-US"/>
        </w:rPr>
      </w:pPr>
    </w:p>
    <w:p w14:paraId="437A0640" w14:textId="77777777" w:rsidR="00E95871" w:rsidRPr="00C35519" w:rsidRDefault="00E95871" w:rsidP="00E95871">
      <w:pPr>
        <w:tabs>
          <w:tab w:val="center" w:pos="4153"/>
          <w:tab w:val="right" w:pos="8306"/>
        </w:tabs>
        <w:spacing w:line="276" w:lineRule="auto"/>
        <w:jc w:val="both"/>
        <w:rPr>
          <w:rFonts w:ascii="Calibri" w:eastAsia="Calibri" w:hAnsi="Calibri" w:cs="Calibri"/>
          <w:sz w:val="22"/>
          <w:szCs w:val="22"/>
          <w:lang w:eastAsia="en-US"/>
        </w:rPr>
      </w:pPr>
      <w:r w:rsidRPr="00C35519">
        <w:rPr>
          <w:rFonts w:ascii="Calibri" w:eastAsia="Calibri" w:hAnsi="Calibri" w:cs="Calibri"/>
          <w:sz w:val="22"/>
          <w:szCs w:val="22"/>
          <w:lang w:eastAsia="en-US"/>
        </w:rPr>
        <w:t>Έχοντας υπόψη:</w:t>
      </w:r>
    </w:p>
    <w:p w14:paraId="3B4EA8FB" w14:textId="77777777" w:rsidR="00E95871" w:rsidRPr="00C35519" w:rsidRDefault="00E95871" w:rsidP="006E31FF">
      <w:pPr>
        <w:numPr>
          <w:ilvl w:val="0"/>
          <w:numId w:val="30"/>
        </w:numPr>
        <w:tabs>
          <w:tab w:val="center" w:pos="4153"/>
          <w:tab w:val="right" w:pos="8306"/>
        </w:tabs>
        <w:spacing w:after="200" w:line="276" w:lineRule="auto"/>
        <w:ind w:left="426" w:hanging="349"/>
        <w:contextualSpacing/>
        <w:jc w:val="both"/>
        <w:rPr>
          <w:rFonts w:ascii="Calibri" w:eastAsia="Calibri" w:hAnsi="Calibri" w:cs="Calibri"/>
          <w:sz w:val="22"/>
          <w:szCs w:val="22"/>
          <w:lang w:eastAsia="en-US"/>
        </w:rPr>
      </w:pPr>
      <w:r w:rsidRPr="00C35519">
        <w:rPr>
          <w:rFonts w:ascii="Calibri" w:eastAsia="Calibri" w:hAnsi="Calibri" w:cs="Calibri"/>
          <w:sz w:val="22"/>
          <w:szCs w:val="22"/>
          <w:lang w:eastAsia="en-US"/>
        </w:rPr>
        <w:t>Την από ………………….</w:t>
      </w:r>
      <w:r w:rsidRPr="00C35519">
        <w:rPr>
          <w:rFonts w:ascii="Calibri" w:eastAsia="Calibri" w:hAnsi="Calibri" w:cs="Calibri"/>
          <w:sz w:val="22"/>
          <w:szCs w:val="22"/>
          <w:vertAlign w:val="superscript"/>
          <w:lang w:eastAsia="en-US"/>
        </w:rPr>
        <w:t xml:space="preserve">3 </w:t>
      </w:r>
      <w:r w:rsidRPr="00C35519">
        <w:rPr>
          <w:rFonts w:ascii="Calibri" w:eastAsia="Calibri" w:hAnsi="Calibri" w:cs="Calibri"/>
          <w:sz w:val="22"/>
          <w:szCs w:val="22"/>
          <w:lang w:eastAsia="en-US"/>
        </w:rPr>
        <w:t>υπογραφείσα σύμβαση (ΑΔΑ……………).</w:t>
      </w:r>
    </w:p>
    <w:p w14:paraId="53B575F5" w14:textId="77777777" w:rsidR="00E95871" w:rsidRPr="00C35519" w:rsidRDefault="00E95871" w:rsidP="006E31FF">
      <w:pPr>
        <w:numPr>
          <w:ilvl w:val="0"/>
          <w:numId w:val="30"/>
        </w:numPr>
        <w:tabs>
          <w:tab w:val="center" w:pos="4153"/>
          <w:tab w:val="right" w:pos="8306"/>
        </w:tabs>
        <w:spacing w:after="200" w:line="276" w:lineRule="auto"/>
        <w:ind w:left="426" w:hanging="349"/>
        <w:contextualSpacing/>
        <w:jc w:val="both"/>
        <w:rPr>
          <w:rFonts w:asciiTheme="minorHAnsi" w:eastAsia="Calibri" w:hAnsiTheme="minorHAnsi" w:cs="Calibri"/>
          <w:sz w:val="22"/>
          <w:szCs w:val="22"/>
          <w:lang w:eastAsia="en-US"/>
        </w:rPr>
      </w:pPr>
      <w:r w:rsidRPr="00C35519">
        <w:rPr>
          <w:rFonts w:asciiTheme="minorHAnsi" w:eastAsia="Calibri" w:hAnsiTheme="minorHAnsi" w:cs="Calibri"/>
          <w:sz w:val="22"/>
          <w:szCs w:val="22"/>
          <w:lang w:eastAsia="en-US"/>
        </w:rPr>
        <w:t xml:space="preserve">Την </w:t>
      </w:r>
      <w:proofErr w:type="spellStart"/>
      <w:r w:rsidRPr="00C35519">
        <w:rPr>
          <w:rFonts w:asciiTheme="minorHAnsi" w:eastAsia="Calibri" w:hAnsiTheme="minorHAnsi" w:cs="Calibri"/>
          <w:color w:val="000000"/>
          <w:sz w:val="22"/>
          <w:szCs w:val="22"/>
          <w:lang w:eastAsia="en-US"/>
        </w:rPr>
        <w:t>υπ΄αρ</w:t>
      </w:r>
      <w:proofErr w:type="spellEnd"/>
      <w:r w:rsidRPr="00C35519">
        <w:rPr>
          <w:rFonts w:asciiTheme="minorHAnsi" w:eastAsia="Calibri" w:hAnsiTheme="minorHAnsi" w:cs="Calibri"/>
          <w:color w:val="000000"/>
          <w:sz w:val="22"/>
          <w:szCs w:val="22"/>
          <w:lang w:eastAsia="en-US"/>
        </w:rPr>
        <w:t xml:space="preserve">. </w:t>
      </w:r>
      <w:r w:rsidRPr="00C35519">
        <w:rPr>
          <w:rFonts w:ascii="Calibri" w:eastAsia="Calibri" w:hAnsi="Calibri" w:cs="Calibri"/>
          <w:sz w:val="22"/>
          <w:szCs w:val="22"/>
          <w:lang w:eastAsia="en-US"/>
        </w:rPr>
        <w:t>πρωτ</w:t>
      </w:r>
      <w:r w:rsidRPr="00C35519">
        <w:rPr>
          <w:rFonts w:asciiTheme="minorHAnsi" w:eastAsia="Calibri" w:hAnsiTheme="minorHAnsi" w:cs="Calibri"/>
          <w:sz w:val="22"/>
          <w:szCs w:val="22"/>
          <w:lang w:eastAsia="en-US"/>
        </w:rPr>
        <w:t>. ……………… (ΑΔΑ:…………………)</w:t>
      </w:r>
      <w:r w:rsidRPr="00C35519">
        <w:rPr>
          <w:rFonts w:asciiTheme="minorHAnsi" w:eastAsia="Calibri" w:hAnsiTheme="minorHAnsi"/>
          <w:b/>
          <w:sz w:val="22"/>
          <w:szCs w:val="22"/>
          <w:vertAlign w:val="superscript"/>
          <w:lang w:eastAsia="en-US"/>
        </w:rPr>
        <w:t xml:space="preserve">4 </w:t>
      </w:r>
      <w:r w:rsidRPr="00C35519">
        <w:rPr>
          <w:rFonts w:asciiTheme="minorHAnsi" w:eastAsia="Calibri" w:hAnsiTheme="minorHAnsi" w:cs="Calibri"/>
          <w:sz w:val="22"/>
          <w:szCs w:val="22"/>
          <w:lang w:eastAsia="en-US"/>
        </w:rPr>
        <w:t>Απόφαση Πρόσληψης</w:t>
      </w:r>
      <w:r w:rsidRPr="00C35519">
        <w:rPr>
          <w:rFonts w:asciiTheme="minorHAnsi" w:eastAsia="Calibri" w:hAnsiTheme="minorHAnsi" w:cs="Calibri"/>
          <w:color w:val="000000"/>
          <w:sz w:val="22"/>
          <w:szCs w:val="22"/>
          <w:lang w:eastAsia="en-US"/>
        </w:rPr>
        <w:t>.</w:t>
      </w:r>
    </w:p>
    <w:p w14:paraId="737B0A7F" w14:textId="77777777" w:rsidR="00E95871" w:rsidRPr="00C35519" w:rsidRDefault="00E95871" w:rsidP="00E95871">
      <w:pPr>
        <w:tabs>
          <w:tab w:val="center" w:pos="4153"/>
          <w:tab w:val="right" w:pos="8306"/>
        </w:tabs>
        <w:spacing w:line="276" w:lineRule="auto"/>
        <w:ind w:left="284"/>
        <w:contextualSpacing/>
        <w:rPr>
          <w:rFonts w:ascii="Calibri" w:hAnsi="Calibri" w:cs="Calibri"/>
          <w:color w:val="000000"/>
          <w:sz w:val="22"/>
          <w:szCs w:val="22"/>
        </w:rPr>
      </w:pPr>
    </w:p>
    <w:p w14:paraId="524EA9D0" w14:textId="77777777" w:rsidR="00E95871" w:rsidRPr="00C35519" w:rsidRDefault="00E95871" w:rsidP="00E95871">
      <w:pPr>
        <w:tabs>
          <w:tab w:val="center" w:pos="4153"/>
          <w:tab w:val="right" w:pos="8306"/>
        </w:tabs>
        <w:spacing w:line="276" w:lineRule="auto"/>
        <w:jc w:val="both"/>
        <w:rPr>
          <w:rFonts w:ascii="Calibri" w:eastAsia="Calibri" w:hAnsi="Calibri" w:cs="Calibri"/>
          <w:sz w:val="22"/>
          <w:szCs w:val="22"/>
          <w:lang w:eastAsia="en-US"/>
        </w:rPr>
      </w:pPr>
      <w:r w:rsidRPr="00C35519">
        <w:rPr>
          <w:rFonts w:ascii="Calibri" w:eastAsia="Calibri" w:hAnsi="Calibri" w:cs="Calibri"/>
          <w:sz w:val="22"/>
          <w:szCs w:val="22"/>
          <w:lang w:eastAsia="en-US"/>
        </w:rPr>
        <w:t>Τροποποιείται η από…………… (ΑΔΑ…………</w:t>
      </w:r>
      <w:r w:rsidRPr="00C35519">
        <w:rPr>
          <w:rFonts w:ascii="Calibri" w:hAnsi="Calibri" w:cs="Calibri"/>
          <w:color w:val="000000"/>
          <w:sz w:val="22"/>
          <w:szCs w:val="22"/>
        </w:rPr>
        <w:t>……</w:t>
      </w:r>
      <w:r w:rsidRPr="00C35519">
        <w:rPr>
          <w:rFonts w:ascii="Calibri" w:hAnsi="Calibri" w:cs="Calibri"/>
          <w:color w:val="000000"/>
          <w:sz w:val="22"/>
          <w:szCs w:val="22"/>
          <w:vertAlign w:val="superscript"/>
        </w:rPr>
        <w:t>3</w:t>
      </w:r>
      <w:r w:rsidRPr="00C35519">
        <w:rPr>
          <w:rFonts w:ascii="Calibri" w:eastAsia="Calibri" w:hAnsi="Calibri" w:cs="Calibri"/>
          <w:sz w:val="22"/>
          <w:szCs w:val="22"/>
          <w:lang w:eastAsia="en-US"/>
        </w:rPr>
        <w:t>) υπογραφείσα σύμβαση και ειδικότερα ως προς τον τίτλο, το άρθρο 1 και το άρθρο 3 ως εξής:</w:t>
      </w:r>
    </w:p>
    <w:p w14:paraId="2ED57E2F" w14:textId="77777777" w:rsidR="00E95871" w:rsidRPr="00C35519" w:rsidRDefault="00E95871" w:rsidP="00E95871">
      <w:pPr>
        <w:tabs>
          <w:tab w:val="center" w:pos="4153"/>
          <w:tab w:val="right" w:pos="8306"/>
        </w:tabs>
        <w:spacing w:line="276" w:lineRule="auto"/>
        <w:rPr>
          <w:rFonts w:ascii="Calibri" w:eastAsia="Calibri" w:hAnsi="Calibri" w:cs="Calibri"/>
          <w:sz w:val="22"/>
          <w:szCs w:val="22"/>
          <w:lang w:eastAsia="en-US"/>
        </w:rPr>
      </w:pPr>
    </w:p>
    <w:p w14:paraId="4F56A0F2" w14:textId="77777777" w:rsidR="00E95871" w:rsidRPr="00C35519" w:rsidRDefault="00E95871" w:rsidP="00E95871">
      <w:pPr>
        <w:tabs>
          <w:tab w:val="center" w:pos="4153"/>
          <w:tab w:val="right" w:pos="8306"/>
        </w:tabs>
        <w:jc w:val="both"/>
        <w:rPr>
          <w:rFonts w:asciiTheme="minorHAnsi" w:eastAsia="Calibri" w:hAnsiTheme="minorHAnsi" w:cs="Calibri"/>
          <w:b/>
          <w:sz w:val="22"/>
          <w:szCs w:val="22"/>
          <w:lang w:eastAsia="en-US"/>
        </w:rPr>
      </w:pPr>
      <w:r w:rsidRPr="00C35519">
        <w:rPr>
          <w:rFonts w:asciiTheme="minorHAnsi" w:eastAsia="Calibri" w:hAnsiTheme="minorHAnsi" w:cs="Calibri"/>
          <w:b/>
          <w:sz w:val="22"/>
          <w:szCs w:val="22"/>
          <w:lang w:eastAsia="en-US"/>
        </w:rPr>
        <w:t>«ΣΥΜΒΑΣΗ ΕΡΓΑΣΙΑΣ ΙΔΙΩΤΙΚΟΥ ΔΙΚΑΙΟΥ ΟΡΙΣΜΕΝΟΥ ΧΡΟΝΟΥ ΑΝΑΠΛΗΡΩΤΗ ΕΚΠΑΙΔΕΥΤΙΚΟΥ (ΠΛΗΡΟΥΣ ΩΡΑΡΙΟΥ)»</w:t>
      </w:r>
    </w:p>
    <w:p w14:paraId="496955E1" w14:textId="77777777" w:rsidR="00E95871" w:rsidRPr="00C35519" w:rsidRDefault="00E95871" w:rsidP="00E95871">
      <w:pPr>
        <w:tabs>
          <w:tab w:val="center" w:pos="4153"/>
          <w:tab w:val="right" w:pos="8306"/>
        </w:tabs>
        <w:spacing w:line="276" w:lineRule="auto"/>
        <w:jc w:val="center"/>
        <w:rPr>
          <w:rFonts w:ascii="Calibri" w:eastAsia="Calibri" w:hAnsi="Calibri" w:cs="Calibri"/>
          <w:b/>
          <w:sz w:val="22"/>
          <w:szCs w:val="22"/>
          <w:lang w:eastAsia="en-US"/>
        </w:rPr>
      </w:pPr>
    </w:p>
    <w:p w14:paraId="69107D24" w14:textId="77777777" w:rsidR="00E95871" w:rsidRPr="00C35519" w:rsidRDefault="00E95871" w:rsidP="00E95871">
      <w:pPr>
        <w:spacing w:before="120" w:line="276" w:lineRule="auto"/>
        <w:jc w:val="both"/>
        <w:rPr>
          <w:rFonts w:ascii="Calibri" w:hAnsi="Calibri" w:cs="Calibri"/>
          <w:sz w:val="22"/>
          <w:szCs w:val="22"/>
        </w:rPr>
      </w:pPr>
      <w:r w:rsidRPr="00C35519">
        <w:rPr>
          <w:rFonts w:ascii="Calibri" w:hAnsi="Calibri" w:cs="Calibri"/>
          <w:sz w:val="22"/>
          <w:szCs w:val="22"/>
        </w:rPr>
        <w:t>«1. Ο πρώτος συμβαλλόμενος προσλαμβάνει το δεύτερο συμβαλλόμενο για τη διδασκαλία μαθημάτων ειδικότητας ………………………………………………</w:t>
      </w:r>
      <w:r w:rsidRPr="00C35519">
        <w:rPr>
          <w:rFonts w:ascii="Calibri" w:hAnsi="Calibri" w:cs="Calibri"/>
          <w:b/>
          <w:sz w:val="22"/>
          <w:szCs w:val="22"/>
          <w:vertAlign w:val="superscript"/>
        </w:rPr>
        <w:t>5</w:t>
      </w:r>
      <w:r w:rsidRPr="00C35519">
        <w:rPr>
          <w:rFonts w:ascii="Calibri" w:hAnsi="Calibri" w:cs="Calibri"/>
          <w:sz w:val="22"/>
          <w:szCs w:val="22"/>
        </w:rPr>
        <w:t xml:space="preserve"> με πλήρες ωράριο διδασκαλίας, σε σχολεία αρμοδιότητας της Δ/νσης Εκπαίδευσης που τοποθετείται ή διατίθεται, κατ’ εφαρμογή των κείμενων διατάξεων, με απόφαση ή αποφάσεις του Δ/</w:t>
      </w:r>
      <w:proofErr w:type="spellStart"/>
      <w:r w:rsidRPr="00C35519">
        <w:rPr>
          <w:rFonts w:ascii="Calibri" w:hAnsi="Calibri" w:cs="Calibri"/>
          <w:sz w:val="22"/>
          <w:szCs w:val="22"/>
        </w:rPr>
        <w:t>ντή</w:t>
      </w:r>
      <w:proofErr w:type="spellEnd"/>
      <w:r w:rsidRPr="00C35519">
        <w:rPr>
          <w:rFonts w:ascii="Calibri" w:hAnsi="Calibri" w:cs="Calibri"/>
          <w:sz w:val="22"/>
          <w:szCs w:val="22"/>
        </w:rPr>
        <w:t xml:space="preserve"> </w:t>
      </w:r>
      <w:proofErr w:type="spellStart"/>
      <w:r w:rsidRPr="00C35519">
        <w:rPr>
          <w:rFonts w:ascii="Calibri" w:hAnsi="Calibri" w:cs="Calibri"/>
          <w:sz w:val="22"/>
          <w:szCs w:val="22"/>
        </w:rPr>
        <w:t>Εκπ</w:t>
      </w:r>
      <w:proofErr w:type="spellEnd"/>
      <w:r w:rsidRPr="00C35519">
        <w:rPr>
          <w:rFonts w:ascii="Calibri" w:hAnsi="Calibri" w:cs="Calibri"/>
          <w:sz w:val="22"/>
          <w:szCs w:val="22"/>
        </w:rPr>
        <w:t>/</w:t>
      </w:r>
      <w:proofErr w:type="spellStart"/>
      <w:r w:rsidRPr="00C35519">
        <w:rPr>
          <w:rFonts w:ascii="Calibri" w:hAnsi="Calibri" w:cs="Calibri"/>
          <w:sz w:val="22"/>
          <w:szCs w:val="22"/>
        </w:rPr>
        <w:t>σης</w:t>
      </w:r>
      <w:proofErr w:type="spellEnd"/>
      <w:r w:rsidRPr="00C35519">
        <w:rPr>
          <w:rFonts w:ascii="Calibri" w:hAnsi="Calibri" w:cs="Calibri"/>
          <w:sz w:val="22"/>
          <w:szCs w:val="22"/>
        </w:rPr>
        <w:t>, οι οποίες αποτελούν αναπόσπαστο στοιχείο της παρούσας σύμβασης</w:t>
      </w:r>
      <w:r w:rsidRPr="00C35519">
        <w:rPr>
          <w:rFonts w:ascii="Calibri" w:hAnsi="Calibri" w:cs="Calibri"/>
          <w:b/>
          <w:sz w:val="22"/>
          <w:szCs w:val="22"/>
        </w:rPr>
        <w:t>.</w:t>
      </w:r>
      <w:r w:rsidRPr="00C35519">
        <w:rPr>
          <w:rFonts w:ascii="Calibri" w:hAnsi="Calibri" w:cs="Calibri"/>
          <w:sz w:val="22"/>
          <w:szCs w:val="22"/>
        </w:rPr>
        <w:t xml:space="preserve"> Στις σχολικές μονάδες τηρείται Απουσιολόγιο το οποίο ενημερώνεται σε ημερήσια βάση και το οποίο </w:t>
      </w:r>
      <w:r w:rsidRPr="008E5DE9">
        <w:rPr>
          <w:rFonts w:ascii="Calibri" w:hAnsi="Calibri" w:cs="Calibri"/>
          <w:sz w:val="22"/>
          <w:szCs w:val="22"/>
        </w:rPr>
        <w:t xml:space="preserve">συνυπογράφεται / υπογράφεται </w:t>
      </w:r>
      <w:r w:rsidRPr="00C35519">
        <w:rPr>
          <w:rFonts w:ascii="Calibri" w:hAnsi="Calibri" w:cs="Calibri"/>
          <w:sz w:val="22"/>
          <w:szCs w:val="22"/>
        </w:rPr>
        <w:t>από τον δεύτερο συμβαλλόμενο υποχρεωτικά.»</w:t>
      </w:r>
    </w:p>
    <w:p w14:paraId="389DB734" w14:textId="77777777" w:rsidR="00E95871" w:rsidRDefault="00E95871" w:rsidP="00E95871">
      <w:pPr>
        <w:spacing w:before="120" w:line="276" w:lineRule="auto"/>
        <w:jc w:val="both"/>
        <w:rPr>
          <w:rFonts w:ascii="Calibri" w:hAnsi="Calibri" w:cs="Calibri"/>
          <w:sz w:val="22"/>
          <w:szCs w:val="22"/>
        </w:rPr>
      </w:pPr>
      <w:r w:rsidRPr="0080066C">
        <w:rPr>
          <w:rFonts w:ascii="Calibri" w:hAnsi="Calibri" w:cs="Calibri"/>
          <w:sz w:val="22"/>
          <w:szCs w:val="22"/>
        </w:rPr>
        <w:t xml:space="preserve">«3. Οι αποδοχές του δεύτερου συμβαλλόμενου θα είναι αυτές που καθορίζονται από τις σχετικές διατάξεις του κεφαλαίου Β΄ του N.4354/2015 (176/Α΄), όπως ισχύει, για το εισαγωγικό μισθολογικό κλιμάκιο της κατηγορίας του, οι οποίες αναπροσαρμόζονται εφόσον υπάρξουν μεταβολές στα στοιχεία που προσδιορίζουν τις μηνιαίες αποδοχές (πχ. αναγνώριση προϋπηρεσίας, </w:t>
      </w:r>
      <w:proofErr w:type="spellStart"/>
      <w:r w:rsidRPr="0080066C">
        <w:rPr>
          <w:rFonts w:ascii="Calibri" w:hAnsi="Calibri" w:cs="Calibri"/>
          <w:sz w:val="22"/>
          <w:szCs w:val="22"/>
        </w:rPr>
        <w:t>κλπ</w:t>
      </w:r>
      <w:proofErr w:type="spellEnd"/>
      <w:r w:rsidRPr="0080066C">
        <w:rPr>
          <w:rFonts w:ascii="Calibri" w:hAnsi="Calibri" w:cs="Calibri"/>
          <w:sz w:val="22"/>
          <w:szCs w:val="22"/>
        </w:rPr>
        <w:t>), των οποίων οι διοικητικές πράξεις αποτελούν αναπόσπαστο μέρος της παρούσας.»</w:t>
      </w:r>
    </w:p>
    <w:p w14:paraId="158A19AA" w14:textId="77777777" w:rsidR="00E95871" w:rsidRPr="00C35519" w:rsidRDefault="00E95871" w:rsidP="00E95871">
      <w:pPr>
        <w:spacing w:before="120" w:line="276" w:lineRule="auto"/>
        <w:jc w:val="both"/>
        <w:rPr>
          <w:rFonts w:ascii="Calibri" w:hAnsi="Calibri" w:cs="Calibri"/>
          <w:sz w:val="22"/>
          <w:szCs w:val="22"/>
        </w:rPr>
      </w:pPr>
    </w:p>
    <w:p w14:paraId="6E074514" w14:textId="77777777" w:rsidR="00E95871" w:rsidRPr="00C35519" w:rsidRDefault="00E95871" w:rsidP="00E95871">
      <w:pPr>
        <w:spacing w:line="276" w:lineRule="auto"/>
        <w:jc w:val="both"/>
        <w:rPr>
          <w:rFonts w:ascii="Calibri" w:hAnsi="Calibri" w:cs="Calibri"/>
          <w:sz w:val="22"/>
          <w:szCs w:val="22"/>
        </w:rPr>
      </w:pPr>
      <w:r w:rsidRPr="00C35519">
        <w:rPr>
          <w:rFonts w:ascii="Calibri" w:hAnsi="Calibri" w:cs="Calibri"/>
          <w:color w:val="000000"/>
          <w:sz w:val="22"/>
          <w:szCs w:val="22"/>
        </w:rPr>
        <w:t xml:space="preserve">Κατά τα λοιπά ισχύει  η από ……………… </w:t>
      </w:r>
      <w:r w:rsidRPr="00C35519">
        <w:rPr>
          <w:rFonts w:ascii="Calibri" w:hAnsi="Calibri" w:cs="Calibri"/>
          <w:color w:val="000000"/>
          <w:sz w:val="22"/>
          <w:szCs w:val="22"/>
          <w:vertAlign w:val="superscript"/>
        </w:rPr>
        <w:t xml:space="preserve">3 </w:t>
      </w:r>
      <w:r w:rsidRPr="00C35519">
        <w:rPr>
          <w:rFonts w:ascii="Calibri" w:hAnsi="Calibri" w:cs="Calibri"/>
          <w:color w:val="000000"/>
          <w:sz w:val="22"/>
          <w:szCs w:val="22"/>
        </w:rPr>
        <w:t>υπογραφείσα σύμβαση εργασίας.</w:t>
      </w:r>
    </w:p>
    <w:p w14:paraId="27F2048E" w14:textId="77777777" w:rsidR="00E95871" w:rsidRPr="00C35519" w:rsidRDefault="00E95871" w:rsidP="00E95871">
      <w:pPr>
        <w:jc w:val="both"/>
        <w:rPr>
          <w:rFonts w:ascii="Calibri" w:hAnsi="Calibri" w:cs="Calibri"/>
          <w:sz w:val="22"/>
          <w:szCs w:val="22"/>
        </w:rPr>
      </w:pPr>
    </w:p>
    <w:tbl>
      <w:tblPr>
        <w:tblW w:w="0" w:type="auto"/>
        <w:tblInd w:w="529" w:type="dxa"/>
        <w:tblLook w:val="01E0" w:firstRow="1" w:lastRow="1" w:firstColumn="1" w:lastColumn="1" w:noHBand="0" w:noVBand="0"/>
      </w:tblPr>
      <w:tblGrid>
        <w:gridCol w:w="4626"/>
        <w:gridCol w:w="4626"/>
      </w:tblGrid>
      <w:tr w:rsidR="00E95871" w:rsidRPr="00C35519" w14:paraId="0EAE4500" w14:textId="77777777" w:rsidTr="009E2AA1">
        <w:tc>
          <w:tcPr>
            <w:tcW w:w="4643" w:type="dxa"/>
          </w:tcPr>
          <w:p w14:paraId="0AA591D5" w14:textId="77777777" w:rsidR="00E95871" w:rsidRPr="00C35519" w:rsidRDefault="00E95871" w:rsidP="009E2AA1">
            <w:pPr>
              <w:jc w:val="center"/>
              <w:rPr>
                <w:rFonts w:ascii="Calibri" w:hAnsi="Calibri" w:cs="Calibri"/>
                <w:b/>
                <w:sz w:val="22"/>
                <w:szCs w:val="22"/>
              </w:rPr>
            </w:pPr>
            <w:r w:rsidRPr="00C35519">
              <w:rPr>
                <w:rFonts w:ascii="Calibri" w:hAnsi="Calibri" w:cs="Calibri"/>
                <w:b/>
                <w:sz w:val="22"/>
                <w:szCs w:val="22"/>
              </w:rPr>
              <w:t>(Ονοματεπώνυμο, υπογραφή και σφραγίδα</w:t>
            </w:r>
          </w:p>
          <w:p w14:paraId="0CD84E7B" w14:textId="77777777" w:rsidR="00E95871" w:rsidRPr="00C35519" w:rsidRDefault="00E95871" w:rsidP="009E2AA1">
            <w:pPr>
              <w:jc w:val="center"/>
              <w:rPr>
                <w:rFonts w:ascii="Calibri" w:hAnsi="Calibri" w:cs="Calibri"/>
                <w:b/>
                <w:sz w:val="22"/>
                <w:szCs w:val="22"/>
              </w:rPr>
            </w:pPr>
            <w:r w:rsidRPr="00C35519">
              <w:rPr>
                <w:rFonts w:ascii="Calibri" w:hAnsi="Calibri" w:cs="Calibri"/>
                <w:b/>
                <w:sz w:val="22"/>
                <w:szCs w:val="22"/>
              </w:rPr>
              <w:t>του Διευθυντή Εκπαίδευσης)</w:t>
            </w:r>
          </w:p>
        </w:tc>
        <w:tc>
          <w:tcPr>
            <w:tcW w:w="4643" w:type="dxa"/>
          </w:tcPr>
          <w:p w14:paraId="61477DB4" w14:textId="77777777" w:rsidR="00E95871" w:rsidRPr="00C35519" w:rsidRDefault="00E95871" w:rsidP="009E2AA1">
            <w:pPr>
              <w:jc w:val="center"/>
              <w:rPr>
                <w:rFonts w:ascii="Calibri" w:hAnsi="Calibri" w:cs="Calibri"/>
                <w:b/>
                <w:sz w:val="22"/>
                <w:szCs w:val="22"/>
              </w:rPr>
            </w:pPr>
            <w:r w:rsidRPr="00C35519">
              <w:rPr>
                <w:rFonts w:ascii="Calibri" w:hAnsi="Calibri" w:cs="Calibri"/>
                <w:b/>
                <w:sz w:val="22"/>
                <w:szCs w:val="22"/>
              </w:rPr>
              <w:t>(Ονοματεπώνυμο και υπογραφή του εκπαιδευτικού)</w:t>
            </w:r>
          </w:p>
        </w:tc>
      </w:tr>
    </w:tbl>
    <w:p w14:paraId="4E99C5F9" w14:textId="77777777" w:rsidR="00E95871" w:rsidRPr="00C35519" w:rsidRDefault="00E95871" w:rsidP="00E95871">
      <w:pPr>
        <w:rPr>
          <w:rFonts w:ascii="Calibri" w:hAnsi="Calibri" w:cs="Calibri"/>
        </w:rPr>
      </w:pPr>
      <w:r w:rsidRPr="00C35519">
        <w:rPr>
          <w:rFonts w:ascii="Calibri" w:hAnsi="Calibri" w:cs="Calibri"/>
        </w:rPr>
        <w:br w:type="page"/>
      </w:r>
    </w:p>
    <w:p w14:paraId="7C4CCB67" w14:textId="77777777" w:rsidR="00E95871" w:rsidRPr="00C35519" w:rsidRDefault="00E95871" w:rsidP="00E95871">
      <w:pPr>
        <w:rPr>
          <w:rFonts w:ascii="Calibri" w:hAnsi="Calibri" w:cs="Calibri"/>
          <w:b/>
        </w:rPr>
      </w:pPr>
      <w:r w:rsidRPr="00C35519">
        <w:rPr>
          <w:rFonts w:ascii="Calibri" w:hAnsi="Calibri" w:cs="Calibri"/>
          <w:b/>
        </w:rPr>
        <w:t>Οδηγίες:</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84"/>
        <w:gridCol w:w="3004"/>
        <w:gridCol w:w="473"/>
        <w:gridCol w:w="5810"/>
      </w:tblGrid>
      <w:tr w:rsidR="00E95871" w:rsidRPr="00C35519" w14:paraId="34C7AB74" w14:textId="77777777" w:rsidTr="009E2AA1">
        <w:tc>
          <w:tcPr>
            <w:tcW w:w="248" w:type="pct"/>
            <w:vAlign w:val="center"/>
          </w:tcPr>
          <w:p w14:paraId="2924287A" w14:textId="77777777" w:rsidR="00E95871" w:rsidRPr="00C35519" w:rsidRDefault="00E95871" w:rsidP="009E2AA1">
            <w:pPr>
              <w:spacing w:line="276" w:lineRule="auto"/>
              <w:contextualSpacing/>
              <w:rPr>
                <w:rFonts w:asciiTheme="minorHAnsi" w:hAnsiTheme="minorHAnsi" w:cs="Calibri"/>
                <w:sz w:val="18"/>
                <w:szCs w:val="18"/>
              </w:rPr>
            </w:pPr>
            <w:r w:rsidRPr="00C35519">
              <w:rPr>
                <w:rFonts w:asciiTheme="minorHAnsi" w:hAnsiTheme="minorHAnsi" w:cs="Calibri"/>
                <w:sz w:val="18"/>
                <w:szCs w:val="18"/>
                <w:lang w:val="en-US"/>
              </w:rPr>
              <w:t>1</w:t>
            </w:r>
            <w:r w:rsidRPr="00C35519">
              <w:rPr>
                <w:rFonts w:asciiTheme="minorHAnsi" w:hAnsiTheme="minorHAnsi" w:cs="Calibri"/>
                <w:sz w:val="18"/>
                <w:szCs w:val="18"/>
              </w:rPr>
              <w:t>:</w:t>
            </w:r>
          </w:p>
        </w:tc>
        <w:tc>
          <w:tcPr>
            <w:tcW w:w="1537" w:type="pct"/>
            <w:vAlign w:val="center"/>
          </w:tcPr>
          <w:p w14:paraId="6B31A61C" w14:textId="77777777" w:rsidR="00E95871" w:rsidRPr="00C35519" w:rsidRDefault="00E95871" w:rsidP="009E2AA1">
            <w:pPr>
              <w:spacing w:line="276" w:lineRule="auto"/>
              <w:rPr>
                <w:rFonts w:asciiTheme="minorHAnsi" w:hAnsiTheme="minorHAnsi" w:cs="Calibri"/>
                <w:sz w:val="18"/>
                <w:szCs w:val="18"/>
                <w:lang w:val="en-US"/>
              </w:rPr>
            </w:pPr>
            <w:r w:rsidRPr="00C35519">
              <w:rPr>
                <w:rFonts w:asciiTheme="minorHAnsi" w:hAnsiTheme="minorHAnsi" w:cs="Calibri"/>
                <w:sz w:val="18"/>
                <w:szCs w:val="18"/>
              </w:rPr>
              <w:t>Περιφέρεια</w:t>
            </w:r>
          </w:p>
        </w:tc>
        <w:tc>
          <w:tcPr>
            <w:tcW w:w="242" w:type="pct"/>
            <w:vAlign w:val="center"/>
          </w:tcPr>
          <w:p w14:paraId="6ABE7F8C" w14:textId="77777777" w:rsidR="00E95871" w:rsidRPr="00C35519" w:rsidRDefault="00E95871" w:rsidP="009E2AA1">
            <w:pPr>
              <w:spacing w:line="276" w:lineRule="auto"/>
              <w:rPr>
                <w:rFonts w:asciiTheme="minorHAnsi" w:hAnsiTheme="minorHAnsi" w:cs="Calibri"/>
                <w:sz w:val="18"/>
                <w:szCs w:val="18"/>
              </w:rPr>
            </w:pPr>
            <w:r w:rsidRPr="00C35519">
              <w:rPr>
                <w:rFonts w:asciiTheme="minorHAnsi" w:hAnsiTheme="minorHAnsi" w:cs="Calibri"/>
                <w:sz w:val="18"/>
                <w:szCs w:val="18"/>
              </w:rPr>
              <w:t>5:</w:t>
            </w:r>
          </w:p>
        </w:tc>
        <w:tc>
          <w:tcPr>
            <w:tcW w:w="2973" w:type="pct"/>
            <w:vAlign w:val="center"/>
          </w:tcPr>
          <w:p w14:paraId="293015F9" w14:textId="77777777" w:rsidR="00E95871" w:rsidRPr="00C35519" w:rsidRDefault="00E95871" w:rsidP="009E2AA1">
            <w:pPr>
              <w:spacing w:line="276" w:lineRule="auto"/>
              <w:contextualSpacing/>
              <w:rPr>
                <w:rFonts w:asciiTheme="minorHAnsi" w:hAnsiTheme="minorHAnsi" w:cs="Calibri"/>
                <w:sz w:val="18"/>
                <w:szCs w:val="18"/>
              </w:rPr>
            </w:pPr>
            <w:r w:rsidRPr="00C35519">
              <w:rPr>
                <w:rFonts w:asciiTheme="minorHAnsi" w:hAnsiTheme="minorHAnsi" w:cs="Calibri"/>
                <w:sz w:val="18"/>
                <w:szCs w:val="18"/>
              </w:rPr>
              <w:t>Λεκτικό ειδικότητας</w:t>
            </w:r>
          </w:p>
        </w:tc>
      </w:tr>
      <w:tr w:rsidR="00E95871" w:rsidRPr="00C35519" w14:paraId="3B81E721" w14:textId="77777777" w:rsidTr="009E2AA1">
        <w:tc>
          <w:tcPr>
            <w:tcW w:w="248" w:type="pct"/>
            <w:vAlign w:val="center"/>
          </w:tcPr>
          <w:p w14:paraId="6B094B3E" w14:textId="77777777" w:rsidR="00E95871" w:rsidRPr="00C35519" w:rsidRDefault="00E95871" w:rsidP="009E2AA1">
            <w:pPr>
              <w:spacing w:line="276" w:lineRule="auto"/>
              <w:rPr>
                <w:rFonts w:asciiTheme="minorHAnsi" w:hAnsiTheme="minorHAnsi" w:cs="Calibri"/>
                <w:sz w:val="18"/>
                <w:szCs w:val="18"/>
              </w:rPr>
            </w:pPr>
            <w:r w:rsidRPr="00C35519">
              <w:rPr>
                <w:rFonts w:asciiTheme="minorHAnsi" w:hAnsiTheme="minorHAnsi" w:cs="Calibri"/>
                <w:sz w:val="18"/>
                <w:szCs w:val="18"/>
              </w:rPr>
              <w:t>2:</w:t>
            </w:r>
          </w:p>
        </w:tc>
        <w:tc>
          <w:tcPr>
            <w:tcW w:w="1537" w:type="pct"/>
            <w:vAlign w:val="center"/>
          </w:tcPr>
          <w:p w14:paraId="5E987C03" w14:textId="77777777" w:rsidR="00E95871" w:rsidRPr="00C35519" w:rsidRDefault="00E95871" w:rsidP="009E2AA1">
            <w:pPr>
              <w:spacing w:line="276" w:lineRule="auto"/>
              <w:rPr>
                <w:rFonts w:asciiTheme="minorHAnsi" w:hAnsiTheme="minorHAnsi" w:cs="Calibri"/>
                <w:sz w:val="18"/>
                <w:szCs w:val="18"/>
              </w:rPr>
            </w:pPr>
            <w:r w:rsidRPr="00C35519">
              <w:rPr>
                <w:rFonts w:asciiTheme="minorHAnsi" w:hAnsiTheme="minorHAnsi" w:cs="Calibri"/>
                <w:sz w:val="18"/>
                <w:szCs w:val="18"/>
              </w:rPr>
              <w:t xml:space="preserve">Διεύθυνση Εκπαίδευσης </w:t>
            </w:r>
          </w:p>
        </w:tc>
        <w:tc>
          <w:tcPr>
            <w:tcW w:w="242" w:type="pct"/>
            <w:vAlign w:val="center"/>
          </w:tcPr>
          <w:p w14:paraId="1ADA6DE9" w14:textId="77777777" w:rsidR="00E95871" w:rsidRPr="00C35519" w:rsidRDefault="00E95871" w:rsidP="009E2AA1">
            <w:pPr>
              <w:spacing w:line="276" w:lineRule="auto"/>
              <w:rPr>
                <w:rFonts w:asciiTheme="minorHAnsi" w:hAnsiTheme="minorHAnsi" w:cs="Calibri"/>
                <w:sz w:val="18"/>
                <w:szCs w:val="18"/>
              </w:rPr>
            </w:pPr>
          </w:p>
        </w:tc>
        <w:tc>
          <w:tcPr>
            <w:tcW w:w="2973" w:type="pct"/>
            <w:vAlign w:val="center"/>
          </w:tcPr>
          <w:p w14:paraId="48B74FEC" w14:textId="77777777" w:rsidR="00E95871" w:rsidRPr="00C35519" w:rsidRDefault="00E95871" w:rsidP="009E2AA1">
            <w:pPr>
              <w:spacing w:line="276" w:lineRule="auto"/>
              <w:contextualSpacing/>
              <w:rPr>
                <w:rFonts w:asciiTheme="minorHAnsi" w:hAnsiTheme="minorHAnsi" w:cs="Calibri"/>
                <w:sz w:val="18"/>
                <w:szCs w:val="18"/>
              </w:rPr>
            </w:pPr>
          </w:p>
        </w:tc>
      </w:tr>
      <w:tr w:rsidR="00E95871" w:rsidRPr="00C35519" w14:paraId="1F29498D" w14:textId="77777777" w:rsidTr="009E2AA1">
        <w:tc>
          <w:tcPr>
            <w:tcW w:w="248" w:type="pct"/>
            <w:vAlign w:val="center"/>
          </w:tcPr>
          <w:p w14:paraId="018CA107" w14:textId="77777777" w:rsidR="00E95871" w:rsidRPr="00C35519" w:rsidRDefault="00E95871" w:rsidP="009E2AA1">
            <w:pPr>
              <w:spacing w:line="276" w:lineRule="auto"/>
              <w:rPr>
                <w:rFonts w:asciiTheme="minorHAnsi" w:hAnsiTheme="minorHAnsi" w:cs="Calibri"/>
                <w:sz w:val="18"/>
                <w:szCs w:val="18"/>
              </w:rPr>
            </w:pPr>
            <w:r w:rsidRPr="00C35519">
              <w:rPr>
                <w:rFonts w:asciiTheme="minorHAnsi" w:hAnsiTheme="minorHAnsi" w:cs="Calibri"/>
                <w:sz w:val="18"/>
                <w:szCs w:val="18"/>
              </w:rPr>
              <w:t>3:</w:t>
            </w:r>
          </w:p>
        </w:tc>
        <w:tc>
          <w:tcPr>
            <w:tcW w:w="1537" w:type="pct"/>
            <w:vAlign w:val="center"/>
          </w:tcPr>
          <w:p w14:paraId="0B0A3A53" w14:textId="77777777" w:rsidR="00E95871" w:rsidRPr="00C35519" w:rsidRDefault="00E95871" w:rsidP="009E2AA1">
            <w:pPr>
              <w:spacing w:line="276" w:lineRule="auto"/>
              <w:contextualSpacing/>
              <w:rPr>
                <w:rFonts w:asciiTheme="minorHAnsi" w:hAnsiTheme="minorHAnsi" w:cs="Calibri"/>
                <w:sz w:val="18"/>
                <w:szCs w:val="18"/>
              </w:rPr>
            </w:pPr>
            <w:r w:rsidRPr="00C35519">
              <w:rPr>
                <w:rFonts w:asciiTheme="minorHAnsi" w:hAnsiTheme="minorHAnsi" w:cs="Calibri"/>
                <w:sz w:val="18"/>
                <w:szCs w:val="18"/>
              </w:rPr>
              <w:t>Ημερομηνία υπογραφής αρχικής Σύμβασης και ΑΔΑ</w:t>
            </w:r>
          </w:p>
        </w:tc>
        <w:tc>
          <w:tcPr>
            <w:tcW w:w="242" w:type="pct"/>
            <w:vAlign w:val="center"/>
          </w:tcPr>
          <w:p w14:paraId="226C3F26" w14:textId="77777777" w:rsidR="00E95871" w:rsidRPr="00C35519" w:rsidRDefault="00E95871" w:rsidP="009E2AA1">
            <w:pPr>
              <w:spacing w:line="276" w:lineRule="auto"/>
              <w:rPr>
                <w:rFonts w:asciiTheme="minorHAnsi" w:hAnsiTheme="minorHAnsi" w:cs="Calibri"/>
                <w:sz w:val="18"/>
                <w:szCs w:val="18"/>
              </w:rPr>
            </w:pPr>
          </w:p>
        </w:tc>
        <w:tc>
          <w:tcPr>
            <w:tcW w:w="2973" w:type="pct"/>
            <w:vAlign w:val="center"/>
          </w:tcPr>
          <w:p w14:paraId="2DBF4E3D" w14:textId="77777777" w:rsidR="00E95871" w:rsidRPr="00C35519" w:rsidRDefault="00E95871" w:rsidP="009E2AA1">
            <w:pPr>
              <w:spacing w:line="276" w:lineRule="auto"/>
              <w:contextualSpacing/>
              <w:jc w:val="both"/>
              <w:rPr>
                <w:rFonts w:asciiTheme="minorHAnsi" w:hAnsiTheme="minorHAnsi" w:cs="Calibri"/>
                <w:sz w:val="18"/>
                <w:szCs w:val="18"/>
              </w:rPr>
            </w:pPr>
          </w:p>
        </w:tc>
      </w:tr>
      <w:tr w:rsidR="00E95871" w:rsidRPr="00C35519" w14:paraId="3496B37E" w14:textId="77777777" w:rsidTr="009E2AA1">
        <w:tc>
          <w:tcPr>
            <w:tcW w:w="248" w:type="pct"/>
            <w:vAlign w:val="center"/>
          </w:tcPr>
          <w:p w14:paraId="0DF757B7" w14:textId="77777777" w:rsidR="00E95871" w:rsidRPr="00C35519" w:rsidRDefault="00E95871" w:rsidP="009E2AA1">
            <w:pPr>
              <w:spacing w:line="276" w:lineRule="auto"/>
              <w:rPr>
                <w:rFonts w:asciiTheme="minorHAnsi" w:hAnsiTheme="minorHAnsi" w:cs="Calibri"/>
                <w:sz w:val="18"/>
                <w:szCs w:val="18"/>
              </w:rPr>
            </w:pPr>
            <w:r w:rsidRPr="00C35519">
              <w:rPr>
                <w:rFonts w:asciiTheme="minorHAnsi" w:hAnsiTheme="minorHAnsi" w:cs="Calibri"/>
                <w:sz w:val="18"/>
                <w:szCs w:val="18"/>
              </w:rPr>
              <w:t>4:</w:t>
            </w:r>
          </w:p>
        </w:tc>
        <w:tc>
          <w:tcPr>
            <w:tcW w:w="1537" w:type="pct"/>
            <w:vAlign w:val="center"/>
          </w:tcPr>
          <w:p w14:paraId="64ECCD20" w14:textId="77777777" w:rsidR="00E95871" w:rsidRPr="00C35519" w:rsidRDefault="00E95871" w:rsidP="009E2AA1">
            <w:pPr>
              <w:spacing w:line="276" w:lineRule="auto"/>
              <w:contextualSpacing/>
              <w:rPr>
                <w:rFonts w:asciiTheme="minorHAnsi" w:hAnsiTheme="minorHAnsi" w:cs="Calibri"/>
              </w:rPr>
            </w:pPr>
            <w:proofErr w:type="spellStart"/>
            <w:r w:rsidRPr="00C35519">
              <w:rPr>
                <w:rFonts w:asciiTheme="minorHAnsi" w:hAnsiTheme="minorHAnsi" w:cs="Calibri"/>
                <w:sz w:val="18"/>
                <w:szCs w:val="18"/>
              </w:rPr>
              <w:t>Αρ.πρωτ</w:t>
            </w:r>
            <w:proofErr w:type="spellEnd"/>
            <w:r w:rsidRPr="00C35519">
              <w:rPr>
                <w:rFonts w:asciiTheme="minorHAnsi" w:hAnsiTheme="minorHAnsi" w:cs="Calibri"/>
                <w:sz w:val="18"/>
                <w:szCs w:val="18"/>
              </w:rPr>
              <w:t>. και ΑΔΑ Νέας Απόφασης Πρόσληψης</w:t>
            </w:r>
          </w:p>
        </w:tc>
        <w:tc>
          <w:tcPr>
            <w:tcW w:w="242" w:type="pct"/>
            <w:vAlign w:val="center"/>
          </w:tcPr>
          <w:p w14:paraId="6B862B50" w14:textId="77777777" w:rsidR="00E95871" w:rsidRPr="00C35519" w:rsidRDefault="00E95871" w:rsidP="009E2AA1">
            <w:pPr>
              <w:spacing w:line="276" w:lineRule="auto"/>
              <w:rPr>
                <w:rFonts w:asciiTheme="minorHAnsi" w:hAnsiTheme="minorHAnsi" w:cs="Calibri"/>
                <w:sz w:val="18"/>
                <w:szCs w:val="18"/>
              </w:rPr>
            </w:pPr>
          </w:p>
        </w:tc>
        <w:tc>
          <w:tcPr>
            <w:tcW w:w="2973" w:type="pct"/>
            <w:vAlign w:val="center"/>
          </w:tcPr>
          <w:p w14:paraId="153886C3" w14:textId="77777777" w:rsidR="00E95871" w:rsidRPr="00C35519" w:rsidRDefault="00E95871" w:rsidP="009E2AA1">
            <w:pPr>
              <w:spacing w:line="276" w:lineRule="auto"/>
              <w:contextualSpacing/>
              <w:jc w:val="both"/>
              <w:rPr>
                <w:rFonts w:asciiTheme="minorHAnsi" w:hAnsiTheme="minorHAnsi" w:cs="Calibri"/>
                <w:sz w:val="18"/>
                <w:szCs w:val="18"/>
              </w:rPr>
            </w:pPr>
          </w:p>
        </w:tc>
      </w:tr>
    </w:tbl>
    <w:p w14:paraId="1470BBA6" w14:textId="77777777" w:rsidR="00E95871" w:rsidRPr="00C35519" w:rsidRDefault="00E95871" w:rsidP="00E95871">
      <w:pPr>
        <w:rPr>
          <w:rFonts w:ascii="Calibri" w:hAnsi="Calibri" w:cs="Calibri"/>
        </w:rPr>
      </w:pPr>
    </w:p>
    <w:p w14:paraId="265CA5CF" w14:textId="390353E1" w:rsidR="00841026" w:rsidRPr="00C35519" w:rsidRDefault="00F677E8" w:rsidP="00AB217D">
      <w:pPr>
        <w:rPr>
          <w:rFonts w:ascii="Calibri" w:hAnsi="Calibri" w:cs="Calibri"/>
          <w:sz w:val="18"/>
          <w:szCs w:val="18"/>
        </w:rPr>
      </w:pPr>
      <w:r>
        <w:rPr>
          <w:rFonts w:ascii="Calibri" w:hAnsi="Calibri" w:cs="Calibri"/>
          <w:sz w:val="18"/>
          <w:szCs w:val="18"/>
        </w:rPr>
        <w:br w:type="page"/>
      </w:r>
    </w:p>
    <w:p w14:paraId="3A5714E9" w14:textId="77777777" w:rsidR="00F50CA3" w:rsidRPr="00C35519" w:rsidRDefault="00F50CA3" w:rsidP="00F50CA3">
      <w:pPr>
        <w:pStyle w:val="af0"/>
        <w:pBdr>
          <w:top w:val="single" w:sz="4" w:space="1" w:color="auto"/>
          <w:left w:val="single" w:sz="4" w:space="4" w:color="auto"/>
          <w:bottom w:val="single" w:sz="4" w:space="1" w:color="auto"/>
          <w:right w:val="single" w:sz="4" w:space="4" w:color="auto"/>
        </w:pBdr>
        <w:shd w:val="clear" w:color="auto" w:fill="E0E0E0"/>
        <w:jc w:val="both"/>
        <w:rPr>
          <w:rFonts w:asciiTheme="minorHAnsi" w:hAnsiTheme="minorHAnsi"/>
          <w:sz w:val="22"/>
        </w:rPr>
      </w:pPr>
      <w:bookmarkStart w:id="40" w:name="_Toc109911295"/>
      <w:bookmarkStart w:id="41" w:name="_Toc110237499"/>
      <w:bookmarkStart w:id="42" w:name="_Toc137119275"/>
      <w:bookmarkStart w:id="43" w:name="_Toc238724268"/>
      <w:r w:rsidRPr="00C35519">
        <w:rPr>
          <w:rFonts w:asciiTheme="minorHAnsi" w:hAnsiTheme="minorHAnsi"/>
          <w:sz w:val="22"/>
        </w:rPr>
        <w:t>ΥΠΟΔΕΙΓΜΑ 3: ΔΕΛΤΙΟ ΑΠΟΓΡΑΦΗΣ ΑΝΑΠΛΗΡΩΤΗ</w:t>
      </w:r>
      <w:bookmarkEnd w:id="40"/>
      <w:bookmarkEnd w:id="41"/>
      <w:bookmarkEnd w:id="42"/>
      <w:bookmarkEnd w:id="43"/>
    </w:p>
    <w:tbl>
      <w:tblPr>
        <w:tblW w:w="5000" w:type="pct"/>
        <w:tblBorders>
          <w:top w:val="single" w:sz="4" w:space="0" w:color="auto"/>
          <w:left w:val="single" w:sz="4" w:space="0" w:color="auto"/>
          <w:bottom w:val="dashed" w:sz="4" w:space="0" w:color="auto"/>
          <w:right w:val="single" w:sz="4" w:space="0" w:color="auto"/>
          <w:insideH w:val="dashed" w:sz="4" w:space="0" w:color="auto"/>
          <w:insideV w:val="single" w:sz="4" w:space="0" w:color="auto"/>
        </w:tblBorders>
        <w:tblLook w:val="04A0" w:firstRow="1" w:lastRow="0" w:firstColumn="1" w:lastColumn="0" w:noHBand="0" w:noVBand="1"/>
      </w:tblPr>
      <w:tblGrid>
        <w:gridCol w:w="916"/>
        <w:gridCol w:w="450"/>
        <w:gridCol w:w="449"/>
        <w:gridCol w:w="350"/>
        <w:gridCol w:w="100"/>
        <w:gridCol w:w="449"/>
        <w:gridCol w:w="449"/>
        <w:gridCol w:w="418"/>
        <w:gridCol w:w="31"/>
        <w:gridCol w:w="449"/>
        <w:gridCol w:w="449"/>
        <w:gridCol w:w="145"/>
        <w:gridCol w:w="193"/>
        <w:gridCol w:w="111"/>
        <w:gridCol w:w="168"/>
        <w:gridCol w:w="1548"/>
        <w:gridCol w:w="1552"/>
        <w:gridCol w:w="1544"/>
      </w:tblGrid>
      <w:tr w:rsidR="00F50CA3" w:rsidRPr="00C35519" w14:paraId="72EFCB8B" w14:textId="77777777" w:rsidTr="00AA2897">
        <w:trPr>
          <w:trHeight w:val="340"/>
        </w:trPr>
        <w:tc>
          <w:tcPr>
            <w:tcW w:w="2382" w:type="pct"/>
            <w:gridSpan w:val="12"/>
            <w:tcBorders>
              <w:top w:val="single" w:sz="4" w:space="0" w:color="auto"/>
              <w:left w:val="single" w:sz="4" w:space="0" w:color="auto"/>
              <w:bottom w:val="dashed" w:sz="4" w:space="0" w:color="auto"/>
              <w:right w:val="single" w:sz="4" w:space="0" w:color="auto"/>
            </w:tcBorders>
            <w:vAlign w:val="center"/>
            <w:hideMark/>
          </w:tcPr>
          <w:p w14:paraId="39CA0796"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 xml:space="preserve">Επώνυμο: </w:t>
            </w:r>
          </w:p>
        </w:tc>
        <w:tc>
          <w:tcPr>
            <w:tcW w:w="2618" w:type="pct"/>
            <w:gridSpan w:val="6"/>
            <w:tcBorders>
              <w:top w:val="single" w:sz="4" w:space="0" w:color="auto"/>
              <w:left w:val="single" w:sz="4" w:space="0" w:color="auto"/>
              <w:bottom w:val="dashed" w:sz="4" w:space="0" w:color="auto"/>
              <w:right w:val="single" w:sz="4" w:space="0" w:color="auto"/>
            </w:tcBorders>
            <w:vAlign w:val="center"/>
            <w:hideMark/>
          </w:tcPr>
          <w:p w14:paraId="1691D046"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Ονοματεπώνυμο πατέρα:</w:t>
            </w:r>
          </w:p>
        </w:tc>
      </w:tr>
      <w:tr w:rsidR="00F50CA3" w:rsidRPr="00C35519" w14:paraId="171DBD01" w14:textId="77777777" w:rsidTr="00AA2897">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74608396"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Όνομα:</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35A50781"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Ονοματεπώνυμο μητέρας</w:t>
            </w:r>
          </w:p>
        </w:tc>
      </w:tr>
      <w:tr w:rsidR="00F50CA3" w:rsidRPr="00C35519" w14:paraId="1350451E" w14:textId="77777777" w:rsidTr="00AA2897">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6AE87A5F"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Κλάδος:</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73AB7263"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Ειδικότητα (ολογράφως):</w:t>
            </w:r>
          </w:p>
        </w:tc>
      </w:tr>
      <w:tr w:rsidR="00F50CA3" w:rsidRPr="00C35519" w14:paraId="18442BB7" w14:textId="77777777" w:rsidTr="00AA2897">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09783AD6" w14:textId="77777777" w:rsidR="00F50CA3" w:rsidRPr="00C35519" w:rsidRDefault="00F50CA3" w:rsidP="00AA2897">
            <w:pPr>
              <w:spacing w:before="120"/>
              <w:rPr>
                <w:rFonts w:asciiTheme="minorHAnsi" w:hAnsiTheme="minorHAnsi" w:cstheme="minorHAnsi"/>
                <w:b/>
              </w:rPr>
            </w:pPr>
            <w:r w:rsidRPr="00C35519">
              <w:rPr>
                <w:rFonts w:asciiTheme="minorHAnsi" w:hAnsiTheme="minorHAnsi" w:cstheme="minorHAnsi"/>
                <w:b/>
              </w:rPr>
              <w:t>Ημ/νία Ανάληψης υπηρεσίας:</w:t>
            </w:r>
            <w:r w:rsidRPr="00C35519">
              <w:rPr>
                <w:rFonts w:asciiTheme="minorHAnsi" w:hAnsiTheme="minorHAnsi" w:cstheme="minorHAnsi"/>
                <w:b/>
              </w:rPr>
              <w:tab/>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6475DA4A" w14:textId="77777777" w:rsidR="00F50CA3" w:rsidRPr="00C35519" w:rsidRDefault="00F50CA3" w:rsidP="00AA2897">
            <w:pPr>
              <w:spacing w:before="120"/>
              <w:rPr>
                <w:rFonts w:asciiTheme="minorHAnsi" w:hAnsiTheme="minorHAnsi" w:cstheme="minorHAnsi"/>
                <w:b/>
              </w:rPr>
            </w:pPr>
            <w:r w:rsidRPr="00C35519">
              <w:rPr>
                <w:rFonts w:asciiTheme="minorHAnsi" w:hAnsiTheme="minorHAnsi" w:cstheme="minorHAnsi"/>
                <w:b/>
              </w:rPr>
              <w:t>Σχολείο τοποθέτησης:</w:t>
            </w:r>
            <w:r w:rsidRPr="00C35519">
              <w:rPr>
                <w:rFonts w:asciiTheme="minorHAnsi" w:hAnsiTheme="minorHAnsi" w:cstheme="minorHAnsi"/>
                <w:b/>
              </w:rPr>
              <w:tab/>
            </w:r>
          </w:p>
        </w:tc>
      </w:tr>
      <w:tr w:rsidR="00F50CA3" w:rsidRPr="00C35519" w14:paraId="60E3098B" w14:textId="77777777" w:rsidTr="00AA2897">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0A4DD55D"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Α.Δ.Τ.:</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66FF0801" w14:textId="77777777" w:rsidR="00F50CA3" w:rsidRPr="00C35519" w:rsidRDefault="00F50CA3" w:rsidP="00AA2897">
            <w:pPr>
              <w:spacing w:before="120"/>
              <w:rPr>
                <w:rFonts w:asciiTheme="minorHAnsi" w:hAnsiTheme="minorHAnsi" w:cstheme="minorHAnsi"/>
                <w:b/>
              </w:rPr>
            </w:pPr>
            <w:r w:rsidRPr="00C35519">
              <w:rPr>
                <w:rFonts w:asciiTheme="minorHAnsi" w:hAnsiTheme="minorHAnsi" w:cstheme="minorHAnsi"/>
              </w:rPr>
              <w:t>Υπηκοότητα:</w:t>
            </w:r>
          </w:p>
        </w:tc>
      </w:tr>
      <w:tr w:rsidR="00F50CA3" w:rsidRPr="00C35519" w14:paraId="0E87CEDA" w14:textId="77777777" w:rsidTr="00AA2897">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00F20B04"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Δ.Ο.Υ.:</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609D530C"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Ημ/νία Γέννησης (πλήρης):</w:t>
            </w:r>
            <w:r w:rsidRPr="00C35519">
              <w:rPr>
                <w:rFonts w:asciiTheme="minorHAnsi" w:hAnsiTheme="minorHAnsi" w:cstheme="minorHAnsi"/>
              </w:rPr>
              <w:tab/>
            </w:r>
            <w:r w:rsidRPr="00C35519">
              <w:rPr>
                <w:rFonts w:asciiTheme="minorHAnsi" w:hAnsiTheme="minorHAnsi" w:cstheme="minorHAnsi"/>
              </w:rPr>
              <w:tab/>
            </w:r>
            <w:r w:rsidRPr="00C35519">
              <w:rPr>
                <w:rFonts w:asciiTheme="minorHAnsi" w:hAnsiTheme="minorHAnsi" w:cstheme="minorHAnsi"/>
                <w:b/>
              </w:rPr>
              <w:t>/</w:t>
            </w:r>
            <w:r w:rsidRPr="00C35519">
              <w:rPr>
                <w:rFonts w:asciiTheme="minorHAnsi" w:hAnsiTheme="minorHAnsi" w:cstheme="minorHAnsi"/>
                <w:b/>
              </w:rPr>
              <w:tab/>
              <w:t>/</w:t>
            </w:r>
          </w:p>
        </w:tc>
      </w:tr>
      <w:tr w:rsidR="00F50CA3" w:rsidRPr="00C35519" w14:paraId="18B3C3A5" w14:textId="77777777" w:rsidTr="00AA2897">
        <w:trPr>
          <w:gridAfter w:val="4"/>
          <w:wAfter w:w="2462" w:type="pct"/>
        </w:trPr>
        <w:tc>
          <w:tcPr>
            <w:tcW w:w="468" w:type="pct"/>
            <w:tcBorders>
              <w:top w:val="single" w:sz="4" w:space="0" w:color="auto"/>
              <w:left w:val="single" w:sz="4" w:space="0" w:color="auto"/>
              <w:bottom w:val="single" w:sz="4" w:space="0" w:color="auto"/>
              <w:right w:val="single" w:sz="4" w:space="0" w:color="auto"/>
            </w:tcBorders>
            <w:vAlign w:val="center"/>
            <w:hideMark/>
          </w:tcPr>
          <w:p w14:paraId="0B1737D2" w14:textId="77777777" w:rsidR="00F50CA3" w:rsidRPr="00C35519" w:rsidRDefault="00F50CA3" w:rsidP="00AA2897">
            <w:pPr>
              <w:spacing w:before="60" w:after="60" w:line="276" w:lineRule="auto"/>
              <w:rPr>
                <w:rFonts w:asciiTheme="minorHAnsi" w:hAnsiTheme="minorHAnsi" w:cstheme="minorHAnsi"/>
                <w:b/>
                <w:u w:val="single"/>
              </w:rPr>
            </w:pPr>
            <w:r w:rsidRPr="00C35519">
              <w:rPr>
                <w:rFonts w:asciiTheme="minorHAnsi" w:hAnsiTheme="minorHAnsi" w:cstheme="minorHAnsi"/>
                <w:b/>
              </w:rPr>
              <w:t>Α.Φ.Μ.</w:t>
            </w:r>
          </w:p>
        </w:tc>
        <w:tc>
          <w:tcPr>
            <w:tcW w:w="230" w:type="pct"/>
            <w:tcBorders>
              <w:top w:val="single" w:sz="4" w:space="0" w:color="auto"/>
              <w:left w:val="single" w:sz="4" w:space="0" w:color="auto"/>
              <w:bottom w:val="single" w:sz="4" w:space="0" w:color="auto"/>
              <w:right w:val="single" w:sz="4" w:space="0" w:color="auto"/>
            </w:tcBorders>
            <w:vAlign w:val="center"/>
          </w:tcPr>
          <w:p w14:paraId="14C536BA" w14:textId="77777777" w:rsidR="00F50CA3" w:rsidRPr="00C35519" w:rsidRDefault="00F50CA3" w:rsidP="00AA2897">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6CD14353" w14:textId="77777777" w:rsidR="00F50CA3" w:rsidRPr="00C35519" w:rsidRDefault="00F50CA3" w:rsidP="00AA2897">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14:paraId="3310CB7A" w14:textId="77777777" w:rsidR="00F50CA3" w:rsidRPr="00C35519" w:rsidRDefault="00F50CA3" w:rsidP="00AA2897">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265AD89F" w14:textId="77777777" w:rsidR="00F50CA3" w:rsidRPr="00C35519" w:rsidRDefault="00F50CA3" w:rsidP="00AA2897">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06350250" w14:textId="77777777" w:rsidR="00F50CA3" w:rsidRPr="00C35519" w:rsidRDefault="00F50CA3" w:rsidP="00AA2897">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14:paraId="3AA67388" w14:textId="77777777" w:rsidR="00F50CA3" w:rsidRPr="00C35519" w:rsidRDefault="00F50CA3" w:rsidP="00AA2897">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1EAAF24A" w14:textId="77777777" w:rsidR="00F50CA3" w:rsidRPr="00C35519" w:rsidRDefault="00F50CA3" w:rsidP="00AA2897">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1F1DB81B" w14:textId="77777777" w:rsidR="00F50CA3" w:rsidRPr="00C35519" w:rsidRDefault="00F50CA3" w:rsidP="00AA2897">
            <w:pPr>
              <w:spacing w:before="60" w:after="60" w:line="276" w:lineRule="auto"/>
              <w:rPr>
                <w:rFonts w:asciiTheme="minorHAnsi" w:hAnsiTheme="minorHAnsi" w:cstheme="minorHAnsi"/>
                <w:b/>
                <w:u w:val="single"/>
              </w:rPr>
            </w:pPr>
          </w:p>
        </w:tc>
        <w:tc>
          <w:tcPr>
            <w:tcW w:w="230" w:type="pct"/>
            <w:gridSpan w:val="3"/>
            <w:tcBorders>
              <w:top w:val="single" w:sz="4" w:space="0" w:color="auto"/>
              <w:left w:val="single" w:sz="4" w:space="0" w:color="auto"/>
              <w:bottom w:val="single" w:sz="4" w:space="0" w:color="auto"/>
              <w:right w:val="single" w:sz="4" w:space="0" w:color="auto"/>
            </w:tcBorders>
            <w:vAlign w:val="center"/>
          </w:tcPr>
          <w:p w14:paraId="522CB8A0" w14:textId="77777777" w:rsidR="00F50CA3" w:rsidRPr="00C35519" w:rsidRDefault="00F50CA3" w:rsidP="00AA2897">
            <w:pPr>
              <w:spacing w:before="60" w:after="60" w:line="276" w:lineRule="auto"/>
              <w:rPr>
                <w:rFonts w:asciiTheme="minorHAnsi" w:hAnsiTheme="minorHAnsi" w:cstheme="minorHAnsi"/>
                <w:b/>
                <w:u w:val="single"/>
              </w:rPr>
            </w:pPr>
          </w:p>
        </w:tc>
      </w:tr>
      <w:tr w:rsidR="00F50CA3" w:rsidRPr="00C35519" w14:paraId="12D08F80" w14:textId="77777777" w:rsidTr="00AA2897">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14:paraId="43654B89"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Κινητό:</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14:paraId="200FA242"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Σταθερό:</w:t>
            </w:r>
          </w:p>
        </w:tc>
      </w:tr>
      <w:tr w:rsidR="00F50CA3" w:rsidRPr="00C35519" w14:paraId="2518231C" w14:textId="77777777" w:rsidTr="00AA2897">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14:paraId="661DECF3" w14:textId="77777777" w:rsidR="00F50CA3" w:rsidRPr="00C35519" w:rsidRDefault="00F50CA3" w:rsidP="00AA2897">
            <w:pPr>
              <w:spacing w:before="120"/>
              <w:rPr>
                <w:rFonts w:asciiTheme="minorHAnsi" w:hAnsiTheme="minorHAnsi" w:cstheme="minorHAnsi"/>
              </w:rPr>
            </w:pPr>
            <w:proofErr w:type="spellStart"/>
            <w:r w:rsidRPr="00C35519">
              <w:rPr>
                <w:rFonts w:asciiTheme="minorHAnsi" w:hAnsiTheme="minorHAnsi" w:cstheme="minorHAnsi"/>
              </w:rPr>
              <w:t>Δνση</w:t>
            </w:r>
            <w:proofErr w:type="spellEnd"/>
            <w:r w:rsidRPr="00C35519">
              <w:rPr>
                <w:rFonts w:asciiTheme="minorHAnsi" w:hAnsiTheme="minorHAnsi" w:cstheme="minorHAnsi"/>
              </w:rPr>
              <w:t xml:space="preserve"> </w:t>
            </w:r>
            <w:proofErr w:type="spellStart"/>
            <w:r w:rsidRPr="00C35519">
              <w:rPr>
                <w:rFonts w:asciiTheme="minorHAnsi" w:hAnsiTheme="minorHAnsi" w:cstheme="minorHAnsi"/>
              </w:rPr>
              <w:t>Ηλτα</w:t>
            </w:r>
            <w:proofErr w:type="spellEnd"/>
            <w:r w:rsidRPr="00C35519">
              <w:rPr>
                <w:rFonts w:asciiTheme="minorHAnsi" w:hAnsiTheme="minorHAnsi" w:cstheme="minorHAnsi"/>
              </w:rPr>
              <w:t xml:space="preserve"> (</w:t>
            </w:r>
            <w:r w:rsidRPr="00C35519">
              <w:rPr>
                <w:rFonts w:asciiTheme="minorHAnsi" w:hAnsiTheme="minorHAnsi" w:cstheme="minorHAnsi"/>
                <w:lang w:val="en-US"/>
              </w:rPr>
              <w:t>email</w:t>
            </w:r>
            <w:r w:rsidRPr="00C35519">
              <w:rPr>
                <w:rFonts w:asciiTheme="minorHAnsi" w:hAnsiTheme="minorHAnsi" w:cstheme="minorHAnsi"/>
              </w:rPr>
              <w:t>):</w:t>
            </w:r>
          </w:p>
        </w:tc>
      </w:tr>
      <w:tr w:rsidR="00F50CA3" w:rsidRPr="00C35519" w14:paraId="0497F55F" w14:textId="77777777" w:rsidTr="00AA2897">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14:paraId="2A07B42D"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Διεύθυνση κατοικίας (οδός, αριθμός):</w:t>
            </w:r>
          </w:p>
        </w:tc>
      </w:tr>
      <w:tr w:rsidR="00F50CA3" w:rsidRPr="00C35519" w14:paraId="199A2617" w14:textId="77777777" w:rsidTr="00AA2897">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14:paraId="54ACFAE1"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Πόλη:</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14:paraId="0B215A84"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Τ.Κ. :</w:t>
            </w:r>
          </w:p>
        </w:tc>
      </w:tr>
      <w:tr w:rsidR="00F50CA3" w:rsidRPr="00C35519" w14:paraId="20215AE1" w14:textId="77777777" w:rsidTr="00AA2897">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14:paraId="49B3F34E"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Δήμος:</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14:paraId="1789E4F5" w14:textId="77777777" w:rsidR="00F50CA3" w:rsidRPr="00C35519" w:rsidRDefault="00F50CA3" w:rsidP="00AA2897">
            <w:pPr>
              <w:spacing w:before="120"/>
              <w:rPr>
                <w:rFonts w:asciiTheme="minorHAnsi" w:hAnsiTheme="minorHAnsi" w:cstheme="minorHAnsi"/>
              </w:rPr>
            </w:pPr>
            <w:r w:rsidRPr="00C35519">
              <w:rPr>
                <w:rFonts w:asciiTheme="minorHAnsi" w:hAnsiTheme="minorHAnsi" w:cstheme="minorHAnsi"/>
              </w:rPr>
              <w:t>Περιφερειακή Ενότητα (νομός):</w:t>
            </w:r>
          </w:p>
        </w:tc>
      </w:tr>
      <w:tr w:rsidR="00F50CA3" w:rsidRPr="00C35519" w14:paraId="62132F02" w14:textId="77777777" w:rsidTr="00AA2897">
        <w:trPr>
          <w:trHeight w:val="567"/>
        </w:trPr>
        <w:tc>
          <w:tcPr>
            <w:tcW w:w="5000" w:type="pct"/>
            <w:gridSpan w:val="18"/>
            <w:tcBorders>
              <w:top w:val="nil"/>
              <w:left w:val="single" w:sz="4" w:space="0" w:color="auto"/>
              <w:bottom w:val="nil"/>
              <w:right w:val="single" w:sz="4" w:space="0" w:color="auto"/>
            </w:tcBorders>
            <w:vAlign w:val="center"/>
            <w:hideMark/>
          </w:tcPr>
          <w:p w14:paraId="3AA83557" w14:textId="77777777" w:rsidR="00F50CA3" w:rsidRPr="00C35519" w:rsidRDefault="00F50CA3" w:rsidP="00AA2897">
            <w:pPr>
              <w:spacing w:before="60" w:after="60"/>
              <w:rPr>
                <w:rFonts w:asciiTheme="minorHAnsi" w:hAnsiTheme="minorHAnsi" w:cstheme="minorHAnsi"/>
              </w:rPr>
            </w:pPr>
            <w:r w:rsidRPr="00C35519">
              <w:rPr>
                <w:rFonts w:asciiTheme="minorHAnsi" w:hAnsiTheme="minorHAnsi" w:cstheme="minorHAnsi"/>
              </w:rPr>
              <w:t>Οικ. Κατάσταση:</w:t>
            </w:r>
            <w:r w:rsidRPr="00C35519">
              <w:rPr>
                <w:rFonts w:asciiTheme="minorHAnsi" w:hAnsiTheme="minorHAnsi" w:cstheme="minorHAnsi"/>
              </w:rPr>
              <w:tab/>
            </w:r>
            <w:proofErr w:type="spellStart"/>
            <w:r w:rsidRPr="00C35519">
              <w:rPr>
                <w:rFonts w:asciiTheme="minorHAnsi" w:hAnsiTheme="minorHAnsi" w:cstheme="minorHAnsi"/>
              </w:rPr>
              <w:t>Εγγ</w:t>
            </w:r>
            <w:proofErr w:type="spellEnd"/>
            <w:r w:rsidRPr="00C35519">
              <w:rPr>
                <w:rFonts w:asciiTheme="minorHAnsi" w:hAnsiTheme="minorHAnsi" w:cstheme="minorHAnsi"/>
              </w:rPr>
              <w:t>.</w:t>
            </w:r>
            <w:r w:rsidRPr="00C35519">
              <w:rPr>
                <w:rFonts w:asciiTheme="minorHAnsi" w:hAnsiTheme="minorHAnsi" w:cstheme="minorHAnsi"/>
              </w:rPr>
              <w:tab/>
            </w:r>
            <w:r w:rsidRPr="00C35519">
              <w:rPr>
                <w:rFonts w:asciiTheme="minorHAnsi" w:hAnsiTheme="minorHAnsi" w:cstheme="minorHAnsi"/>
              </w:rPr>
              <w:tab/>
            </w:r>
            <w:proofErr w:type="spellStart"/>
            <w:r w:rsidRPr="00C35519">
              <w:rPr>
                <w:rFonts w:asciiTheme="minorHAnsi" w:hAnsiTheme="minorHAnsi" w:cstheme="minorHAnsi"/>
              </w:rPr>
              <w:t>Αγαμ</w:t>
            </w:r>
            <w:proofErr w:type="spellEnd"/>
            <w:r w:rsidRPr="00C35519">
              <w:rPr>
                <w:rFonts w:asciiTheme="minorHAnsi" w:hAnsiTheme="minorHAnsi" w:cstheme="minorHAnsi"/>
              </w:rPr>
              <w:t>.</w:t>
            </w:r>
            <w:r w:rsidRPr="00C35519">
              <w:rPr>
                <w:rFonts w:asciiTheme="minorHAnsi" w:hAnsiTheme="minorHAnsi" w:cstheme="minorHAnsi"/>
              </w:rPr>
              <w:tab/>
            </w:r>
            <w:r w:rsidRPr="00C35519">
              <w:rPr>
                <w:rFonts w:asciiTheme="minorHAnsi" w:hAnsiTheme="minorHAnsi" w:cstheme="minorHAnsi"/>
              </w:rPr>
              <w:tab/>
            </w:r>
            <w:proofErr w:type="spellStart"/>
            <w:r w:rsidRPr="00C35519">
              <w:rPr>
                <w:rFonts w:asciiTheme="minorHAnsi" w:hAnsiTheme="minorHAnsi" w:cstheme="minorHAnsi"/>
              </w:rPr>
              <w:t>Διαζ</w:t>
            </w:r>
            <w:proofErr w:type="spellEnd"/>
            <w:r w:rsidRPr="00C35519">
              <w:rPr>
                <w:rFonts w:asciiTheme="minorHAnsi" w:hAnsiTheme="minorHAnsi" w:cstheme="minorHAnsi"/>
              </w:rPr>
              <w:t>.</w:t>
            </w:r>
            <w:r w:rsidRPr="00C35519">
              <w:rPr>
                <w:rFonts w:asciiTheme="minorHAnsi" w:hAnsiTheme="minorHAnsi" w:cstheme="minorHAnsi"/>
              </w:rPr>
              <w:tab/>
            </w:r>
            <w:r w:rsidRPr="00C35519">
              <w:rPr>
                <w:rFonts w:asciiTheme="minorHAnsi" w:hAnsiTheme="minorHAnsi" w:cstheme="minorHAnsi"/>
              </w:rPr>
              <w:tab/>
            </w:r>
            <w:proofErr w:type="spellStart"/>
            <w:r w:rsidRPr="00C35519">
              <w:rPr>
                <w:rFonts w:asciiTheme="minorHAnsi" w:hAnsiTheme="minorHAnsi" w:cstheme="minorHAnsi"/>
              </w:rPr>
              <w:t>Χηρ</w:t>
            </w:r>
            <w:proofErr w:type="spellEnd"/>
            <w:r w:rsidRPr="00C35519">
              <w:rPr>
                <w:rFonts w:asciiTheme="minorHAnsi" w:hAnsiTheme="minorHAnsi" w:cstheme="minorHAnsi"/>
              </w:rPr>
              <w:t>.</w:t>
            </w:r>
            <w:r w:rsidRPr="00C35519">
              <w:rPr>
                <w:rFonts w:asciiTheme="minorHAnsi" w:hAnsiTheme="minorHAnsi" w:cstheme="minorHAnsi"/>
              </w:rPr>
              <w:br/>
              <w:t>Κυκλώστε το σωστό</w:t>
            </w:r>
          </w:p>
        </w:tc>
      </w:tr>
      <w:tr w:rsidR="00F50CA3" w:rsidRPr="00C35519" w14:paraId="03758CCD" w14:textId="77777777" w:rsidTr="00AA2897">
        <w:tc>
          <w:tcPr>
            <w:tcW w:w="1107"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4FF48DB"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Αριθμός παιδιών</w:t>
            </w:r>
          </w:p>
          <w:p w14:paraId="209AA6F8" w14:textId="77777777" w:rsidR="00F50CA3" w:rsidRPr="00C35519" w:rsidRDefault="00F50CA3" w:rsidP="00AA2897">
            <w:pPr>
              <w:spacing w:before="120"/>
              <w:jc w:val="center"/>
              <w:rPr>
                <w:rFonts w:asciiTheme="minorHAnsi" w:hAnsiTheme="minorHAnsi" w:cstheme="minorHAnsi"/>
              </w:rPr>
            </w:pPr>
            <w:r w:rsidRPr="00C35519">
              <w:rPr>
                <w:rFonts w:asciiTheme="minorHAnsi" w:hAnsiTheme="minorHAnsi" w:cstheme="minorHAnsi"/>
              </w:rPr>
              <w:t>……….</w:t>
            </w:r>
          </w:p>
        </w:tc>
        <w:tc>
          <w:tcPr>
            <w:tcW w:w="3893" w:type="pct"/>
            <w:gridSpan w:val="14"/>
            <w:tcBorders>
              <w:top w:val="single" w:sz="4" w:space="0" w:color="auto"/>
              <w:left w:val="single" w:sz="4" w:space="0" w:color="auto"/>
              <w:bottom w:val="single" w:sz="4" w:space="0" w:color="auto"/>
              <w:right w:val="single" w:sz="4" w:space="0" w:color="auto"/>
            </w:tcBorders>
            <w:hideMark/>
          </w:tcPr>
          <w:p w14:paraId="68042E6A"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b/>
              </w:rPr>
              <w:t>ΕΤΟΣ ΓΕΝΝΗΣΗΣ ΚΑΘΕ ΠΑΙΔΙΟΥ</w:t>
            </w:r>
            <w:r w:rsidRPr="00C35519">
              <w:rPr>
                <w:rFonts w:asciiTheme="minorHAnsi" w:hAnsiTheme="minorHAnsi" w:cstheme="minorHAnsi"/>
              </w:rPr>
              <w:t xml:space="preserve"> (Σε μορφή:  </w:t>
            </w:r>
            <w:proofErr w:type="spellStart"/>
            <w:r w:rsidRPr="00C35519">
              <w:rPr>
                <w:rFonts w:asciiTheme="minorHAnsi" w:hAnsiTheme="minorHAnsi" w:cstheme="minorHAnsi"/>
              </w:rPr>
              <w:t>ηη</w:t>
            </w:r>
            <w:proofErr w:type="spellEnd"/>
            <w:r w:rsidRPr="00C35519">
              <w:rPr>
                <w:rFonts w:asciiTheme="minorHAnsi" w:hAnsiTheme="minorHAnsi" w:cstheme="minorHAnsi"/>
              </w:rPr>
              <w:t xml:space="preserve"> / </w:t>
            </w:r>
            <w:proofErr w:type="spellStart"/>
            <w:r w:rsidRPr="00C35519">
              <w:rPr>
                <w:rFonts w:asciiTheme="minorHAnsi" w:hAnsiTheme="minorHAnsi" w:cstheme="minorHAnsi"/>
              </w:rPr>
              <w:t>μμ</w:t>
            </w:r>
            <w:proofErr w:type="spellEnd"/>
            <w:r w:rsidRPr="00C35519">
              <w:rPr>
                <w:rFonts w:asciiTheme="minorHAnsi" w:hAnsiTheme="minorHAnsi" w:cstheme="minorHAnsi"/>
              </w:rPr>
              <w:t xml:space="preserve"> / </w:t>
            </w:r>
            <w:proofErr w:type="spellStart"/>
            <w:r w:rsidRPr="00C35519">
              <w:rPr>
                <w:rFonts w:asciiTheme="minorHAnsi" w:hAnsiTheme="minorHAnsi" w:cstheme="minorHAnsi"/>
              </w:rPr>
              <w:t>εεεε</w:t>
            </w:r>
            <w:proofErr w:type="spellEnd"/>
            <w:r w:rsidRPr="00C35519">
              <w:rPr>
                <w:rFonts w:asciiTheme="minorHAnsi" w:hAnsiTheme="minorHAnsi" w:cstheme="minorHAnsi"/>
              </w:rPr>
              <w:t xml:space="preserve">)     </w:t>
            </w:r>
          </w:p>
        </w:tc>
      </w:tr>
      <w:tr w:rsidR="00F50CA3" w:rsidRPr="00C35519" w14:paraId="4EF97790" w14:textId="77777777" w:rsidTr="00AA2897">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FA7445A" w14:textId="77777777" w:rsidR="00F50CA3" w:rsidRPr="00C35519" w:rsidRDefault="00F50CA3" w:rsidP="00AA2897">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vAlign w:val="center"/>
            <w:hideMark/>
          </w:tcPr>
          <w:p w14:paraId="5EF60D28"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1</w:t>
            </w:r>
            <w:r w:rsidRPr="00C35519">
              <w:rPr>
                <w:rFonts w:asciiTheme="minorHAnsi" w:hAnsiTheme="minorHAnsi" w:cstheme="minorHAnsi"/>
                <w:vertAlign w:val="superscript"/>
              </w:rPr>
              <w:t>ο</w:t>
            </w:r>
            <w:r w:rsidRPr="00C35519">
              <w:rPr>
                <w:rFonts w:asciiTheme="minorHAnsi" w:hAnsiTheme="minorHAnsi" w:cstheme="minorHAnsi"/>
              </w:rPr>
              <w:t xml:space="preserve">  ΠΑΙΔΙ</w:t>
            </w:r>
          </w:p>
        </w:tc>
        <w:tc>
          <w:tcPr>
            <w:tcW w:w="792" w:type="pct"/>
            <w:gridSpan w:val="7"/>
            <w:tcBorders>
              <w:top w:val="single" w:sz="4" w:space="0" w:color="auto"/>
              <w:left w:val="single" w:sz="4" w:space="0" w:color="auto"/>
              <w:bottom w:val="single" w:sz="4" w:space="0" w:color="auto"/>
              <w:right w:val="single" w:sz="4" w:space="0" w:color="auto"/>
            </w:tcBorders>
            <w:vAlign w:val="center"/>
            <w:hideMark/>
          </w:tcPr>
          <w:p w14:paraId="206396EB"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2</w:t>
            </w:r>
            <w:r w:rsidRPr="00C35519">
              <w:rPr>
                <w:rFonts w:asciiTheme="minorHAnsi" w:hAnsiTheme="minorHAnsi" w:cstheme="minorHAnsi"/>
                <w:vertAlign w:val="superscript"/>
              </w:rPr>
              <w:t xml:space="preserve"> ο</w:t>
            </w:r>
            <w:r w:rsidRPr="00C35519">
              <w:rPr>
                <w:rFonts w:asciiTheme="minorHAnsi" w:hAnsiTheme="minorHAnsi" w:cstheme="minorHAnsi"/>
              </w:rPr>
              <w:t xml:space="preserve"> ΠΑΙΔΙ</w:t>
            </w:r>
          </w:p>
        </w:tc>
        <w:tc>
          <w:tcPr>
            <w:tcW w:w="792" w:type="pct"/>
            <w:tcBorders>
              <w:top w:val="single" w:sz="4" w:space="0" w:color="auto"/>
              <w:left w:val="single" w:sz="4" w:space="0" w:color="auto"/>
              <w:bottom w:val="single" w:sz="4" w:space="0" w:color="auto"/>
              <w:right w:val="single" w:sz="4" w:space="0" w:color="auto"/>
            </w:tcBorders>
            <w:vAlign w:val="center"/>
            <w:hideMark/>
          </w:tcPr>
          <w:p w14:paraId="27A1719E"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3</w:t>
            </w:r>
            <w:r w:rsidRPr="00C35519">
              <w:rPr>
                <w:rFonts w:asciiTheme="minorHAnsi" w:hAnsiTheme="minorHAnsi" w:cstheme="minorHAnsi"/>
                <w:vertAlign w:val="superscript"/>
              </w:rPr>
              <w:t>ο</w:t>
            </w:r>
            <w:r w:rsidRPr="00C35519">
              <w:rPr>
                <w:rFonts w:asciiTheme="minorHAnsi" w:hAnsiTheme="minorHAnsi" w:cstheme="minorHAnsi"/>
              </w:rPr>
              <w:t xml:space="preserve">  ΠΑΙΔΙ</w:t>
            </w:r>
          </w:p>
        </w:tc>
        <w:tc>
          <w:tcPr>
            <w:tcW w:w="794" w:type="pct"/>
            <w:tcBorders>
              <w:top w:val="single" w:sz="4" w:space="0" w:color="auto"/>
              <w:left w:val="single" w:sz="4" w:space="0" w:color="auto"/>
              <w:bottom w:val="single" w:sz="4" w:space="0" w:color="auto"/>
              <w:right w:val="single" w:sz="4" w:space="0" w:color="auto"/>
            </w:tcBorders>
            <w:vAlign w:val="center"/>
            <w:hideMark/>
          </w:tcPr>
          <w:p w14:paraId="77906F5F"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4</w:t>
            </w:r>
            <w:r w:rsidRPr="00C35519">
              <w:rPr>
                <w:rFonts w:asciiTheme="minorHAnsi" w:hAnsiTheme="minorHAnsi" w:cstheme="minorHAnsi"/>
                <w:vertAlign w:val="superscript"/>
              </w:rPr>
              <w:t>ο</w:t>
            </w:r>
            <w:r w:rsidRPr="00C35519">
              <w:rPr>
                <w:rFonts w:asciiTheme="minorHAnsi" w:hAnsiTheme="minorHAnsi" w:cstheme="minorHAnsi"/>
              </w:rPr>
              <w:t xml:space="preserve">  ΠΑΙΔΙ</w:t>
            </w:r>
          </w:p>
        </w:tc>
        <w:tc>
          <w:tcPr>
            <w:tcW w:w="790" w:type="pct"/>
            <w:tcBorders>
              <w:top w:val="single" w:sz="4" w:space="0" w:color="auto"/>
              <w:left w:val="single" w:sz="4" w:space="0" w:color="auto"/>
              <w:bottom w:val="single" w:sz="4" w:space="0" w:color="auto"/>
              <w:right w:val="single" w:sz="4" w:space="0" w:color="auto"/>
            </w:tcBorders>
            <w:vAlign w:val="center"/>
            <w:hideMark/>
          </w:tcPr>
          <w:p w14:paraId="7B0D7975"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5</w:t>
            </w:r>
            <w:r w:rsidRPr="00C35519">
              <w:rPr>
                <w:rFonts w:asciiTheme="minorHAnsi" w:hAnsiTheme="minorHAnsi" w:cstheme="minorHAnsi"/>
                <w:vertAlign w:val="superscript"/>
              </w:rPr>
              <w:t>ο</w:t>
            </w:r>
            <w:r w:rsidRPr="00C35519">
              <w:rPr>
                <w:rFonts w:asciiTheme="minorHAnsi" w:hAnsiTheme="minorHAnsi" w:cstheme="minorHAnsi"/>
              </w:rPr>
              <w:t xml:space="preserve">  ΠΑΙΔΙ</w:t>
            </w:r>
          </w:p>
        </w:tc>
      </w:tr>
      <w:tr w:rsidR="00F50CA3" w:rsidRPr="00C35519" w14:paraId="19C1B4B7" w14:textId="77777777" w:rsidTr="00AA2897">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6CA51B" w14:textId="77777777" w:rsidR="00F50CA3" w:rsidRPr="00C35519" w:rsidRDefault="00F50CA3" w:rsidP="00AA2897">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tcPr>
          <w:p w14:paraId="0A06D5D4" w14:textId="77777777" w:rsidR="00F50CA3" w:rsidRPr="00C35519" w:rsidRDefault="00F50CA3" w:rsidP="00AA2897">
            <w:pPr>
              <w:rPr>
                <w:rFonts w:asciiTheme="minorHAnsi" w:hAnsiTheme="minorHAnsi" w:cstheme="minorHAnsi"/>
              </w:rPr>
            </w:pPr>
          </w:p>
        </w:tc>
        <w:tc>
          <w:tcPr>
            <w:tcW w:w="792" w:type="pct"/>
            <w:gridSpan w:val="7"/>
            <w:tcBorders>
              <w:top w:val="single" w:sz="4" w:space="0" w:color="auto"/>
              <w:left w:val="single" w:sz="4" w:space="0" w:color="auto"/>
              <w:bottom w:val="single" w:sz="4" w:space="0" w:color="auto"/>
              <w:right w:val="single" w:sz="4" w:space="0" w:color="auto"/>
            </w:tcBorders>
          </w:tcPr>
          <w:p w14:paraId="4345D166" w14:textId="77777777" w:rsidR="00F50CA3" w:rsidRPr="00C35519" w:rsidRDefault="00F50CA3" w:rsidP="00AA2897">
            <w:pPr>
              <w:rPr>
                <w:rFonts w:asciiTheme="minorHAnsi" w:hAnsiTheme="minorHAnsi" w:cstheme="minorHAnsi"/>
              </w:rPr>
            </w:pPr>
          </w:p>
        </w:tc>
        <w:tc>
          <w:tcPr>
            <w:tcW w:w="792" w:type="pct"/>
            <w:tcBorders>
              <w:top w:val="single" w:sz="4" w:space="0" w:color="auto"/>
              <w:left w:val="single" w:sz="4" w:space="0" w:color="auto"/>
              <w:bottom w:val="single" w:sz="4" w:space="0" w:color="auto"/>
              <w:right w:val="single" w:sz="4" w:space="0" w:color="auto"/>
            </w:tcBorders>
          </w:tcPr>
          <w:p w14:paraId="687F1669" w14:textId="77777777" w:rsidR="00F50CA3" w:rsidRPr="00C35519" w:rsidRDefault="00F50CA3" w:rsidP="00AA2897">
            <w:pPr>
              <w:rPr>
                <w:rFonts w:asciiTheme="minorHAnsi" w:hAnsiTheme="minorHAnsi" w:cstheme="minorHAnsi"/>
              </w:rPr>
            </w:pPr>
          </w:p>
        </w:tc>
        <w:tc>
          <w:tcPr>
            <w:tcW w:w="794" w:type="pct"/>
            <w:tcBorders>
              <w:top w:val="single" w:sz="4" w:space="0" w:color="auto"/>
              <w:left w:val="single" w:sz="4" w:space="0" w:color="auto"/>
              <w:bottom w:val="single" w:sz="4" w:space="0" w:color="auto"/>
              <w:right w:val="single" w:sz="4" w:space="0" w:color="auto"/>
            </w:tcBorders>
          </w:tcPr>
          <w:p w14:paraId="6E8BAA9C" w14:textId="77777777" w:rsidR="00F50CA3" w:rsidRPr="00C35519" w:rsidRDefault="00F50CA3" w:rsidP="00AA2897">
            <w:pPr>
              <w:rPr>
                <w:rFonts w:asciiTheme="minorHAnsi" w:hAnsiTheme="minorHAnsi" w:cstheme="minorHAnsi"/>
              </w:rPr>
            </w:pPr>
          </w:p>
        </w:tc>
        <w:tc>
          <w:tcPr>
            <w:tcW w:w="790" w:type="pct"/>
            <w:tcBorders>
              <w:top w:val="single" w:sz="4" w:space="0" w:color="auto"/>
              <w:left w:val="single" w:sz="4" w:space="0" w:color="auto"/>
              <w:bottom w:val="single" w:sz="4" w:space="0" w:color="auto"/>
              <w:right w:val="single" w:sz="4" w:space="0" w:color="auto"/>
            </w:tcBorders>
          </w:tcPr>
          <w:p w14:paraId="7F1D1529" w14:textId="77777777" w:rsidR="00F50CA3" w:rsidRPr="00C35519" w:rsidRDefault="00F50CA3" w:rsidP="00AA2897">
            <w:pPr>
              <w:rPr>
                <w:rFonts w:asciiTheme="minorHAnsi" w:hAnsiTheme="minorHAnsi" w:cstheme="minorHAnsi"/>
              </w:rPr>
            </w:pPr>
          </w:p>
        </w:tc>
      </w:tr>
      <w:tr w:rsidR="00F50CA3" w:rsidRPr="00C35519" w14:paraId="781374BD" w14:textId="77777777" w:rsidTr="00AA2897">
        <w:trPr>
          <w:trHeight w:val="340"/>
        </w:trPr>
        <w:tc>
          <w:tcPr>
            <w:tcW w:w="5000" w:type="pct"/>
            <w:gridSpan w:val="18"/>
            <w:tcBorders>
              <w:top w:val="single" w:sz="4" w:space="0" w:color="auto"/>
              <w:left w:val="single" w:sz="4" w:space="0" w:color="auto"/>
              <w:bottom w:val="single" w:sz="4" w:space="0" w:color="auto"/>
              <w:right w:val="single" w:sz="4" w:space="0" w:color="auto"/>
            </w:tcBorders>
            <w:vAlign w:val="bottom"/>
            <w:hideMark/>
          </w:tcPr>
          <w:p w14:paraId="373E9CD5" w14:textId="77777777" w:rsidR="00F50CA3" w:rsidRPr="00C35519" w:rsidRDefault="00F50CA3" w:rsidP="00AA2897">
            <w:pPr>
              <w:rPr>
                <w:rFonts w:asciiTheme="minorHAnsi" w:hAnsiTheme="minorHAnsi" w:cstheme="minorHAnsi"/>
              </w:rPr>
            </w:pPr>
            <w:r w:rsidRPr="00C35519">
              <w:rPr>
                <w:rFonts w:asciiTheme="minorHAnsi" w:hAnsiTheme="minorHAnsi" w:cstheme="minorHAnsi"/>
                <w:b/>
              </w:rPr>
              <w:t>Αριθμός Παιδιών που έχει ασφαλίσει ο Εκπ/κος, για Ιατροφαρμακευτική περίθαλψη, στο βιβλιάριο του: ……..</w:t>
            </w:r>
          </w:p>
        </w:tc>
      </w:tr>
    </w:tbl>
    <w:tbl>
      <w:tblPr>
        <w:tblpPr w:leftFromText="180" w:rightFromText="180" w:vertAnchor="text" w:horzAnchor="margin" w:tblpY="75"/>
        <w:tblW w:w="5000" w:type="pct"/>
        <w:tblBorders>
          <w:left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818"/>
        <w:gridCol w:w="523"/>
        <w:gridCol w:w="79"/>
        <w:gridCol w:w="281"/>
        <w:gridCol w:w="281"/>
        <w:gridCol w:w="77"/>
        <w:gridCol w:w="145"/>
        <w:gridCol w:w="213"/>
        <w:gridCol w:w="68"/>
        <w:gridCol w:w="289"/>
        <w:gridCol w:w="281"/>
        <w:gridCol w:w="76"/>
        <w:gridCol w:w="205"/>
        <w:gridCol w:w="154"/>
        <w:gridCol w:w="68"/>
        <w:gridCol w:w="281"/>
        <w:gridCol w:w="8"/>
        <w:gridCol w:w="274"/>
        <w:gridCol w:w="84"/>
        <w:gridCol w:w="197"/>
        <w:gridCol w:w="160"/>
        <w:gridCol w:w="121"/>
        <w:gridCol w:w="138"/>
        <w:gridCol w:w="84"/>
        <w:gridCol w:w="281"/>
        <w:gridCol w:w="281"/>
        <w:gridCol w:w="281"/>
        <w:gridCol w:w="127"/>
        <w:gridCol w:w="154"/>
        <w:gridCol w:w="201"/>
        <w:gridCol w:w="21"/>
        <w:gridCol w:w="281"/>
        <w:gridCol w:w="51"/>
        <w:gridCol w:w="231"/>
        <w:gridCol w:w="123"/>
        <w:gridCol w:w="158"/>
        <w:gridCol w:w="195"/>
        <w:gridCol w:w="86"/>
        <w:gridCol w:w="222"/>
        <w:gridCol w:w="47"/>
        <w:gridCol w:w="235"/>
        <w:gridCol w:w="119"/>
        <w:gridCol w:w="162"/>
        <w:gridCol w:w="192"/>
        <w:gridCol w:w="92"/>
        <w:gridCol w:w="262"/>
        <w:gridCol w:w="21"/>
        <w:gridCol w:w="222"/>
        <w:gridCol w:w="111"/>
        <w:gridCol w:w="172"/>
        <w:gridCol w:w="182"/>
        <w:gridCol w:w="102"/>
        <w:gridCol w:w="254"/>
      </w:tblGrid>
      <w:tr w:rsidR="00F50CA3" w:rsidRPr="00C35519" w14:paraId="2C3BA7F5" w14:textId="77777777" w:rsidTr="00AA2897">
        <w:trPr>
          <w:trHeight w:val="397"/>
        </w:trPr>
        <w:tc>
          <w:tcPr>
            <w:tcW w:w="687" w:type="pct"/>
            <w:gridSpan w:val="2"/>
            <w:tcBorders>
              <w:top w:val="nil"/>
              <w:left w:val="single" w:sz="4" w:space="0" w:color="auto"/>
              <w:bottom w:val="single" w:sz="4" w:space="0" w:color="auto"/>
              <w:right w:val="single" w:sz="4" w:space="0" w:color="auto"/>
            </w:tcBorders>
            <w:vAlign w:val="center"/>
            <w:hideMark/>
          </w:tcPr>
          <w:p w14:paraId="1D725CF1" w14:textId="77777777" w:rsidR="00F50CA3" w:rsidRPr="00C35519" w:rsidRDefault="00F50CA3" w:rsidP="00AA2897">
            <w:pPr>
              <w:rPr>
                <w:rFonts w:asciiTheme="minorHAnsi" w:hAnsiTheme="minorHAnsi" w:cstheme="minorHAnsi"/>
                <w:b/>
              </w:rPr>
            </w:pPr>
            <w:r w:rsidRPr="00C35519">
              <w:rPr>
                <w:rFonts w:asciiTheme="minorHAnsi" w:hAnsiTheme="minorHAnsi" w:cstheme="minorHAnsi"/>
                <w:b/>
              </w:rPr>
              <w:t>Α.Μ. ΕΦΚΑ</w:t>
            </w:r>
          </w:p>
        </w:tc>
        <w:tc>
          <w:tcPr>
            <w:tcW w:w="183" w:type="pct"/>
            <w:gridSpan w:val="2"/>
            <w:tcBorders>
              <w:top w:val="nil"/>
              <w:left w:val="single" w:sz="4" w:space="0" w:color="auto"/>
              <w:bottom w:val="single" w:sz="4" w:space="0" w:color="auto"/>
              <w:right w:val="single" w:sz="4" w:space="0" w:color="auto"/>
            </w:tcBorders>
            <w:vAlign w:val="center"/>
          </w:tcPr>
          <w:p w14:paraId="47643AC7" w14:textId="77777777" w:rsidR="00F50CA3" w:rsidRPr="00C35519" w:rsidRDefault="00F50CA3" w:rsidP="00AA2897">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6B2FCB18" w14:textId="77777777" w:rsidR="00F50CA3" w:rsidRPr="00C35519" w:rsidRDefault="00F50CA3" w:rsidP="00AA2897">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238F39A7" w14:textId="77777777" w:rsidR="00F50CA3" w:rsidRPr="00C35519" w:rsidRDefault="00F50CA3" w:rsidP="00AA2897">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48A37EBB" w14:textId="77777777" w:rsidR="00F50CA3" w:rsidRPr="00C35519" w:rsidRDefault="00F50CA3" w:rsidP="00AA2897">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43419537" w14:textId="77777777" w:rsidR="00F50CA3" w:rsidRPr="00C35519" w:rsidRDefault="00F50CA3" w:rsidP="00AA2897">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46062B2F" w14:textId="77777777" w:rsidR="00F50CA3" w:rsidRPr="00C35519" w:rsidRDefault="00F50CA3" w:rsidP="00AA2897">
            <w:pPr>
              <w:rPr>
                <w:rFonts w:asciiTheme="minorHAnsi" w:hAnsiTheme="minorHAnsi" w:cstheme="minorHAnsi"/>
                <w:b/>
              </w:rPr>
            </w:pPr>
          </w:p>
        </w:tc>
        <w:tc>
          <w:tcPr>
            <w:tcW w:w="183" w:type="pct"/>
            <w:gridSpan w:val="3"/>
            <w:tcBorders>
              <w:top w:val="nil"/>
              <w:left w:val="single" w:sz="4" w:space="0" w:color="auto"/>
              <w:bottom w:val="single" w:sz="4" w:space="0" w:color="auto"/>
              <w:right w:val="single" w:sz="4" w:space="0" w:color="auto"/>
            </w:tcBorders>
            <w:vAlign w:val="center"/>
          </w:tcPr>
          <w:p w14:paraId="75B3797F" w14:textId="77777777" w:rsidR="00F50CA3" w:rsidRPr="00C35519" w:rsidRDefault="00F50CA3" w:rsidP="00AA2897">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0148EBA9" w14:textId="77777777" w:rsidR="00F50CA3" w:rsidRPr="00C35519" w:rsidRDefault="00F50CA3" w:rsidP="00AA2897">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658562DF" w14:textId="77777777" w:rsidR="00F50CA3" w:rsidRPr="00C35519" w:rsidRDefault="00F50CA3" w:rsidP="00AA2897">
            <w:pPr>
              <w:rPr>
                <w:rFonts w:asciiTheme="minorHAnsi" w:hAnsiTheme="minorHAnsi" w:cstheme="minorHAnsi"/>
                <w:b/>
              </w:rPr>
            </w:pPr>
          </w:p>
        </w:tc>
        <w:tc>
          <w:tcPr>
            <w:tcW w:w="132" w:type="pct"/>
            <w:gridSpan w:val="2"/>
            <w:tcBorders>
              <w:top w:val="nil"/>
              <w:left w:val="single" w:sz="4" w:space="0" w:color="auto"/>
              <w:bottom w:val="single" w:sz="4" w:space="0" w:color="auto"/>
              <w:right w:val="single" w:sz="4" w:space="0" w:color="auto"/>
            </w:tcBorders>
            <w:shd w:val="clear" w:color="auto" w:fill="000000"/>
            <w:vAlign w:val="center"/>
          </w:tcPr>
          <w:p w14:paraId="492EF2DC" w14:textId="77777777" w:rsidR="00F50CA3" w:rsidRPr="00C35519" w:rsidRDefault="00F50CA3" w:rsidP="00AA2897">
            <w:pPr>
              <w:rPr>
                <w:rFonts w:asciiTheme="minorHAnsi" w:hAnsiTheme="minorHAnsi" w:cstheme="minorHAnsi"/>
                <w:b/>
              </w:rPr>
            </w:pPr>
          </w:p>
        </w:tc>
        <w:tc>
          <w:tcPr>
            <w:tcW w:w="540" w:type="pct"/>
            <w:gridSpan w:val="5"/>
            <w:tcBorders>
              <w:top w:val="nil"/>
              <w:left w:val="single" w:sz="4" w:space="0" w:color="auto"/>
              <w:bottom w:val="single" w:sz="4" w:space="0" w:color="auto"/>
              <w:right w:val="single" w:sz="4" w:space="0" w:color="auto"/>
            </w:tcBorders>
            <w:vAlign w:val="center"/>
            <w:hideMark/>
          </w:tcPr>
          <w:p w14:paraId="2927ABCE" w14:textId="77777777" w:rsidR="00F50CA3" w:rsidRPr="00C35519" w:rsidRDefault="00F50CA3" w:rsidP="00AA2897">
            <w:pPr>
              <w:rPr>
                <w:rFonts w:asciiTheme="minorHAnsi" w:hAnsiTheme="minorHAnsi" w:cstheme="minorHAnsi"/>
                <w:b/>
              </w:rPr>
            </w:pPr>
            <w:r w:rsidRPr="00C35519">
              <w:rPr>
                <w:rFonts w:asciiTheme="minorHAnsi" w:hAnsiTheme="minorHAnsi" w:cstheme="minorHAnsi"/>
                <w:b/>
              </w:rPr>
              <w:t>Α.Μ.Κ.Α</w:t>
            </w:r>
          </w:p>
        </w:tc>
        <w:tc>
          <w:tcPr>
            <w:tcW w:w="181" w:type="pct"/>
            <w:gridSpan w:val="2"/>
            <w:tcBorders>
              <w:top w:val="nil"/>
              <w:left w:val="single" w:sz="4" w:space="0" w:color="auto"/>
              <w:bottom w:val="single" w:sz="4" w:space="0" w:color="auto"/>
              <w:right w:val="single" w:sz="4" w:space="0" w:color="auto"/>
            </w:tcBorders>
            <w:vAlign w:val="center"/>
          </w:tcPr>
          <w:p w14:paraId="71F6B50E" w14:textId="77777777" w:rsidR="00F50CA3" w:rsidRPr="00C35519" w:rsidRDefault="00F50CA3" w:rsidP="00AA2897">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14:paraId="208CD545" w14:textId="77777777" w:rsidR="00F50CA3" w:rsidRPr="00C35519" w:rsidRDefault="00F50CA3" w:rsidP="00AA2897">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55DE8338" w14:textId="77777777" w:rsidR="00F50CA3" w:rsidRPr="00C35519" w:rsidRDefault="00F50CA3" w:rsidP="00AA2897">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545CDC4D" w14:textId="77777777" w:rsidR="00F50CA3" w:rsidRPr="00C35519" w:rsidRDefault="00F50CA3" w:rsidP="00AA2897">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14:paraId="097C5177" w14:textId="77777777" w:rsidR="00F50CA3" w:rsidRPr="00C35519" w:rsidRDefault="00F50CA3" w:rsidP="00AA2897">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014DED65" w14:textId="77777777" w:rsidR="00F50CA3" w:rsidRPr="00C35519" w:rsidRDefault="00F50CA3" w:rsidP="00AA2897">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2598E0C8" w14:textId="77777777" w:rsidR="00F50CA3" w:rsidRPr="00C35519" w:rsidRDefault="00F50CA3" w:rsidP="00AA2897">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74F42F1F" w14:textId="77777777" w:rsidR="00F50CA3" w:rsidRPr="00C35519" w:rsidRDefault="00F50CA3" w:rsidP="00AA2897">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14:paraId="56C0B521" w14:textId="77777777" w:rsidR="00F50CA3" w:rsidRPr="00C35519" w:rsidRDefault="00F50CA3" w:rsidP="00AA2897">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vAlign w:val="center"/>
          </w:tcPr>
          <w:p w14:paraId="39F1949F" w14:textId="77777777" w:rsidR="00F50CA3" w:rsidRPr="00C35519" w:rsidRDefault="00F50CA3" w:rsidP="00AA2897">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tcPr>
          <w:p w14:paraId="03DF653E" w14:textId="77777777" w:rsidR="00F50CA3" w:rsidRPr="00C35519" w:rsidRDefault="00F50CA3" w:rsidP="00AA2897">
            <w:pPr>
              <w:rPr>
                <w:rFonts w:asciiTheme="minorHAnsi" w:hAnsiTheme="minorHAnsi" w:cstheme="minorHAnsi"/>
                <w:b/>
              </w:rPr>
            </w:pPr>
          </w:p>
        </w:tc>
      </w:tr>
      <w:tr w:rsidR="00F50CA3" w:rsidRPr="00C35519" w14:paraId="66853F09" w14:textId="77777777" w:rsidTr="00AA2897">
        <w:trPr>
          <w:trHeight w:val="454"/>
        </w:trPr>
        <w:tc>
          <w:tcPr>
            <w:tcW w:w="419" w:type="pct"/>
            <w:tcBorders>
              <w:top w:val="single" w:sz="4" w:space="0" w:color="auto"/>
              <w:left w:val="single" w:sz="4" w:space="0" w:color="auto"/>
              <w:bottom w:val="single" w:sz="4" w:space="0" w:color="auto"/>
              <w:right w:val="single" w:sz="4" w:space="0" w:color="auto"/>
            </w:tcBorders>
            <w:vAlign w:val="center"/>
            <w:hideMark/>
          </w:tcPr>
          <w:p w14:paraId="07A730D5" w14:textId="77777777" w:rsidR="00F50CA3" w:rsidRPr="00C35519" w:rsidRDefault="00F50CA3" w:rsidP="00AA2897">
            <w:pPr>
              <w:jc w:val="center"/>
              <w:rPr>
                <w:rFonts w:asciiTheme="minorHAnsi" w:hAnsiTheme="minorHAnsi" w:cstheme="minorHAnsi"/>
                <w:b/>
              </w:rPr>
            </w:pPr>
            <w:r w:rsidRPr="00C35519">
              <w:rPr>
                <w:rFonts w:asciiTheme="minorHAnsi" w:hAnsiTheme="minorHAnsi" w:cstheme="minorHAnsi"/>
                <w:b/>
                <w:lang w:val="en-US"/>
              </w:rPr>
              <w:t>IBAN</w:t>
            </w:r>
            <w:r w:rsidRPr="00C35519">
              <w:rPr>
                <w:rFonts w:asciiTheme="minorHAnsi" w:hAnsiTheme="minorHAnsi" w:cstheme="minorHAnsi"/>
                <w:b/>
              </w:rPr>
              <w:t>:</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4091227" w14:textId="77777777" w:rsidR="00F50CA3" w:rsidRPr="00C35519" w:rsidRDefault="00F50CA3" w:rsidP="00AA2897">
            <w:pPr>
              <w:jc w:val="center"/>
              <w:rPr>
                <w:rFonts w:asciiTheme="minorHAnsi" w:hAnsiTheme="minorHAnsi" w:cstheme="minorHAnsi"/>
                <w:lang w:val="en-US"/>
              </w:rPr>
            </w:pPr>
            <w:r w:rsidRPr="00C35519">
              <w:rPr>
                <w:rFonts w:asciiTheme="minorHAnsi" w:hAnsiTheme="minorHAnsi" w:cstheme="minorHAnsi"/>
                <w:lang w:val="en-US"/>
              </w:rPr>
              <w:t>GR</w:t>
            </w:r>
          </w:p>
        </w:tc>
        <w:tc>
          <w:tcPr>
            <w:tcW w:w="144" w:type="pct"/>
            <w:tcBorders>
              <w:top w:val="single" w:sz="4" w:space="0" w:color="auto"/>
              <w:left w:val="single" w:sz="4" w:space="0" w:color="auto"/>
              <w:bottom w:val="single" w:sz="4" w:space="0" w:color="auto"/>
              <w:right w:val="single" w:sz="4" w:space="0" w:color="auto"/>
            </w:tcBorders>
            <w:vAlign w:val="center"/>
          </w:tcPr>
          <w:p w14:paraId="5B0A338A" w14:textId="77777777" w:rsidR="00F50CA3" w:rsidRPr="00C35519" w:rsidRDefault="00F50CA3" w:rsidP="00AA2897">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31681903" w14:textId="77777777" w:rsidR="00F50CA3" w:rsidRPr="00C35519" w:rsidRDefault="00F50CA3" w:rsidP="00AA2897">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019466CE" w14:textId="77777777" w:rsidR="00F50CA3" w:rsidRPr="00C35519" w:rsidRDefault="00F50CA3" w:rsidP="00AA2897">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353890BA" w14:textId="77777777" w:rsidR="00F50CA3" w:rsidRPr="00C35519" w:rsidRDefault="00F50CA3" w:rsidP="00AA2897">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561509A2" w14:textId="77777777" w:rsidR="00F50CA3" w:rsidRPr="00C35519" w:rsidRDefault="00F50CA3" w:rsidP="00AA2897">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001F7DEF" w14:textId="77777777" w:rsidR="00F50CA3" w:rsidRPr="00C35519" w:rsidRDefault="00F50CA3" w:rsidP="00AA2897">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532EEF2C" w14:textId="77777777" w:rsidR="00F50CA3" w:rsidRPr="00C35519" w:rsidRDefault="00F50CA3" w:rsidP="00AA2897">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4A9A516A" w14:textId="77777777" w:rsidR="00F50CA3" w:rsidRPr="00C35519" w:rsidRDefault="00F50CA3" w:rsidP="00AA2897">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14:paraId="1D321CFC" w14:textId="77777777" w:rsidR="00F50CA3" w:rsidRPr="00C35519" w:rsidRDefault="00F50CA3" w:rsidP="00AA2897">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268EC258" w14:textId="77777777" w:rsidR="00F50CA3" w:rsidRPr="00C35519" w:rsidRDefault="00F50CA3" w:rsidP="00AA2897">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4DC278CB" w14:textId="77777777" w:rsidR="00F50CA3" w:rsidRPr="00C35519" w:rsidRDefault="00F50CA3" w:rsidP="00AA2897">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38A0E0E2" w14:textId="77777777" w:rsidR="00F50CA3" w:rsidRPr="00C35519" w:rsidRDefault="00F50CA3" w:rsidP="00AA2897">
            <w:pPr>
              <w:jc w:val="center"/>
              <w:rPr>
                <w:rFonts w:asciiTheme="minorHAnsi" w:hAnsiTheme="minorHAnsi" w:cstheme="minorHAnsi"/>
                <w:b/>
                <w:lang w:val="en-US"/>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0EE00F7A" w14:textId="77777777" w:rsidR="00F50CA3" w:rsidRPr="00C35519" w:rsidRDefault="00F50CA3" w:rsidP="00AA2897">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14:paraId="44BE78D6" w14:textId="77777777" w:rsidR="00F50CA3" w:rsidRPr="00C35519" w:rsidRDefault="00F50CA3" w:rsidP="00AA2897">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5A2E8873" w14:textId="77777777" w:rsidR="00F50CA3" w:rsidRPr="00C35519" w:rsidRDefault="00F50CA3" w:rsidP="00AA2897">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46359465" w14:textId="77777777" w:rsidR="00F50CA3" w:rsidRPr="00C35519" w:rsidRDefault="00F50CA3" w:rsidP="00AA2897">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108AC0C2" w14:textId="77777777" w:rsidR="00F50CA3" w:rsidRPr="00C35519" w:rsidRDefault="00F50CA3" w:rsidP="00AA2897">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361192B1" w14:textId="77777777" w:rsidR="00F50CA3" w:rsidRPr="00C35519" w:rsidRDefault="00F50CA3" w:rsidP="00AA2897">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14:paraId="5B355D53" w14:textId="77777777" w:rsidR="00F50CA3" w:rsidRPr="00C35519" w:rsidRDefault="00F50CA3" w:rsidP="00AA2897">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294A2EDE" w14:textId="77777777" w:rsidR="00F50CA3" w:rsidRPr="00C35519" w:rsidRDefault="00F50CA3" w:rsidP="00AA2897">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1DF4BBD7" w14:textId="77777777" w:rsidR="00F50CA3" w:rsidRPr="00C35519" w:rsidRDefault="00F50CA3" w:rsidP="00AA2897">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50D6DBA1" w14:textId="77777777" w:rsidR="00F50CA3" w:rsidRPr="00C35519" w:rsidRDefault="00F50CA3" w:rsidP="00AA2897">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14:paraId="5DB495FD" w14:textId="77777777" w:rsidR="00F50CA3" w:rsidRPr="00C35519" w:rsidRDefault="00F50CA3" w:rsidP="00AA2897">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73EAF754" w14:textId="77777777" w:rsidR="00F50CA3" w:rsidRPr="00C35519" w:rsidRDefault="00F50CA3" w:rsidP="00AA2897">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181F4B5A" w14:textId="77777777" w:rsidR="00F50CA3" w:rsidRPr="00C35519" w:rsidRDefault="00F50CA3" w:rsidP="00AA2897">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039A7C83" w14:textId="77777777" w:rsidR="00F50CA3" w:rsidRPr="00C35519" w:rsidRDefault="00F50CA3" w:rsidP="00AA2897">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58A765A3" w14:textId="77777777" w:rsidR="00F50CA3" w:rsidRPr="00C35519" w:rsidRDefault="00F50CA3" w:rsidP="00AA2897">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14:paraId="28F2F2F6" w14:textId="77777777" w:rsidR="00F50CA3" w:rsidRPr="00C35519" w:rsidRDefault="00F50CA3" w:rsidP="00AA2897">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0B5F8B8E" w14:textId="77777777" w:rsidR="00F50CA3" w:rsidRPr="00C35519" w:rsidRDefault="00F50CA3" w:rsidP="00AA2897">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6B79854C" w14:textId="77777777" w:rsidR="00F50CA3" w:rsidRPr="00C35519" w:rsidRDefault="00F50CA3" w:rsidP="00AA2897">
            <w:pPr>
              <w:jc w:val="center"/>
              <w:rPr>
                <w:rFonts w:asciiTheme="minorHAnsi" w:hAnsiTheme="minorHAnsi" w:cstheme="minorHAnsi"/>
                <w:b/>
                <w:lang w:val="en-US"/>
              </w:rPr>
            </w:pPr>
          </w:p>
        </w:tc>
        <w:tc>
          <w:tcPr>
            <w:tcW w:w="135" w:type="pct"/>
            <w:tcBorders>
              <w:top w:val="single" w:sz="4" w:space="0" w:color="auto"/>
              <w:left w:val="single" w:sz="4" w:space="0" w:color="auto"/>
              <w:bottom w:val="single" w:sz="4" w:space="0" w:color="auto"/>
              <w:right w:val="single" w:sz="4" w:space="0" w:color="auto"/>
            </w:tcBorders>
            <w:vAlign w:val="center"/>
          </w:tcPr>
          <w:p w14:paraId="2FFBB616" w14:textId="77777777" w:rsidR="00F50CA3" w:rsidRPr="00C35519" w:rsidRDefault="00F50CA3" w:rsidP="00AA2897">
            <w:pPr>
              <w:jc w:val="center"/>
              <w:rPr>
                <w:rFonts w:asciiTheme="minorHAnsi" w:hAnsiTheme="minorHAnsi" w:cstheme="minorHAnsi"/>
                <w:b/>
                <w:lang w:val="en-US"/>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864"/>
        <w:gridCol w:w="1765"/>
        <w:gridCol w:w="1679"/>
        <w:gridCol w:w="272"/>
        <w:gridCol w:w="1032"/>
        <w:gridCol w:w="115"/>
        <w:gridCol w:w="2417"/>
      </w:tblGrid>
      <w:tr w:rsidR="00F50CA3" w:rsidRPr="00C35519" w14:paraId="26558AFB" w14:textId="77777777" w:rsidTr="00AA2897">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14:paraId="20D01C54" w14:textId="77777777" w:rsidR="00F50CA3" w:rsidRPr="00C35519" w:rsidRDefault="00F50CA3" w:rsidP="00AA2897">
            <w:pPr>
              <w:rPr>
                <w:rFonts w:asciiTheme="minorHAnsi" w:hAnsiTheme="minorHAnsi" w:cstheme="minorHAnsi"/>
                <w:b/>
              </w:rPr>
            </w:pPr>
            <w:r w:rsidRPr="00C35519">
              <w:rPr>
                <w:rFonts w:asciiTheme="minorHAnsi" w:hAnsiTheme="minorHAnsi" w:cstheme="minorHAnsi"/>
                <w:b/>
              </w:rPr>
              <w:t>Απαντήστε με ΝΑΙ ή ΟΧΙ:</w:t>
            </w:r>
          </w:p>
        </w:tc>
        <w:tc>
          <w:tcPr>
            <w:tcW w:w="587" w:type="pct"/>
            <w:gridSpan w:val="2"/>
            <w:tcBorders>
              <w:top w:val="single" w:sz="4" w:space="0" w:color="auto"/>
              <w:left w:val="single" w:sz="4" w:space="0" w:color="auto"/>
              <w:bottom w:val="single" w:sz="4" w:space="0" w:color="auto"/>
              <w:right w:val="single" w:sz="4" w:space="0" w:color="auto"/>
            </w:tcBorders>
            <w:hideMark/>
          </w:tcPr>
          <w:p w14:paraId="6ADB971B"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ΝΑΙ/ΟΧΙ</w:t>
            </w:r>
          </w:p>
        </w:tc>
        <w:tc>
          <w:tcPr>
            <w:tcW w:w="1237" w:type="pct"/>
            <w:tcBorders>
              <w:top w:val="single" w:sz="4" w:space="0" w:color="auto"/>
              <w:left w:val="single" w:sz="4" w:space="0" w:color="auto"/>
              <w:bottom w:val="single" w:sz="4" w:space="0" w:color="auto"/>
              <w:right w:val="single" w:sz="4" w:space="0" w:color="auto"/>
            </w:tcBorders>
            <w:hideMark/>
          </w:tcPr>
          <w:p w14:paraId="0540E9CA"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Υπηρεσία ΟΑΕΔ</w:t>
            </w:r>
          </w:p>
        </w:tc>
      </w:tr>
      <w:tr w:rsidR="00F50CA3" w:rsidRPr="00C35519" w14:paraId="21E9B253" w14:textId="77777777" w:rsidTr="00AA2897">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14:paraId="3AC1732F" w14:textId="77777777" w:rsidR="00F50CA3" w:rsidRPr="00C35519" w:rsidRDefault="00F50CA3" w:rsidP="00AA2897">
            <w:pPr>
              <w:rPr>
                <w:rFonts w:asciiTheme="minorHAnsi" w:hAnsiTheme="minorHAnsi" w:cstheme="minorHAnsi"/>
              </w:rPr>
            </w:pPr>
            <w:r w:rsidRPr="00C35519">
              <w:rPr>
                <w:rFonts w:asciiTheme="minorHAnsi" w:hAnsiTheme="minorHAnsi" w:cstheme="minorHAnsi"/>
              </w:rPr>
              <w:t>Λαμβάνω μέχρι σήμερα επίδομα ανεργίας</w:t>
            </w:r>
          </w:p>
        </w:tc>
        <w:tc>
          <w:tcPr>
            <w:tcW w:w="587" w:type="pct"/>
            <w:gridSpan w:val="2"/>
            <w:tcBorders>
              <w:top w:val="single" w:sz="4" w:space="0" w:color="auto"/>
              <w:left w:val="single" w:sz="4" w:space="0" w:color="auto"/>
              <w:bottom w:val="single" w:sz="4" w:space="0" w:color="auto"/>
              <w:right w:val="single" w:sz="4" w:space="0" w:color="auto"/>
            </w:tcBorders>
          </w:tcPr>
          <w:p w14:paraId="2A6CAE2A" w14:textId="77777777" w:rsidR="00F50CA3" w:rsidRPr="00C35519" w:rsidRDefault="00F50CA3" w:rsidP="00AA2897">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14:paraId="26623DCD" w14:textId="77777777" w:rsidR="00F50CA3" w:rsidRPr="00C35519" w:rsidRDefault="00F50CA3" w:rsidP="00AA2897">
            <w:pPr>
              <w:rPr>
                <w:rFonts w:asciiTheme="minorHAnsi" w:hAnsiTheme="minorHAnsi" w:cstheme="minorHAnsi"/>
              </w:rPr>
            </w:pPr>
          </w:p>
        </w:tc>
      </w:tr>
      <w:tr w:rsidR="00F50CA3" w:rsidRPr="00C35519" w14:paraId="511E76BB" w14:textId="77777777" w:rsidTr="00AA2897">
        <w:trPr>
          <w:trHeight w:val="283"/>
        </w:trPr>
        <w:tc>
          <w:tcPr>
            <w:tcW w:w="3176" w:type="pct"/>
            <w:gridSpan w:val="5"/>
            <w:tcBorders>
              <w:top w:val="single" w:sz="4" w:space="0" w:color="auto"/>
              <w:left w:val="single" w:sz="4" w:space="0" w:color="auto"/>
              <w:bottom w:val="single" w:sz="4" w:space="0" w:color="auto"/>
              <w:right w:val="single" w:sz="4" w:space="0" w:color="auto"/>
            </w:tcBorders>
          </w:tcPr>
          <w:p w14:paraId="1D6ACD42" w14:textId="77777777" w:rsidR="00F50CA3" w:rsidRPr="00C35519" w:rsidRDefault="00F50CA3" w:rsidP="00AA2897">
            <w:pPr>
              <w:rPr>
                <w:rFonts w:asciiTheme="minorHAnsi" w:hAnsiTheme="minorHAnsi" w:cstheme="minorHAnsi"/>
              </w:rPr>
            </w:pPr>
            <w:r w:rsidRPr="00C35519">
              <w:rPr>
                <w:rFonts w:asciiTheme="minorHAnsi" w:hAnsiTheme="minorHAnsi" w:cstheme="minorHAnsi"/>
              </w:rPr>
              <w:t>Είμαι συνταξιούχος</w:t>
            </w:r>
          </w:p>
        </w:tc>
        <w:tc>
          <w:tcPr>
            <w:tcW w:w="587" w:type="pct"/>
            <w:gridSpan w:val="2"/>
            <w:tcBorders>
              <w:top w:val="single" w:sz="4" w:space="0" w:color="auto"/>
              <w:left w:val="single" w:sz="4" w:space="0" w:color="auto"/>
              <w:bottom w:val="single" w:sz="4" w:space="0" w:color="auto"/>
              <w:right w:val="single" w:sz="4" w:space="0" w:color="auto"/>
            </w:tcBorders>
          </w:tcPr>
          <w:p w14:paraId="25510BCF" w14:textId="77777777" w:rsidR="00F50CA3" w:rsidRPr="00C35519" w:rsidRDefault="00F50CA3" w:rsidP="00AA2897">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14:paraId="313ECBD5" w14:textId="77777777" w:rsidR="00F50CA3" w:rsidRPr="00C35519" w:rsidRDefault="00F50CA3" w:rsidP="00AA2897">
            <w:pPr>
              <w:rPr>
                <w:rFonts w:asciiTheme="minorHAnsi" w:hAnsiTheme="minorHAnsi" w:cstheme="minorHAnsi"/>
              </w:rPr>
            </w:pPr>
          </w:p>
        </w:tc>
      </w:tr>
      <w:tr w:rsidR="00F50CA3" w:rsidRPr="00C35519" w14:paraId="5B5959FF" w14:textId="77777777" w:rsidTr="00AA2897">
        <w:trPr>
          <w:trHeight w:val="283"/>
        </w:trPr>
        <w:tc>
          <w:tcPr>
            <w:tcW w:w="3176" w:type="pct"/>
            <w:gridSpan w:val="5"/>
            <w:tcBorders>
              <w:top w:val="single" w:sz="4" w:space="0" w:color="auto"/>
              <w:left w:val="single" w:sz="4" w:space="0" w:color="auto"/>
              <w:bottom w:val="single" w:sz="4" w:space="0" w:color="auto"/>
              <w:right w:val="single" w:sz="4" w:space="0" w:color="auto"/>
            </w:tcBorders>
          </w:tcPr>
          <w:p w14:paraId="18BDC14C" w14:textId="77777777" w:rsidR="00F50CA3" w:rsidRPr="00C35519" w:rsidRDefault="00F50CA3" w:rsidP="00AA2897">
            <w:pPr>
              <w:rPr>
                <w:rFonts w:asciiTheme="minorHAnsi" w:hAnsiTheme="minorHAnsi" w:cstheme="minorHAnsi"/>
              </w:rPr>
            </w:pPr>
            <w:r w:rsidRPr="00C35519">
              <w:rPr>
                <w:rFonts w:asciiTheme="minorHAnsi" w:hAnsiTheme="minorHAnsi" w:cstheme="minorHAnsi"/>
              </w:rPr>
              <w:t>Ανάληψη Εργασίας για πρώτη φορά, από 01/01/2022 (παρ. 1 του άρθρου 6 του ν. 4826/2021, ασφάλιση Τ.Ε.Κ.Α.)</w:t>
            </w:r>
          </w:p>
        </w:tc>
        <w:tc>
          <w:tcPr>
            <w:tcW w:w="587" w:type="pct"/>
            <w:gridSpan w:val="2"/>
            <w:tcBorders>
              <w:top w:val="single" w:sz="4" w:space="0" w:color="auto"/>
              <w:left w:val="single" w:sz="4" w:space="0" w:color="auto"/>
              <w:bottom w:val="single" w:sz="4" w:space="0" w:color="auto"/>
              <w:right w:val="single" w:sz="4" w:space="0" w:color="auto"/>
            </w:tcBorders>
          </w:tcPr>
          <w:p w14:paraId="42AD4086" w14:textId="77777777" w:rsidR="00F50CA3" w:rsidRPr="00C35519" w:rsidRDefault="00F50CA3" w:rsidP="00AA2897">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14:paraId="0B912C33" w14:textId="77777777" w:rsidR="00F50CA3" w:rsidRPr="00C35519" w:rsidRDefault="00F50CA3" w:rsidP="00AA2897">
            <w:pPr>
              <w:rPr>
                <w:rFonts w:asciiTheme="minorHAnsi" w:hAnsiTheme="minorHAnsi" w:cstheme="minorHAnsi"/>
              </w:rPr>
            </w:pPr>
          </w:p>
        </w:tc>
      </w:tr>
      <w:tr w:rsidR="00F50CA3" w:rsidRPr="00C35519" w14:paraId="3938B7D7" w14:textId="77777777" w:rsidTr="00AA2897">
        <w:tc>
          <w:tcPr>
            <w:tcW w:w="5000" w:type="pct"/>
            <w:gridSpan w:val="8"/>
            <w:tcBorders>
              <w:top w:val="single" w:sz="4" w:space="0" w:color="auto"/>
              <w:left w:val="single" w:sz="4" w:space="0" w:color="auto"/>
              <w:bottom w:val="single" w:sz="4" w:space="0" w:color="auto"/>
              <w:right w:val="single" w:sz="4" w:space="0" w:color="auto"/>
            </w:tcBorders>
            <w:hideMark/>
          </w:tcPr>
          <w:p w14:paraId="0DDE71B1" w14:textId="77777777" w:rsidR="00F50CA3" w:rsidRPr="00C35519" w:rsidRDefault="00F50CA3" w:rsidP="006E31FF">
            <w:pPr>
              <w:numPr>
                <w:ilvl w:val="0"/>
                <w:numId w:val="36"/>
              </w:numPr>
              <w:overflowPunct w:val="0"/>
              <w:autoSpaceDE w:val="0"/>
              <w:autoSpaceDN w:val="0"/>
              <w:adjustRightInd w:val="0"/>
              <w:spacing w:after="20"/>
              <w:textAlignment w:val="baseline"/>
              <w:rPr>
                <w:rFonts w:asciiTheme="minorHAnsi" w:hAnsiTheme="minorHAnsi" w:cstheme="minorHAnsi"/>
              </w:rPr>
            </w:pPr>
            <w:r w:rsidRPr="00C35519">
              <w:rPr>
                <w:rFonts w:asciiTheme="minorHAnsi" w:hAnsiTheme="minorHAnsi" w:cstheme="minorHAnsi"/>
              </w:rPr>
              <w:t xml:space="preserve">Για παιδιά άνω των 18 ετών που φοιτούν σε Σχολή ,προσκομίζεται </w:t>
            </w:r>
            <w:r w:rsidRPr="00C35519">
              <w:rPr>
                <w:rFonts w:asciiTheme="minorHAnsi" w:hAnsiTheme="minorHAnsi" w:cstheme="minorHAnsi"/>
                <w:u w:val="single"/>
              </w:rPr>
              <w:t>βεβαίωση φοίτησης</w:t>
            </w:r>
            <w:r w:rsidRPr="00C35519">
              <w:rPr>
                <w:rFonts w:asciiTheme="minorHAnsi" w:hAnsiTheme="minorHAnsi" w:cstheme="minorHAnsi"/>
              </w:rPr>
              <w:t>.</w:t>
            </w:r>
          </w:p>
          <w:p w14:paraId="29BC55EA" w14:textId="77777777" w:rsidR="00F50CA3" w:rsidRPr="00C35519" w:rsidRDefault="00F50CA3" w:rsidP="006E31FF">
            <w:pPr>
              <w:numPr>
                <w:ilvl w:val="0"/>
                <w:numId w:val="36"/>
              </w:numPr>
              <w:overflowPunct w:val="0"/>
              <w:autoSpaceDE w:val="0"/>
              <w:autoSpaceDN w:val="0"/>
              <w:adjustRightInd w:val="0"/>
              <w:spacing w:after="20"/>
              <w:textAlignment w:val="baseline"/>
              <w:rPr>
                <w:rFonts w:asciiTheme="minorHAnsi" w:hAnsiTheme="minorHAnsi" w:cstheme="minorHAnsi"/>
              </w:rPr>
            </w:pPr>
            <w:r w:rsidRPr="00C35519">
              <w:rPr>
                <w:rFonts w:asciiTheme="minorHAnsi" w:hAnsiTheme="minorHAnsi" w:cstheme="minorHAnsi"/>
              </w:rPr>
              <w:t>Για αναπληρωτές που είναι ήδη ασφαλισμένοι και σε άλλα κλαδικά Ταμεία να συμπληρώνεται υποχρεωτικά ο παρακάτω πίνακας:</w:t>
            </w:r>
          </w:p>
        </w:tc>
      </w:tr>
      <w:tr w:rsidR="00F50CA3" w:rsidRPr="00C35519" w14:paraId="60C1B46C" w14:textId="77777777" w:rsidTr="00AA2897">
        <w:tc>
          <w:tcPr>
            <w:tcW w:w="833" w:type="pct"/>
            <w:tcBorders>
              <w:top w:val="single" w:sz="4" w:space="0" w:color="auto"/>
              <w:left w:val="single" w:sz="4" w:space="0" w:color="auto"/>
              <w:bottom w:val="single" w:sz="4" w:space="0" w:color="auto"/>
              <w:right w:val="single" w:sz="4" w:space="0" w:color="auto"/>
            </w:tcBorders>
            <w:vAlign w:val="center"/>
            <w:hideMark/>
          </w:tcPr>
          <w:p w14:paraId="4FF19809"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14:paraId="02625E73"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14:paraId="12CE18B4" w14:textId="77777777" w:rsidR="00F50CA3" w:rsidRPr="00C35519" w:rsidRDefault="00F50CA3" w:rsidP="00AA2897">
            <w:pPr>
              <w:jc w:val="center"/>
              <w:rPr>
                <w:rFonts w:asciiTheme="minorHAnsi" w:hAnsiTheme="minorHAnsi" w:cstheme="minorHAnsi"/>
              </w:rPr>
            </w:pPr>
            <w:proofErr w:type="spellStart"/>
            <w:r w:rsidRPr="00C35519">
              <w:rPr>
                <w:rFonts w:asciiTheme="minorHAnsi" w:hAnsiTheme="minorHAnsi" w:cstheme="minorHAnsi"/>
              </w:rPr>
              <w:t>Αρ</w:t>
            </w:r>
            <w:proofErr w:type="spellEnd"/>
            <w:r w:rsidRPr="00C35519">
              <w:rPr>
                <w:rFonts w:asciiTheme="minorHAnsi" w:hAnsiTheme="minorHAnsi" w:cstheme="minorHAnsi"/>
              </w:rPr>
              <w:t>. Μητρώου</w:t>
            </w:r>
          </w:p>
          <w:p w14:paraId="07966A58"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14:paraId="307A57E2"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Παλιός ή Νέος Ασφαλισμένος</w:t>
            </w:r>
          </w:p>
          <w:p w14:paraId="608A4F7E"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(προ του 1993 ή μετά)</w:t>
            </w:r>
          </w:p>
        </w:tc>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35187F2C"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Με 5/</w:t>
            </w:r>
            <w:proofErr w:type="spellStart"/>
            <w:r w:rsidRPr="00C35519">
              <w:rPr>
                <w:rFonts w:asciiTheme="minorHAnsi" w:hAnsiTheme="minorHAnsi" w:cstheme="minorHAnsi"/>
              </w:rPr>
              <w:t>ετια</w:t>
            </w:r>
            <w:proofErr w:type="spellEnd"/>
            <w:r w:rsidRPr="00C35519">
              <w:rPr>
                <w:rFonts w:asciiTheme="minorHAnsi" w:hAnsiTheme="minorHAnsi" w:cstheme="minorHAnsi"/>
              </w:rPr>
              <w:t xml:space="preserve"> </w:t>
            </w:r>
          </w:p>
          <w:p w14:paraId="07D39221"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(ΝΑΙ/ΟΧΙ)</w:t>
            </w:r>
          </w:p>
        </w:tc>
        <w:tc>
          <w:tcPr>
            <w:tcW w:w="1296" w:type="pct"/>
            <w:gridSpan w:val="2"/>
            <w:tcBorders>
              <w:top w:val="single" w:sz="4" w:space="0" w:color="auto"/>
              <w:left w:val="single" w:sz="4" w:space="0" w:color="auto"/>
              <w:bottom w:val="single" w:sz="4" w:space="0" w:color="auto"/>
              <w:right w:val="single" w:sz="4" w:space="0" w:color="auto"/>
            </w:tcBorders>
            <w:vAlign w:val="center"/>
            <w:hideMark/>
          </w:tcPr>
          <w:p w14:paraId="5A99B8FB"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Συμπλήρωση 35</w:t>
            </w:r>
            <w:r w:rsidRPr="00C35519">
              <w:rPr>
                <w:rFonts w:asciiTheme="minorHAnsi" w:hAnsiTheme="minorHAnsi" w:cstheme="minorHAnsi"/>
                <w:vertAlign w:val="superscript"/>
              </w:rPr>
              <w:t>ου</w:t>
            </w:r>
            <w:r w:rsidRPr="00C35519">
              <w:rPr>
                <w:rFonts w:asciiTheme="minorHAnsi" w:hAnsiTheme="minorHAnsi" w:cstheme="minorHAnsi"/>
              </w:rPr>
              <w:t xml:space="preserve"> έτους ηλικίας</w:t>
            </w:r>
          </w:p>
          <w:p w14:paraId="565A497A" w14:textId="77777777" w:rsidR="00F50CA3" w:rsidRPr="00C35519" w:rsidRDefault="00F50CA3" w:rsidP="00AA2897">
            <w:pPr>
              <w:jc w:val="center"/>
              <w:rPr>
                <w:rFonts w:asciiTheme="minorHAnsi" w:hAnsiTheme="minorHAnsi" w:cstheme="minorHAnsi"/>
              </w:rPr>
            </w:pPr>
            <w:r w:rsidRPr="00C35519">
              <w:rPr>
                <w:rFonts w:asciiTheme="minorHAnsi" w:hAnsiTheme="minorHAnsi" w:cstheme="minorHAnsi"/>
              </w:rPr>
              <w:t>( για το ΤΣΜΕΔΕ)</w:t>
            </w:r>
          </w:p>
        </w:tc>
      </w:tr>
      <w:tr w:rsidR="00F50CA3" w:rsidRPr="00C35519" w14:paraId="00C8A070" w14:textId="77777777" w:rsidTr="00AA2897">
        <w:tc>
          <w:tcPr>
            <w:tcW w:w="833" w:type="pct"/>
            <w:tcBorders>
              <w:top w:val="single" w:sz="4" w:space="0" w:color="auto"/>
              <w:left w:val="single" w:sz="4" w:space="0" w:color="auto"/>
              <w:bottom w:val="single" w:sz="4" w:space="0" w:color="auto"/>
              <w:right w:val="single" w:sz="4" w:space="0" w:color="auto"/>
            </w:tcBorders>
            <w:hideMark/>
          </w:tcPr>
          <w:p w14:paraId="02336AAE" w14:textId="77777777" w:rsidR="00F50CA3" w:rsidRPr="00C35519" w:rsidRDefault="00F50CA3" w:rsidP="00AA2897">
            <w:pPr>
              <w:rPr>
                <w:rFonts w:asciiTheme="minorHAnsi" w:hAnsiTheme="minorHAnsi" w:cstheme="minorHAnsi"/>
              </w:rPr>
            </w:pPr>
            <w:r w:rsidRPr="00C35519">
              <w:rPr>
                <w:rFonts w:asciiTheme="minorHAnsi" w:hAnsiTheme="minorHAnsi" w:cstheme="minorHAnsi"/>
              </w:rPr>
              <w:t>ΤΕΑΧ</w:t>
            </w:r>
          </w:p>
        </w:tc>
        <w:tc>
          <w:tcPr>
            <w:tcW w:w="442" w:type="pct"/>
            <w:tcBorders>
              <w:top w:val="single" w:sz="4" w:space="0" w:color="auto"/>
              <w:left w:val="single" w:sz="4" w:space="0" w:color="auto"/>
              <w:bottom w:val="single" w:sz="4" w:space="0" w:color="auto"/>
              <w:right w:val="single" w:sz="4" w:space="0" w:color="auto"/>
            </w:tcBorders>
          </w:tcPr>
          <w:p w14:paraId="099047B7" w14:textId="77777777" w:rsidR="00F50CA3" w:rsidRPr="00C35519" w:rsidRDefault="00F50CA3" w:rsidP="00AA2897">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7F1BFB4A" w14:textId="77777777" w:rsidR="00F50CA3" w:rsidRPr="00C35519" w:rsidRDefault="00F50CA3" w:rsidP="00AA2897">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6F844579" w14:textId="77777777" w:rsidR="00F50CA3" w:rsidRPr="00C35519" w:rsidRDefault="00F50CA3" w:rsidP="00AA2897">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406A30C3" w14:textId="77777777" w:rsidR="00F50CA3" w:rsidRPr="00C35519" w:rsidRDefault="00F50CA3" w:rsidP="00AA2897">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44DD81C8" w14:textId="77777777" w:rsidR="00F50CA3" w:rsidRPr="00C35519" w:rsidRDefault="00F50CA3" w:rsidP="00AA2897">
            <w:pPr>
              <w:rPr>
                <w:rFonts w:asciiTheme="minorHAnsi" w:hAnsiTheme="minorHAnsi" w:cstheme="minorHAnsi"/>
              </w:rPr>
            </w:pPr>
          </w:p>
        </w:tc>
      </w:tr>
      <w:tr w:rsidR="00F50CA3" w:rsidRPr="00C35519" w14:paraId="378AF952" w14:textId="77777777" w:rsidTr="00AA2897">
        <w:tc>
          <w:tcPr>
            <w:tcW w:w="833" w:type="pct"/>
            <w:tcBorders>
              <w:top w:val="single" w:sz="4" w:space="0" w:color="auto"/>
              <w:left w:val="single" w:sz="4" w:space="0" w:color="auto"/>
              <w:bottom w:val="single" w:sz="4" w:space="0" w:color="auto"/>
              <w:right w:val="single" w:sz="4" w:space="0" w:color="auto"/>
            </w:tcBorders>
            <w:hideMark/>
          </w:tcPr>
          <w:p w14:paraId="2BBFA6CE" w14:textId="77777777" w:rsidR="00F50CA3" w:rsidRPr="00C35519" w:rsidRDefault="00F50CA3" w:rsidP="00AA2897">
            <w:pPr>
              <w:rPr>
                <w:rFonts w:asciiTheme="minorHAnsi" w:hAnsiTheme="minorHAnsi" w:cstheme="minorHAnsi"/>
              </w:rPr>
            </w:pPr>
            <w:r w:rsidRPr="00C35519">
              <w:rPr>
                <w:rFonts w:asciiTheme="minorHAnsi" w:hAnsiTheme="minorHAnsi" w:cstheme="minorHAnsi"/>
              </w:rPr>
              <w:t>ΝΟΜΙΚΩΝ</w:t>
            </w:r>
          </w:p>
        </w:tc>
        <w:tc>
          <w:tcPr>
            <w:tcW w:w="442" w:type="pct"/>
            <w:tcBorders>
              <w:top w:val="single" w:sz="4" w:space="0" w:color="auto"/>
              <w:left w:val="single" w:sz="4" w:space="0" w:color="auto"/>
              <w:bottom w:val="single" w:sz="4" w:space="0" w:color="auto"/>
              <w:right w:val="single" w:sz="4" w:space="0" w:color="auto"/>
            </w:tcBorders>
          </w:tcPr>
          <w:p w14:paraId="726EF690" w14:textId="77777777" w:rsidR="00F50CA3" w:rsidRPr="00C35519" w:rsidRDefault="00F50CA3" w:rsidP="00AA2897">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25F5F3D4" w14:textId="77777777" w:rsidR="00F50CA3" w:rsidRPr="00C35519" w:rsidRDefault="00F50CA3" w:rsidP="00AA2897">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6797D152" w14:textId="77777777" w:rsidR="00F50CA3" w:rsidRPr="00C35519" w:rsidRDefault="00F50CA3" w:rsidP="00AA2897">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464637AA" w14:textId="77777777" w:rsidR="00F50CA3" w:rsidRPr="00C35519" w:rsidRDefault="00F50CA3" w:rsidP="00AA2897">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0ED25EC9" w14:textId="77777777" w:rsidR="00F50CA3" w:rsidRPr="00C35519" w:rsidRDefault="00F50CA3" w:rsidP="00AA2897">
            <w:pPr>
              <w:rPr>
                <w:rFonts w:asciiTheme="minorHAnsi" w:hAnsiTheme="minorHAnsi" w:cstheme="minorHAnsi"/>
              </w:rPr>
            </w:pPr>
          </w:p>
        </w:tc>
      </w:tr>
      <w:tr w:rsidR="00F50CA3" w:rsidRPr="00C35519" w14:paraId="1B322EFB" w14:textId="77777777" w:rsidTr="00AA2897">
        <w:tc>
          <w:tcPr>
            <w:tcW w:w="833" w:type="pct"/>
            <w:tcBorders>
              <w:top w:val="single" w:sz="4" w:space="0" w:color="auto"/>
              <w:left w:val="single" w:sz="4" w:space="0" w:color="auto"/>
              <w:bottom w:val="single" w:sz="4" w:space="0" w:color="auto"/>
              <w:right w:val="single" w:sz="4" w:space="0" w:color="auto"/>
            </w:tcBorders>
            <w:hideMark/>
          </w:tcPr>
          <w:p w14:paraId="698B9062" w14:textId="77777777" w:rsidR="00F50CA3" w:rsidRPr="00C35519" w:rsidRDefault="00F50CA3" w:rsidP="00AA2897">
            <w:pPr>
              <w:rPr>
                <w:rFonts w:asciiTheme="minorHAnsi" w:hAnsiTheme="minorHAnsi" w:cstheme="minorHAnsi"/>
              </w:rPr>
            </w:pPr>
            <w:r w:rsidRPr="00C35519">
              <w:rPr>
                <w:rFonts w:asciiTheme="minorHAnsi" w:hAnsiTheme="minorHAnsi" w:cstheme="minorHAnsi"/>
              </w:rPr>
              <w:t>ΤΣΜΕΔΕ</w:t>
            </w:r>
          </w:p>
        </w:tc>
        <w:tc>
          <w:tcPr>
            <w:tcW w:w="442" w:type="pct"/>
            <w:tcBorders>
              <w:top w:val="single" w:sz="4" w:space="0" w:color="auto"/>
              <w:left w:val="single" w:sz="4" w:space="0" w:color="auto"/>
              <w:bottom w:val="single" w:sz="4" w:space="0" w:color="auto"/>
              <w:right w:val="single" w:sz="4" w:space="0" w:color="auto"/>
            </w:tcBorders>
          </w:tcPr>
          <w:p w14:paraId="2A2EF863" w14:textId="77777777" w:rsidR="00F50CA3" w:rsidRPr="00C35519" w:rsidRDefault="00F50CA3" w:rsidP="00AA2897">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66FBC04F" w14:textId="77777777" w:rsidR="00F50CA3" w:rsidRPr="00C35519" w:rsidRDefault="00F50CA3" w:rsidP="00AA2897">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630D8870" w14:textId="77777777" w:rsidR="00F50CA3" w:rsidRPr="00C35519" w:rsidRDefault="00F50CA3" w:rsidP="00AA2897">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1938268D" w14:textId="77777777" w:rsidR="00F50CA3" w:rsidRPr="00C35519" w:rsidRDefault="00F50CA3" w:rsidP="00AA2897">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1A2BBE59" w14:textId="77777777" w:rsidR="00F50CA3" w:rsidRPr="00C35519" w:rsidRDefault="00F50CA3" w:rsidP="00AA2897">
            <w:pPr>
              <w:rPr>
                <w:rFonts w:asciiTheme="minorHAnsi" w:hAnsiTheme="minorHAnsi" w:cstheme="minorHAnsi"/>
              </w:rPr>
            </w:pPr>
          </w:p>
        </w:tc>
      </w:tr>
      <w:tr w:rsidR="00F50CA3" w:rsidRPr="00C35519" w14:paraId="168631C5" w14:textId="77777777" w:rsidTr="00AA2897">
        <w:tc>
          <w:tcPr>
            <w:tcW w:w="833" w:type="pct"/>
            <w:tcBorders>
              <w:top w:val="single" w:sz="4" w:space="0" w:color="auto"/>
              <w:left w:val="single" w:sz="4" w:space="0" w:color="auto"/>
              <w:bottom w:val="single" w:sz="4" w:space="0" w:color="auto"/>
              <w:right w:val="single" w:sz="4" w:space="0" w:color="auto"/>
            </w:tcBorders>
            <w:hideMark/>
          </w:tcPr>
          <w:p w14:paraId="6F411412" w14:textId="77777777" w:rsidR="00F50CA3" w:rsidRPr="00C35519" w:rsidRDefault="00F50CA3" w:rsidP="00AA2897">
            <w:pPr>
              <w:rPr>
                <w:rFonts w:asciiTheme="minorHAnsi" w:hAnsiTheme="minorHAnsi" w:cstheme="minorHAnsi"/>
              </w:rPr>
            </w:pPr>
            <w:r w:rsidRPr="00C35519">
              <w:rPr>
                <w:rFonts w:asciiTheme="minorHAnsi" w:hAnsiTheme="minorHAnsi" w:cstheme="minorHAnsi"/>
              </w:rPr>
              <w:t>ΤΣΑΥ</w:t>
            </w:r>
          </w:p>
        </w:tc>
        <w:tc>
          <w:tcPr>
            <w:tcW w:w="442" w:type="pct"/>
            <w:tcBorders>
              <w:top w:val="single" w:sz="4" w:space="0" w:color="auto"/>
              <w:left w:val="single" w:sz="4" w:space="0" w:color="auto"/>
              <w:bottom w:val="single" w:sz="4" w:space="0" w:color="auto"/>
              <w:right w:val="single" w:sz="4" w:space="0" w:color="auto"/>
            </w:tcBorders>
          </w:tcPr>
          <w:p w14:paraId="2EABDBEB" w14:textId="77777777" w:rsidR="00F50CA3" w:rsidRPr="00C35519" w:rsidRDefault="00F50CA3" w:rsidP="00AA2897">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12209712" w14:textId="77777777" w:rsidR="00F50CA3" w:rsidRPr="00C35519" w:rsidRDefault="00F50CA3" w:rsidP="00AA2897">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07505912" w14:textId="77777777" w:rsidR="00F50CA3" w:rsidRPr="00C35519" w:rsidRDefault="00F50CA3" w:rsidP="00AA2897">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3075BE9D" w14:textId="77777777" w:rsidR="00F50CA3" w:rsidRPr="00C35519" w:rsidRDefault="00F50CA3" w:rsidP="00AA2897">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301E53EB" w14:textId="77777777" w:rsidR="00F50CA3" w:rsidRPr="00C35519" w:rsidRDefault="00F50CA3" w:rsidP="00AA2897">
            <w:pPr>
              <w:rPr>
                <w:rFonts w:asciiTheme="minorHAnsi" w:hAnsiTheme="minorHAnsi" w:cstheme="minorHAnsi"/>
              </w:rPr>
            </w:pPr>
          </w:p>
        </w:tc>
      </w:tr>
      <w:tr w:rsidR="00F50CA3" w:rsidRPr="00C35519" w14:paraId="28075C73" w14:textId="77777777" w:rsidTr="00AA2897">
        <w:tc>
          <w:tcPr>
            <w:tcW w:w="833" w:type="pct"/>
            <w:tcBorders>
              <w:top w:val="single" w:sz="4" w:space="0" w:color="auto"/>
              <w:left w:val="single" w:sz="4" w:space="0" w:color="auto"/>
              <w:bottom w:val="single" w:sz="4" w:space="0" w:color="auto"/>
              <w:right w:val="single" w:sz="4" w:space="0" w:color="auto"/>
            </w:tcBorders>
            <w:hideMark/>
          </w:tcPr>
          <w:p w14:paraId="35300C69" w14:textId="77777777" w:rsidR="00F50CA3" w:rsidRPr="00C35519" w:rsidRDefault="00F50CA3" w:rsidP="00AA2897">
            <w:pPr>
              <w:rPr>
                <w:rFonts w:asciiTheme="minorHAnsi" w:hAnsiTheme="minorHAnsi" w:cstheme="minorHAnsi"/>
              </w:rPr>
            </w:pPr>
            <w:r w:rsidRPr="00C35519">
              <w:rPr>
                <w:rFonts w:asciiTheme="minorHAnsi" w:hAnsiTheme="minorHAnsi" w:cstheme="minorHAnsi"/>
              </w:rPr>
              <w:t>ΑΛΛΟ</w:t>
            </w:r>
          </w:p>
        </w:tc>
        <w:tc>
          <w:tcPr>
            <w:tcW w:w="442" w:type="pct"/>
            <w:tcBorders>
              <w:top w:val="single" w:sz="4" w:space="0" w:color="auto"/>
              <w:left w:val="single" w:sz="4" w:space="0" w:color="auto"/>
              <w:bottom w:val="single" w:sz="4" w:space="0" w:color="auto"/>
              <w:right w:val="single" w:sz="4" w:space="0" w:color="auto"/>
            </w:tcBorders>
          </w:tcPr>
          <w:p w14:paraId="0F58FAAE" w14:textId="77777777" w:rsidR="00F50CA3" w:rsidRPr="00C35519" w:rsidRDefault="00F50CA3" w:rsidP="00AA2897">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63959337" w14:textId="77777777" w:rsidR="00F50CA3" w:rsidRPr="00C35519" w:rsidRDefault="00F50CA3" w:rsidP="00AA2897">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7C3D930C" w14:textId="77777777" w:rsidR="00F50CA3" w:rsidRPr="00C35519" w:rsidRDefault="00F50CA3" w:rsidP="00AA2897">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613F2D0B" w14:textId="77777777" w:rsidR="00F50CA3" w:rsidRPr="00C35519" w:rsidRDefault="00F50CA3" w:rsidP="00AA2897">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4FAFD83C" w14:textId="77777777" w:rsidR="00F50CA3" w:rsidRPr="00C35519" w:rsidRDefault="00F50CA3" w:rsidP="00AA2897">
            <w:pPr>
              <w:rPr>
                <w:rFonts w:asciiTheme="minorHAnsi" w:hAnsiTheme="minorHAnsi" w:cstheme="minorHAnsi"/>
              </w:rPr>
            </w:pPr>
          </w:p>
        </w:tc>
      </w:tr>
    </w:tbl>
    <w:p w14:paraId="3D727BC6" w14:textId="77777777" w:rsidR="00F50CA3" w:rsidRPr="00C35519" w:rsidRDefault="00F50CA3" w:rsidP="00F50CA3">
      <w:pPr>
        <w:rPr>
          <w:rFonts w:asciiTheme="minorHAnsi" w:hAnsiTheme="minorHAnsi" w:cstheme="minorHAnsi"/>
        </w:rPr>
      </w:pPr>
    </w:p>
    <w:tbl>
      <w:tblPr>
        <w:tblW w:w="0" w:type="auto"/>
        <w:tblLook w:val="04A0" w:firstRow="1" w:lastRow="0" w:firstColumn="1" w:lastColumn="0" w:noHBand="0" w:noVBand="1"/>
      </w:tblPr>
      <w:tblGrid>
        <w:gridCol w:w="5691"/>
        <w:gridCol w:w="4090"/>
      </w:tblGrid>
      <w:tr w:rsidR="00F50CA3" w:rsidRPr="00C35519" w14:paraId="2AB7F3C8" w14:textId="77777777" w:rsidTr="00AA2897">
        <w:tc>
          <w:tcPr>
            <w:tcW w:w="6487" w:type="dxa"/>
          </w:tcPr>
          <w:p w14:paraId="6C032628" w14:textId="77777777" w:rsidR="00F50CA3" w:rsidRPr="00C35519" w:rsidRDefault="00F50CA3" w:rsidP="00AA2897">
            <w:pPr>
              <w:rPr>
                <w:rFonts w:asciiTheme="minorHAnsi" w:hAnsiTheme="minorHAnsi" w:cstheme="minorHAnsi"/>
              </w:rPr>
            </w:pPr>
          </w:p>
        </w:tc>
        <w:tc>
          <w:tcPr>
            <w:tcW w:w="4502" w:type="dxa"/>
            <w:vAlign w:val="bottom"/>
            <w:hideMark/>
          </w:tcPr>
          <w:p w14:paraId="4FDBB475" w14:textId="77777777" w:rsidR="00F50CA3" w:rsidRPr="00C35519" w:rsidRDefault="00F50CA3" w:rsidP="00AA2897">
            <w:pPr>
              <w:spacing w:line="360" w:lineRule="auto"/>
              <w:jc w:val="center"/>
              <w:rPr>
                <w:rFonts w:asciiTheme="minorHAnsi" w:hAnsiTheme="minorHAnsi" w:cstheme="minorHAnsi"/>
              </w:rPr>
            </w:pPr>
            <w:r w:rsidRPr="00C35519">
              <w:rPr>
                <w:rFonts w:asciiTheme="minorHAnsi" w:hAnsiTheme="minorHAnsi" w:cstheme="minorHAnsi"/>
              </w:rPr>
              <w:t>…../……/……..</w:t>
            </w:r>
          </w:p>
          <w:p w14:paraId="3AA6C3F2" w14:textId="77777777" w:rsidR="00F50CA3" w:rsidRPr="00C35519" w:rsidRDefault="00F50CA3" w:rsidP="00AA2897">
            <w:pPr>
              <w:spacing w:line="360" w:lineRule="auto"/>
              <w:jc w:val="center"/>
              <w:rPr>
                <w:rFonts w:asciiTheme="minorHAnsi" w:hAnsiTheme="minorHAnsi" w:cstheme="minorHAnsi"/>
              </w:rPr>
            </w:pPr>
            <w:r w:rsidRPr="00C35519">
              <w:rPr>
                <w:rFonts w:asciiTheme="minorHAnsi" w:hAnsiTheme="minorHAnsi" w:cstheme="minorHAnsi"/>
              </w:rPr>
              <w:t xml:space="preserve">Η δηλούσα / </w:t>
            </w:r>
            <w:r w:rsidRPr="00C35519">
              <w:rPr>
                <w:rFonts w:asciiTheme="minorHAnsi" w:hAnsiTheme="minorHAnsi" w:cstheme="minorHAnsi"/>
                <w:lang w:val="en-US"/>
              </w:rPr>
              <w:t>O</w:t>
            </w:r>
            <w:r w:rsidRPr="00C35519">
              <w:rPr>
                <w:rFonts w:asciiTheme="minorHAnsi" w:hAnsiTheme="minorHAnsi" w:cstheme="minorHAnsi"/>
              </w:rPr>
              <w:t xml:space="preserve"> δηλών</w:t>
            </w:r>
          </w:p>
        </w:tc>
      </w:tr>
    </w:tbl>
    <w:p w14:paraId="6E100377" w14:textId="77777777" w:rsidR="00F50CA3" w:rsidRPr="00AB217D" w:rsidRDefault="00F50CA3" w:rsidP="00F50CA3">
      <w:pPr>
        <w:shd w:val="clear" w:color="auto" w:fill="FFFFFF"/>
        <w:jc w:val="both"/>
        <w:rPr>
          <w:rFonts w:asciiTheme="minorHAnsi" w:hAnsiTheme="minorHAnsi" w:cs="Calibri"/>
          <w:b/>
          <w:bCs/>
        </w:rPr>
      </w:pPr>
      <w:r w:rsidRPr="00AB217D">
        <w:rPr>
          <w:rFonts w:ascii="Calibri" w:hAnsi="Calibri" w:cs="Calibri"/>
          <w:i/>
          <w:color w:val="212121"/>
          <w:u w:val="single"/>
        </w:rPr>
        <w:t>Επισημαίνεται ότι, η σωστή &amp; καθαρογραμμένη συμπλήρωση του Δελτίου Απογραφής είναι υποχρέωση του Αναπληρωτή. Ο εκάστοτε παραλήπτης των δικαιολογητικών πρόσληψης έχει την ευθύνη ελέγχου της ορθότητας των κατατεθειμένων δικαιολογητικών και την απόρριψη όσων είναι πλημμελώς ή μη ευκρινώς συμπληρωμένα.</w:t>
      </w:r>
      <w:r w:rsidRPr="00AB217D">
        <w:rPr>
          <w:rFonts w:asciiTheme="minorHAnsi" w:hAnsiTheme="minorHAnsi"/>
        </w:rPr>
        <w:t xml:space="preserve"> </w:t>
      </w:r>
      <w:r w:rsidRPr="00AB217D">
        <w:rPr>
          <w:rFonts w:asciiTheme="minorHAnsi" w:hAnsiTheme="minorHAnsi"/>
        </w:rPr>
        <w:br w:type="page"/>
      </w:r>
    </w:p>
    <w:p w14:paraId="7E3C022B" w14:textId="77777777" w:rsidR="00AB3B20" w:rsidRPr="00C35519" w:rsidRDefault="00AB3B20" w:rsidP="00AB3B20">
      <w:pPr>
        <w:pStyle w:val="af0"/>
        <w:pBdr>
          <w:top w:val="single" w:sz="4" w:space="0" w:color="auto"/>
          <w:left w:val="single" w:sz="4" w:space="0" w:color="auto"/>
          <w:bottom w:val="single" w:sz="4" w:space="1" w:color="auto"/>
          <w:right w:val="single" w:sz="4" w:space="8" w:color="auto"/>
        </w:pBdr>
        <w:shd w:val="clear" w:color="auto" w:fill="E0E0E0"/>
        <w:jc w:val="both"/>
        <w:rPr>
          <w:rFonts w:asciiTheme="minorHAnsi" w:hAnsiTheme="minorHAnsi" w:cs="Calibri"/>
          <w:sz w:val="22"/>
        </w:rPr>
      </w:pPr>
      <w:bookmarkStart w:id="44" w:name="_Toc238724269"/>
      <w:r w:rsidRPr="00C35519">
        <w:rPr>
          <w:rFonts w:asciiTheme="minorHAnsi" w:hAnsiTheme="minorHAnsi" w:cs="Calibri"/>
          <w:sz w:val="22"/>
        </w:rPr>
        <w:t>ΥΠΟΔΕΙΓΜΑ 4</w:t>
      </w:r>
      <w:r>
        <w:rPr>
          <w:rFonts w:asciiTheme="minorHAnsi" w:hAnsiTheme="minorHAnsi" w:cs="Calibri"/>
          <w:sz w:val="22"/>
        </w:rPr>
        <w:t>.1</w:t>
      </w:r>
      <w:r w:rsidRPr="00C35519">
        <w:rPr>
          <w:rFonts w:asciiTheme="minorHAnsi" w:hAnsiTheme="minorHAnsi" w:cs="Calibri"/>
          <w:sz w:val="22"/>
        </w:rPr>
        <w:t xml:space="preserve">: ΣΧΕΔΙΟ ΑΠΟΦΑΣΗΣ ΤΟΠΟΘΕΤΗΣΗΣ - ΔΙΑΘΕΣΗΣ ΑΝΑΠΛΗΡΩΤΗ ΕΚΠΑΙΔΕΥΤΙΚΟΥ/ΕΕΠ/ΕΒΠ ΣΕ ΣΧΟΛΙΚΕΣ ΜΟΝΑΔΕΣ </w:t>
      </w:r>
      <w:r>
        <w:rPr>
          <w:rFonts w:asciiTheme="minorHAnsi" w:hAnsiTheme="minorHAnsi"/>
          <w:sz w:val="22"/>
        </w:rPr>
        <w:t>(ΥΠΟΕΡΓΟ 1)</w:t>
      </w:r>
      <w:bookmarkEnd w:id="44"/>
    </w:p>
    <w:p w14:paraId="5F2C296D" w14:textId="545799FC" w:rsidR="00AB3B20" w:rsidRPr="00C35519" w:rsidRDefault="00AB3B20" w:rsidP="00AB3B20">
      <w:pPr>
        <w:tabs>
          <w:tab w:val="center" w:pos="4153"/>
          <w:tab w:val="right" w:pos="8306"/>
        </w:tabs>
        <w:jc w:val="center"/>
        <w:rPr>
          <w:rFonts w:asciiTheme="minorHAnsi" w:hAnsiTheme="minorHAnsi"/>
          <w:b/>
          <w:sz w:val="22"/>
          <w:szCs w:val="22"/>
        </w:rPr>
      </w:pPr>
      <w:r>
        <w:rPr>
          <w:rFonts w:asciiTheme="minorHAnsi" w:eastAsia="Calibri" w:hAnsiTheme="minorHAnsi" w:cstheme="minorHAnsi"/>
          <w:b/>
          <w:sz w:val="22"/>
          <w:szCs w:val="22"/>
          <w:lang w:eastAsia="en-US"/>
        </w:rPr>
        <w:tab/>
        <w:t xml:space="preserve">                                                                </w:t>
      </w:r>
      <w:r w:rsidRPr="00C35519">
        <w:rPr>
          <w:rFonts w:asciiTheme="minorHAnsi" w:eastAsia="Calibri" w:hAnsiTheme="minorHAnsi" w:cstheme="minorHAnsi"/>
          <w:b/>
          <w:sz w:val="22"/>
          <w:szCs w:val="22"/>
          <w:lang w:eastAsia="en-US"/>
        </w:rPr>
        <w:t>ΑΝΑΡΤΗΤΕΑ ΣΤΟ ΔΙΑΔΙΚΤΥΟ</w:t>
      </w:r>
    </w:p>
    <w:tbl>
      <w:tblPr>
        <w:tblW w:w="5000" w:type="pct"/>
        <w:jc w:val="center"/>
        <w:tblLayout w:type="fixed"/>
        <w:tblLook w:val="01E0" w:firstRow="1" w:lastRow="1" w:firstColumn="1" w:lastColumn="1" w:noHBand="0" w:noVBand="0"/>
      </w:tblPr>
      <w:tblGrid>
        <w:gridCol w:w="2175"/>
        <w:gridCol w:w="409"/>
        <w:gridCol w:w="2308"/>
        <w:gridCol w:w="4889"/>
      </w:tblGrid>
      <w:tr w:rsidR="00AB3B20" w:rsidRPr="00C35519" w14:paraId="3BEC5220" w14:textId="77777777" w:rsidTr="009E2AA1">
        <w:trPr>
          <w:jc w:val="center"/>
        </w:trPr>
        <w:tc>
          <w:tcPr>
            <w:tcW w:w="2501" w:type="pct"/>
            <w:gridSpan w:val="3"/>
            <w:noWrap/>
            <w:vAlign w:val="center"/>
          </w:tcPr>
          <w:p w14:paraId="3C3E138A" w14:textId="77777777" w:rsidR="00AB3B20" w:rsidRPr="00C35519" w:rsidRDefault="00AB3B20" w:rsidP="009E2AA1">
            <w:pPr>
              <w:tabs>
                <w:tab w:val="center" w:pos="4153"/>
                <w:tab w:val="right" w:pos="8306"/>
              </w:tabs>
              <w:jc w:val="center"/>
              <w:rPr>
                <w:rFonts w:asciiTheme="minorHAnsi" w:eastAsia="Calibri" w:hAnsiTheme="minorHAnsi" w:cstheme="minorHAnsi"/>
                <w:sz w:val="22"/>
                <w:szCs w:val="22"/>
                <w:lang w:eastAsia="en-US"/>
              </w:rPr>
            </w:pPr>
            <w:r w:rsidRPr="00C35519">
              <w:rPr>
                <w:rFonts w:asciiTheme="minorHAnsi" w:eastAsia="Calibri" w:hAnsiTheme="minorHAnsi" w:cstheme="minorHAnsi"/>
                <w:noProof/>
                <w:sz w:val="22"/>
                <w:szCs w:val="22"/>
              </w:rPr>
              <w:drawing>
                <wp:inline distT="0" distB="0" distL="0" distR="0" wp14:anchorId="659160F1" wp14:editId="61C545C4">
                  <wp:extent cx="476414" cy="465826"/>
                  <wp:effectExtent l="0" t="0" r="0" b="0"/>
                  <wp:docPr id="5" name="Εικόνα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9281" cy="468629"/>
                          </a:xfrm>
                          <a:prstGeom prst="rect">
                            <a:avLst/>
                          </a:prstGeom>
                          <a:noFill/>
                          <a:ln>
                            <a:noFill/>
                          </a:ln>
                        </pic:spPr>
                      </pic:pic>
                    </a:graphicData>
                  </a:graphic>
                </wp:inline>
              </w:drawing>
            </w:r>
          </w:p>
        </w:tc>
        <w:tc>
          <w:tcPr>
            <w:tcW w:w="2499" w:type="pct"/>
          </w:tcPr>
          <w:p w14:paraId="34805FEA" w14:textId="77777777" w:rsidR="00AB3B20" w:rsidRPr="00C35519" w:rsidRDefault="00AB3B20" w:rsidP="009E2AA1">
            <w:pPr>
              <w:tabs>
                <w:tab w:val="center" w:pos="4153"/>
                <w:tab w:val="right" w:pos="8306"/>
              </w:tabs>
              <w:jc w:val="center"/>
              <w:rPr>
                <w:rFonts w:asciiTheme="minorHAnsi" w:eastAsia="Calibri" w:hAnsiTheme="minorHAnsi" w:cstheme="minorHAnsi"/>
                <w:sz w:val="22"/>
                <w:szCs w:val="22"/>
                <w:lang w:eastAsia="en-US"/>
              </w:rPr>
            </w:pPr>
            <w:r w:rsidRPr="00C35519">
              <w:rPr>
                <w:rFonts w:asciiTheme="minorHAnsi" w:eastAsia="Calibri" w:hAnsiTheme="minorHAnsi" w:cstheme="minorHAnsi"/>
                <w:noProof/>
                <w:sz w:val="22"/>
                <w:szCs w:val="22"/>
              </w:rPr>
              <w:drawing>
                <wp:anchor distT="0" distB="0" distL="114300" distR="114300" simplePos="0" relativeHeight="251664384" behindDoc="0" locked="0" layoutInCell="1" allowOverlap="1" wp14:anchorId="7506B850" wp14:editId="68124E33">
                  <wp:simplePos x="0" y="0"/>
                  <wp:positionH relativeFrom="column">
                    <wp:posOffset>1181735</wp:posOffset>
                  </wp:positionH>
                  <wp:positionV relativeFrom="paragraph">
                    <wp:posOffset>3810</wp:posOffset>
                  </wp:positionV>
                  <wp:extent cx="539750" cy="370840"/>
                  <wp:effectExtent l="19050" t="0" r="0" b="0"/>
                  <wp:wrapSquare wrapText="bothSides"/>
                  <wp:docPr id="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srcRect/>
                          <a:stretch>
                            <a:fillRect/>
                          </a:stretch>
                        </pic:blipFill>
                        <pic:spPr bwMode="auto">
                          <a:xfrm>
                            <a:off x="0" y="0"/>
                            <a:ext cx="539750" cy="370840"/>
                          </a:xfrm>
                          <a:prstGeom prst="rect">
                            <a:avLst/>
                          </a:prstGeom>
                          <a:noFill/>
                          <a:ln w="9525">
                            <a:noFill/>
                            <a:miter lim="800000"/>
                            <a:headEnd/>
                            <a:tailEnd/>
                          </a:ln>
                        </pic:spPr>
                      </pic:pic>
                    </a:graphicData>
                  </a:graphic>
                </wp:anchor>
              </w:drawing>
            </w:r>
          </w:p>
        </w:tc>
      </w:tr>
      <w:tr w:rsidR="00AB3B20" w:rsidRPr="00C35519" w14:paraId="71B41106" w14:textId="77777777" w:rsidTr="009E2AA1">
        <w:trPr>
          <w:jc w:val="center"/>
        </w:trPr>
        <w:tc>
          <w:tcPr>
            <w:tcW w:w="2501" w:type="pct"/>
            <w:gridSpan w:val="3"/>
            <w:noWrap/>
          </w:tcPr>
          <w:p w14:paraId="74175F5A" w14:textId="77777777" w:rsidR="00AB3B20" w:rsidRPr="00C35519" w:rsidRDefault="00AB3B20" w:rsidP="009E2AA1">
            <w:pPr>
              <w:tabs>
                <w:tab w:val="center" w:pos="4153"/>
                <w:tab w:val="right" w:pos="8306"/>
              </w:tabs>
              <w:jc w:val="center"/>
              <w:rPr>
                <w:rFonts w:ascii="Calibri" w:eastAsia="Calibri" w:hAnsi="Calibri" w:cs="Calibri"/>
                <w:b/>
                <w:sz w:val="22"/>
                <w:szCs w:val="22"/>
                <w:lang w:eastAsia="en-US"/>
              </w:rPr>
            </w:pPr>
            <w:r w:rsidRPr="00C35519">
              <w:rPr>
                <w:rFonts w:ascii="Calibri" w:eastAsia="Calibri" w:hAnsi="Calibri" w:cs="Calibri"/>
                <w:b/>
                <w:sz w:val="22"/>
                <w:szCs w:val="22"/>
                <w:lang w:eastAsia="en-US"/>
              </w:rPr>
              <w:t>ΕΛΛΗΝΙΚΗ ΔΗΜΟΚΡΑΤΙΑ</w:t>
            </w:r>
          </w:p>
          <w:p w14:paraId="3FB1F5B5" w14:textId="77777777" w:rsidR="00AB3B20" w:rsidRPr="00C35519" w:rsidRDefault="00AB3B20" w:rsidP="009E2AA1">
            <w:pPr>
              <w:tabs>
                <w:tab w:val="center" w:pos="4153"/>
                <w:tab w:val="right" w:pos="8306"/>
              </w:tabs>
              <w:jc w:val="center"/>
              <w:rPr>
                <w:rFonts w:ascii="Calibri" w:eastAsia="Calibri" w:hAnsi="Calibri" w:cs="Calibri"/>
                <w:sz w:val="22"/>
                <w:szCs w:val="22"/>
                <w:lang w:eastAsia="en-US"/>
              </w:rPr>
            </w:pPr>
            <w:r w:rsidRPr="00C35519">
              <w:rPr>
                <w:rFonts w:ascii="Calibri" w:eastAsia="Calibri" w:hAnsi="Calibri" w:cs="Calibri"/>
                <w:b/>
                <w:sz w:val="22"/>
                <w:szCs w:val="22"/>
                <w:lang w:eastAsia="en-US"/>
              </w:rPr>
              <w:t xml:space="preserve">ΥΠΟΥΡΓΕΙΟ </w:t>
            </w:r>
            <w:r w:rsidRPr="00C35519">
              <w:rPr>
                <w:rFonts w:asciiTheme="minorHAnsi" w:eastAsia="Calibri" w:hAnsiTheme="minorHAnsi" w:cstheme="minorHAnsi"/>
                <w:b/>
                <w:sz w:val="22"/>
                <w:szCs w:val="22"/>
                <w:lang w:eastAsia="en-US"/>
              </w:rPr>
              <w:t>ΠΑΙΔΕΙΑΣ, ΘΡΗΣΚΕΥΜΑΤΩΝ ΚΑΙ ΑΘΛΗΤΙΣΜΟΥ</w:t>
            </w:r>
          </w:p>
          <w:p w14:paraId="292BFDE4" w14:textId="77777777" w:rsidR="00AB3B20" w:rsidRPr="00C35519" w:rsidRDefault="00AB3B20" w:rsidP="009E2AA1">
            <w:pPr>
              <w:keepNext/>
              <w:tabs>
                <w:tab w:val="center" w:pos="4153"/>
                <w:tab w:val="right" w:pos="8306"/>
              </w:tabs>
              <w:jc w:val="center"/>
              <w:rPr>
                <w:rFonts w:ascii="Calibri" w:eastAsia="Calibri" w:hAnsi="Calibri" w:cs="Calibri"/>
                <w:sz w:val="22"/>
                <w:szCs w:val="22"/>
                <w:lang w:eastAsia="en-US"/>
              </w:rPr>
            </w:pPr>
            <w:r w:rsidRPr="00C35519">
              <w:rPr>
                <w:rFonts w:ascii="Calibri" w:hAnsi="Calibri" w:cs="Calibri"/>
                <w:sz w:val="22"/>
                <w:szCs w:val="22"/>
              </w:rPr>
              <w:t>-----</w:t>
            </w:r>
          </w:p>
        </w:tc>
        <w:tc>
          <w:tcPr>
            <w:tcW w:w="2499" w:type="pct"/>
          </w:tcPr>
          <w:p w14:paraId="17B7E534" w14:textId="77777777" w:rsidR="00AB3B20" w:rsidRPr="00C35519" w:rsidRDefault="00AB3B20" w:rsidP="009E2AA1">
            <w:pPr>
              <w:tabs>
                <w:tab w:val="center" w:pos="4153"/>
                <w:tab w:val="right" w:pos="8306"/>
              </w:tabs>
              <w:jc w:val="center"/>
              <w:rPr>
                <w:rFonts w:asciiTheme="minorHAnsi" w:eastAsia="Calibri" w:hAnsiTheme="minorHAnsi" w:cstheme="minorHAnsi"/>
                <w:b/>
                <w:sz w:val="22"/>
                <w:szCs w:val="22"/>
                <w:lang w:eastAsia="en-US"/>
              </w:rPr>
            </w:pPr>
            <w:r w:rsidRPr="00C35519">
              <w:rPr>
                <w:rFonts w:asciiTheme="minorHAnsi" w:eastAsia="Calibri" w:hAnsiTheme="minorHAnsi" w:cstheme="minorHAnsi"/>
                <w:b/>
                <w:sz w:val="22"/>
                <w:szCs w:val="22"/>
                <w:lang w:eastAsia="en-US"/>
              </w:rPr>
              <w:t>ΕΥΡΩΠΑΪΚΗ ΕΝΩΣΗ</w:t>
            </w:r>
          </w:p>
          <w:p w14:paraId="04E0B969" w14:textId="77777777" w:rsidR="00AB3B20" w:rsidRPr="00C35519" w:rsidRDefault="00AB3B20" w:rsidP="009E2AA1">
            <w:pPr>
              <w:tabs>
                <w:tab w:val="center" w:pos="4153"/>
                <w:tab w:val="right" w:pos="8306"/>
              </w:tabs>
              <w:jc w:val="center"/>
              <w:rPr>
                <w:rFonts w:asciiTheme="minorHAnsi" w:eastAsia="Calibri" w:hAnsiTheme="minorHAnsi" w:cstheme="minorHAnsi"/>
                <w:b/>
                <w:sz w:val="22"/>
                <w:szCs w:val="22"/>
                <w:lang w:eastAsia="en-US"/>
              </w:rPr>
            </w:pPr>
            <w:r w:rsidRPr="00C35519">
              <w:rPr>
                <w:rFonts w:asciiTheme="minorHAnsi" w:eastAsia="Calibri" w:hAnsiTheme="minorHAnsi" w:cstheme="minorHAnsi"/>
                <w:b/>
                <w:sz w:val="22"/>
                <w:szCs w:val="22"/>
                <w:lang w:eastAsia="en-US"/>
              </w:rPr>
              <w:t>ΕΥΡΩΠΑΪΚΟ ΚΟΙΝΩΝΙΚΟ TAMEIO + (ΕΚΤ+)</w:t>
            </w:r>
          </w:p>
          <w:p w14:paraId="3C35A97E" w14:textId="77777777" w:rsidR="00AB3B20" w:rsidRPr="00C35519" w:rsidRDefault="00AB3B20" w:rsidP="009E2AA1">
            <w:pPr>
              <w:tabs>
                <w:tab w:val="center" w:pos="4153"/>
                <w:tab w:val="right" w:pos="8306"/>
              </w:tabs>
              <w:jc w:val="center"/>
              <w:rPr>
                <w:rFonts w:asciiTheme="minorHAnsi" w:eastAsia="Calibri" w:hAnsiTheme="minorHAnsi" w:cstheme="minorHAnsi"/>
                <w:sz w:val="22"/>
                <w:szCs w:val="22"/>
                <w:lang w:eastAsia="en-US"/>
              </w:rPr>
            </w:pPr>
          </w:p>
        </w:tc>
      </w:tr>
      <w:tr w:rsidR="00AB3B20" w:rsidRPr="00C35519" w14:paraId="0AAEBE95" w14:textId="77777777" w:rsidTr="009E2AA1">
        <w:trPr>
          <w:trHeight w:val="814"/>
          <w:jc w:val="center"/>
        </w:trPr>
        <w:tc>
          <w:tcPr>
            <w:tcW w:w="2501" w:type="pct"/>
            <w:gridSpan w:val="3"/>
            <w:noWrap/>
          </w:tcPr>
          <w:p w14:paraId="23FE139C" w14:textId="77777777" w:rsidR="00AB3B20" w:rsidRPr="00C35519" w:rsidRDefault="00AB3B20" w:rsidP="009E2AA1">
            <w:pPr>
              <w:keepNext/>
              <w:tabs>
                <w:tab w:val="center" w:pos="4153"/>
                <w:tab w:val="right" w:pos="8306"/>
              </w:tabs>
              <w:jc w:val="center"/>
              <w:rPr>
                <w:rFonts w:asciiTheme="minorHAnsi" w:eastAsia="Calibri" w:hAnsiTheme="minorHAnsi" w:cstheme="minorHAnsi"/>
                <w:b/>
                <w:sz w:val="22"/>
                <w:szCs w:val="22"/>
                <w:lang w:eastAsia="en-US"/>
              </w:rPr>
            </w:pPr>
            <w:r w:rsidRPr="00C35519">
              <w:rPr>
                <w:rFonts w:asciiTheme="minorHAnsi" w:eastAsia="Calibri" w:hAnsiTheme="minorHAnsi" w:cstheme="minorHAnsi"/>
                <w:b/>
                <w:sz w:val="22"/>
                <w:szCs w:val="22"/>
                <w:lang w:eastAsia="en-US"/>
              </w:rPr>
              <w:t xml:space="preserve">ΔΙΕΥΘΥΝΣΗ </w:t>
            </w:r>
          </w:p>
          <w:p w14:paraId="65430809" w14:textId="77777777" w:rsidR="00AB3B20" w:rsidRPr="00C35519" w:rsidRDefault="00AB3B20" w:rsidP="009E2AA1">
            <w:pPr>
              <w:keepNext/>
              <w:tabs>
                <w:tab w:val="center" w:pos="4153"/>
                <w:tab w:val="right" w:pos="8306"/>
              </w:tabs>
              <w:jc w:val="center"/>
              <w:rPr>
                <w:rFonts w:asciiTheme="minorHAnsi" w:eastAsia="Calibri" w:hAnsiTheme="minorHAnsi" w:cstheme="minorHAnsi"/>
                <w:b/>
                <w:sz w:val="22"/>
                <w:szCs w:val="22"/>
                <w:lang w:eastAsia="en-US"/>
              </w:rPr>
            </w:pPr>
            <w:r w:rsidRPr="00820650">
              <w:rPr>
                <w:rFonts w:asciiTheme="minorHAnsi" w:eastAsia="Calibri" w:hAnsiTheme="minorHAnsi" w:cstheme="minorHAnsi"/>
                <w:b/>
                <w:sz w:val="22"/>
                <w:szCs w:val="22"/>
                <w:highlight w:val="yellow"/>
                <w:lang w:eastAsia="en-US"/>
              </w:rPr>
              <w:t>ΠΡΩΤΟΒΑΘΜΙΑΣ / ΔΕΥΤΕΡΟΒΑΘΜΙΑΣ</w:t>
            </w:r>
            <w:r w:rsidRPr="00C35519">
              <w:rPr>
                <w:rFonts w:asciiTheme="minorHAnsi" w:eastAsia="Calibri" w:hAnsiTheme="minorHAnsi" w:cstheme="minorHAnsi"/>
                <w:b/>
                <w:sz w:val="22"/>
                <w:szCs w:val="22"/>
                <w:lang w:eastAsia="en-US"/>
              </w:rPr>
              <w:t xml:space="preserve"> ΕΚΠΑΙΔΕΥΣΗΣ </w:t>
            </w:r>
          </w:p>
          <w:p w14:paraId="57981C3B" w14:textId="77777777" w:rsidR="00AB3B20" w:rsidRPr="00C35519" w:rsidRDefault="00AB3B20" w:rsidP="009E2AA1">
            <w:pPr>
              <w:keepNext/>
              <w:tabs>
                <w:tab w:val="center" w:pos="4153"/>
                <w:tab w:val="right" w:pos="8306"/>
              </w:tabs>
              <w:spacing w:before="120"/>
              <w:jc w:val="center"/>
              <w:rPr>
                <w:rFonts w:asciiTheme="minorHAnsi" w:eastAsia="Calibri" w:hAnsiTheme="minorHAnsi" w:cstheme="minorHAnsi"/>
                <w:sz w:val="22"/>
                <w:szCs w:val="22"/>
                <w:lang w:eastAsia="en-US"/>
              </w:rPr>
            </w:pPr>
            <w:r w:rsidRPr="00C35519">
              <w:rPr>
                <w:rFonts w:asciiTheme="minorHAnsi" w:eastAsia="Calibri" w:hAnsiTheme="minorHAnsi" w:cstheme="minorHAnsi"/>
                <w:sz w:val="22"/>
                <w:szCs w:val="22"/>
                <w:lang w:eastAsia="en-US"/>
              </w:rPr>
              <w:t>…………………………………………</w:t>
            </w:r>
          </w:p>
          <w:p w14:paraId="017FF0E8" w14:textId="77777777" w:rsidR="00AB3B20" w:rsidRPr="00C35519" w:rsidRDefault="00AB3B20" w:rsidP="009E2AA1">
            <w:pPr>
              <w:keepNext/>
              <w:tabs>
                <w:tab w:val="center" w:pos="4153"/>
                <w:tab w:val="right" w:pos="8306"/>
              </w:tabs>
              <w:jc w:val="center"/>
              <w:rPr>
                <w:rFonts w:asciiTheme="minorHAnsi" w:eastAsia="Calibri" w:hAnsiTheme="minorHAnsi" w:cstheme="minorHAnsi"/>
                <w:sz w:val="22"/>
                <w:szCs w:val="22"/>
                <w:lang w:eastAsia="en-US"/>
              </w:rPr>
            </w:pPr>
            <w:r w:rsidRPr="00C35519">
              <w:rPr>
                <w:rFonts w:asciiTheme="minorHAnsi" w:eastAsia="Calibri" w:hAnsiTheme="minorHAnsi" w:cstheme="minorHAnsi"/>
                <w:sz w:val="22"/>
                <w:szCs w:val="22"/>
                <w:lang w:eastAsia="en-US"/>
              </w:rPr>
              <w:t>---</w:t>
            </w:r>
          </w:p>
        </w:tc>
        <w:tc>
          <w:tcPr>
            <w:tcW w:w="2499" w:type="pct"/>
          </w:tcPr>
          <w:p w14:paraId="2449B638" w14:textId="77777777" w:rsidR="00AB3B20" w:rsidRPr="00C35519" w:rsidRDefault="00AB3B20" w:rsidP="009E2AA1">
            <w:pPr>
              <w:keepNext/>
              <w:tabs>
                <w:tab w:val="center" w:pos="4153"/>
                <w:tab w:val="right" w:pos="8306"/>
              </w:tabs>
              <w:rPr>
                <w:rFonts w:asciiTheme="minorHAnsi" w:eastAsia="Calibri" w:hAnsiTheme="minorHAnsi" w:cstheme="minorHAnsi"/>
                <w:sz w:val="22"/>
                <w:szCs w:val="22"/>
                <w:lang w:eastAsia="en-US"/>
              </w:rPr>
            </w:pPr>
          </w:p>
          <w:p w14:paraId="3AE05631" w14:textId="77777777" w:rsidR="00AB3B20" w:rsidRPr="00C35519" w:rsidRDefault="00AB3B20" w:rsidP="009E2AA1">
            <w:pPr>
              <w:keepNext/>
              <w:tabs>
                <w:tab w:val="center" w:pos="4153"/>
                <w:tab w:val="right" w:pos="8306"/>
              </w:tabs>
              <w:rPr>
                <w:rFonts w:asciiTheme="minorHAnsi" w:eastAsia="Calibri" w:hAnsiTheme="minorHAnsi" w:cstheme="minorHAnsi"/>
                <w:sz w:val="22"/>
                <w:szCs w:val="22"/>
                <w:lang w:eastAsia="en-US"/>
              </w:rPr>
            </w:pPr>
            <w:r w:rsidRPr="00C35519">
              <w:rPr>
                <w:rFonts w:asciiTheme="minorHAnsi" w:eastAsia="Calibri" w:hAnsiTheme="minorHAnsi" w:cstheme="minorHAnsi"/>
                <w:sz w:val="22"/>
                <w:szCs w:val="22"/>
                <w:lang w:eastAsia="en-US"/>
              </w:rPr>
              <w:t>Ημερομηνία: ………………..</w:t>
            </w:r>
          </w:p>
          <w:p w14:paraId="4B575E98" w14:textId="77777777" w:rsidR="00AB3B20" w:rsidRPr="00C35519" w:rsidRDefault="00AB3B20" w:rsidP="009E2AA1">
            <w:pPr>
              <w:keepNext/>
              <w:tabs>
                <w:tab w:val="center" w:pos="4153"/>
                <w:tab w:val="right" w:pos="8306"/>
              </w:tabs>
              <w:rPr>
                <w:rFonts w:asciiTheme="minorHAnsi" w:eastAsia="Calibri" w:hAnsiTheme="minorHAnsi" w:cstheme="minorHAnsi"/>
                <w:sz w:val="22"/>
                <w:szCs w:val="22"/>
                <w:lang w:eastAsia="en-US"/>
              </w:rPr>
            </w:pPr>
            <w:r w:rsidRPr="00C35519">
              <w:rPr>
                <w:rFonts w:asciiTheme="minorHAnsi" w:eastAsia="Calibri" w:hAnsiTheme="minorHAnsi" w:cstheme="minorHAnsi"/>
                <w:sz w:val="22"/>
                <w:szCs w:val="22"/>
                <w:lang w:eastAsia="en-US"/>
              </w:rPr>
              <w:t>Αριθ. Πρωτ:  ……..</w:t>
            </w:r>
          </w:p>
          <w:p w14:paraId="71D4C5A2" w14:textId="77777777" w:rsidR="00AB3B20" w:rsidRPr="00C35519" w:rsidRDefault="00AB3B20" w:rsidP="009E2AA1">
            <w:pPr>
              <w:tabs>
                <w:tab w:val="center" w:pos="4153"/>
                <w:tab w:val="right" w:pos="8306"/>
              </w:tabs>
              <w:rPr>
                <w:rFonts w:asciiTheme="minorHAnsi" w:hAnsiTheme="minorHAnsi" w:cstheme="minorHAnsi"/>
                <w:sz w:val="22"/>
                <w:szCs w:val="22"/>
                <w:lang w:val="en-US"/>
              </w:rPr>
            </w:pPr>
          </w:p>
        </w:tc>
      </w:tr>
      <w:tr w:rsidR="00AB3B20" w:rsidRPr="00C35519" w14:paraId="2805D160" w14:textId="77777777" w:rsidTr="009E2AA1">
        <w:trPr>
          <w:jc w:val="center"/>
        </w:trPr>
        <w:tc>
          <w:tcPr>
            <w:tcW w:w="1112" w:type="pct"/>
            <w:noWrap/>
          </w:tcPr>
          <w:p w14:paraId="6CD20ECD" w14:textId="77777777" w:rsidR="00AB3B20" w:rsidRPr="00C35519" w:rsidRDefault="00AB3B20" w:rsidP="009E2AA1">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Ταχ. Δ/νση</w:t>
            </w:r>
          </w:p>
        </w:tc>
        <w:tc>
          <w:tcPr>
            <w:tcW w:w="209" w:type="pct"/>
            <w:noWrap/>
          </w:tcPr>
          <w:p w14:paraId="518EC2E9" w14:textId="77777777" w:rsidR="00AB3B20" w:rsidRPr="00C35519" w:rsidRDefault="00AB3B20" w:rsidP="009E2AA1">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w:t>
            </w:r>
          </w:p>
        </w:tc>
        <w:tc>
          <w:tcPr>
            <w:tcW w:w="1180" w:type="pct"/>
            <w:noWrap/>
          </w:tcPr>
          <w:p w14:paraId="6CD848F9" w14:textId="77777777" w:rsidR="00AB3B20" w:rsidRPr="00C35519" w:rsidRDefault="00AB3B20" w:rsidP="009E2AA1">
            <w:pPr>
              <w:tabs>
                <w:tab w:val="center" w:pos="4153"/>
                <w:tab w:val="right" w:pos="8306"/>
              </w:tabs>
              <w:rPr>
                <w:rFonts w:asciiTheme="minorHAnsi" w:hAnsiTheme="minorHAnsi" w:cstheme="minorHAnsi"/>
                <w:sz w:val="22"/>
                <w:szCs w:val="22"/>
              </w:rPr>
            </w:pPr>
          </w:p>
        </w:tc>
        <w:tc>
          <w:tcPr>
            <w:tcW w:w="2499" w:type="pct"/>
            <w:vMerge w:val="restart"/>
          </w:tcPr>
          <w:p w14:paraId="40745A9D" w14:textId="77777777" w:rsidR="00AB3B20" w:rsidRPr="00C35519" w:rsidRDefault="00AB3B20" w:rsidP="009E2AA1">
            <w:pPr>
              <w:tabs>
                <w:tab w:val="center" w:pos="4153"/>
                <w:tab w:val="right" w:pos="8306"/>
              </w:tabs>
              <w:rPr>
                <w:rFonts w:asciiTheme="minorHAnsi" w:hAnsiTheme="minorHAnsi" w:cstheme="minorHAnsi"/>
                <w:sz w:val="22"/>
                <w:szCs w:val="22"/>
              </w:rPr>
            </w:pPr>
          </w:p>
          <w:p w14:paraId="4AC51113" w14:textId="77777777" w:rsidR="00AB3B20" w:rsidRPr="00C35519" w:rsidRDefault="00AB3B20" w:rsidP="009E2AA1">
            <w:pPr>
              <w:tabs>
                <w:tab w:val="center" w:pos="4153"/>
                <w:tab w:val="right" w:pos="8306"/>
              </w:tabs>
              <w:autoSpaceDE w:val="0"/>
              <w:autoSpaceDN w:val="0"/>
              <w:adjustRightInd w:val="0"/>
              <w:rPr>
                <w:rFonts w:asciiTheme="minorHAnsi" w:hAnsiTheme="minorHAnsi" w:cstheme="minorHAnsi"/>
                <w:sz w:val="22"/>
                <w:szCs w:val="22"/>
              </w:rPr>
            </w:pPr>
          </w:p>
          <w:p w14:paraId="052CF028" w14:textId="77777777" w:rsidR="00AB3B20" w:rsidRPr="00C35519" w:rsidRDefault="00AB3B20" w:rsidP="009E2AA1">
            <w:pPr>
              <w:tabs>
                <w:tab w:val="center" w:pos="4153"/>
                <w:tab w:val="right" w:pos="8306"/>
              </w:tabs>
              <w:autoSpaceDE w:val="0"/>
              <w:autoSpaceDN w:val="0"/>
              <w:adjustRightInd w:val="0"/>
              <w:jc w:val="center"/>
              <w:rPr>
                <w:rFonts w:asciiTheme="minorHAnsi" w:hAnsiTheme="minorHAnsi" w:cstheme="minorHAnsi"/>
                <w:sz w:val="22"/>
                <w:szCs w:val="22"/>
              </w:rPr>
            </w:pPr>
            <w:r w:rsidRPr="00C35519">
              <w:rPr>
                <w:rFonts w:asciiTheme="minorHAnsi" w:hAnsiTheme="minorHAnsi" w:cstheme="minorHAnsi"/>
                <w:b/>
                <w:sz w:val="24"/>
                <w:szCs w:val="24"/>
              </w:rPr>
              <w:t>ΑΠΟΦΑΣΗ</w:t>
            </w:r>
          </w:p>
        </w:tc>
      </w:tr>
      <w:tr w:rsidR="00AB3B20" w:rsidRPr="00C35519" w14:paraId="16E81BED" w14:textId="77777777" w:rsidTr="009E2AA1">
        <w:trPr>
          <w:jc w:val="center"/>
        </w:trPr>
        <w:tc>
          <w:tcPr>
            <w:tcW w:w="1112" w:type="pct"/>
            <w:noWrap/>
          </w:tcPr>
          <w:p w14:paraId="023E151D" w14:textId="77777777" w:rsidR="00AB3B20" w:rsidRPr="00C35519" w:rsidRDefault="00AB3B20" w:rsidP="009E2AA1">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Τ.Κ. - Πόλη</w:t>
            </w:r>
          </w:p>
        </w:tc>
        <w:tc>
          <w:tcPr>
            <w:tcW w:w="209" w:type="pct"/>
            <w:noWrap/>
          </w:tcPr>
          <w:p w14:paraId="22BCA6B8" w14:textId="77777777" w:rsidR="00AB3B20" w:rsidRPr="00C35519" w:rsidRDefault="00AB3B20" w:rsidP="009E2AA1">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w:t>
            </w:r>
          </w:p>
        </w:tc>
        <w:tc>
          <w:tcPr>
            <w:tcW w:w="1180" w:type="pct"/>
            <w:noWrap/>
          </w:tcPr>
          <w:p w14:paraId="3A54A8A1" w14:textId="77777777" w:rsidR="00AB3B20" w:rsidRPr="00C35519" w:rsidRDefault="00AB3B20" w:rsidP="009E2AA1">
            <w:pPr>
              <w:tabs>
                <w:tab w:val="center" w:pos="4153"/>
                <w:tab w:val="right" w:pos="8306"/>
              </w:tabs>
              <w:rPr>
                <w:rFonts w:asciiTheme="minorHAnsi" w:hAnsiTheme="minorHAnsi" w:cstheme="minorHAnsi"/>
                <w:sz w:val="22"/>
                <w:szCs w:val="22"/>
              </w:rPr>
            </w:pPr>
          </w:p>
        </w:tc>
        <w:tc>
          <w:tcPr>
            <w:tcW w:w="2499" w:type="pct"/>
            <w:vMerge/>
          </w:tcPr>
          <w:p w14:paraId="5CD5F36A" w14:textId="77777777" w:rsidR="00AB3B20" w:rsidRPr="00C35519" w:rsidRDefault="00AB3B20" w:rsidP="009E2AA1">
            <w:pPr>
              <w:tabs>
                <w:tab w:val="center" w:pos="4153"/>
                <w:tab w:val="right" w:pos="8306"/>
              </w:tabs>
              <w:rPr>
                <w:rFonts w:asciiTheme="minorHAnsi" w:hAnsiTheme="minorHAnsi" w:cstheme="minorHAnsi"/>
                <w:b/>
                <w:sz w:val="22"/>
                <w:szCs w:val="22"/>
              </w:rPr>
            </w:pPr>
          </w:p>
        </w:tc>
      </w:tr>
      <w:tr w:rsidR="00AB3B20" w:rsidRPr="00C35519" w14:paraId="172023B7" w14:textId="77777777" w:rsidTr="009E2AA1">
        <w:trPr>
          <w:jc w:val="center"/>
        </w:trPr>
        <w:tc>
          <w:tcPr>
            <w:tcW w:w="1112" w:type="pct"/>
            <w:noWrap/>
          </w:tcPr>
          <w:p w14:paraId="61841495" w14:textId="77777777" w:rsidR="00AB3B20" w:rsidRPr="00C35519" w:rsidRDefault="00AB3B20" w:rsidP="009E2AA1">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Ιστοσελίδα</w:t>
            </w:r>
          </w:p>
        </w:tc>
        <w:tc>
          <w:tcPr>
            <w:tcW w:w="209" w:type="pct"/>
            <w:noWrap/>
          </w:tcPr>
          <w:p w14:paraId="23168EE4" w14:textId="77777777" w:rsidR="00AB3B20" w:rsidRPr="00C35519" w:rsidRDefault="00AB3B20" w:rsidP="009E2AA1">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w:t>
            </w:r>
          </w:p>
        </w:tc>
        <w:tc>
          <w:tcPr>
            <w:tcW w:w="1180" w:type="pct"/>
            <w:noWrap/>
          </w:tcPr>
          <w:p w14:paraId="337496D9" w14:textId="77777777" w:rsidR="00AB3B20" w:rsidRPr="00C35519" w:rsidRDefault="00AB3B20" w:rsidP="009E2AA1">
            <w:pPr>
              <w:tabs>
                <w:tab w:val="center" w:pos="4153"/>
                <w:tab w:val="right" w:pos="8306"/>
              </w:tabs>
              <w:rPr>
                <w:rFonts w:asciiTheme="minorHAnsi" w:hAnsiTheme="minorHAnsi" w:cstheme="minorHAnsi"/>
                <w:sz w:val="22"/>
                <w:szCs w:val="22"/>
              </w:rPr>
            </w:pPr>
          </w:p>
        </w:tc>
        <w:tc>
          <w:tcPr>
            <w:tcW w:w="2499" w:type="pct"/>
            <w:vMerge/>
          </w:tcPr>
          <w:p w14:paraId="1ACBCA64" w14:textId="77777777" w:rsidR="00AB3B20" w:rsidRPr="00C35519" w:rsidRDefault="00AB3B20" w:rsidP="009E2AA1">
            <w:pPr>
              <w:tabs>
                <w:tab w:val="center" w:pos="4153"/>
                <w:tab w:val="right" w:pos="8306"/>
              </w:tabs>
              <w:rPr>
                <w:rFonts w:asciiTheme="minorHAnsi" w:hAnsiTheme="minorHAnsi" w:cstheme="minorHAnsi"/>
                <w:b/>
                <w:sz w:val="22"/>
                <w:szCs w:val="22"/>
              </w:rPr>
            </w:pPr>
          </w:p>
        </w:tc>
      </w:tr>
      <w:tr w:rsidR="00AB3B20" w:rsidRPr="00C35519" w14:paraId="529F0F3A" w14:textId="77777777" w:rsidTr="009E2AA1">
        <w:trPr>
          <w:jc w:val="center"/>
        </w:trPr>
        <w:tc>
          <w:tcPr>
            <w:tcW w:w="1112" w:type="pct"/>
            <w:noWrap/>
          </w:tcPr>
          <w:p w14:paraId="4706DE99" w14:textId="77777777" w:rsidR="00AB3B20" w:rsidRPr="00C35519" w:rsidRDefault="00AB3B20" w:rsidP="009E2AA1">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Πληροφορίες</w:t>
            </w:r>
          </w:p>
        </w:tc>
        <w:tc>
          <w:tcPr>
            <w:tcW w:w="209" w:type="pct"/>
            <w:noWrap/>
          </w:tcPr>
          <w:p w14:paraId="6D96797B" w14:textId="77777777" w:rsidR="00AB3B20" w:rsidRPr="00C35519" w:rsidRDefault="00AB3B20" w:rsidP="009E2AA1">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w:t>
            </w:r>
          </w:p>
        </w:tc>
        <w:tc>
          <w:tcPr>
            <w:tcW w:w="1180" w:type="pct"/>
            <w:noWrap/>
          </w:tcPr>
          <w:p w14:paraId="40BF6516" w14:textId="77777777" w:rsidR="00AB3B20" w:rsidRPr="00C35519" w:rsidRDefault="00AB3B20" w:rsidP="009E2AA1">
            <w:pPr>
              <w:tabs>
                <w:tab w:val="center" w:pos="4153"/>
                <w:tab w:val="right" w:pos="8306"/>
              </w:tabs>
              <w:rPr>
                <w:rFonts w:asciiTheme="minorHAnsi" w:hAnsiTheme="minorHAnsi" w:cstheme="minorHAnsi"/>
                <w:sz w:val="22"/>
                <w:szCs w:val="22"/>
              </w:rPr>
            </w:pPr>
          </w:p>
        </w:tc>
        <w:tc>
          <w:tcPr>
            <w:tcW w:w="2499" w:type="pct"/>
            <w:vMerge/>
          </w:tcPr>
          <w:p w14:paraId="0995CB25" w14:textId="77777777" w:rsidR="00AB3B20" w:rsidRPr="00C35519" w:rsidRDefault="00AB3B20" w:rsidP="009E2AA1">
            <w:pPr>
              <w:tabs>
                <w:tab w:val="center" w:pos="4153"/>
                <w:tab w:val="right" w:pos="8306"/>
              </w:tabs>
              <w:rPr>
                <w:rFonts w:asciiTheme="minorHAnsi" w:hAnsiTheme="minorHAnsi" w:cstheme="minorHAnsi"/>
                <w:b/>
                <w:sz w:val="22"/>
                <w:szCs w:val="22"/>
              </w:rPr>
            </w:pPr>
          </w:p>
        </w:tc>
      </w:tr>
      <w:tr w:rsidR="00AB3B20" w:rsidRPr="00C35519" w14:paraId="3205FB1A" w14:textId="77777777" w:rsidTr="009E2AA1">
        <w:trPr>
          <w:jc w:val="center"/>
        </w:trPr>
        <w:tc>
          <w:tcPr>
            <w:tcW w:w="1112" w:type="pct"/>
            <w:noWrap/>
          </w:tcPr>
          <w:p w14:paraId="3B17F42B" w14:textId="77777777" w:rsidR="00AB3B20" w:rsidRPr="00C35519" w:rsidRDefault="00AB3B20" w:rsidP="009E2AA1">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Τηλέφωνο</w:t>
            </w:r>
          </w:p>
        </w:tc>
        <w:tc>
          <w:tcPr>
            <w:tcW w:w="209" w:type="pct"/>
            <w:noWrap/>
          </w:tcPr>
          <w:p w14:paraId="20FEF622" w14:textId="77777777" w:rsidR="00AB3B20" w:rsidRPr="00C35519" w:rsidRDefault="00AB3B20" w:rsidP="009E2AA1">
            <w:pPr>
              <w:tabs>
                <w:tab w:val="center" w:pos="4153"/>
                <w:tab w:val="right" w:pos="8306"/>
              </w:tabs>
              <w:rPr>
                <w:rFonts w:asciiTheme="minorHAnsi" w:hAnsiTheme="minorHAnsi" w:cstheme="minorHAnsi"/>
                <w:sz w:val="22"/>
                <w:szCs w:val="22"/>
                <w:lang w:val="en-US"/>
              </w:rPr>
            </w:pPr>
            <w:r w:rsidRPr="00C35519">
              <w:rPr>
                <w:rFonts w:asciiTheme="minorHAnsi" w:hAnsiTheme="minorHAnsi" w:cstheme="minorHAnsi"/>
                <w:sz w:val="22"/>
                <w:szCs w:val="22"/>
                <w:lang w:val="en-US"/>
              </w:rPr>
              <w:t>:</w:t>
            </w:r>
          </w:p>
        </w:tc>
        <w:tc>
          <w:tcPr>
            <w:tcW w:w="1180" w:type="pct"/>
            <w:noWrap/>
          </w:tcPr>
          <w:p w14:paraId="70352807" w14:textId="77777777" w:rsidR="00AB3B20" w:rsidRPr="00C35519" w:rsidRDefault="00AB3B20" w:rsidP="009E2AA1">
            <w:pPr>
              <w:tabs>
                <w:tab w:val="center" w:pos="4153"/>
                <w:tab w:val="right" w:pos="8306"/>
              </w:tabs>
              <w:rPr>
                <w:rFonts w:asciiTheme="minorHAnsi" w:hAnsiTheme="minorHAnsi" w:cstheme="minorHAnsi"/>
                <w:sz w:val="22"/>
                <w:szCs w:val="22"/>
                <w:lang w:val="en-US"/>
              </w:rPr>
            </w:pPr>
          </w:p>
        </w:tc>
        <w:tc>
          <w:tcPr>
            <w:tcW w:w="2499" w:type="pct"/>
            <w:vMerge/>
          </w:tcPr>
          <w:p w14:paraId="424D7ECB" w14:textId="77777777" w:rsidR="00AB3B20" w:rsidRPr="00C35519" w:rsidRDefault="00AB3B20" w:rsidP="009E2AA1">
            <w:pPr>
              <w:tabs>
                <w:tab w:val="center" w:pos="4153"/>
                <w:tab w:val="right" w:pos="8306"/>
              </w:tabs>
              <w:rPr>
                <w:rFonts w:asciiTheme="minorHAnsi" w:hAnsiTheme="minorHAnsi" w:cstheme="minorHAnsi"/>
                <w:b/>
                <w:sz w:val="22"/>
                <w:szCs w:val="22"/>
              </w:rPr>
            </w:pPr>
          </w:p>
        </w:tc>
      </w:tr>
      <w:tr w:rsidR="00AB3B20" w:rsidRPr="00C35519" w14:paraId="5B895774" w14:textId="77777777" w:rsidTr="009E2AA1">
        <w:trPr>
          <w:jc w:val="center"/>
        </w:trPr>
        <w:tc>
          <w:tcPr>
            <w:tcW w:w="1112" w:type="pct"/>
            <w:noWrap/>
          </w:tcPr>
          <w:p w14:paraId="2A7EE79E" w14:textId="77777777" w:rsidR="00AB3B20" w:rsidRPr="00C35519" w:rsidRDefault="00AB3B20" w:rsidP="009E2AA1">
            <w:pPr>
              <w:tabs>
                <w:tab w:val="center" w:pos="4153"/>
                <w:tab w:val="right" w:pos="8306"/>
              </w:tabs>
              <w:rPr>
                <w:rFonts w:asciiTheme="minorHAnsi" w:hAnsiTheme="minorHAnsi" w:cstheme="minorHAnsi"/>
                <w:sz w:val="22"/>
                <w:szCs w:val="22"/>
                <w:lang w:val="en-US"/>
              </w:rPr>
            </w:pPr>
            <w:r w:rsidRPr="00C35519">
              <w:rPr>
                <w:rFonts w:asciiTheme="minorHAnsi" w:hAnsiTheme="minorHAnsi" w:cstheme="minorHAnsi"/>
                <w:sz w:val="22"/>
                <w:szCs w:val="22"/>
                <w:lang w:val="en-US"/>
              </w:rPr>
              <w:t>Fax</w:t>
            </w:r>
          </w:p>
        </w:tc>
        <w:tc>
          <w:tcPr>
            <w:tcW w:w="209" w:type="pct"/>
            <w:noWrap/>
          </w:tcPr>
          <w:p w14:paraId="618863B3" w14:textId="77777777" w:rsidR="00AB3B20" w:rsidRPr="00C35519" w:rsidRDefault="00AB3B20" w:rsidP="009E2AA1">
            <w:pPr>
              <w:tabs>
                <w:tab w:val="center" w:pos="4153"/>
                <w:tab w:val="right" w:pos="8306"/>
              </w:tabs>
              <w:rPr>
                <w:rFonts w:asciiTheme="minorHAnsi" w:hAnsiTheme="minorHAnsi" w:cstheme="minorHAnsi"/>
                <w:sz w:val="22"/>
                <w:szCs w:val="22"/>
              </w:rPr>
            </w:pPr>
            <w:r w:rsidRPr="00C35519">
              <w:rPr>
                <w:rFonts w:asciiTheme="minorHAnsi" w:hAnsiTheme="minorHAnsi" w:cstheme="minorHAnsi"/>
                <w:sz w:val="22"/>
                <w:szCs w:val="22"/>
              </w:rPr>
              <w:t>:</w:t>
            </w:r>
          </w:p>
        </w:tc>
        <w:tc>
          <w:tcPr>
            <w:tcW w:w="1180" w:type="pct"/>
            <w:noWrap/>
          </w:tcPr>
          <w:p w14:paraId="4865B8EC" w14:textId="77777777" w:rsidR="00AB3B20" w:rsidRPr="00C35519" w:rsidRDefault="00AB3B20" w:rsidP="009E2AA1">
            <w:pPr>
              <w:tabs>
                <w:tab w:val="center" w:pos="4153"/>
                <w:tab w:val="right" w:pos="8306"/>
              </w:tabs>
              <w:rPr>
                <w:rFonts w:asciiTheme="minorHAnsi" w:hAnsiTheme="minorHAnsi" w:cstheme="minorHAnsi"/>
                <w:sz w:val="22"/>
                <w:szCs w:val="22"/>
                <w:lang w:val="en-US"/>
              </w:rPr>
            </w:pPr>
          </w:p>
        </w:tc>
        <w:tc>
          <w:tcPr>
            <w:tcW w:w="2499" w:type="pct"/>
            <w:vMerge/>
          </w:tcPr>
          <w:p w14:paraId="017408FC" w14:textId="77777777" w:rsidR="00AB3B20" w:rsidRPr="00C35519" w:rsidRDefault="00AB3B20" w:rsidP="009E2AA1">
            <w:pPr>
              <w:tabs>
                <w:tab w:val="center" w:pos="4153"/>
                <w:tab w:val="right" w:pos="8306"/>
              </w:tabs>
              <w:rPr>
                <w:rFonts w:asciiTheme="minorHAnsi" w:hAnsiTheme="minorHAnsi" w:cstheme="minorHAnsi"/>
                <w:b/>
                <w:sz w:val="22"/>
                <w:szCs w:val="22"/>
              </w:rPr>
            </w:pPr>
          </w:p>
        </w:tc>
      </w:tr>
    </w:tbl>
    <w:p w14:paraId="3EECE7EA" w14:textId="77777777" w:rsidR="00AB3B20" w:rsidRPr="00C35519" w:rsidRDefault="00AB3B20" w:rsidP="00AB3B20">
      <w:pPr>
        <w:pStyle w:val="a3"/>
        <w:tabs>
          <w:tab w:val="left" w:pos="1134"/>
        </w:tabs>
        <w:ind w:right="-6"/>
        <w:jc w:val="both"/>
        <w:rPr>
          <w:rFonts w:asciiTheme="minorHAnsi" w:hAnsiTheme="minorHAnsi"/>
          <w:b w:val="0"/>
          <w:sz w:val="22"/>
          <w:szCs w:val="22"/>
        </w:rPr>
      </w:pPr>
    </w:p>
    <w:p w14:paraId="2189DB18" w14:textId="46B64696" w:rsidR="00AB3B20" w:rsidRPr="00E4216E" w:rsidRDefault="00AB3B20" w:rsidP="00AB3B20">
      <w:pPr>
        <w:pStyle w:val="a3"/>
        <w:spacing w:after="120" w:line="276" w:lineRule="auto"/>
        <w:ind w:left="828" w:right="-6" w:hanging="828"/>
        <w:jc w:val="both"/>
        <w:rPr>
          <w:rFonts w:asciiTheme="minorHAnsi" w:hAnsiTheme="minorHAnsi" w:cs="Arial"/>
          <w:bCs w:val="0"/>
          <w:sz w:val="22"/>
          <w:szCs w:val="22"/>
        </w:rPr>
      </w:pPr>
      <w:r w:rsidRPr="00C35519">
        <w:rPr>
          <w:rFonts w:asciiTheme="minorHAnsi" w:hAnsiTheme="minorHAnsi" w:cs="Arial"/>
          <w:sz w:val="22"/>
          <w:szCs w:val="22"/>
        </w:rPr>
        <w:t>ΘΕΜΑ:</w:t>
      </w:r>
      <w:r w:rsidRPr="00C35519">
        <w:rPr>
          <w:rFonts w:asciiTheme="minorHAnsi" w:hAnsiTheme="minorHAnsi" w:cs="Arial"/>
          <w:b w:val="0"/>
          <w:sz w:val="22"/>
          <w:szCs w:val="22"/>
        </w:rPr>
        <w:t xml:space="preserve"> </w:t>
      </w:r>
      <w:r w:rsidRPr="00C35519">
        <w:rPr>
          <w:rFonts w:asciiTheme="minorHAnsi" w:hAnsiTheme="minorHAnsi" w:cs="Arial"/>
          <w:b w:val="0"/>
          <w:sz w:val="22"/>
          <w:szCs w:val="22"/>
        </w:rPr>
        <w:tab/>
      </w:r>
      <w:r w:rsidRPr="00C35519">
        <w:rPr>
          <w:rFonts w:asciiTheme="minorHAnsi" w:hAnsiTheme="minorHAnsi" w:cs="Arial"/>
          <w:sz w:val="22"/>
          <w:szCs w:val="22"/>
        </w:rPr>
        <w:t xml:space="preserve">Απόφαση τοποθέτησης-διάθεσης αναπληρωτών εκπαιδευτικών/ΕΕΠ/ΕΒΠ σε Σχολικές Μονάδες της Διεύθυνσης </w:t>
      </w:r>
      <w:r w:rsidRPr="009A7CC3">
        <w:rPr>
          <w:rFonts w:asciiTheme="minorHAnsi" w:hAnsiTheme="minorHAnsi"/>
          <w:sz w:val="22"/>
          <w:szCs w:val="22"/>
        </w:rPr>
        <w:t>Πρωτοβάθμιας/Δευτεροβάθμιας</w:t>
      </w:r>
      <w:r w:rsidRPr="009A7CC3">
        <w:rPr>
          <w:rFonts w:asciiTheme="minorHAnsi" w:hAnsiTheme="minorHAnsi" w:cs="Arial"/>
          <w:sz w:val="22"/>
          <w:szCs w:val="22"/>
        </w:rPr>
        <w:t xml:space="preserve"> Εκπαίδευσης </w:t>
      </w:r>
      <w:r w:rsidRPr="00E72D49">
        <w:rPr>
          <w:rFonts w:asciiTheme="minorHAnsi" w:hAnsiTheme="minorHAnsi" w:cs="Arial"/>
          <w:sz w:val="22"/>
          <w:szCs w:val="22"/>
          <w:highlight w:val="yellow"/>
        </w:rPr>
        <w:t>……………………….</w:t>
      </w:r>
      <w:r w:rsidRPr="009A7CC3">
        <w:rPr>
          <w:rFonts w:asciiTheme="minorHAnsi" w:hAnsiTheme="minorHAnsi" w:cs="Arial"/>
          <w:sz w:val="22"/>
          <w:szCs w:val="22"/>
        </w:rPr>
        <w:t xml:space="preserve"> </w:t>
      </w:r>
      <w:r w:rsidRPr="009A7CC3">
        <w:rPr>
          <w:rFonts w:ascii="Calibri" w:hAnsi="Calibri" w:cs="Arial"/>
          <w:bCs w:val="0"/>
          <w:sz w:val="22"/>
          <w:szCs w:val="22"/>
        </w:rPr>
        <w:t xml:space="preserve">στο πλαίσιο υλοποίησης του </w:t>
      </w:r>
      <w:proofErr w:type="spellStart"/>
      <w:r w:rsidRPr="009A7CC3">
        <w:rPr>
          <w:rFonts w:ascii="Calibri" w:hAnsi="Calibri" w:cs="Arial"/>
          <w:bCs w:val="0"/>
          <w:sz w:val="22"/>
          <w:szCs w:val="22"/>
        </w:rPr>
        <w:t>Υποέργου</w:t>
      </w:r>
      <w:proofErr w:type="spellEnd"/>
      <w:r w:rsidRPr="009A7CC3">
        <w:rPr>
          <w:rFonts w:ascii="Calibri" w:hAnsi="Calibri" w:cs="Arial"/>
          <w:bCs w:val="0"/>
          <w:sz w:val="22"/>
          <w:szCs w:val="22"/>
        </w:rPr>
        <w:t xml:space="preserve"> 1 </w:t>
      </w:r>
      <w:r w:rsidR="00B91B8A" w:rsidRPr="009A7CC3">
        <w:rPr>
          <w:rFonts w:ascii="Calibri" w:hAnsi="Calibri" w:cs="Arial"/>
          <w:bCs w:val="0"/>
          <w:sz w:val="22"/>
          <w:szCs w:val="22"/>
        </w:rPr>
        <w:t>«</w:t>
      </w:r>
      <w:r w:rsidR="00B91B8A" w:rsidRPr="009A7CC3">
        <w:rPr>
          <w:rFonts w:asciiTheme="minorHAnsi" w:hAnsiTheme="minorHAnsi" w:cstheme="minorHAnsi"/>
          <w:sz w:val="22"/>
          <w:szCs w:val="22"/>
        </w:rPr>
        <w:t>Μισθοδοσία Αναπληρωτών ΣΜΕΑΕ/ΤΕ/εξειδικευμένη εκπαιδευτική υποστήριξη 2026-2027»</w:t>
      </w:r>
      <w:r w:rsidRPr="009A7CC3">
        <w:rPr>
          <w:rFonts w:ascii="Calibri" w:hAnsi="Calibri" w:cs="Arial"/>
          <w:bCs w:val="0"/>
          <w:sz w:val="22"/>
          <w:szCs w:val="22"/>
        </w:rPr>
        <w:t xml:space="preserve"> της Πράξης:</w:t>
      </w:r>
      <w:r w:rsidRPr="009A7CC3">
        <w:rPr>
          <w:rFonts w:ascii="Calibri" w:hAnsi="Calibri"/>
          <w:bCs w:val="0"/>
          <w:sz w:val="22"/>
          <w:szCs w:val="22"/>
        </w:rPr>
        <w:t xml:space="preserve"> «</w:t>
      </w:r>
      <w:r w:rsidR="004E2F93" w:rsidRPr="009A7CC3">
        <w:rPr>
          <w:rFonts w:ascii="Calibri" w:hAnsi="Calibri"/>
          <w:bCs w:val="0"/>
          <w:sz w:val="22"/>
          <w:szCs w:val="22"/>
        </w:rPr>
        <w:t>Υποστήριξη φοίτησης μαθητών/τριών με αναπηρία ή ειδικές εκπαιδευτικές ανάγκες, σχολικό έτος 2026-2027</w:t>
      </w:r>
      <w:r w:rsidRPr="009A7CC3">
        <w:rPr>
          <w:rFonts w:ascii="Calibri" w:hAnsi="Calibri"/>
          <w:bCs w:val="0"/>
          <w:sz w:val="22"/>
          <w:szCs w:val="22"/>
        </w:rPr>
        <w:t xml:space="preserve">», </w:t>
      </w:r>
      <w:r w:rsidR="00756CBE" w:rsidRPr="00756CBE">
        <w:rPr>
          <w:rFonts w:ascii="Calibri" w:hAnsi="Calibri"/>
          <w:bCs w:val="0"/>
          <w:sz w:val="22"/>
          <w:szCs w:val="22"/>
        </w:rPr>
        <w:t xml:space="preserve">με κωδικό ΟΠΣ: 6063312, </w:t>
      </w:r>
      <w:r w:rsidRPr="00E4216E">
        <w:rPr>
          <w:rFonts w:ascii="Calibri" w:hAnsi="Calibri"/>
          <w:bCs w:val="0"/>
          <w:sz w:val="22"/>
          <w:szCs w:val="22"/>
        </w:rPr>
        <w:t>του Τομεακού Προγράμματος «Ανθρώπινο Δυναμικό και Κοινωνική Συνοχή», ΕΣΠΑ 2021-2027.</w:t>
      </w:r>
    </w:p>
    <w:p w14:paraId="40A6EE74" w14:textId="77777777" w:rsidR="00AB3B20" w:rsidRPr="00C35519" w:rsidRDefault="00AB3B20" w:rsidP="00AB3B20">
      <w:pPr>
        <w:pStyle w:val="a3"/>
        <w:tabs>
          <w:tab w:val="left" w:pos="1134"/>
        </w:tabs>
        <w:spacing w:after="120"/>
        <w:ind w:left="828" w:right="-6" w:hanging="900"/>
        <w:jc w:val="both"/>
        <w:rPr>
          <w:rFonts w:asciiTheme="minorHAnsi" w:hAnsiTheme="minorHAnsi" w:cs="Arial"/>
          <w:b w:val="0"/>
          <w:sz w:val="22"/>
          <w:szCs w:val="22"/>
        </w:rPr>
      </w:pPr>
    </w:p>
    <w:p w14:paraId="5F169D99" w14:textId="77777777" w:rsidR="00AB3B20" w:rsidRPr="00C35519" w:rsidRDefault="00AB3B20" w:rsidP="00AB3B20">
      <w:pPr>
        <w:pStyle w:val="a3"/>
        <w:tabs>
          <w:tab w:val="left" w:pos="1134"/>
        </w:tabs>
        <w:spacing w:after="120" w:line="276" w:lineRule="auto"/>
        <w:ind w:right="-6"/>
        <w:rPr>
          <w:rFonts w:asciiTheme="minorHAnsi" w:hAnsiTheme="minorHAnsi"/>
          <w:sz w:val="22"/>
          <w:szCs w:val="22"/>
        </w:rPr>
      </w:pPr>
      <w:r w:rsidRPr="00C35519">
        <w:rPr>
          <w:rFonts w:asciiTheme="minorHAnsi" w:hAnsiTheme="minorHAnsi"/>
          <w:sz w:val="22"/>
          <w:szCs w:val="22"/>
        </w:rPr>
        <w:t xml:space="preserve">Ο/Η Διευθυντής/ντρια της Διεύθυνσης </w:t>
      </w:r>
      <w:r w:rsidRPr="00820650">
        <w:rPr>
          <w:rFonts w:asciiTheme="minorHAnsi" w:hAnsiTheme="minorHAnsi"/>
          <w:sz w:val="22"/>
          <w:szCs w:val="22"/>
          <w:highlight w:val="yellow"/>
        </w:rPr>
        <w:t>Πρωτοβάθμιας/Δευτεροβάθμιας</w:t>
      </w:r>
    </w:p>
    <w:p w14:paraId="01A8DF09" w14:textId="77777777" w:rsidR="00AB3B20" w:rsidRPr="00C35519" w:rsidRDefault="00AB3B20" w:rsidP="00AB3B20">
      <w:pPr>
        <w:pStyle w:val="a3"/>
        <w:tabs>
          <w:tab w:val="left" w:pos="1134"/>
        </w:tabs>
        <w:spacing w:after="120" w:line="276" w:lineRule="auto"/>
        <w:ind w:right="-6"/>
        <w:rPr>
          <w:rFonts w:asciiTheme="minorHAnsi" w:hAnsiTheme="minorHAnsi"/>
          <w:sz w:val="22"/>
          <w:szCs w:val="22"/>
        </w:rPr>
      </w:pPr>
      <w:r w:rsidRPr="00C35519">
        <w:rPr>
          <w:rFonts w:asciiTheme="minorHAnsi" w:hAnsiTheme="minorHAnsi"/>
          <w:sz w:val="22"/>
          <w:szCs w:val="22"/>
        </w:rPr>
        <w:t>Εκπαίδευσης ……………………………..</w:t>
      </w:r>
    </w:p>
    <w:p w14:paraId="468117B0" w14:textId="77777777" w:rsidR="00AB3B20" w:rsidRPr="00C35519" w:rsidRDefault="00AB3B20" w:rsidP="00AB3B20">
      <w:pPr>
        <w:pStyle w:val="a3"/>
        <w:tabs>
          <w:tab w:val="left" w:pos="1134"/>
        </w:tabs>
        <w:spacing w:after="120" w:line="276" w:lineRule="auto"/>
        <w:ind w:right="-6"/>
        <w:rPr>
          <w:rFonts w:asciiTheme="minorHAnsi" w:hAnsiTheme="minorHAnsi"/>
          <w:sz w:val="22"/>
          <w:szCs w:val="22"/>
        </w:rPr>
      </w:pPr>
    </w:p>
    <w:p w14:paraId="61769659" w14:textId="77777777" w:rsidR="00AB3B20" w:rsidRPr="00C35519" w:rsidRDefault="00AB3B20" w:rsidP="00AB3B20">
      <w:pPr>
        <w:spacing w:after="120" w:line="276" w:lineRule="auto"/>
        <w:ind w:right="-57"/>
        <w:jc w:val="both"/>
        <w:rPr>
          <w:rFonts w:asciiTheme="minorHAnsi" w:hAnsiTheme="minorHAnsi" w:cs="Arial"/>
          <w:sz w:val="22"/>
          <w:szCs w:val="22"/>
          <w:u w:val="single"/>
        </w:rPr>
      </w:pPr>
      <w:r w:rsidRPr="00C35519">
        <w:rPr>
          <w:rFonts w:asciiTheme="minorHAnsi" w:hAnsiTheme="minorHAnsi" w:cs="Arial"/>
          <w:sz w:val="22"/>
          <w:szCs w:val="22"/>
          <w:u w:val="single"/>
        </w:rPr>
        <w:t>Έχοντας υπόψη:</w:t>
      </w:r>
    </w:p>
    <w:p w14:paraId="1D72D0B7" w14:textId="77777777" w:rsidR="00AB3B20" w:rsidRPr="00C35519" w:rsidRDefault="00AB3B20" w:rsidP="006E31FF">
      <w:pPr>
        <w:pStyle w:val="af4"/>
        <w:numPr>
          <w:ilvl w:val="0"/>
          <w:numId w:val="32"/>
        </w:numPr>
        <w:spacing w:before="120" w:after="120"/>
        <w:ind w:left="786" w:right="-57"/>
        <w:jc w:val="both"/>
        <w:rPr>
          <w:rFonts w:cs="Arial"/>
        </w:rPr>
      </w:pPr>
      <w:r w:rsidRPr="00C35519">
        <w:rPr>
          <w:rFonts w:cs="Arial"/>
        </w:rPr>
        <w:t xml:space="preserve">Τη με </w:t>
      </w:r>
      <w:proofErr w:type="spellStart"/>
      <w:r w:rsidRPr="00C35519">
        <w:rPr>
          <w:rFonts w:cs="Arial"/>
        </w:rPr>
        <w:t>αρ</w:t>
      </w:r>
      <w:proofErr w:type="spellEnd"/>
      <w:r w:rsidRPr="00C35519">
        <w:rPr>
          <w:rFonts w:cs="Arial"/>
        </w:rPr>
        <w:t xml:space="preserve">. πρωτ. </w:t>
      </w:r>
      <w:r w:rsidRPr="00820650">
        <w:rPr>
          <w:rFonts w:cs="Arial"/>
          <w:highlight w:val="yellow"/>
        </w:rPr>
        <w:t>………./…..-……-……..</w:t>
      </w:r>
      <w:r w:rsidRPr="00C35519">
        <w:rPr>
          <w:rFonts w:cs="Arial"/>
        </w:rPr>
        <w:t xml:space="preserve"> (ΑΔΑ: </w:t>
      </w:r>
      <w:r w:rsidRPr="00820650">
        <w:rPr>
          <w:rFonts w:cs="Arial"/>
          <w:highlight w:val="yellow"/>
        </w:rPr>
        <w:t>…………………………..)</w:t>
      </w:r>
      <w:r w:rsidRPr="00C35519">
        <w:rPr>
          <w:rFonts w:cs="Arial"/>
        </w:rPr>
        <w:t xml:space="preserve"> </w:t>
      </w:r>
      <w:r w:rsidRPr="00C35519">
        <w:rPr>
          <w:rFonts w:asciiTheme="minorHAnsi" w:hAnsiTheme="minorHAnsi" w:cs="Calibri"/>
        </w:rPr>
        <w:t>Απόφαση Πρόσληψης</w:t>
      </w:r>
      <w:r w:rsidRPr="00C35519">
        <w:rPr>
          <w:rFonts w:cs="Arial"/>
        </w:rPr>
        <w:t xml:space="preserve"> των εκπαιδευτικών/ΕΕΠ/ΕΒΠ  στο πλαίσιο της Πράξης του Θέματος.</w:t>
      </w:r>
    </w:p>
    <w:p w14:paraId="58BDC409" w14:textId="77777777" w:rsidR="00AB3B20" w:rsidRPr="00C35519" w:rsidRDefault="00AB3B20" w:rsidP="006E31FF">
      <w:pPr>
        <w:pStyle w:val="af4"/>
        <w:numPr>
          <w:ilvl w:val="0"/>
          <w:numId w:val="32"/>
        </w:numPr>
        <w:spacing w:after="0"/>
        <w:ind w:left="786" w:right="-15"/>
        <w:jc w:val="both"/>
        <w:rPr>
          <w:rFonts w:asciiTheme="minorHAnsi" w:hAnsiTheme="minorHAnsi" w:cstheme="minorHAnsi"/>
        </w:rPr>
      </w:pPr>
      <w:r w:rsidRPr="00C35519">
        <w:rPr>
          <w:rFonts w:asciiTheme="minorHAnsi" w:hAnsiTheme="minorHAnsi" w:cstheme="minorHAnsi"/>
        </w:rPr>
        <w:t xml:space="preserve">Τον Ν. 4727/2020 (ΦΕΚ Α' 184/23.09.2020) «Ψηφιακή Διακυβέρνηση (Ενσωμάτωση στην Ελληνική Νομοθεσία της Οδηγίας (ΕΕ) 2016/2102 και της Οδηγίας (ΕΕ) 2019/1024) - Ηλεκτρονικές </w:t>
      </w:r>
      <w:r w:rsidRPr="00C35519">
        <w:rPr>
          <w:rFonts w:asciiTheme="minorHAnsi" w:eastAsia="Times New Roman" w:hAnsiTheme="minorHAnsi" w:cstheme="minorHAnsi"/>
          <w:lang w:eastAsia="el-GR"/>
        </w:rPr>
        <w:t>Επικοινωνίες</w:t>
      </w:r>
      <w:r w:rsidRPr="00C35519">
        <w:rPr>
          <w:rFonts w:asciiTheme="minorHAnsi" w:hAnsiTheme="minorHAnsi" w:cstheme="minorHAnsi"/>
        </w:rPr>
        <w:t xml:space="preserve"> (Ενσωμάτωση στο Ελληνικό Δίκαιο της Οδηγίας (ΕΕ) 2018/1972) και άλλες διατάξεις.»</w:t>
      </w:r>
    </w:p>
    <w:p w14:paraId="03167905" w14:textId="77777777" w:rsidR="00AB3B20" w:rsidRPr="00C35519" w:rsidRDefault="00AB3B20" w:rsidP="006E31FF">
      <w:pPr>
        <w:pStyle w:val="af4"/>
        <w:numPr>
          <w:ilvl w:val="0"/>
          <w:numId w:val="32"/>
        </w:numPr>
        <w:spacing w:after="120"/>
        <w:ind w:left="786" w:right="-15"/>
        <w:jc w:val="both"/>
        <w:rPr>
          <w:rFonts w:asciiTheme="minorHAnsi" w:hAnsiTheme="minorHAnsi"/>
        </w:rPr>
      </w:pPr>
      <w:r w:rsidRPr="00C35519">
        <w:rPr>
          <w:rFonts w:asciiTheme="minorHAnsi" w:hAnsiTheme="minorHAnsi"/>
        </w:rPr>
        <w:t>Την με αριθμ. πρωτ. 104627/ΓΔ5 ΥΑ (ΦΕΚ 3344Β 10.08.2020) με Θέμα: Ρύθμιση θεμάτων πρόσληψης και τοποθέτησης αναπληρωτών και ωρομίσθιων εκπαιδευτικών, μελών Ειδικού Εκπαιδευτικού Προσωπικού (Ε.Ε.Π.) και Ειδικού Βοηθητικού Προσωπικού (Ε.Β.Π.).</w:t>
      </w:r>
    </w:p>
    <w:p w14:paraId="102D6FF0" w14:textId="77777777" w:rsidR="00AB3B20" w:rsidRPr="002174EB" w:rsidRDefault="00AB3B20" w:rsidP="006E31FF">
      <w:pPr>
        <w:pStyle w:val="af4"/>
        <w:numPr>
          <w:ilvl w:val="0"/>
          <w:numId w:val="32"/>
        </w:numPr>
        <w:spacing w:after="120"/>
        <w:ind w:left="786" w:right="-15"/>
        <w:jc w:val="both"/>
        <w:rPr>
          <w:rFonts w:asciiTheme="minorHAnsi" w:hAnsiTheme="minorHAnsi"/>
        </w:rPr>
      </w:pPr>
      <w:r w:rsidRPr="00C35519">
        <w:rPr>
          <w:rFonts w:asciiTheme="minorHAnsi" w:hAnsiTheme="minorHAnsi"/>
        </w:rPr>
        <w:t xml:space="preserve">Την με αριθμ. πρωτ. 100548/ΓΔ5 (ΦΕΚ 3785Β/13.08.2021) ΚΥΑ με θέμα: Διαδικασία σύναψης ψηφιακών συμβάσεων εργασίας Ιδιωτικού Δικαίου Ορισμένου Χρόνου για τους αναπληρωτές και </w:t>
      </w:r>
      <w:proofErr w:type="spellStart"/>
      <w:r w:rsidRPr="00C35519">
        <w:rPr>
          <w:rFonts w:asciiTheme="minorHAnsi" w:hAnsiTheme="minorHAnsi"/>
        </w:rPr>
        <w:t>ωρομισθίους</w:t>
      </w:r>
      <w:proofErr w:type="spellEnd"/>
      <w:r w:rsidRPr="00C35519">
        <w:rPr>
          <w:rFonts w:asciiTheme="minorHAnsi" w:hAnsiTheme="minorHAnsi"/>
        </w:rPr>
        <w:t xml:space="preserve"> εκπαιδευτικούς και μέλη Ειδικού Εκπαιδευτικού Προσωπικού και Ειδικού Βοη</w:t>
      </w:r>
      <w:r>
        <w:rPr>
          <w:rFonts w:asciiTheme="minorHAnsi" w:hAnsiTheme="minorHAnsi"/>
        </w:rPr>
        <w:t xml:space="preserve">θητικού </w:t>
      </w:r>
      <w:r w:rsidRPr="002174EB">
        <w:rPr>
          <w:rFonts w:asciiTheme="minorHAnsi" w:hAnsiTheme="minorHAnsi"/>
        </w:rPr>
        <w:t>Προσωπικού, όπως τροποποιήθηκε με την ΚΥΑ 88469/ΓΔ5 (ΦΕΚ 3970Β/25.07.2025).</w:t>
      </w:r>
    </w:p>
    <w:p w14:paraId="3A2C09BB" w14:textId="04EA3C84" w:rsidR="00AB3B20" w:rsidRPr="00E72D49" w:rsidRDefault="00AB3B20" w:rsidP="006E31FF">
      <w:pPr>
        <w:pStyle w:val="af4"/>
        <w:numPr>
          <w:ilvl w:val="0"/>
          <w:numId w:val="32"/>
        </w:numPr>
        <w:spacing w:after="120"/>
        <w:ind w:right="-15"/>
        <w:jc w:val="both"/>
        <w:rPr>
          <w:rFonts w:asciiTheme="minorHAnsi" w:hAnsiTheme="minorHAnsi" w:cstheme="minorHAnsi"/>
        </w:rPr>
      </w:pPr>
      <w:r w:rsidRPr="001F0B64">
        <w:rPr>
          <w:rFonts w:asciiTheme="minorHAnsi" w:hAnsiTheme="minorHAnsi" w:cstheme="minorHAnsi"/>
        </w:rPr>
        <w:t xml:space="preserve">Την υπ’ </w:t>
      </w:r>
      <w:proofErr w:type="spellStart"/>
      <w:r w:rsidRPr="001F0B64">
        <w:rPr>
          <w:rFonts w:asciiTheme="minorHAnsi" w:hAnsiTheme="minorHAnsi" w:cstheme="minorHAnsi"/>
        </w:rPr>
        <w:t>αρ</w:t>
      </w:r>
      <w:proofErr w:type="spellEnd"/>
      <w:r w:rsidRPr="001F0B64">
        <w:rPr>
          <w:rFonts w:asciiTheme="minorHAnsi" w:hAnsiTheme="minorHAnsi" w:cstheme="minorHAnsi"/>
        </w:rPr>
        <w:t xml:space="preserve">. πρωτ. </w:t>
      </w:r>
      <w:r w:rsidR="00E72D49" w:rsidRPr="00143C11">
        <w:rPr>
          <w:rFonts w:asciiTheme="minorHAnsi" w:hAnsiTheme="minorHAnsi" w:cstheme="minorHAnsi"/>
        </w:rPr>
        <w:t xml:space="preserve">. 135695/25-08-2026 (ΑΔΑ:ΕΔΖΡΗ-ΠΡΘ) </w:t>
      </w:r>
      <w:r w:rsidRPr="00143C11">
        <w:rPr>
          <w:rFonts w:asciiTheme="minorHAnsi" w:hAnsiTheme="minorHAnsi" w:cstheme="minorHAnsi"/>
        </w:rPr>
        <w:t>Απόφαση Ένταξης της Πράξης: «</w:t>
      </w:r>
      <w:r w:rsidR="004E2F93" w:rsidRPr="00143C11">
        <w:rPr>
          <w:rFonts w:asciiTheme="minorHAnsi" w:hAnsiTheme="minorHAnsi" w:cstheme="minorHAnsi"/>
        </w:rPr>
        <w:t>Υποστήριξη φοίτησης μαθητών/τριών με αναπηρία ή ειδικές εκπαιδευτικές ανάγκες</w:t>
      </w:r>
      <w:r w:rsidR="004E2F93" w:rsidRPr="00E72D49">
        <w:rPr>
          <w:rFonts w:asciiTheme="minorHAnsi" w:hAnsiTheme="minorHAnsi" w:cstheme="minorHAnsi"/>
        </w:rPr>
        <w:t>, σχολικό έτος 2026-2027</w:t>
      </w:r>
      <w:r w:rsidRPr="00E72D49">
        <w:rPr>
          <w:rFonts w:asciiTheme="minorHAnsi" w:hAnsiTheme="minorHAnsi" w:cstheme="minorHAnsi"/>
        </w:rPr>
        <w:t xml:space="preserve">», </w:t>
      </w:r>
      <w:r w:rsidR="00756CBE" w:rsidRPr="00E72D49">
        <w:rPr>
          <w:rFonts w:asciiTheme="minorHAnsi" w:hAnsiTheme="minorHAnsi" w:cstheme="minorHAnsi"/>
        </w:rPr>
        <w:t xml:space="preserve">με κωδικό ΟΠΣ: 6063312, </w:t>
      </w:r>
      <w:r w:rsidRPr="00E72D49">
        <w:rPr>
          <w:rFonts w:asciiTheme="minorHAnsi" w:hAnsiTheme="minorHAnsi" w:cstheme="minorHAnsi"/>
        </w:rPr>
        <w:t>στο Πρόγραμμα «Ανθρώπινο Δυναμικό και Κοινωνική Συνοχή 2021-2027», ΕΣΠΑ 2021-2027, όπως τροποποιείται και ισχύει.</w:t>
      </w:r>
    </w:p>
    <w:p w14:paraId="467E169C" w14:textId="77777777" w:rsidR="00AB3B20" w:rsidRPr="00C35519" w:rsidRDefault="00AB3B20" w:rsidP="006E31FF">
      <w:pPr>
        <w:pStyle w:val="af4"/>
        <w:numPr>
          <w:ilvl w:val="0"/>
          <w:numId w:val="32"/>
        </w:numPr>
        <w:spacing w:before="120" w:after="120"/>
        <w:ind w:left="786" w:right="-57"/>
        <w:jc w:val="both"/>
        <w:rPr>
          <w:rFonts w:cs="Arial"/>
        </w:rPr>
      </w:pPr>
      <w:r w:rsidRPr="00817598">
        <w:rPr>
          <w:rFonts w:cs="Arial"/>
          <w:highlight w:val="yellow"/>
        </w:rPr>
        <w:t>……………………………..</w:t>
      </w:r>
      <w:r w:rsidRPr="00C35519">
        <w:rPr>
          <w:rFonts w:cs="Arial"/>
        </w:rPr>
        <w:t xml:space="preserve"> (συμπληρώνεται με άλλα έχοντας υπόψη που απαιτούνται κατά την κρίση της Διεύθυνσης Εκπαίδευσης).</w:t>
      </w:r>
    </w:p>
    <w:p w14:paraId="6E364A0B" w14:textId="77777777" w:rsidR="00AB3B20" w:rsidRPr="00C35519" w:rsidRDefault="00AB3B20" w:rsidP="006E31FF">
      <w:pPr>
        <w:pStyle w:val="af4"/>
        <w:numPr>
          <w:ilvl w:val="0"/>
          <w:numId w:val="32"/>
        </w:numPr>
        <w:spacing w:before="120" w:after="120"/>
        <w:ind w:left="786" w:right="-57"/>
        <w:jc w:val="both"/>
        <w:rPr>
          <w:rFonts w:cs="Arial"/>
        </w:rPr>
      </w:pPr>
      <w:r w:rsidRPr="00C35519">
        <w:rPr>
          <w:rFonts w:cs="Arial"/>
        </w:rPr>
        <w:t>Την ανάγκη τοποθέτησης των αναπληρωτών εκπαιδευτικών/ΕΕΠ/ΕΒΠ που προσελήφθησαν στο πλαίσιο της Πράξης του θέματος.</w:t>
      </w:r>
    </w:p>
    <w:p w14:paraId="33C36D00" w14:textId="77777777" w:rsidR="00AB3B20" w:rsidRPr="00C35519" w:rsidRDefault="00AB3B20" w:rsidP="00AB3B20">
      <w:pPr>
        <w:spacing w:after="120"/>
        <w:ind w:right="-15"/>
        <w:jc w:val="both"/>
      </w:pPr>
    </w:p>
    <w:p w14:paraId="6B396D24" w14:textId="77777777" w:rsidR="00AB3B20" w:rsidRPr="00C35519" w:rsidRDefault="00AB3B20" w:rsidP="00AB3B20">
      <w:pPr>
        <w:pStyle w:val="a3"/>
        <w:tabs>
          <w:tab w:val="left" w:pos="1134"/>
        </w:tabs>
        <w:spacing w:after="120"/>
        <w:ind w:right="-6"/>
        <w:rPr>
          <w:rFonts w:asciiTheme="minorHAnsi" w:hAnsiTheme="minorHAnsi"/>
          <w:szCs w:val="24"/>
        </w:rPr>
      </w:pPr>
      <w:r w:rsidRPr="00C35519">
        <w:rPr>
          <w:rFonts w:asciiTheme="minorHAnsi" w:hAnsiTheme="minorHAnsi"/>
          <w:bCs w:val="0"/>
          <w:szCs w:val="24"/>
        </w:rPr>
        <w:t>Αποφασίζουμε</w:t>
      </w:r>
      <w:r w:rsidRPr="00C35519">
        <w:rPr>
          <w:rFonts w:asciiTheme="minorHAnsi" w:hAnsiTheme="minorHAnsi"/>
          <w:szCs w:val="24"/>
        </w:rPr>
        <w:t xml:space="preserve"> </w:t>
      </w:r>
    </w:p>
    <w:p w14:paraId="151CFD9C" w14:textId="51801C2D" w:rsidR="00AB3B20" w:rsidRPr="00C35519" w:rsidRDefault="00AB3B20" w:rsidP="00AB3B20">
      <w:pPr>
        <w:ind w:left="102"/>
        <w:jc w:val="both"/>
        <w:rPr>
          <w:rFonts w:asciiTheme="minorHAnsi" w:hAnsiTheme="minorHAnsi" w:cstheme="minorHAnsi"/>
          <w:bCs/>
          <w:sz w:val="22"/>
          <w:szCs w:val="22"/>
          <w:lang w:eastAsia="en-US"/>
        </w:rPr>
      </w:pPr>
      <w:r w:rsidRPr="00543D63">
        <w:rPr>
          <w:rFonts w:asciiTheme="minorHAnsi" w:hAnsiTheme="minorHAnsi" w:cstheme="minorHAnsi"/>
          <w:bCs/>
          <w:sz w:val="22"/>
          <w:szCs w:val="22"/>
          <w:lang w:eastAsia="en-US"/>
        </w:rPr>
        <w:t xml:space="preserve">Την τοποθέτηση-διάθεση των κάτωθι </w:t>
      </w:r>
      <w:r w:rsidRPr="00543D63">
        <w:rPr>
          <w:rFonts w:asciiTheme="minorHAnsi" w:hAnsiTheme="minorHAnsi" w:cstheme="minorHAnsi"/>
          <w:sz w:val="22"/>
          <w:szCs w:val="22"/>
        </w:rPr>
        <w:t xml:space="preserve">εκπαιδευτικών/ΕΕΠ/ΕΒΠ </w:t>
      </w:r>
      <w:r w:rsidRPr="00084DA0">
        <w:rPr>
          <w:rFonts w:ascii="Calibri" w:hAnsi="Calibri" w:cs="Arial"/>
          <w:bCs/>
          <w:sz w:val="22"/>
          <w:szCs w:val="22"/>
        </w:rPr>
        <w:t xml:space="preserve">στο πλαίσιο υλοποίησης του </w:t>
      </w:r>
      <w:proofErr w:type="spellStart"/>
      <w:r w:rsidRPr="00084DA0">
        <w:rPr>
          <w:rFonts w:ascii="Calibri" w:hAnsi="Calibri" w:cs="Arial"/>
          <w:bCs/>
          <w:sz w:val="22"/>
          <w:szCs w:val="22"/>
        </w:rPr>
        <w:t>Υποέργου</w:t>
      </w:r>
      <w:proofErr w:type="spellEnd"/>
      <w:r w:rsidRPr="00084DA0">
        <w:rPr>
          <w:rFonts w:ascii="Calibri" w:hAnsi="Calibri" w:cs="Arial"/>
          <w:bCs/>
          <w:sz w:val="22"/>
          <w:szCs w:val="22"/>
        </w:rPr>
        <w:t xml:space="preserve"> 1 </w:t>
      </w:r>
      <w:r w:rsidR="004F05DD" w:rsidRPr="009A7CC3">
        <w:rPr>
          <w:rFonts w:ascii="Calibri" w:hAnsi="Calibri" w:cs="Arial"/>
          <w:bCs/>
          <w:sz w:val="22"/>
          <w:szCs w:val="22"/>
        </w:rPr>
        <w:t>«</w:t>
      </w:r>
      <w:r w:rsidR="004F05DD" w:rsidRPr="009A7CC3">
        <w:rPr>
          <w:rFonts w:asciiTheme="minorHAnsi" w:hAnsiTheme="minorHAnsi" w:cstheme="minorHAnsi"/>
          <w:sz w:val="22"/>
          <w:szCs w:val="22"/>
        </w:rPr>
        <w:t>Μισθοδοσία Αναπληρωτών ΣΜΕΑΕ/ΤΕ/εξειδικευμένη εκπαιδευτική υποστήριξη 2026-2027»</w:t>
      </w:r>
      <w:r w:rsidR="004F05DD" w:rsidRPr="009A7CC3">
        <w:rPr>
          <w:rFonts w:ascii="Calibri" w:hAnsi="Calibri" w:cs="Arial"/>
          <w:sz w:val="22"/>
          <w:szCs w:val="22"/>
        </w:rPr>
        <w:t xml:space="preserve"> </w:t>
      </w:r>
      <w:r w:rsidRPr="009A7CC3">
        <w:rPr>
          <w:rFonts w:ascii="Calibri" w:hAnsi="Calibri" w:cs="Arial"/>
          <w:bCs/>
          <w:sz w:val="22"/>
          <w:szCs w:val="22"/>
        </w:rPr>
        <w:t xml:space="preserve"> της Πράξης:</w:t>
      </w:r>
      <w:r w:rsidRPr="009A7CC3">
        <w:rPr>
          <w:rFonts w:ascii="Calibri" w:hAnsi="Calibri"/>
          <w:bCs/>
          <w:sz w:val="22"/>
          <w:szCs w:val="22"/>
        </w:rPr>
        <w:t xml:space="preserve"> «</w:t>
      </w:r>
      <w:r w:rsidR="004E2F93" w:rsidRPr="009A7CC3">
        <w:rPr>
          <w:rFonts w:ascii="Calibri" w:hAnsi="Calibri"/>
          <w:bCs/>
          <w:sz w:val="22"/>
          <w:szCs w:val="22"/>
        </w:rPr>
        <w:t>Υποστήριξη φοίτησης μαθητών/τριών με αναπηρία ή ειδικές εκπαιδευτικές ανάγκες, σχολικό έτος 2026-2027</w:t>
      </w:r>
      <w:r w:rsidRPr="009A7CC3">
        <w:rPr>
          <w:rFonts w:ascii="Calibri" w:hAnsi="Calibri"/>
          <w:bCs/>
          <w:sz w:val="22"/>
          <w:szCs w:val="22"/>
        </w:rPr>
        <w:t xml:space="preserve">», </w:t>
      </w:r>
      <w:r w:rsidR="00756CBE" w:rsidRPr="00756CBE">
        <w:rPr>
          <w:rFonts w:ascii="Calibri" w:hAnsi="Calibri"/>
          <w:bCs/>
          <w:sz w:val="22"/>
          <w:szCs w:val="22"/>
        </w:rPr>
        <w:t xml:space="preserve">με κωδικό ΟΠΣ: 6063312, </w:t>
      </w:r>
      <w:r w:rsidRPr="00E4216E">
        <w:rPr>
          <w:rFonts w:ascii="Calibri" w:hAnsi="Calibri"/>
          <w:bCs/>
          <w:sz w:val="22"/>
          <w:szCs w:val="22"/>
        </w:rPr>
        <w:t>του Τομεακού Προγράμματος «Ανθρώπινο Δυναμικό και Κοινωνική Συνοχή», ΕΣΠΑ 2021-2027</w:t>
      </w:r>
      <w:r>
        <w:rPr>
          <w:rFonts w:ascii="Calibri" w:hAnsi="Calibri"/>
          <w:bCs/>
          <w:sz w:val="22"/>
          <w:szCs w:val="22"/>
        </w:rPr>
        <w:t>,</w:t>
      </w:r>
      <w:r w:rsidRPr="001F0B64">
        <w:rPr>
          <w:rFonts w:asciiTheme="minorHAnsi" w:hAnsiTheme="minorHAnsi" w:cstheme="minorHAnsi"/>
          <w:sz w:val="22"/>
          <w:szCs w:val="22"/>
          <w:lang w:eastAsia="en-US"/>
        </w:rPr>
        <w:t xml:space="preserve"> </w:t>
      </w:r>
      <w:r w:rsidRPr="00543D63">
        <w:rPr>
          <w:rFonts w:asciiTheme="minorHAnsi" w:hAnsiTheme="minorHAnsi" w:cstheme="minorHAnsi"/>
          <w:bCs/>
          <w:sz w:val="22"/>
          <w:szCs w:val="22"/>
          <w:lang w:eastAsia="en-US"/>
        </w:rPr>
        <w:t>ως εξής:</w:t>
      </w:r>
    </w:p>
    <w:p w14:paraId="4C7EFA77" w14:textId="77777777" w:rsidR="00A92EC4" w:rsidRDefault="00A92EC4" w:rsidP="00AB3B20">
      <w:pPr>
        <w:ind w:left="102"/>
        <w:rPr>
          <w:rFonts w:ascii="Calibri" w:hAnsi="Calibri" w:cs="Arial"/>
          <w:bCs/>
          <w:sz w:val="22"/>
          <w:szCs w:val="22"/>
          <w:lang w:eastAsia="en-US"/>
        </w:rPr>
        <w:sectPr w:rsidR="00A92EC4" w:rsidSect="00056FBE">
          <w:footerReference w:type="even" r:id="rId10"/>
          <w:footerReference w:type="default" r:id="rId11"/>
          <w:pgSz w:w="11906" w:h="16838" w:code="9"/>
          <w:pgMar w:top="993" w:right="991" w:bottom="1702" w:left="1134" w:header="720" w:footer="427" w:gutter="0"/>
          <w:cols w:space="720"/>
          <w:docGrid w:linePitch="360"/>
        </w:sectPr>
      </w:pPr>
    </w:p>
    <w:p w14:paraId="143A0325" w14:textId="48B7C149" w:rsidR="00AB3B20" w:rsidRDefault="00AB3B20" w:rsidP="00AB3B20">
      <w:pPr>
        <w:ind w:left="102"/>
        <w:rPr>
          <w:rFonts w:ascii="Calibri" w:hAnsi="Calibri" w:cs="Arial"/>
          <w:bCs/>
          <w:sz w:val="22"/>
          <w:szCs w:val="22"/>
          <w:lang w:eastAsia="en-US"/>
        </w:rPr>
      </w:pPr>
    </w:p>
    <w:p w14:paraId="066F6DE1" w14:textId="77777777" w:rsidR="00D23007" w:rsidRPr="00C35519" w:rsidRDefault="00D23007" w:rsidP="00AB3B20">
      <w:pPr>
        <w:ind w:left="102"/>
        <w:rPr>
          <w:rFonts w:ascii="Calibri" w:hAnsi="Calibri" w:cs="Arial"/>
          <w:bCs/>
          <w:sz w:val="22"/>
          <w:szCs w:val="22"/>
          <w:lang w:eastAsia="en-US"/>
        </w:rPr>
      </w:pPr>
    </w:p>
    <w:tbl>
      <w:tblPr>
        <w:tblStyle w:val="a7"/>
        <w:tblW w:w="5000" w:type="pct"/>
        <w:tblCellMar>
          <w:left w:w="57" w:type="dxa"/>
          <w:right w:w="57" w:type="dxa"/>
        </w:tblCellMar>
        <w:tblLook w:val="04A0" w:firstRow="1" w:lastRow="0" w:firstColumn="1" w:lastColumn="0" w:noHBand="0" w:noVBand="1"/>
      </w:tblPr>
      <w:tblGrid>
        <w:gridCol w:w="482"/>
        <w:gridCol w:w="1992"/>
        <w:gridCol w:w="1373"/>
        <w:gridCol w:w="915"/>
        <w:gridCol w:w="1497"/>
        <w:gridCol w:w="1497"/>
        <w:gridCol w:w="1498"/>
        <w:gridCol w:w="1255"/>
        <w:gridCol w:w="2292"/>
        <w:gridCol w:w="1332"/>
      </w:tblGrid>
      <w:tr w:rsidR="00EF5271" w:rsidRPr="00C35519" w14:paraId="768D8996" w14:textId="77777777" w:rsidTr="00A76978">
        <w:trPr>
          <w:trHeight w:val="1449"/>
        </w:trPr>
        <w:tc>
          <w:tcPr>
            <w:tcW w:w="171" w:type="pct"/>
            <w:shd w:val="clear" w:color="auto" w:fill="D9D9D9" w:themeFill="background1" w:themeFillShade="D9"/>
            <w:vAlign w:val="center"/>
          </w:tcPr>
          <w:p w14:paraId="10976222" w14:textId="77777777" w:rsidR="00EF5271" w:rsidRPr="00C35519" w:rsidRDefault="00EF5271" w:rsidP="00AA1960">
            <w:pPr>
              <w:jc w:val="center"/>
              <w:rPr>
                <w:rFonts w:ascii="Calibri" w:hAnsi="Calibri" w:cs="Arial"/>
                <w:b/>
                <w:bCs/>
                <w:sz w:val="18"/>
                <w:szCs w:val="22"/>
                <w:lang w:eastAsia="en-US"/>
              </w:rPr>
            </w:pPr>
            <w:r w:rsidRPr="00C35519">
              <w:rPr>
                <w:rFonts w:ascii="Calibri" w:hAnsi="Calibri" w:cs="Arial"/>
                <w:b/>
                <w:bCs/>
                <w:sz w:val="18"/>
                <w:szCs w:val="22"/>
                <w:lang w:eastAsia="en-US"/>
              </w:rPr>
              <w:t>Α/Α</w:t>
            </w:r>
          </w:p>
        </w:tc>
        <w:tc>
          <w:tcPr>
            <w:tcW w:w="705" w:type="pct"/>
            <w:shd w:val="clear" w:color="auto" w:fill="D9D9D9" w:themeFill="background1" w:themeFillShade="D9"/>
            <w:vAlign w:val="center"/>
          </w:tcPr>
          <w:p w14:paraId="1A9C74F7" w14:textId="77777777" w:rsidR="00EF5271" w:rsidRPr="00C35519" w:rsidRDefault="00EF5271" w:rsidP="00AA1960">
            <w:pPr>
              <w:jc w:val="center"/>
              <w:rPr>
                <w:rFonts w:ascii="Calibri" w:hAnsi="Calibri" w:cs="Arial"/>
                <w:b/>
                <w:bCs/>
                <w:sz w:val="18"/>
                <w:szCs w:val="22"/>
                <w:lang w:eastAsia="en-US"/>
              </w:rPr>
            </w:pPr>
            <w:r w:rsidRPr="00C35519">
              <w:rPr>
                <w:rFonts w:ascii="Calibri" w:hAnsi="Calibri" w:cs="Arial"/>
                <w:b/>
                <w:bCs/>
                <w:sz w:val="18"/>
                <w:szCs w:val="22"/>
                <w:lang w:eastAsia="en-US"/>
              </w:rPr>
              <w:t>ΟΝΟΜΑΤΕΠΩΝΥΜΟ</w:t>
            </w:r>
          </w:p>
        </w:tc>
        <w:tc>
          <w:tcPr>
            <w:tcW w:w="486" w:type="pct"/>
            <w:shd w:val="clear" w:color="auto" w:fill="D9D9D9" w:themeFill="background1" w:themeFillShade="D9"/>
            <w:vAlign w:val="center"/>
          </w:tcPr>
          <w:p w14:paraId="7F3FED8F" w14:textId="77777777" w:rsidR="00EF5271" w:rsidRPr="00C35519" w:rsidRDefault="00EF5271" w:rsidP="00AA1960">
            <w:pPr>
              <w:jc w:val="center"/>
              <w:rPr>
                <w:rFonts w:ascii="Calibri" w:hAnsi="Calibri" w:cs="Arial"/>
                <w:b/>
                <w:bCs/>
                <w:sz w:val="18"/>
                <w:szCs w:val="22"/>
                <w:lang w:eastAsia="en-US"/>
              </w:rPr>
            </w:pPr>
            <w:r w:rsidRPr="00C35519">
              <w:rPr>
                <w:rFonts w:ascii="Calibri" w:hAnsi="Calibri" w:cs="Arial"/>
                <w:b/>
                <w:bCs/>
                <w:sz w:val="18"/>
                <w:szCs w:val="22"/>
                <w:lang w:eastAsia="en-US"/>
              </w:rPr>
              <w:t>ΠΑΤΡΩΝΥΜΟ</w:t>
            </w:r>
          </w:p>
        </w:tc>
        <w:tc>
          <w:tcPr>
            <w:tcW w:w="324" w:type="pct"/>
            <w:shd w:val="clear" w:color="auto" w:fill="D9D9D9" w:themeFill="background1" w:themeFillShade="D9"/>
            <w:vAlign w:val="center"/>
          </w:tcPr>
          <w:p w14:paraId="5289923D" w14:textId="77777777" w:rsidR="00EF5271" w:rsidRPr="00C35519" w:rsidRDefault="00EF5271" w:rsidP="00AA1960">
            <w:pPr>
              <w:jc w:val="center"/>
              <w:rPr>
                <w:rFonts w:ascii="Calibri" w:hAnsi="Calibri" w:cs="Arial"/>
                <w:b/>
                <w:bCs/>
                <w:sz w:val="18"/>
                <w:szCs w:val="22"/>
                <w:lang w:eastAsia="en-US"/>
              </w:rPr>
            </w:pPr>
            <w:r w:rsidRPr="00C35519">
              <w:rPr>
                <w:rFonts w:ascii="Calibri" w:hAnsi="Calibri" w:cs="Arial"/>
                <w:b/>
                <w:bCs/>
                <w:sz w:val="18"/>
                <w:szCs w:val="22"/>
                <w:lang w:eastAsia="en-US"/>
              </w:rPr>
              <w:t>ΚΛΑΔΟΣ</w:t>
            </w:r>
          </w:p>
        </w:tc>
        <w:tc>
          <w:tcPr>
            <w:tcW w:w="530" w:type="pct"/>
            <w:shd w:val="clear" w:color="auto" w:fill="D9D9D9" w:themeFill="background1" w:themeFillShade="D9"/>
            <w:vAlign w:val="center"/>
          </w:tcPr>
          <w:p w14:paraId="73FD1F43" w14:textId="6B24561A" w:rsidR="00EF5271" w:rsidRPr="00C35519" w:rsidRDefault="00EF5271" w:rsidP="00AA1960">
            <w:pPr>
              <w:jc w:val="center"/>
              <w:rPr>
                <w:rFonts w:ascii="Calibri" w:hAnsi="Calibri" w:cs="Arial"/>
                <w:b/>
                <w:bCs/>
                <w:sz w:val="18"/>
                <w:szCs w:val="22"/>
                <w:lang w:eastAsia="en-US"/>
              </w:rPr>
            </w:pPr>
            <w:r w:rsidRPr="00C35519">
              <w:rPr>
                <w:rFonts w:ascii="Calibri" w:hAnsi="Calibri" w:cs="Arial"/>
                <w:b/>
                <w:bCs/>
                <w:sz w:val="18"/>
                <w:szCs w:val="22"/>
                <w:lang w:eastAsia="en-US"/>
              </w:rPr>
              <w:t>ΑΝΑΠΛΗΡΩΤΗΣ</w:t>
            </w:r>
          </w:p>
          <w:p w14:paraId="50A54058" w14:textId="77777777" w:rsidR="00EF5271" w:rsidRPr="00C35519" w:rsidRDefault="00EF5271" w:rsidP="00AA1960">
            <w:pPr>
              <w:jc w:val="center"/>
              <w:rPr>
                <w:rFonts w:ascii="Calibri" w:hAnsi="Calibri" w:cs="Arial"/>
                <w:b/>
                <w:bCs/>
                <w:sz w:val="18"/>
                <w:szCs w:val="22"/>
                <w:lang w:eastAsia="en-US"/>
              </w:rPr>
            </w:pPr>
            <w:r w:rsidRPr="00C35519">
              <w:rPr>
                <w:rFonts w:ascii="Calibri" w:hAnsi="Calibri" w:cs="Arial"/>
                <w:b/>
                <w:bCs/>
                <w:sz w:val="18"/>
                <w:szCs w:val="22"/>
                <w:lang w:eastAsia="en-US"/>
              </w:rPr>
              <w:t>ΕΚΠΑΙΔΕΥΤΙΚΟΣ</w:t>
            </w:r>
          </w:p>
          <w:p w14:paraId="6EA259FD" w14:textId="77777777" w:rsidR="00EF5271" w:rsidRPr="00C35519" w:rsidRDefault="00EF5271" w:rsidP="00AA1960">
            <w:pPr>
              <w:jc w:val="center"/>
              <w:rPr>
                <w:rFonts w:ascii="Calibri" w:hAnsi="Calibri" w:cs="Arial"/>
                <w:b/>
                <w:bCs/>
                <w:sz w:val="18"/>
                <w:szCs w:val="22"/>
                <w:lang w:eastAsia="en-US"/>
              </w:rPr>
            </w:pPr>
            <w:r w:rsidRPr="00C35519">
              <w:rPr>
                <w:rFonts w:ascii="Calibri" w:hAnsi="Calibri" w:cs="Arial"/>
                <w:b/>
                <w:bCs/>
                <w:sz w:val="18"/>
                <w:szCs w:val="22"/>
                <w:lang w:eastAsia="en-US"/>
              </w:rPr>
              <w:t>ΕΕΠ</w:t>
            </w:r>
          </w:p>
          <w:p w14:paraId="2B98ABF0" w14:textId="121010A6" w:rsidR="00EF5271" w:rsidRPr="00C35519" w:rsidRDefault="00EF5271" w:rsidP="00AA1960">
            <w:pPr>
              <w:jc w:val="center"/>
              <w:rPr>
                <w:rFonts w:ascii="Calibri" w:hAnsi="Calibri" w:cs="Arial"/>
                <w:b/>
                <w:bCs/>
                <w:sz w:val="18"/>
                <w:szCs w:val="22"/>
                <w:lang w:eastAsia="en-US"/>
              </w:rPr>
            </w:pPr>
            <w:r w:rsidRPr="00C35519">
              <w:rPr>
                <w:rFonts w:ascii="Calibri" w:hAnsi="Calibri" w:cs="Arial"/>
                <w:b/>
                <w:bCs/>
                <w:sz w:val="18"/>
                <w:szCs w:val="22"/>
                <w:lang w:eastAsia="en-US"/>
              </w:rPr>
              <w:t>ΕΒΠ</w:t>
            </w:r>
          </w:p>
        </w:tc>
        <w:tc>
          <w:tcPr>
            <w:tcW w:w="530" w:type="pct"/>
            <w:shd w:val="clear" w:color="auto" w:fill="D9D9D9" w:themeFill="background1" w:themeFillShade="D9"/>
            <w:vAlign w:val="center"/>
          </w:tcPr>
          <w:p w14:paraId="52C72CCF" w14:textId="77777777" w:rsidR="00EF5271" w:rsidRDefault="00A76978" w:rsidP="00A76978">
            <w:pPr>
              <w:jc w:val="center"/>
              <w:rPr>
                <w:rFonts w:ascii="Calibri" w:hAnsi="Calibri" w:cs="Arial"/>
                <w:b/>
                <w:bCs/>
                <w:sz w:val="18"/>
                <w:szCs w:val="22"/>
                <w:lang w:eastAsia="en-US"/>
              </w:rPr>
            </w:pPr>
            <w:r>
              <w:rPr>
                <w:rFonts w:ascii="Calibri" w:hAnsi="Calibri" w:cs="Arial"/>
                <w:b/>
                <w:bCs/>
                <w:sz w:val="18"/>
                <w:szCs w:val="22"/>
                <w:lang w:eastAsia="en-US"/>
              </w:rPr>
              <w:t>Πληροφορίες Απασχόλησης</w:t>
            </w:r>
          </w:p>
          <w:p w14:paraId="21D9933B" w14:textId="02928F77" w:rsidR="00A76978" w:rsidRPr="00C35519" w:rsidRDefault="00A76978" w:rsidP="00A76978">
            <w:pPr>
              <w:jc w:val="center"/>
              <w:rPr>
                <w:rFonts w:ascii="Calibri" w:hAnsi="Calibri" w:cs="Arial"/>
                <w:b/>
                <w:bCs/>
                <w:sz w:val="18"/>
                <w:szCs w:val="22"/>
                <w:lang w:eastAsia="en-US"/>
              </w:rPr>
            </w:pPr>
            <w:r>
              <w:rPr>
                <w:rFonts w:ascii="Calibri" w:hAnsi="Calibri" w:cs="Arial"/>
                <w:b/>
                <w:bCs/>
                <w:sz w:val="18"/>
                <w:szCs w:val="22"/>
                <w:lang w:eastAsia="en-US"/>
              </w:rPr>
              <w:t>(ΣΜΕΑΕ ή ΤΕ ή Π</w:t>
            </w:r>
            <w:r w:rsidR="00707A3F">
              <w:rPr>
                <w:rFonts w:ascii="Calibri" w:hAnsi="Calibri" w:cs="Arial"/>
                <w:b/>
                <w:bCs/>
                <w:sz w:val="18"/>
                <w:szCs w:val="22"/>
                <w:lang w:eastAsia="en-US"/>
              </w:rPr>
              <w:t xml:space="preserve">αράλληλη Στήριξη, στήριξη Σχ. </w:t>
            </w:r>
            <w:proofErr w:type="spellStart"/>
            <w:r w:rsidR="00707A3F">
              <w:rPr>
                <w:rFonts w:ascii="Calibri" w:hAnsi="Calibri" w:cs="Arial"/>
                <w:b/>
                <w:bCs/>
                <w:sz w:val="18"/>
                <w:szCs w:val="22"/>
                <w:lang w:eastAsia="en-US"/>
              </w:rPr>
              <w:t>Νο</w:t>
            </w:r>
            <w:r w:rsidR="00AD23A5">
              <w:rPr>
                <w:rFonts w:ascii="Calibri" w:hAnsi="Calibri" w:cs="Arial"/>
                <w:b/>
                <w:bCs/>
                <w:sz w:val="18"/>
                <w:szCs w:val="22"/>
                <w:lang w:eastAsia="en-US"/>
              </w:rPr>
              <w:t>σ</w:t>
            </w:r>
            <w:proofErr w:type="spellEnd"/>
            <w:r w:rsidR="00707A3F">
              <w:rPr>
                <w:rFonts w:ascii="Calibri" w:hAnsi="Calibri" w:cs="Arial"/>
                <w:b/>
                <w:bCs/>
                <w:sz w:val="18"/>
                <w:szCs w:val="22"/>
                <w:lang w:eastAsia="en-US"/>
              </w:rPr>
              <w:t>, στήριξη Ε</w:t>
            </w:r>
            <w:r w:rsidR="00D45688">
              <w:rPr>
                <w:rFonts w:ascii="Calibri" w:hAnsi="Calibri" w:cs="Arial"/>
                <w:b/>
                <w:bCs/>
                <w:sz w:val="18"/>
                <w:szCs w:val="22"/>
                <w:lang w:eastAsia="en-US"/>
              </w:rPr>
              <w:t>ΒΠ)</w:t>
            </w:r>
          </w:p>
        </w:tc>
        <w:tc>
          <w:tcPr>
            <w:tcW w:w="530" w:type="pct"/>
            <w:shd w:val="clear" w:color="auto" w:fill="D9D9D9" w:themeFill="background1" w:themeFillShade="D9"/>
            <w:vAlign w:val="center"/>
          </w:tcPr>
          <w:p w14:paraId="1B08D02F" w14:textId="6B7FD349" w:rsidR="00EF5271" w:rsidRPr="00C35519" w:rsidRDefault="00EF5271" w:rsidP="00AA1960">
            <w:pPr>
              <w:jc w:val="center"/>
              <w:rPr>
                <w:rFonts w:ascii="Calibri" w:hAnsi="Calibri" w:cs="Arial"/>
                <w:b/>
                <w:bCs/>
                <w:sz w:val="18"/>
                <w:szCs w:val="22"/>
                <w:lang w:eastAsia="en-US"/>
              </w:rPr>
            </w:pPr>
            <w:r w:rsidRPr="00C35519">
              <w:rPr>
                <w:rFonts w:ascii="Calibri" w:hAnsi="Calibri" w:cs="Arial"/>
                <w:b/>
                <w:bCs/>
                <w:sz w:val="18"/>
                <w:szCs w:val="22"/>
                <w:lang w:eastAsia="en-US"/>
              </w:rPr>
              <w:t>ΣΧΟΛΕΙΟ ΤΟΠΟΘΕΤΗΣΗΣ</w:t>
            </w:r>
          </w:p>
        </w:tc>
        <w:tc>
          <w:tcPr>
            <w:tcW w:w="444" w:type="pct"/>
            <w:shd w:val="clear" w:color="auto" w:fill="D9D9D9" w:themeFill="background1" w:themeFillShade="D9"/>
            <w:vAlign w:val="center"/>
          </w:tcPr>
          <w:p w14:paraId="3C27652E" w14:textId="77777777" w:rsidR="00EF5271" w:rsidRPr="00C35519" w:rsidRDefault="00EF5271" w:rsidP="00AA1960">
            <w:pPr>
              <w:jc w:val="center"/>
              <w:rPr>
                <w:rFonts w:ascii="Calibri" w:hAnsi="Calibri" w:cs="Arial"/>
                <w:b/>
                <w:bCs/>
                <w:sz w:val="18"/>
                <w:szCs w:val="22"/>
                <w:lang w:eastAsia="en-US"/>
              </w:rPr>
            </w:pPr>
            <w:r w:rsidRPr="00C35519">
              <w:rPr>
                <w:rFonts w:ascii="Calibri" w:hAnsi="Calibri" w:cs="Arial"/>
                <w:b/>
                <w:bCs/>
                <w:sz w:val="18"/>
                <w:szCs w:val="22"/>
                <w:lang w:eastAsia="en-US"/>
              </w:rPr>
              <w:t>ΩΡΕΣ ΣΧΟΛΕΙΟΥ ΤΟΠΟΘΕΤΗΣΗΣ</w:t>
            </w:r>
          </w:p>
        </w:tc>
        <w:tc>
          <w:tcPr>
            <w:tcW w:w="811" w:type="pct"/>
            <w:shd w:val="clear" w:color="auto" w:fill="D9D9D9" w:themeFill="background1" w:themeFillShade="D9"/>
            <w:vAlign w:val="center"/>
          </w:tcPr>
          <w:p w14:paraId="4E6161D6" w14:textId="77777777" w:rsidR="00EF5271" w:rsidRPr="00C35519" w:rsidRDefault="00EF5271" w:rsidP="00AA1960">
            <w:pPr>
              <w:jc w:val="center"/>
              <w:rPr>
                <w:rFonts w:ascii="Calibri" w:hAnsi="Calibri" w:cs="Arial"/>
                <w:b/>
                <w:bCs/>
                <w:sz w:val="18"/>
                <w:szCs w:val="22"/>
                <w:lang w:eastAsia="en-US"/>
              </w:rPr>
            </w:pPr>
            <w:r w:rsidRPr="00C35519">
              <w:rPr>
                <w:rFonts w:ascii="Calibri" w:hAnsi="Calibri" w:cs="Arial"/>
                <w:b/>
                <w:bCs/>
                <w:sz w:val="18"/>
                <w:szCs w:val="22"/>
                <w:lang w:eastAsia="en-US"/>
              </w:rPr>
              <w:t>ΣΧΟΛΕΙΟ/Α ΔΙΑΘΕΣΗΣ</w:t>
            </w:r>
          </w:p>
        </w:tc>
        <w:tc>
          <w:tcPr>
            <w:tcW w:w="471" w:type="pct"/>
            <w:shd w:val="clear" w:color="auto" w:fill="D9D9D9" w:themeFill="background1" w:themeFillShade="D9"/>
            <w:vAlign w:val="center"/>
          </w:tcPr>
          <w:p w14:paraId="08F33D91" w14:textId="77777777" w:rsidR="00EF5271" w:rsidRPr="00C35519" w:rsidRDefault="00EF5271" w:rsidP="00AA1960">
            <w:pPr>
              <w:jc w:val="center"/>
              <w:rPr>
                <w:rFonts w:ascii="Calibri" w:hAnsi="Calibri" w:cs="Arial"/>
                <w:b/>
                <w:bCs/>
                <w:sz w:val="18"/>
                <w:szCs w:val="22"/>
                <w:lang w:eastAsia="en-US"/>
              </w:rPr>
            </w:pPr>
            <w:r w:rsidRPr="00C35519">
              <w:rPr>
                <w:rFonts w:ascii="Calibri" w:hAnsi="Calibri" w:cs="Arial"/>
                <w:b/>
                <w:bCs/>
                <w:sz w:val="18"/>
                <w:szCs w:val="22"/>
                <w:lang w:eastAsia="en-US"/>
              </w:rPr>
              <w:t>ΩΡΕΣ ΣΧΟΛΕΙΟΥ/ΕΙΩΝ ΔΙΑΘΕΣΗΣ</w:t>
            </w:r>
          </w:p>
        </w:tc>
      </w:tr>
      <w:tr w:rsidR="00EF5271" w:rsidRPr="00C35519" w14:paraId="6C9275DB" w14:textId="77777777" w:rsidTr="00A76978">
        <w:trPr>
          <w:trHeight w:val="421"/>
        </w:trPr>
        <w:tc>
          <w:tcPr>
            <w:tcW w:w="171" w:type="pct"/>
            <w:vAlign w:val="center"/>
          </w:tcPr>
          <w:p w14:paraId="2EE43C40" w14:textId="77777777" w:rsidR="00EF5271" w:rsidRPr="00C35519" w:rsidRDefault="00EF5271" w:rsidP="009E2AA1">
            <w:pPr>
              <w:jc w:val="center"/>
              <w:rPr>
                <w:rFonts w:ascii="Calibri" w:hAnsi="Calibri" w:cs="Arial"/>
                <w:bCs/>
                <w:sz w:val="18"/>
                <w:szCs w:val="22"/>
                <w:lang w:eastAsia="en-US"/>
              </w:rPr>
            </w:pPr>
            <w:r w:rsidRPr="00C35519">
              <w:rPr>
                <w:rFonts w:ascii="Calibri" w:hAnsi="Calibri" w:cs="Arial"/>
                <w:bCs/>
                <w:sz w:val="18"/>
                <w:szCs w:val="22"/>
                <w:lang w:eastAsia="en-US"/>
              </w:rPr>
              <w:t>1</w:t>
            </w:r>
          </w:p>
        </w:tc>
        <w:tc>
          <w:tcPr>
            <w:tcW w:w="705" w:type="pct"/>
            <w:vAlign w:val="center"/>
          </w:tcPr>
          <w:p w14:paraId="04E8275D" w14:textId="77777777" w:rsidR="00EF5271" w:rsidRPr="00C35519" w:rsidRDefault="00EF5271" w:rsidP="009E2AA1">
            <w:pPr>
              <w:jc w:val="center"/>
              <w:rPr>
                <w:rFonts w:ascii="Calibri" w:hAnsi="Calibri" w:cs="Arial"/>
                <w:bCs/>
                <w:sz w:val="18"/>
                <w:szCs w:val="22"/>
                <w:lang w:eastAsia="en-US"/>
              </w:rPr>
            </w:pPr>
            <w:r w:rsidRPr="00C35519">
              <w:rPr>
                <w:rFonts w:ascii="Calibri" w:hAnsi="Calibri" w:cs="Arial"/>
                <w:bCs/>
                <w:sz w:val="18"/>
                <w:szCs w:val="22"/>
                <w:lang w:eastAsia="en-US"/>
              </w:rPr>
              <w:t>ΧΧΧΧΧ ΧΧΧΧΧΧΧΧ</w:t>
            </w:r>
          </w:p>
        </w:tc>
        <w:tc>
          <w:tcPr>
            <w:tcW w:w="486" w:type="pct"/>
            <w:vAlign w:val="center"/>
          </w:tcPr>
          <w:p w14:paraId="593AD288" w14:textId="77777777" w:rsidR="00EF5271" w:rsidRPr="00C35519" w:rsidRDefault="00EF5271" w:rsidP="009E2AA1">
            <w:pPr>
              <w:jc w:val="center"/>
              <w:rPr>
                <w:rFonts w:ascii="Calibri" w:hAnsi="Calibri" w:cs="Arial"/>
                <w:bCs/>
                <w:sz w:val="18"/>
                <w:szCs w:val="22"/>
                <w:lang w:eastAsia="en-US"/>
              </w:rPr>
            </w:pPr>
            <w:r w:rsidRPr="00C35519">
              <w:rPr>
                <w:rFonts w:ascii="Calibri" w:hAnsi="Calibri" w:cs="Arial"/>
                <w:bCs/>
                <w:sz w:val="18"/>
                <w:szCs w:val="22"/>
                <w:lang w:eastAsia="en-US"/>
              </w:rPr>
              <w:t>ΧΧΧΧΧΧΧΧ</w:t>
            </w:r>
          </w:p>
        </w:tc>
        <w:tc>
          <w:tcPr>
            <w:tcW w:w="324" w:type="pct"/>
            <w:vAlign w:val="center"/>
          </w:tcPr>
          <w:p w14:paraId="40AB8AA4" w14:textId="77777777" w:rsidR="00EF5271" w:rsidRPr="00C35519" w:rsidRDefault="00EF5271" w:rsidP="009E2AA1">
            <w:pPr>
              <w:jc w:val="center"/>
              <w:rPr>
                <w:rFonts w:ascii="Calibri" w:hAnsi="Calibri" w:cs="Arial"/>
                <w:bCs/>
                <w:sz w:val="18"/>
                <w:szCs w:val="22"/>
                <w:lang w:eastAsia="en-US"/>
              </w:rPr>
            </w:pPr>
            <w:r w:rsidRPr="00C35519">
              <w:rPr>
                <w:rFonts w:ascii="Calibri" w:hAnsi="Calibri" w:cs="Arial"/>
                <w:bCs/>
                <w:sz w:val="18"/>
                <w:szCs w:val="22"/>
                <w:lang w:eastAsia="en-US"/>
              </w:rPr>
              <w:t>ΧΧΧΧ</w:t>
            </w:r>
          </w:p>
        </w:tc>
        <w:tc>
          <w:tcPr>
            <w:tcW w:w="530" w:type="pct"/>
            <w:vAlign w:val="center"/>
          </w:tcPr>
          <w:p w14:paraId="0FF28A40" w14:textId="77777777" w:rsidR="00EF5271" w:rsidRPr="00C35519" w:rsidRDefault="00EF5271" w:rsidP="009E2AA1">
            <w:pPr>
              <w:jc w:val="center"/>
              <w:rPr>
                <w:rFonts w:ascii="Calibri" w:hAnsi="Calibri" w:cs="Arial"/>
                <w:bCs/>
                <w:sz w:val="18"/>
                <w:szCs w:val="22"/>
                <w:lang w:eastAsia="en-US"/>
              </w:rPr>
            </w:pPr>
            <w:r w:rsidRPr="00C35519">
              <w:rPr>
                <w:rFonts w:ascii="Calibri" w:hAnsi="Calibri" w:cs="Arial"/>
                <w:bCs/>
                <w:sz w:val="18"/>
                <w:szCs w:val="22"/>
                <w:lang w:eastAsia="en-US"/>
              </w:rPr>
              <w:t>ΧΧΧΧ</w:t>
            </w:r>
          </w:p>
        </w:tc>
        <w:tc>
          <w:tcPr>
            <w:tcW w:w="530" w:type="pct"/>
            <w:vAlign w:val="center"/>
          </w:tcPr>
          <w:p w14:paraId="6C26B105" w14:textId="77777777" w:rsidR="00EF5271" w:rsidRPr="00C35519" w:rsidRDefault="00EF5271" w:rsidP="00A76978">
            <w:pPr>
              <w:jc w:val="center"/>
              <w:rPr>
                <w:rFonts w:ascii="Calibri" w:hAnsi="Calibri" w:cs="Arial"/>
                <w:bCs/>
                <w:sz w:val="18"/>
                <w:szCs w:val="22"/>
                <w:lang w:eastAsia="en-US"/>
              </w:rPr>
            </w:pPr>
          </w:p>
        </w:tc>
        <w:tc>
          <w:tcPr>
            <w:tcW w:w="530" w:type="pct"/>
            <w:vAlign w:val="center"/>
          </w:tcPr>
          <w:p w14:paraId="66AE7677" w14:textId="36300B1A" w:rsidR="00EF5271" w:rsidRPr="00C35519" w:rsidRDefault="00EF5271" w:rsidP="009E2AA1">
            <w:pPr>
              <w:jc w:val="center"/>
              <w:rPr>
                <w:rFonts w:ascii="Calibri" w:hAnsi="Calibri" w:cs="Arial"/>
                <w:bCs/>
                <w:sz w:val="18"/>
                <w:szCs w:val="22"/>
                <w:lang w:eastAsia="en-US"/>
              </w:rPr>
            </w:pPr>
            <w:r w:rsidRPr="00C35519">
              <w:rPr>
                <w:rFonts w:ascii="Calibri" w:hAnsi="Calibri" w:cs="Arial"/>
                <w:bCs/>
                <w:sz w:val="18"/>
                <w:szCs w:val="22"/>
                <w:lang w:eastAsia="en-US"/>
              </w:rPr>
              <w:t>ΧΧΧΧΧΧ</w:t>
            </w:r>
          </w:p>
        </w:tc>
        <w:tc>
          <w:tcPr>
            <w:tcW w:w="444" w:type="pct"/>
            <w:vAlign w:val="center"/>
          </w:tcPr>
          <w:p w14:paraId="4E039C6E" w14:textId="77777777" w:rsidR="00EF5271" w:rsidRPr="00C35519" w:rsidRDefault="00EF5271" w:rsidP="009E2AA1">
            <w:pPr>
              <w:jc w:val="center"/>
              <w:rPr>
                <w:rFonts w:ascii="Calibri" w:hAnsi="Calibri" w:cs="Arial"/>
                <w:bCs/>
                <w:sz w:val="18"/>
                <w:szCs w:val="22"/>
                <w:lang w:eastAsia="en-US"/>
              </w:rPr>
            </w:pPr>
            <w:r w:rsidRPr="00C35519">
              <w:rPr>
                <w:rFonts w:ascii="Calibri" w:hAnsi="Calibri" w:cs="Arial"/>
                <w:bCs/>
                <w:sz w:val="18"/>
                <w:szCs w:val="22"/>
                <w:lang w:eastAsia="en-US"/>
              </w:rPr>
              <w:t>ΧΧΧ</w:t>
            </w:r>
          </w:p>
        </w:tc>
        <w:tc>
          <w:tcPr>
            <w:tcW w:w="811" w:type="pct"/>
            <w:vAlign w:val="center"/>
          </w:tcPr>
          <w:p w14:paraId="7B9502B2" w14:textId="77777777" w:rsidR="00EF5271" w:rsidRPr="00C35519" w:rsidRDefault="00EF5271" w:rsidP="006E31FF">
            <w:pPr>
              <w:pStyle w:val="af4"/>
              <w:numPr>
                <w:ilvl w:val="0"/>
                <w:numId w:val="13"/>
              </w:numPr>
              <w:spacing w:after="0" w:line="360" w:lineRule="auto"/>
              <w:ind w:left="223" w:hanging="181"/>
              <w:jc w:val="center"/>
              <w:rPr>
                <w:rFonts w:cs="Arial"/>
                <w:bCs/>
                <w:sz w:val="18"/>
              </w:rPr>
            </w:pPr>
            <w:r w:rsidRPr="00C35519">
              <w:rPr>
                <w:rFonts w:cs="Arial"/>
                <w:bCs/>
                <w:sz w:val="18"/>
              </w:rPr>
              <w:t>ΧΧΧ</w:t>
            </w:r>
          </w:p>
          <w:p w14:paraId="1E956598" w14:textId="77777777" w:rsidR="00EF5271" w:rsidRPr="00C35519" w:rsidRDefault="00EF5271" w:rsidP="006E31FF">
            <w:pPr>
              <w:pStyle w:val="af4"/>
              <w:numPr>
                <w:ilvl w:val="0"/>
                <w:numId w:val="13"/>
              </w:numPr>
              <w:spacing w:after="0" w:line="360" w:lineRule="auto"/>
              <w:ind w:left="223" w:hanging="181"/>
              <w:jc w:val="center"/>
              <w:rPr>
                <w:rFonts w:cs="Arial"/>
                <w:bCs/>
                <w:sz w:val="18"/>
              </w:rPr>
            </w:pPr>
            <w:r w:rsidRPr="00C35519">
              <w:rPr>
                <w:rFonts w:cs="Arial"/>
                <w:bCs/>
                <w:sz w:val="18"/>
              </w:rPr>
              <w:t>ΧΧΧ</w:t>
            </w:r>
          </w:p>
          <w:p w14:paraId="646746AB" w14:textId="77777777" w:rsidR="00EF5271" w:rsidRPr="00C35519" w:rsidRDefault="00EF5271" w:rsidP="006E31FF">
            <w:pPr>
              <w:pStyle w:val="af4"/>
              <w:numPr>
                <w:ilvl w:val="0"/>
                <w:numId w:val="13"/>
              </w:numPr>
              <w:spacing w:after="0" w:line="360" w:lineRule="auto"/>
              <w:ind w:left="223" w:hanging="181"/>
              <w:jc w:val="center"/>
              <w:rPr>
                <w:rFonts w:cs="Arial"/>
                <w:bCs/>
                <w:sz w:val="18"/>
              </w:rPr>
            </w:pPr>
            <w:r w:rsidRPr="00C35519">
              <w:rPr>
                <w:rFonts w:cs="Arial"/>
                <w:bCs/>
                <w:sz w:val="18"/>
              </w:rPr>
              <w:t>ΧΧΧ</w:t>
            </w:r>
          </w:p>
        </w:tc>
        <w:tc>
          <w:tcPr>
            <w:tcW w:w="471" w:type="pct"/>
            <w:vAlign w:val="center"/>
          </w:tcPr>
          <w:p w14:paraId="690EEEC7" w14:textId="77777777" w:rsidR="00EF5271" w:rsidRPr="00C35519" w:rsidRDefault="00EF5271" w:rsidP="006E31FF">
            <w:pPr>
              <w:pStyle w:val="af4"/>
              <w:numPr>
                <w:ilvl w:val="0"/>
                <w:numId w:val="14"/>
              </w:numPr>
              <w:spacing w:after="0" w:line="360" w:lineRule="auto"/>
              <w:ind w:left="361" w:hanging="283"/>
              <w:jc w:val="center"/>
              <w:rPr>
                <w:rFonts w:cs="Arial"/>
                <w:bCs/>
                <w:sz w:val="18"/>
              </w:rPr>
            </w:pPr>
            <w:r w:rsidRPr="00C35519">
              <w:rPr>
                <w:rFonts w:cs="Arial"/>
                <w:bCs/>
                <w:sz w:val="18"/>
              </w:rPr>
              <w:t>ΧΧΧ</w:t>
            </w:r>
          </w:p>
          <w:p w14:paraId="7CEB2E44" w14:textId="77777777" w:rsidR="00EF5271" w:rsidRPr="00C35519" w:rsidRDefault="00EF5271" w:rsidP="006E31FF">
            <w:pPr>
              <w:pStyle w:val="af4"/>
              <w:numPr>
                <w:ilvl w:val="0"/>
                <w:numId w:val="14"/>
              </w:numPr>
              <w:spacing w:after="0" w:line="360" w:lineRule="auto"/>
              <w:ind w:left="361" w:hanging="283"/>
              <w:jc w:val="center"/>
              <w:rPr>
                <w:rFonts w:cs="Arial"/>
                <w:bCs/>
                <w:sz w:val="18"/>
              </w:rPr>
            </w:pPr>
            <w:r w:rsidRPr="00C35519">
              <w:rPr>
                <w:rFonts w:cs="Arial"/>
                <w:bCs/>
                <w:sz w:val="18"/>
              </w:rPr>
              <w:t>ΧΧΧ</w:t>
            </w:r>
          </w:p>
          <w:p w14:paraId="655AEF12" w14:textId="77777777" w:rsidR="00EF5271" w:rsidRPr="00C35519" w:rsidRDefault="00EF5271" w:rsidP="006E31FF">
            <w:pPr>
              <w:pStyle w:val="af4"/>
              <w:numPr>
                <w:ilvl w:val="0"/>
                <w:numId w:val="14"/>
              </w:numPr>
              <w:spacing w:after="0" w:line="360" w:lineRule="auto"/>
              <w:ind w:left="361" w:hanging="283"/>
              <w:jc w:val="center"/>
              <w:rPr>
                <w:rFonts w:cs="Arial"/>
                <w:bCs/>
                <w:sz w:val="18"/>
              </w:rPr>
            </w:pPr>
            <w:r w:rsidRPr="00C35519">
              <w:rPr>
                <w:rFonts w:cs="Arial"/>
                <w:bCs/>
                <w:sz w:val="18"/>
              </w:rPr>
              <w:t>ΧΧΧ</w:t>
            </w:r>
          </w:p>
        </w:tc>
      </w:tr>
      <w:tr w:rsidR="00EF5271" w:rsidRPr="00C35519" w14:paraId="721EC51B" w14:textId="77777777" w:rsidTr="00A76978">
        <w:trPr>
          <w:trHeight w:val="421"/>
        </w:trPr>
        <w:tc>
          <w:tcPr>
            <w:tcW w:w="171" w:type="pct"/>
            <w:vAlign w:val="center"/>
          </w:tcPr>
          <w:p w14:paraId="49C0371D" w14:textId="77777777" w:rsidR="00EF5271" w:rsidRPr="00C35519" w:rsidRDefault="00EF5271" w:rsidP="009E2AA1">
            <w:pPr>
              <w:jc w:val="center"/>
              <w:rPr>
                <w:rFonts w:ascii="Calibri" w:hAnsi="Calibri" w:cs="Arial"/>
                <w:bCs/>
                <w:sz w:val="18"/>
                <w:szCs w:val="22"/>
                <w:lang w:eastAsia="en-US"/>
              </w:rPr>
            </w:pPr>
            <w:r w:rsidRPr="00C35519">
              <w:rPr>
                <w:rFonts w:ascii="Calibri" w:hAnsi="Calibri" w:cs="Arial"/>
                <w:bCs/>
                <w:sz w:val="18"/>
                <w:szCs w:val="22"/>
                <w:lang w:eastAsia="en-US"/>
              </w:rPr>
              <w:t>2</w:t>
            </w:r>
          </w:p>
        </w:tc>
        <w:tc>
          <w:tcPr>
            <w:tcW w:w="705" w:type="pct"/>
          </w:tcPr>
          <w:p w14:paraId="6E0F2461" w14:textId="77777777" w:rsidR="00EF5271" w:rsidRPr="00C35519" w:rsidRDefault="00EF5271" w:rsidP="009E2AA1">
            <w:pPr>
              <w:rPr>
                <w:rFonts w:ascii="Calibri" w:hAnsi="Calibri" w:cs="Arial"/>
                <w:bCs/>
                <w:sz w:val="18"/>
                <w:szCs w:val="22"/>
                <w:lang w:eastAsia="en-US"/>
              </w:rPr>
            </w:pPr>
          </w:p>
        </w:tc>
        <w:tc>
          <w:tcPr>
            <w:tcW w:w="486" w:type="pct"/>
          </w:tcPr>
          <w:p w14:paraId="55F39D11" w14:textId="77777777" w:rsidR="00EF5271" w:rsidRPr="00C35519" w:rsidRDefault="00EF5271" w:rsidP="009E2AA1">
            <w:pPr>
              <w:rPr>
                <w:rFonts w:ascii="Calibri" w:hAnsi="Calibri" w:cs="Arial"/>
                <w:bCs/>
                <w:sz w:val="18"/>
                <w:szCs w:val="22"/>
                <w:lang w:eastAsia="en-US"/>
              </w:rPr>
            </w:pPr>
          </w:p>
        </w:tc>
        <w:tc>
          <w:tcPr>
            <w:tcW w:w="324" w:type="pct"/>
          </w:tcPr>
          <w:p w14:paraId="7DDD6A84" w14:textId="77777777" w:rsidR="00EF5271" w:rsidRPr="00C35519" w:rsidRDefault="00EF5271" w:rsidP="009E2AA1">
            <w:pPr>
              <w:rPr>
                <w:rFonts w:ascii="Calibri" w:hAnsi="Calibri" w:cs="Arial"/>
                <w:bCs/>
                <w:sz w:val="18"/>
                <w:szCs w:val="22"/>
                <w:lang w:eastAsia="en-US"/>
              </w:rPr>
            </w:pPr>
          </w:p>
        </w:tc>
        <w:tc>
          <w:tcPr>
            <w:tcW w:w="530" w:type="pct"/>
          </w:tcPr>
          <w:p w14:paraId="324C45E3" w14:textId="77777777" w:rsidR="00EF5271" w:rsidRPr="00C35519" w:rsidRDefault="00EF5271" w:rsidP="009E2AA1">
            <w:pPr>
              <w:jc w:val="center"/>
              <w:rPr>
                <w:rFonts w:ascii="Calibri" w:hAnsi="Calibri" w:cs="Arial"/>
                <w:bCs/>
                <w:sz w:val="18"/>
                <w:szCs w:val="22"/>
                <w:lang w:eastAsia="en-US"/>
              </w:rPr>
            </w:pPr>
          </w:p>
        </w:tc>
        <w:tc>
          <w:tcPr>
            <w:tcW w:w="530" w:type="pct"/>
            <w:vAlign w:val="center"/>
          </w:tcPr>
          <w:p w14:paraId="213688E1" w14:textId="77777777" w:rsidR="00EF5271" w:rsidRPr="00C35519" w:rsidRDefault="00EF5271" w:rsidP="00A76978">
            <w:pPr>
              <w:jc w:val="center"/>
              <w:rPr>
                <w:rFonts w:ascii="Calibri" w:hAnsi="Calibri" w:cs="Arial"/>
                <w:bCs/>
                <w:sz w:val="18"/>
                <w:szCs w:val="22"/>
                <w:lang w:eastAsia="en-US"/>
              </w:rPr>
            </w:pPr>
          </w:p>
        </w:tc>
        <w:tc>
          <w:tcPr>
            <w:tcW w:w="530" w:type="pct"/>
          </w:tcPr>
          <w:p w14:paraId="3321D9BA" w14:textId="32026702" w:rsidR="00EF5271" w:rsidRPr="00C35519" w:rsidRDefault="00EF5271" w:rsidP="009E2AA1">
            <w:pPr>
              <w:rPr>
                <w:rFonts w:ascii="Calibri" w:hAnsi="Calibri" w:cs="Arial"/>
                <w:bCs/>
                <w:sz w:val="18"/>
                <w:szCs w:val="22"/>
                <w:lang w:eastAsia="en-US"/>
              </w:rPr>
            </w:pPr>
          </w:p>
        </w:tc>
        <w:tc>
          <w:tcPr>
            <w:tcW w:w="444" w:type="pct"/>
          </w:tcPr>
          <w:p w14:paraId="34AA7A41" w14:textId="77777777" w:rsidR="00EF5271" w:rsidRPr="00C35519" w:rsidRDefault="00EF5271" w:rsidP="009E2AA1">
            <w:pPr>
              <w:rPr>
                <w:rFonts w:ascii="Calibri" w:hAnsi="Calibri" w:cs="Arial"/>
                <w:bCs/>
                <w:sz w:val="18"/>
                <w:szCs w:val="22"/>
                <w:lang w:eastAsia="en-US"/>
              </w:rPr>
            </w:pPr>
          </w:p>
        </w:tc>
        <w:tc>
          <w:tcPr>
            <w:tcW w:w="811" w:type="pct"/>
          </w:tcPr>
          <w:p w14:paraId="0B20E69C" w14:textId="77777777" w:rsidR="00EF5271" w:rsidRPr="00C35519" w:rsidRDefault="00EF5271" w:rsidP="009E2AA1">
            <w:pPr>
              <w:rPr>
                <w:rFonts w:ascii="Calibri" w:hAnsi="Calibri" w:cs="Arial"/>
                <w:bCs/>
                <w:sz w:val="18"/>
                <w:szCs w:val="22"/>
                <w:lang w:eastAsia="en-US"/>
              </w:rPr>
            </w:pPr>
          </w:p>
        </w:tc>
        <w:tc>
          <w:tcPr>
            <w:tcW w:w="471" w:type="pct"/>
          </w:tcPr>
          <w:p w14:paraId="083B9DBB" w14:textId="77777777" w:rsidR="00EF5271" w:rsidRPr="00C35519" w:rsidRDefault="00EF5271" w:rsidP="009E2AA1">
            <w:pPr>
              <w:rPr>
                <w:rFonts w:ascii="Calibri" w:hAnsi="Calibri" w:cs="Arial"/>
                <w:bCs/>
                <w:sz w:val="18"/>
                <w:szCs w:val="22"/>
                <w:lang w:eastAsia="en-US"/>
              </w:rPr>
            </w:pPr>
          </w:p>
        </w:tc>
      </w:tr>
      <w:tr w:rsidR="00EF5271" w:rsidRPr="00C35519" w14:paraId="0F1502B9" w14:textId="77777777" w:rsidTr="00A76978">
        <w:trPr>
          <w:trHeight w:val="421"/>
        </w:trPr>
        <w:tc>
          <w:tcPr>
            <w:tcW w:w="171" w:type="pct"/>
            <w:vAlign w:val="center"/>
          </w:tcPr>
          <w:p w14:paraId="217C832A" w14:textId="77777777" w:rsidR="00EF5271" w:rsidRPr="00C35519" w:rsidRDefault="00EF5271" w:rsidP="009E2AA1">
            <w:pPr>
              <w:jc w:val="center"/>
              <w:rPr>
                <w:rFonts w:ascii="Calibri" w:hAnsi="Calibri" w:cs="Arial"/>
                <w:bCs/>
                <w:sz w:val="18"/>
                <w:szCs w:val="22"/>
                <w:lang w:eastAsia="en-US"/>
              </w:rPr>
            </w:pPr>
            <w:r w:rsidRPr="00C35519">
              <w:rPr>
                <w:rFonts w:ascii="Calibri" w:hAnsi="Calibri" w:cs="Arial"/>
                <w:bCs/>
                <w:sz w:val="18"/>
                <w:szCs w:val="22"/>
                <w:lang w:eastAsia="en-US"/>
              </w:rPr>
              <w:t>3</w:t>
            </w:r>
          </w:p>
        </w:tc>
        <w:tc>
          <w:tcPr>
            <w:tcW w:w="705" w:type="pct"/>
          </w:tcPr>
          <w:p w14:paraId="40C09A87" w14:textId="77777777" w:rsidR="00EF5271" w:rsidRPr="00C35519" w:rsidRDefault="00EF5271" w:rsidP="009E2AA1">
            <w:pPr>
              <w:rPr>
                <w:rFonts w:ascii="Calibri" w:hAnsi="Calibri" w:cs="Arial"/>
                <w:bCs/>
                <w:sz w:val="18"/>
                <w:szCs w:val="22"/>
                <w:lang w:eastAsia="en-US"/>
              </w:rPr>
            </w:pPr>
          </w:p>
        </w:tc>
        <w:tc>
          <w:tcPr>
            <w:tcW w:w="486" w:type="pct"/>
          </w:tcPr>
          <w:p w14:paraId="37F516B1" w14:textId="77777777" w:rsidR="00EF5271" w:rsidRPr="00C35519" w:rsidRDefault="00EF5271" w:rsidP="009E2AA1">
            <w:pPr>
              <w:rPr>
                <w:rFonts w:ascii="Calibri" w:hAnsi="Calibri" w:cs="Arial"/>
                <w:bCs/>
                <w:sz w:val="18"/>
                <w:szCs w:val="22"/>
                <w:lang w:eastAsia="en-US"/>
              </w:rPr>
            </w:pPr>
          </w:p>
        </w:tc>
        <w:tc>
          <w:tcPr>
            <w:tcW w:w="324" w:type="pct"/>
          </w:tcPr>
          <w:p w14:paraId="5074627C" w14:textId="77777777" w:rsidR="00EF5271" w:rsidRPr="00C35519" w:rsidRDefault="00EF5271" w:rsidP="009E2AA1">
            <w:pPr>
              <w:rPr>
                <w:rFonts w:ascii="Calibri" w:hAnsi="Calibri" w:cs="Arial"/>
                <w:bCs/>
                <w:sz w:val="18"/>
                <w:szCs w:val="22"/>
                <w:lang w:eastAsia="en-US"/>
              </w:rPr>
            </w:pPr>
          </w:p>
        </w:tc>
        <w:tc>
          <w:tcPr>
            <w:tcW w:w="530" w:type="pct"/>
          </w:tcPr>
          <w:p w14:paraId="1BF31540" w14:textId="77777777" w:rsidR="00EF5271" w:rsidRPr="00C35519" w:rsidRDefault="00EF5271" w:rsidP="009E2AA1">
            <w:pPr>
              <w:rPr>
                <w:rFonts w:ascii="Calibri" w:hAnsi="Calibri" w:cs="Arial"/>
                <w:bCs/>
                <w:sz w:val="18"/>
                <w:szCs w:val="22"/>
                <w:lang w:eastAsia="en-US"/>
              </w:rPr>
            </w:pPr>
          </w:p>
        </w:tc>
        <w:tc>
          <w:tcPr>
            <w:tcW w:w="530" w:type="pct"/>
            <w:vAlign w:val="center"/>
          </w:tcPr>
          <w:p w14:paraId="7E746D54" w14:textId="77777777" w:rsidR="00EF5271" w:rsidRPr="00C35519" w:rsidRDefault="00EF5271" w:rsidP="00A76978">
            <w:pPr>
              <w:jc w:val="center"/>
              <w:rPr>
                <w:rFonts w:ascii="Calibri" w:hAnsi="Calibri" w:cs="Arial"/>
                <w:bCs/>
                <w:sz w:val="18"/>
                <w:szCs w:val="22"/>
                <w:lang w:eastAsia="en-US"/>
              </w:rPr>
            </w:pPr>
          </w:p>
        </w:tc>
        <w:tc>
          <w:tcPr>
            <w:tcW w:w="530" w:type="pct"/>
          </w:tcPr>
          <w:p w14:paraId="578308CC" w14:textId="051E822B" w:rsidR="00EF5271" w:rsidRPr="00C35519" w:rsidRDefault="00EF5271" w:rsidP="009E2AA1">
            <w:pPr>
              <w:rPr>
                <w:rFonts w:ascii="Calibri" w:hAnsi="Calibri" w:cs="Arial"/>
                <w:bCs/>
                <w:sz w:val="18"/>
                <w:szCs w:val="22"/>
                <w:lang w:eastAsia="en-US"/>
              </w:rPr>
            </w:pPr>
          </w:p>
        </w:tc>
        <w:tc>
          <w:tcPr>
            <w:tcW w:w="444" w:type="pct"/>
          </w:tcPr>
          <w:p w14:paraId="58F55E10" w14:textId="77777777" w:rsidR="00EF5271" w:rsidRPr="00C35519" w:rsidRDefault="00EF5271" w:rsidP="009E2AA1">
            <w:pPr>
              <w:rPr>
                <w:rFonts w:ascii="Calibri" w:hAnsi="Calibri" w:cs="Arial"/>
                <w:bCs/>
                <w:sz w:val="18"/>
                <w:szCs w:val="22"/>
                <w:lang w:eastAsia="en-US"/>
              </w:rPr>
            </w:pPr>
          </w:p>
        </w:tc>
        <w:tc>
          <w:tcPr>
            <w:tcW w:w="811" w:type="pct"/>
          </w:tcPr>
          <w:p w14:paraId="5826717D" w14:textId="77777777" w:rsidR="00EF5271" w:rsidRPr="00C35519" w:rsidRDefault="00EF5271" w:rsidP="009E2AA1">
            <w:pPr>
              <w:rPr>
                <w:rFonts w:ascii="Calibri" w:hAnsi="Calibri" w:cs="Arial"/>
                <w:bCs/>
                <w:sz w:val="18"/>
                <w:szCs w:val="22"/>
                <w:lang w:eastAsia="en-US"/>
              </w:rPr>
            </w:pPr>
          </w:p>
        </w:tc>
        <w:tc>
          <w:tcPr>
            <w:tcW w:w="471" w:type="pct"/>
          </w:tcPr>
          <w:p w14:paraId="55DCB4E8" w14:textId="77777777" w:rsidR="00EF5271" w:rsidRPr="00C35519" w:rsidRDefault="00EF5271" w:rsidP="009E2AA1">
            <w:pPr>
              <w:rPr>
                <w:rFonts w:ascii="Calibri" w:hAnsi="Calibri" w:cs="Arial"/>
                <w:bCs/>
                <w:sz w:val="18"/>
                <w:szCs w:val="22"/>
                <w:lang w:eastAsia="en-US"/>
              </w:rPr>
            </w:pPr>
          </w:p>
        </w:tc>
      </w:tr>
      <w:tr w:rsidR="00EF5271" w:rsidRPr="00C35519" w14:paraId="224A3E79" w14:textId="77777777" w:rsidTr="00A76978">
        <w:trPr>
          <w:trHeight w:val="444"/>
        </w:trPr>
        <w:tc>
          <w:tcPr>
            <w:tcW w:w="171" w:type="pct"/>
            <w:vAlign w:val="center"/>
          </w:tcPr>
          <w:p w14:paraId="34162FE6" w14:textId="77777777" w:rsidR="00EF5271" w:rsidRPr="00C35519" w:rsidRDefault="00EF5271" w:rsidP="009E2AA1">
            <w:pPr>
              <w:jc w:val="center"/>
              <w:rPr>
                <w:rFonts w:ascii="Calibri" w:hAnsi="Calibri" w:cs="Arial"/>
                <w:bCs/>
                <w:sz w:val="18"/>
                <w:szCs w:val="22"/>
                <w:lang w:eastAsia="en-US"/>
              </w:rPr>
            </w:pPr>
            <w:r w:rsidRPr="00C35519">
              <w:rPr>
                <w:rFonts w:ascii="Calibri" w:hAnsi="Calibri" w:cs="Arial"/>
                <w:bCs/>
                <w:sz w:val="18"/>
                <w:szCs w:val="22"/>
                <w:lang w:eastAsia="en-US"/>
              </w:rPr>
              <w:t>..</w:t>
            </w:r>
          </w:p>
        </w:tc>
        <w:tc>
          <w:tcPr>
            <w:tcW w:w="705" w:type="pct"/>
          </w:tcPr>
          <w:p w14:paraId="52386957" w14:textId="77777777" w:rsidR="00EF5271" w:rsidRPr="00C35519" w:rsidRDefault="00EF5271" w:rsidP="009E2AA1">
            <w:pPr>
              <w:rPr>
                <w:rFonts w:ascii="Calibri" w:hAnsi="Calibri" w:cs="Arial"/>
                <w:bCs/>
                <w:sz w:val="18"/>
                <w:szCs w:val="22"/>
                <w:lang w:eastAsia="en-US"/>
              </w:rPr>
            </w:pPr>
          </w:p>
        </w:tc>
        <w:tc>
          <w:tcPr>
            <w:tcW w:w="486" w:type="pct"/>
          </w:tcPr>
          <w:p w14:paraId="592DFFD4" w14:textId="77777777" w:rsidR="00EF5271" w:rsidRPr="00C35519" w:rsidRDefault="00EF5271" w:rsidP="009E2AA1">
            <w:pPr>
              <w:rPr>
                <w:rFonts w:ascii="Calibri" w:hAnsi="Calibri" w:cs="Arial"/>
                <w:bCs/>
                <w:sz w:val="18"/>
                <w:szCs w:val="22"/>
                <w:lang w:eastAsia="en-US"/>
              </w:rPr>
            </w:pPr>
          </w:p>
        </w:tc>
        <w:tc>
          <w:tcPr>
            <w:tcW w:w="324" w:type="pct"/>
          </w:tcPr>
          <w:p w14:paraId="54BC3DF5" w14:textId="77777777" w:rsidR="00EF5271" w:rsidRPr="00C35519" w:rsidRDefault="00EF5271" w:rsidP="009E2AA1">
            <w:pPr>
              <w:rPr>
                <w:rFonts w:ascii="Calibri" w:hAnsi="Calibri" w:cs="Arial"/>
                <w:bCs/>
                <w:sz w:val="18"/>
                <w:szCs w:val="22"/>
                <w:lang w:eastAsia="en-US"/>
              </w:rPr>
            </w:pPr>
          </w:p>
        </w:tc>
        <w:tc>
          <w:tcPr>
            <w:tcW w:w="530" w:type="pct"/>
          </w:tcPr>
          <w:p w14:paraId="54A1C6F4" w14:textId="77777777" w:rsidR="00EF5271" w:rsidRPr="00C35519" w:rsidRDefault="00EF5271" w:rsidP="009E2AA1">
            <w:pPr>
              <w:rPr>
                <w:rFonts w:ascii="Calibri" w:hAnsi="Calibri" w:cs="Arial"/>
                <w:bCs/>
                <w:sz w:val="18"/>
                <w:szCs w:val="22"/>
                <w:lang w:eastAsia="en-US"/>
              </w:rPr>
            </w:pPr>
          </w:p>
        </w:tc>
        <w:tc>
          <w:tcPr>
            <w:tcW w:w="530" w:type="pct"/>
            <w:vAlign w:val="center"/>
          </w:tcPr>
          <w:p w14:paraId="6298D937" w14:textId="77777777" w:rsidR="00EF5271" w:rsidRPr="00C35519" w:rsidRDefault="00EF5271" w:rsidP="00A76978">
            <w:pPr>
              <w:jc w:val="center"/>
              <w:rPr>
                <w:rFonts w:ascii="Calibri" w:hAnsi="Calibri" w:cs="Arial"/>
                <w:bCs/>
                <w:sz w:val="18"/>
                <w:szCs w:val="22"/>
                <w:lang w:eastAsia="en-US"/>
              </w:rPr>
            </w:pPr>
          </w:p>
        </w:tc>
        <w:tc>
          <w:tcPr>
            <w:tcW w:w="530" w:type="pct"/>
          </w:tcPr>
          <w:p w14:paraId="5D5A6E82" w14:textId="38FD259D" w:rsidR="00EF5271" w:rsidRPr="00C35519" w:rsidRDefault="00EF5271" w:rsidP="009E2AA1">
            <w:pPr>
              <w:rPr>
                <w:rFonts w:ascii="Calibri" w:hAnsi="Calibri" w:cs="Arial"/>
                <w:bCs/>
                <w:sz w:val="18"/>
                <w:szCs w:val="22"/>
                <w:lang w:eastAsia="en-US"/>
              </w:rPr>
            </w:pPr>
          </w:p>
        </w:tc>
        <w:tc>
          <w:tcPr>
            <w:tcW w:w="444" w:type="pct"/>
          </w:tcPr>
          <w:p w14:paraId="714E5255" w14:textId="77777777" w:rsidR="00EF5271" w:rsidRPr="00C35519" w:rsidRDefault="00EF5271" w:rsidP="009E2AA1">
            <w:pPr>
              <w:rPr>
                <w:rFonts w:ascii="Calibri" w:hAnsi="Calibri" w:cs="Arial"/>
                <w:bCs/>
                <w:sz w:val="18"/>
                <w:szCs w:val="22"/>
                <w:lang w:eastAsia="en-US"/>
              </w:rPr>
            </w:pPr>
          </w:p>
        </w:tc>
        <w:tc>
          <w:tcPr>
            <w:tcW w:w="811" w:type="pct"/>
          </w:tcPr>
          <w:p w14:paraId="64B9704D" w14:textId="77777777" w:rsidR="00EF5271" w:rsidRPr="00C35519" w:rsidRDefault="00EF5271" w:rsidP="009E2AA1">
            <w:pPr>
              <w:rPr>
                <w:rFonts w:ascii="Calibri" w:hAnsi="Calibri" w:cs="Arial"/>
                <w:bCs/>
                <w:sz w:val="18"/>
                <w:szCs w:val="22"/>
                <w:lang w:eastAsia="en-US"/>
              </w:rPr>
            </w:pPr>
          </w:p>
        </w:tc>
        <w:tc>
          <w:tcPr>
            <w:tcW w:w="471" w:type="pct"/>
          </w:tcPr>
          <w:p w14:paraId="391629B1" w14:textId="77777777" w:rsidR="00EF5271" w:rsidRPr="00C35519" w:rsidRDefault="00EF5271" w:rsidP="009E2AA1">
            <w:pPr>
              <w:rPr>
                <w:rFonts w:ascii="Calibri" w:hAnsi="Calibri" w:cs="Arial"/>
                <w:bCs/>
                <w:sz w:val="18"/>
                <w:szCs w:val="22"/>
                <w:lang w:eastAsia="en-US"/>
              </w:rPr>
            </w:pPr>
          </w:p>
        </w:tc>
      </w:tr>
    </w:tbl>
    <w:p w14:paraId="154B7343" w14:textId="77777777" w:rsidR="00AB3B20" w:rsidRPr="00C35519" w:rsidRDefault="00AB3B20" w:rsidP="00AB3B20">
      <w:pPr>
        <w:rPr>
          <w:rFonts w:ascii="Calibri" w:hAnsi="Calibri" w:cs="Arial"/>
          <w:b/>
          <w:sz w:val="22"/>
          <w:szCs w:val="22"/>
        </w:rPr>
      </w:pPr>
    </w:p>
    <w:p w14:paraId="5A0B1024" w14:textId="77777777" w:rsidR="00D23007" w:rsidRDefault="00D23007" w:rsidP="00D23007">
      <w:pPr>
        <w:tabs>
          <w:tab w:val="center" w:pos="9360"/>
        </w:tabs>
        <w:spacing w:line="360" w:lineRule="auto"/>
        <w:rPr>
          <w:rFonts w:asciiTheme="minorHAnsi" w:hAnsiTheme="minorHAnsi"/>
          <w:bCs/>
          <w:sz w:val="22"/>
          <w:szCs w:val="22"/>
        </w:rPr>
      </w:pPr>
    </w:p>
    <w:p w14:paraId="74199851" w14:textId="77777777" w:rsidR="00D23007" w:rsidRDefault="00D23007" w:rsidP="00AB3B20">
      <w:pPr>
        <w:tabs>
          <w:tab w:val="center" w:pos="9360"/>
        </w:tabs>
        <w:spacing w:line="360" w:lineRule="auto"/>
        <w:ind w:left="5148"/>
        <w:jc w:val="center"/>
        <w:rPr>
          <w:rFonts w:asciiTheme="minorHAnsi" w:hAnsiTheme="minorHAnsi"/>
          <w:bCs/>
          <w:sz w:val="22"/>
          <w:szCs w:val="22"/>
        </w:rPr>
      </w:pPr>
    </w:p>
    <w:p w14:paraId="495D5D3F" w14:textId="757712CF" w:rsidR="00AB3B20" w:rsidRPr="00C35519" w:rsidRDefault="00AB3B20" w:rsidP="00AB3B20">
      <w:pPr>
        <w:tabs>
          <w:tab w:val="center" w:pos="9360"/>
        </w:tabs>
        <w:spacing w:line="360" w:lineRule="auto"/>
        <w:ind w:left="5148"/>
        <w:jc w:val="center"/>
        <w:rPr>
          <w:rFonts w:asciiTheme="minorHAnsi" w:hAnsiTheme="minorHAnsi"/>
          <w:bCs/>
          <w:sz w:val="22"/>
          <w:szCs w:val="22"/>
        </w:rPr>
      </w:pPr>
      <w:r w:rsidRPr="00C35519">
        <w:rPr>
          <w:rFonts w:asciiTheme="minorHAnsi" w:hAnsiTheme="minorHAnsi"/>
          <w:bCs/>
          <w:sz w:val="22"/>
          <w:szCs w:val="22"/>
        </w:rPr>
        <w:t>Ο/Η Διευθυντής/ντρια</w:t>
      </w:r>
    </w:p>
    <w:p w14:paraId="1DCF24A9" w14:textId="77777777" w:rsidR="00AB3B20" w:rsidRPr="00C35519" w:rsidRDefault="00AB3B20" w:rsidP="00AB3B20">
      <w:pPr>
        <w:tabs>
          <w:tab w:val="center" w:pos="9360"/>
        </w:tabs>
        <w:spacing w:line="360" w:lineRule="auto"/>
        <w:ind w:left="4788"/>
        <w:jc w:val="center"/>
        <w:rPr>
          <w:rFonts w:asciiTheme="minorHAnsi" w:hAnsiTheme="minorHAnsi"/>
          <w:bCs/>
          <w:sz w:val="22"/>
          <w:szCs w:val="22"/>
        </w:rPr>
      </w:pPr>
      <w:r w:rsidRPr="00C35519">
        <w:rPr>
          <w:rFonts w:asciiTheme="minorHAnsi" w:hAnsiTheme="minorHAnsi"/>
          <w:bCs/>
          <w:sz w:val="22"/>
          <w:szCs w:val="22"/>
        </w:rPr>
        <w:t xml:space="preserve">της Διεύθυνσης </w:t>
      </w:r>
      <w:r w:rsidRPr="00820650">
        <w:rPr>
          <w:rFonts w:asciiTheme="minorHAnsi" w:hAnsiTheme="minorHAnsi" w:cs="Arial"/>
          <w:sz w:val="22"/>
          <w:szCs w:val="22"/>
          <w:highlight w:val="yellow"/>
        </w:rPr>
        <w:t>Πρωτοβάθμιας/Δευτεροβάθμιας</w:t>
      </w:r>
      <w:r w:rsidRPr="00C35519">
        <w:rPr>
          <w:rFonts w:asciiTheme="minorHAnsi" w:hAnsiTheme="minorHAnsi" w:cs="Arial"/>
          <w:sz w:val="22"/>
          <w:szCs w:val="22"/>
        </w:rPr>
        <w:t xml:space="preserve"> </w:t>
      </w:r>
      <w:r w:rsidRPr="00C35519">
        <w:rPr>
          <w:rFonts w:asciiTheme="minorHAnsi" w:hAnsiTheme="minorHAnsi"/>
          <w:bCs/>
          <w:sz w:val="22"/>
          <w:szCs w:val="22"/>
        </w:rPr>
        <w:t>Εκπαίδευσης</w:t>
      </w:r>
    </w:p>
    <w:p w14:paraId="2EBE3B04" w14:textId="77777777" w:rsidR="00AB3B20" w:rsidRPr="00C35519" w:rsidRDefault="00AB3B20" w:rsidP="00AB3B20">
      <w:pPr>
        <w:tabs>
          <w:tab w:val="center" w:pos="9360"/>
        </w:tabs>
        <w:spacing w:line="360" w:lineRule="auto"/>
        <w:ind w:left="4788"/>
        <w:jc w:val="center"/>
        <w:rPr>
          <w:rFonts w:asciiTheme="minorHAnsi" w:hAnsiTheme="minorHAnsi"/>
          <w:bCs/>
          <w:sz w:val="22"/>
          <w:szCs w:val="22"/>
        </w:rPr>
      </w:pPr>
    </w:p>
    <w:p w14:paraId="52EAD734" w14:textId="77777777" w:rsidR="00AB3B20" w:rsidRPr="00C35519" w:rsidRDefault="00AB3B20" w:rsidP="00AB3B20">
      <w:pPr>
        <w:tabs>
          <w:tab w:val="center" w:pos="9360"/>
        </w:tabs>
        <w:spacing w:line="360" w:lineRule="auto"/>
        <w:ind w:left="4788"/>
        <w:jc w:val="center"/>
        <w:rPr>
          <w:rFonts w:asciiTheme="minorHAnsi" w:hAnsiTheme="minorHAnsi"/>
          <w:bCs/>
          <w:sz w:val="22"/>
          <w:szCs w:val="22"/>
        </w:rPr>
      </w:pPr>
      <w:r w:rsidRPr="00C35519">
        <w:rPr>
          <w:rFonts w:asciiTheme="minorHAnsi" w:hAnsiTheme="minorHAnsi"/>
          <w:bCs/>
          <w:sz w:val="22"/>
          <w:szCs w:val="22"/>
        </w:rPr>
        <w:t>……………………………………………….</w:t>
      </w:r>
    </w:p>
    <w:p w14:paraId="164EBC10" w14:textId="0765B3F0" w:rsidR="004F05DD" w:rsidRDefault="00AB3B20" w:rsidP="00AB3B20">
      <w:pPr>
        <w:tabs>
          <w:tab w:val="center" w:pos="9360"/>
        </w:tabs>
        <w:spacing w:line="360" w:lineRule="auto"/>
        <w:ind w:left="4788"/>
        <w:jc w:val="center"/>
        <w:rPr>
          <w:rFonts w:asciiTheme="minorHAnsi" w:hAnsiTheme="minorHAnsi"/>
          <w:bCs/>
          <w:sz w:val="22"/>
          <w:szCs w:val="22"/>
        </w:rPr>
      </w:pPr>
      <w:r w:rsidRPr="00C35519">
        <w:rPr>
          <w:rFonts w:asciiTheme="minorHAnsi" w:hAnsiTheme="minorHAnsi"/>
          <w:bCs/>
          <w:sz w:val="22"/>
          <w:szCs w:val="22"/>
        </w:rPr>
        <w:t>(Ονοματεπώνυμο, Υπογραφή &amp; Σφραγίδα)</w:t>
      </w:r>
    </w:p>
    <w:p w14:paraId="67FAFC26" w14:textId="77777777" w:rsidR="00EF5271" w:rsidRDefault="00EF5271" w:rsidP="00AB3B20">
      <w:pPr>
        <w:tabs>
          <w:tab w:val="center" w:pos="9360"/>
        </w:tabs>
        <w:spacing w:line="360" w:lineRule="auto"/>
        <w:ind w:left="4788"/>
        <w:jc w:val="center"/>
        <w:rPr>
          <w:rFonts w:asciiTheme="minorHAnsi" w:hAnsiTheme="minorHAnsi"/>
          <w:bCs/>
          <w:sz w:val="22"/>
          <w:szCs w:val="22"/>
        </w:rPr>
      </w:pPr>
    </w:p>
    <w:p w14:paraId="5F57CC07" w14:textId="77777777" w:rsidR="00EF5271" w:rsidRDefault="00EF5271" w:rsidP="00AB3B20">
      <w:pPr>
        <w:tabs>
          <w:tab w:val="center" w:pos="9360"/>
        </w:tabs>
        <w:spacing w:line="360" w:lineRule="auto"/>
        <w:ind w:left="4788"/>
        <w:jc w:val="center"/>
        <w:rPr>
          <w:rFonts w:asciiTheme="minorHAnsi" w:hAnsiTheme="minorHAnsi"/>
          <w:bCs/>
          <w:sz w:val="22"/>
          <w:szCs w:val="22"/>
        </w:rPr>
        <w:sectPr w:rsidR="00EF5271" w:rsidSect="00EF5271">
          <w:pgSz w:w="16838" w:h="11906" w:orient="landscape" w:code="9"/>
          <w:pgMar w:top="1134" w:right="993" w:bottom="991" w:left="1702" w:header="720" w:footer="427" w:gutter="0"/>
          <w:cols w:space="720"/>
          <w:docGrid w:linePitch="360"/>
        </w:sectPr>
      </w:pPr>
    </w:p>
    <w:p w14:paraId="50113235" w14:textId="0D67BB57" w:rsidR="009B0590" w:rsidRPr="008077CC" w:rsidRDefault="009B0590" w:rsidP="008077CC">
      <w:pPr>
        <w:pStyle w:val="af0"/>
        <w:pBdr>
          <w:top w:val="single" w:sz="4" w:space="1" w:color="auto"/>
          <w:left w:val="single" w:sz="4" w:space="4" w:color="auto"/>
          <w:bottom w:val="single" w:sz="4" w:space="1" w:color="auto"/>
          <w:right w:val="single" w:sz="4" w:space="4" w:color="auto"/>
        </w:pBdr>
        <w:shd w:val="clear" w:color="auto" w:fill="E0E0E0"/>
        <w:jc w:val="both"/>
        <w:rPr>
          <w:rFonts w:asciiTheme="minorHAnsi" w:hAnsiTheme="minorHAnsi"/>
          <w:sz w:val="22"/>
        </w:rPr>
      </w:pPr>
      <w:bookmarkStart w:id="45" w:name="_Toc113441130"/>
      <w:bookmarkStart w:id="46" w:name="_Toc207698797"/>
      <w:bookmarkStart w:id="47" w:name="_Toc238724270"/>
      <w:r w:rsidRPr="008077CC">
        <w:rPr>
          <w:rFonts w:asciiTheme="minorHAnsi" w:hAnsiTheme="minorHAnsi"/>
          <w:sz w:val="22"/>
        </w:rPr>
        <w:t>ΥΠΟΔΕΙΓΜΑ 4.2: ΣΧΕΔΙΟ ΑΠΟΦΑΣΗΣ ΤΟΠΟΘΕΤΗΣΗΣ ΑΝΑΠΛΗΡΩΤΗ ΕΕΠ ΣΕ ΣΧΟΛΙΚΕΣ ΜΟΝΑΔΕΣ ΤΟΥ/ΤΩΝ ΣΔΕΥ</w:t>
      </w:r>
      <w:bookmarkEnd w:id="45"/>
      <w:r w:rsidRPr="008077CC">
        <w:rPr>
          <w:rFonts w:asciiTheme="minorHAnsi" w:hAnsiTheme="minorHAnsi"/>
          <w:sz w:val="22"/>
        </w:rPr>
        <w:t xml:space="preserve"> </w:t>
      </w:r>
      <w:r>
        <w:rPr>
          <w:rFonts w:asciiTheme="minorHAnsi" w:hAnsiTheme="minorHAnsi"/>
          <w:sz w:val="22"/>
        </w:rPr>
        <w:t>(ΥΠΟΕΡΓΟ 2)</w:t>
      </w:r>
      <w:bookmarkEnd w:id="46"/>
      <w:bookmarkEnd w:id="47"/>
    </w:p>
    <w:p w14:paraId="27767200" w14:textId="533C6C3D" w:rsidR="009B0590" w:rsidRPr="001E5E24" w:rsidRDefault="009B0590" w:rsidP="009B0590">
      <w:pPr>
        <w:tabs>
          <w:tab w:val="center" w:pos="4153"/>
          <w:tab w:val="right" w:pos="8306"/>
        </w:tabs>
        <w:jc w:val="right"/>
        <w:rPr>
          <w:rFonts w:asciiTheme="minorHAnsi" w:hAnsiTheme="minorHAnsi"/>
          <w:b/>
          <w:sz w:val="22"/>
          <w:szCs w:val="22"/>
        </w:rPr>
      </w:pPr>
      <w:r w:rsidRPr="00814EA3">
        <w:rPr>
          <w:rFonts w:asciiTheme="minorHAnsi" w:eastAsia="Calibri" w:hAnsiTheme="minorHAnsi" w:cstheme="minorHAnsi"/>
          <w:b/>
          <w:sz w:val="22"/>
          <w:szCs w:val="22"/>
          <w:lang w:eastAsia="en-US"/>
        </w:rPr>
        <w:t>ΑΝΑΡΤΗΤΕΑ</w:t>
      </w:r>
      <w:r>
        <w:rPr>
          <w:rFonts w:asciiTheme="minorHAnsi" w:eastAsia="Calibri" w:hAnsiTheme="minorHAnsi" w:cstheme="minorHAnsi"/>
          <w:b/>
          <w:sz w:val="22"/>
          <w:szCs w:val="22"/>
          <w:lang w:eastAsia="en-US"/>
        </w:rPr>
        <w:t xml:space="preserve"> </w:t>
      </w:r>
      <w:r w:rsidRPr="00814EA3">
        <w:rPr>
          <w:rFonts w:asciiTheme="minorHAnsi" w:eastAsia="Calibri" w:hAnsiTheme="minorHAnsi" w:cstheme="minorHAnsi"/>
          <w:b/>
          <w:sz w:val="22"/>
          <w:szCs w:val="22"/>
          <w:lang w:eastAsia="en-US"/>
        </w:rPr>
        <w:t>ΣΤΟ ΔΙΑΔΙΚΤΥΟ</w:t>
      </w:r>
    </w:p>
    <w:tbl>
      <w:tblPr>
        <w:tblW w:w="5000" w:type="pct"/>
        <w:jc w:val="center"/>
        <w:tblLayout w:type="fixed"/>
        <w:tblLook w:val="01E0" w:firstRow="1" w:lastRow="1" w:firstColumn="1" w:lastColumn="1" w:noHBand="0" w:noVBand="0"/>
      </w:tblPr>
      <w:tblGrid>
        <w:gridCol w:w="2175"/>
        <w:gridCol w:w="409"/>
        <w:gridCol w:w="2308"/>
        <w:gridCol w:w="4889"/>
      </w:tblGrid>
      <w:tr w:rsidR="009B0590" w:rsidRPr="001E5E24" w14:paraId="2A9E61DC" w14:textId="77777777" w:rsidTr="009E2AA1">
        <w:trPr>
          <w:jc w:val="center"/>
        </w:trPr>
        <w:tc>
          <w:tcPr>
            <w:tcW w:w="2501" w:type="pct"/>
            <w:gridSpan w:val="3"/>
            <w:noWrap/>
            <w:vAlign w:val="center"/>
          </w:tcPr>
          <w:p w14:paraId="06002F2A" w14:textId="77777777" w:rsidR="009B0590" w:rsidRPr="008115E9" w:rsidRDefault="009B0590" w:rsidP="009E2AA1">
            <w:pPr>
              <w:tabs>
                <w:tab w:val="center" w:pos="4153"/>
                <w:tab w:val="right" w:pos="8306"/>
              </w:tabs>
              <w:jc w:val="center"/>
              <w:rPr>
                <w:rFonts w:ascii="Calibri" w:eastAsia="Calibri" w:hAnsi="Calibri" w:cs="Calibri"/>
                <w:sz w:val="22"/>
                <w:szCs w:val="22"/>
                <w:lang w:eastAsia="en-US"/>
              </w:rPr>
            </w:pPr>
            <w:r>
              <w:rPr>
                <w:rFonts w:ascii="Calibri" w:eastAsia="Calibri" w:hAnsi="Calibri" w:cs="Calibri"/>
                <w:noProof/>
                <w:sz w:val="22"/>
                <w:szCs w:val="22"/>
              </w:rPr>
              <w:drawing>
                <wp:inline distT="0" distB="0" distL="0" distR="0" wp14:anchorId="32334DE9" wp14:editId="214EE288">
                  <wp:extent cx="389890" cy="381635"/>
                  <wp:effectExtent l="0" t="0" r="0" b="0"/>
                  <wp:docPr id="3"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381635"/>
                          </a:xfrm>
                          <a:prstGeom prst="rect">
                            <a:avLst/>
                          </a:prstGeom>
                          <a:noFill/>
                          <a:ln>
                            <a:noFill/>
                          </a:ln>
                        </pic:spPr>
                      </pic:pic>
                    </a:graphicData>
                  </a:graphic>
                </wp:inline>
              </w:drawing>
            </w:r>
          </w:p>
        </w:tc>
        <w:tc>
          <w:tcPr>
            <w:tcW w:w="2499" w:type="pct"/>
          </w:tcPr>
          <w:p w14:paraId="501E0478" w14:textId="77777777" w:rsidR="009B0590" w:rsidRPr="008115E9" w:rsidRDefault="009B0590" w:rsidP="009E2AA1">
            <w:pPr>
              <w:tabs>
                <w:tab w:val="center" w:pos="4153"/>
                <w:tab w:val="right" w:pos="8306"/>
              </w:tabs>
              <w:jc w:val="center"/>
              <w:rPr>
                <w:rFonts w:ascii="Calibri" w:eastAsia="Calibri" w:hAnsi="Calibri" w:cs="Calibri"/>
                <w:sz w:val="22"/>
                <w:szCs w:val="22"/>
                <w:lang w:eastAsia="en-US"/>
              </w:rPr>
            </w:pPr>
            <w:r>
              <w:rPr>
                <w:noProof/>
              </w:rPr>
              <w:drawing>
                <wp:anchor distT="0" distB="0" distL="114300" distR="114300" simplePos="0" relativeHeight="251665408" behindDoc="0" locked="0" layoutInCell="1" allowOverlap="1" wp14:anchorId="50028C19" wp14:editId="6A553360">
                  <wp:simplePos x="0" y="0"/>
                  <wp:positionH relativeFrom="column">
                    <wp:posOffset>1181735</wp:posOffset>
                  </wp:positionH>
                  <wp:positionV relativeFrom="paragraph">
                    <wp:posOffset>193040</wp:posOffset>
                  </wp:positionV>
                  <wp:extent cx="539750" cy="370840"/>
                  <wp:effectExtent l="0" t="0" r="0" b="0"/>
                  <wp:wrapSquare wrapText="bothSides"/>
                  <wp:docPr id="9" name="Εικόνα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9B0590" w:rsidRPr="001E5E24" w14:paraId="48703D53" w14:textId="77777777" w:rsidTr="009E2AA1">
        <w:trPr>
          <w:jc w:val="center"/>
        </w:trPr>
        <w:tc>
          <w:tcPr>
            <w:tcW w:w="2501" w:type="pct"/>
            <w:gridSpan w:val="3"/>
            <w:noWrap/>
          </w:tcPr>
          <w:p w14:paraId="191D0ED7" w14:textId="77777777" w:rsidR="009B0590" w:rsidRDefault="009B0590" w:rsidP="009E2AA1">
            <w:pPr>
              <w:jc w:val="center"/>
              <w:rPr>
                <w:rFonts w:asciiTheme="minorHAnsi" w:hAnsiTheme="minorHAnsi" w:cstheme="minorHAnsi"/>
                <w:b/>
                <w:sz w:val="22"/>
                <w:szCs w:val="22"/>
                <w:lang w:eastAsia="en-US"/>
              </w:rPr>
            </w:pPr>
          </w:p>
          <w:p w14:paraId="0ACF0063" w14:textId="77777777" w:rsidR="009B0590" w:rsidRPr="007C2F6C" w:rsidRDefault="009B0590" w:rsidP="009E2AA1">
            <w:pPr>
              <w:jc w:val="center"/>
              <w:rPr>
                <w:rFonts w:asciiTheme="minorHAnsi" w:hAnsiTheme="minorHAnsi" w:cstheme="minorHAnsi"/>
                <w:b/>
                <w:sz w:val="22"/>
                <w:szCs w:val="22"/>
                <w:lang w:eastAsia="en-US"/>
              </w:rPr>
            </w:pPr>
            <w:r w:rsidRPr="007C2F6C">
              <w:rPr>
                <w:rFonts w:asciiTheme="minorHAnsi" w:hAnsiTheme="minorHAnsi" w:cstheme="minorHAnsi"/>
                <w:b/>
                <w:sz w:val="22"/>
                <w:szCs w:val="22"/>
                <w:lang w:eastAsia="en-US"/>
              </w:rPr>
              <w:t>ΕΛΛΗΝΙΚΗ ΔΗΜΟΚΡΑΤΙΑ</w:t>
            </w:r>
          </w:p>
          <w:p w14:paraId="424E84DF" w14:textId="77777777" w:rsidR="009B0590" w:rsidRPr="005816CF" w:rsidRDefault="009B0590" w:rsidP="009E2AA1">
            <w:pPr>
              <w:tabs>
                <w:tab w:val="center" w:pos="4153"/>
                <w:tab w:val="right" w:pos="8306"/>
              </w:tabs>
              <w:jc w:val="center"/>
              <w:rPr>
                <w:rFonts w:asciiTheme="minorHAnsi" w:eastAsia="Calibri" w:hAnsiTheme="minorHAnsi" w:cstheme="minorHAnsi"/>
                <w:b/>
                <w:sz w:val="22"/>
                <w:szCs w:val="22"/>
                <w:lang w:eastAsia="en-US"/>
              </w:rPr>
            </w:pPr>
            <w:r w:rsidRPr="005F7751">
              <w:rPr>
                <w:rFonts w:asciiTheme="minorHAnsi" w:eastAsia="Calibri" w:hAnsiTheme="minorHAnsi" w:cstheme="minorHAnsi"/>
                <w:b/>
                <w:sz w:val="22"/>
                <w:szCs w:val="22"/>
                <w:lang w:eastAsia="en-US"/>
              </w:rPr>
              <w:t>ΥΠΟΥΡΓΕΙΟ ΠΑΙΔΕΙΑΣ, ΘΡΗΣΚΕΥΜΑΤΩΝ ΚΑ</w:t>
            </w:r>
            <w:r>
              <w:rPr>
                <w:rFonts w:asciiTheme="minorHAnsi" w:eastAsia="Calibri" w:hAnsiTheme="minorHAnsi" w:cstheme="minorHAnsi"/>
                <w:b/>
                <w:sz w:val="22"/>
                <w:szCs w:val="22"/>
                <w:lang w:eastAsia="en-US"/>
              </w:rPr>
              <w:t>Ι ΑΘΛΗΤΙΣΜΟΥ</w:t>
            </w:r>
          </w:p>
          <w:p w14:paraId="594C2D9C" w14:textId="77777777" w:rsidR="009B0590" w:rsidRPr="007C2F6C" w:rsidRDefault="009B0590" w:rsidP="009E2AA1">
            <w:pPr>
              <w:jc w:val="center"/>
              <w:rPr>
                <w:rFonts w:asciiTheme="minorHAnsi" w:hAnsiTheme="minorHAnsi" w:cstheme="minorHAnsi"/>
                <w:b/>
                <w:sz w:val="22"/>
                <w:szCs w:val="22"/>
                <w:lang w:eastAsia="en-US"/>
              </w:rPr>
            </w:pPr>
          </w:p>
        </w:tc>
        <w:tc>
          <w:tcPr>
            <w:tcW w:w="2499" w:type="pct"/>
          </w:tcPr>
          <w:p w14:paraId="5A7EA844" w14:textId="77777777" w:rsidR="009B0590" w:rsidRPr="007D0174" w:rsidRDefault="009B0590" w:rsidP="009E2AA1">
            <w:pPr>
              <w:tabs>
                <w:tab w:val="center" w:pos="4153"/>
                <w:tab w:val="right" w:pos="8306"/>
              </w:tabs>
              <w:jc w:val="center"/>
              <w:rPr>
                <w:rFonts w:asciiTheme="minorHAnsi" w:eastAsia="Calibri" w:hAnsiTheme="minorHAnsi" w:cstheme="minorHAnsi"/>
                <w:b/>
                <w:sz w:val="22"/>
                <w:szCs w:val="22"/>
                <w:lang w:eastAsia="en-US"/>
              </w:rPr>
            </w:pPr>
            <w:r w:rsidRPr="007D0174">
              <w:rPr>
                <w:rFonts w:asciiTheme="minorHAnsi" w:eastAsia="Calibri" w:hAnsiTheme="minorHAnsi" w:cstheme="minorHAnsi"/>
                <w:b/>
                <w:sz w:val="22"/>
                <w:szCs w:val="22"/>
                <w:lang w:eastAsia="en-US"/>
              </w:rPr>
              <w:t>ΕΥΡΩΠΑΪΚΗ ΕΝΩΣΗ</w:t>
            </w:r>
          </w:p>
          <w:p w14:paraId="480A1670" w14:textId="77777777" w:rsidR="009B0590" w:rsidRPr="007D0174" w:rsidRDefault="009B0590" w:rsidP="009E2AA1">
            <w:pPr>
              <w:tabs>
                <w:tab w:val="center" w:pos="4153"/>
                <w:tab w:val="right" w:pos="8306"/>
              </w:tabs>
              <w:jc w:val="center"/>
              <w:rPr>
                <w:rFonts w:asciiTheme="minorHAnsi" w:eastAsia="Calibri" w:hAnsiTheme="minorHAnsi" w:cstheme="minorHAnsi"/>
                <w:b/>
                <w:sz w:val="22"/>
                <w:szCs w:val="22"/>
                <w:lang w:eastAsia="en-US"/>
              </w:rPr>
            </w:pPr>
            <w:r w:rsidRPr="007D0174">
              <w:rPr>
                <w:rFonts w:asciiTheme="minorHAnsi" w:hAnsiTheme="minorHAnsi" w:cstheme="minorHAnsi"/>
                <w:b/>
                <w:bCs/>
                <w:sz w:val="22"/>
                <w:szCs w:val="22"/>
              </w:rPr>
              <w:t>ΕΥΡΩΠΑΪΚΟ ΚΟΙΝΩΝΙΚΟ TAMEIO + (ΕΚΤ+)</w:t>
            </w:r>
          </w:p>
          <w:p w14:paraId="460BA971" w14:textId="77777777" w:rsidR="009B0590" w:rsidRPr="008115E9" w:rsidRDefault="009B0590" w:rsidP="009E2AA1">
            <w:pPr>
              <w:tabs>
                <w:tab w:val="center" w:pos="4153"/>
                <w:tab w:val="right" w:pos="8306"/>
              </w:tabs>
              <w:jc w:val="center"/>
              <w:rPr>
                <w:rFonts w:ascii="Calibri" w:eastAsia="Calibri" w:hAnsi="Calibri" w:cs="Calibri"/>
                <w:sz w:val="22"/>
                <w:szCs w:val="22"/>
                <w:lang w:eastAsia="en-US"/>
              </w:rPr>
            </w:pPr>
          </w:p>
        </w:tc>
      </w:tr>
      <w:tr w:rsidR="009B0590" w:rsidRPr="001E5E24" w14:paraId="4C8313AC" w14:textId="77777777" w:rsidTr="009E2AA1">
        <w:trPr>
          <w:trHeight w:val="814"/>
          <w:jc w:val="center"/>
        </w:trPr>
        <w:tc>
          <w:tcPr>
            <w:tcW w:w="2501" w:type="pct"/>
            <w:gridSpan w:val="3"/>
            <w:noWrap/>
          </w:tcPr>
          <w:p w14:paraId="14ED7ADD" w14:textId="77777777" w:rsidR="009B0590" w:rsidRPr="007C2F6C" w:rsidRDefault="009B0590" w:rsidP="009E2AA1">
            <w:pPr>
              <w:jc w:val="center"/>
              <w:rPr>
                <w:rFonts w:asciiTheme="minorHAnsi" w:hAnsiTheme="minorHAnsi" w:cstheme="minorHAnsi"/>
                <w:b/>
                <w:sz w:val="22"/>
                <w:szCs w:val="22"/>
                <w:lang w:eastAsia="en-US"/>
              </w:rPr>
            </w:pPr>
            <w:r w:rsidRPr="007C2F6C">
              <w:rPr>
                <w:rFonts w:asciiTheme="minorHAnsi" w:hAnsiTheme="minorHAnsi" w:cstheme="minorHAnsi"/>
                <w:b/>
                <w:sz w:val="22"/>
                <w:szCs w:val="22"/>
                <w:lang w:eastAsia="en-US"/>
              </w:rPr>
              <w:t>ΠΕΡΙΦΕΡΕΙΑΚΗ ΔΙΕΥΘΥΝΣΗ ΠΡΩΤΟΒΑΘΜΙΑΣ ΚΑΙ ΔΕΥΤΕΡΟΒΑΘΜΙΑΣ ΕΚΠΑΙΔΕΥΣΗΣ</w:t>
            </w:r>
          </w:p>
          <w:p w14:paraId="758F1E5D" w14:textId="77777777" w:rsidR="009B0590" w:rsidRPr="007C2F6C" w:rsidRDefault="009B0590" w:rsidP="009E2AA1">
            <w:pPr>
              <w:jc w:val="center"/>
              <w:rPr>
                <w:rFonts w:asciiTheme="minorHAnsi" w:hAnsiTheme="minorHAnsi" w:cstheme="minorHAnsi"/>
                <w:b/>
                <w:sz w:val="22"/>
                <w:szCs w:val="22"/>
                <w:lang w:eastAsia="en-US"/>
              </w:rPr>
            </w:pPr>
          </w:p>
        </w:tc>
        <w:tc>
          <w:tcPr>
            <w:tcW w:w="2499" w:type="pct"/>
          </w:tcPr>
          <w:p w14:paraId="0E8CCAD4" w14:textId="77777777" w:rsidR="009B0590" w:rsidRPr="008115E9" w:rsidRDefault="009B0590" w:rsidP="009E2AA1">
            <w:pPr>
              <w:keepNext/>
              <w:tabs>
                <w:tab w:val="center" w:pos="4153"/>
                <w:tab w:val="right" w:pos="8306"/>
              </w:tabs>
              <w:rPr>
                <w:rFonts w:ascii="Calibri" w:eastAsia="Calibri" w:hAnsi="Calibri" w:cs="Calibri"/>
                <w:sz w:val="22"/>
                <w:szCs w:val="22"/>
                <w:lang w:eastAsia="en-US"/>
              </w:rPr>
            </w:pPr>
          </w:p>
          <w:p w14:paraId="4A4DD000" w14:textId="77777777" w:rsidR="009B0590" w:rsidRPr="008115E9" w:rsidRDefault="009B0590" w:rsidP="009E2AA1">
            <w:pPr>
              <w:keepNext/>
              <w:tabs>
                <w:tab w:val="center" w:pos="4153"/>
                <w:tab w:val="right" w:pos="8306"/>
              </w:tabs>
              <w:rPr>
                <w:rFonts w:ascii="Calibri" w:eastAsia="Calibri" w:hAnsi="Calibri" w:cs="Calibri"/>
                <w:sz w:val="22"/>
                <w:szCs w:val="22"/>
                <w:lang w:eastAsia="en-US"/>
              </w:rPr>
            </w:pPr>
            <w:r>
              <w:rPr>
                <w:rFonts w:ascii="Calibri" w:eastAsia="Calibri" w:hAnsi="Calibri" w:cs="Calibri"/>
                <w:sz w:val="22"/>
                <w:szCs w:val="22"/>
                <w:lang w:eastAsia="en-US"/>
              </w:rPr>
              <w:t xml:space="preserve">            </w:t>
            </w:r>
            <w:r w:rsidRPr="008115E9">
              <w:rPr>
                <w:rFonts w:ascii="Calibri" w:eastAsia="Calibri" w:hAnsi="Calibri" w:cs="Calibri"/>
                <w:sz w:val="22"/>
                <w:szCs w:val="22"/>
                <w:lang w:eastAsia="en-US"/>
              </w:rPr>
              <w:t>Ημερομηνία: ………………..</w:t>
            </w:r>
          </w:p>
          <w:p w14:paraId="2631778E" w14:textId="77777777" w:rsidR="009B0590" w:rsidRPr="008115E9" w:rsidRDefault="009B0590" w:rsidP="009E2AA1">
            <w:pPr>
              <w:keepNext/>
              <w:tabs>
                <w:tab w:val="center" w:pos="4153"/>
                <w:tab w:val="right" w:pos="8306"/>
              </w:tabs>
              <w:rPr>
                <w:rFonts w:ascii="Calibri" w:eastAsia="Calibri" w:hAnsi="Calibri" w:cs="Calibri"/>
                <w:sz w:val="22"/>
                <w:szCs w:val="22"/>
                <w:lang w:eastAsia="en-US"/>
              </w:rPr>
            </w:pPr>
            <w:r>
              <w:rPr>
                <w:rFonts w:ascii="Calibri" w:eastAsia="Calibri" w:hAnsi="Calibri" w:cs="Calibri"/>
                <w:sz w:val="22"/>
                <w:szCs w:val="22"/>
                <w:lang w:eastAsia="en-US"/>
              </w:rPr>
              <w:t xml:space="preserve">            </w:t>
            </w:r>
            <w:r w:rsidRPr="008115E9">
              <w:rPr>
                <w:rFonts w:ascii="Calibri" w:eastAsia="Calibri" w:hAnsi="Calibri" w:cs="Calibri"/>
                <w:sz w:val="22"/>
                <w:szCs w:val="22"/>
                <w:lang w:eastAsia="en-US"/>
              </w:rPr>
              <w:t>Αριθ. Πρωτ:  ……..</w:t>
            </w:r>
          </w:p>
          <w:p w14:paraId="52C4371C" w14:textId="77777777" w:rsidR="009B0590" w:rsidRPr="008115E9" w:rsidRDefault="009B0590" w:rsidP="009E2AA1">
            <w:pPr>
              <w:tabs>
                <w:tab w:val="center" w:pos="4153"/>
                <w:tab w:val="right" w:pos="8306"/>
              </w:tabs>
              <w:rPr>
                <w:rFonts w:ascii="Calibri" w:hAnsi="Calibri" w:cs="Calibri"/>
                <w:sz w:val="22"/>
                <w:szCs w:val="22"/>
                <w:lang w:val="en-US"/>
              </w:rPr>
            </w:pPr>
          </w:p>
        </w:tc>
      </w:tr>
      <w:tr w:rsidR="009B0590" w:rsidRPr="001E5E24" w14:paraId="3CBD857C" w14:textId="77777777" w:rsidTr="009E2AA1">
        <w:trPr>
          <w:jc w:val="center"/>
        </w:trPr>
        <w:tc>
          <w:tcPr>
            <w:tcW w:w="1112" w:type="pct"/>
            <w:noWrap/>
          </w:tcPr>
          <w:p w14:paraId="5B9699E7" w14:textId="77777777" w:rsidR="009B0590" w:rsidRPr="008115E9" w:rsidRDefault="009B0590" w:rsidP="009E2AA1">
            <w:pPr>
              <w:tabs>
                <w:tab w:val="center" w:pos="4153"/>
                <w:tab w:val="right" w:pos="8306"/>
              </w:tabs>
              <w:rPr>
                <w:rFonts w:ascii="Calibri" w:hAnsi="Calibri" w:cs="Calibri"/>
                <w:sz w:val="22"/>
                <w:szCs w:val="22"/>
              </w:rPr>
            </w:pPr>
            <w:r w:rsidRPr="008115E9">
              <w:rPr>
                <w:rFonts w:ascii="Calibri" w:hAnsi="Calibri" w:cs="Calibri"/>
                <w:sz w:val="22"/>
                <w:szCs w:val="22"/>
              </w:rPr>
              <w:t>Ταχ. Δ/νση</w:t>
            </w:r>
          </w:p>
        </w:tc>
        <w:tc>
          <w:tcPr>
            <w:tcW w:w="209" w:type="pct"/>
            <w:noWrap/>
          </w:tcPr>
          <w:p w14:paraId="3B9B2CC1" w14:textId="77777777" w:rsidR="009B0590" w:rsidRPr="008115E9" w:rsidRDefault="009B0590" w:rsidP="009E2AA1">
            <w:pPr>
              <w:tabs>
                <w:tab w:val="center" w:pos="4153"/>
                <w:tab w:val="right" w:pos="8306"/>
              </w:tabs>
              <w:rPr>
                <w:rFonts w:ascii="Calibri" w:hAnsi="Calibri" w:cs="Calibri"/>
                <w:sz w:val="22"/>
                <w:szCs w:val="22"/>
              </w:rPr>
            </w:pPr>
            <w:r w:rsidRPr="008115E9">
              <w:rPr>
                <w:rFonts w:ascii="Calibri" w:hAnsi="Calibri" w:cs="Calibri"/>
                <w:sz w:val="22"/>
                <w:szCs w:val="22"/>
              </w:rPr>
              <w:t>:</w:t>
            </w:r>
          </w:p>
        </w:tc>
        <w:tc>
          <w:tcPr>
            <w:tcW w:w="1180" w:type="pct"/>
            <w:noWrap/>
          </w:tcPr>
          <w:p w14:paraId="4B10A8ED" w14:textId="77777777" w:rsidR="009B0590" w:rsidRPr="008115E9" w:rsidRDefault="009B0590" w:rsidP="009E2AA1">
            <w:pPr>
              <w:tabs>
                <w:tab w:val="center" w:pos="4153"/>
                <w:tab w:val="right" w:pos="8306"/>
              </w:tabs>
              <w:rPr>
                <w:rFonts w:ascii="Calibri" w:hAnsi="Calibri" w:cs="Calibri"/>
                <w:sz w:val="22"/>
                <w:szCs w:val="22"/>
              </w:rPr>
            </w:pPr>
          </w:p>
        </w:tc>
        <w:tc>
          <w:tcPr>
            <w:tcW w:w="2499" w:type="pct"/>
            <w:vMerge w:val="restart"/>
          </w:tcPr>
          <w:p w14:paraId="592D6A82" w14:textId="77777777" w:rsidR="009B0590" w:rsidRPr="008115E9" w:rsidRDefault="009B0590" w:rsidP="009E2AA1">
            <w:pPr>
              <w:tabs>
                <w:tab w:val="center" w:pos="4153"/>
                <w:tab w:val="right" w:pos="8306"/>
              </w:tabs>
              <w:rPr>
                <w:rFonts w:ascii="Calibri" w:hAnsi="Calibri" w:cs="Calibri"/>
                <w:sz w:val="22"/>
                <w:szCs w:val="22"/>
              </w:rPr>
            </w:pPr>
          </w:p>
          <w:p w14:paraId="3E5BD1F9" w14:textId="77777777" w:rsidR="009B0590" w:rsidRPr="008115E9" w:rsidRDefault="009B0590" w:rsidP="009E2AA1">
            <w:pPr>
              <w:tabs>
                <w:tab w:val="center" w:pos="4153"/>
                <w:tab w:val="right" w:pos="8306"/>
              </w:tabs>
              <w:autoSpaceDE w:val="0"/>
              <w:autoSpaceDN w:val="0"/>
              <w:adjustRightInd w:val="0"/>
              <w:rPr>
                <w:rFonts w:ascii="Calibri" w:hAnsi="Calibri" w:cs="Calibri"/>
                <w:sz w:val="22"/>
                <w:szCs w:val="22"/>
              </w:rPr>
            </w:pPr>
          </w:p>
          <w:p w14:paraId="639301A4" w14:textId="77777777" w:rsidR="009B0590" w:rsidRDefault="009B0590" w:rsidP="009E2AA1">
            <w:pPr>
              <w:tabs>
                <w:tab w:val="center" w:pos="4153"/>
                <w:tab w:val="right" w:pos="8306"/>
              </w:tabs>
              <w:autoSpaceDE w:val="0"/>
              <w:autoSpaceDN w:val="0"/>
              <w:adjustRightInd w:val="0"/>
              <w:jc w:val="center"/>
              <w:rPr>
                <w:rFonts w:ascii="Calibri" w:hAnsi="Calibri" w:cs="Calibri"/>
                <w:b/>
                <w:sz w:val="22"/>
                <w:szCs w:val="22"/>
              </w:rPr>
            </w:pPr>
            <w:r w:rsidRPr="008115E9">
              <w:rPr>
                <w:rFonts w:ascii="Calibri" w:hAnsi="Calibri" w:cs="Calibri"/>
                <w:b/>
                <w:sz w:val="22"/>
                <w:szCs w:val="22"/>
              </w:rPr>
              <w:t>ΑΠΟΦΑΣΗ</w:t>
            </w:r>
            <w:r>
              <w:rPr>
                <w:rFonts w:ascii="Calibri" w:hAnsi="Calibri" w:cs="Calibri"/>
                <w:b/>
                <w:sz w:val="22"/>
                <w:szCs w:val="22"/>
              </w:rPr>
              <w:t xml:space="preserve"> </w:t>
            </w:r>
          </w:p>
          <w:p w14:paraId="19B2D5A9" w14:textId="77777777" w:rsidR="009B0590" w:rsidRDefault="009B0590" w:rsidP="009E2AA1">
            <w:pPr>
              <w:tabs>
                <w:tab w:val="center" w:pos="4153"/>
                <w:tab w:val="right" w:pos="8306"/>
              </w:tabs>
              <w:autoSpaceDE w:val="0"/>
              <w:autoSpaceDN w:val="0"/>
              <w:adjustRightInd w:val="0"/>
              <w:jc w:val="center"/>
              <w:rPr>
                <w:rFonts w:ascii="Calibri" w:hAnsi="Calibri" w:cs="Calibri"/>
                <w:b/>
                <w:sz w:val="22"/>
                <w:szCs w:val="22"/>
              </w:rPr>
            </w:pPr>
          </w:p>
          <w:p w14:paraId="7CBB6924" w14:textId="77777777" w:rsidR="009B0590" w:rsidRPr="00440C90" w:rsidRDefault="009B0590" w:rsidP="009E2AA1">
            <w:pPr>
              <w:tabs>
                <w:tab w:val="center" w:pos="4153"/>
                <w:tab w:val="right" w:pos="8306"/>
              </w:tabs>
              <w:autoSpaceDE w:val="0"/>
              <w:autoSpaceDN w:val="0"/>
              <w:adjustRightInd w:val="0"/>
              <w:jc w:val="center"/>
              <w:rPr>
                <w:rFonts w:ascii="Calibri" w:hAnsi="Calibri" w:cs="Calibri"/>
                <w:b/>
                <w:sz w:val="22"/>
                <w:szCs w:val="22"/>
              </w:rPr>
            </w:pPr>
            <w:r w:rsidRPr="00440C90">
              <w:rPr>
                <w:rFonts w:ascii="Calibri" w:hAnsi="Calibri" w:cs="Calibri"/>
                <w:b/>
                <w:sz w:val="22"/>
                <w:szCs w:val="22"/>
              </w:rPr>
              <w:t>ΑΝΑΡΤΗΤΕΑ ΣΤΟ ΔΙΑΔΙΚΤΥΟ</w:t>
            </w:r>
          </w:p>
        </w:tc>
      </w:tr>
      <w:tr w:rsidR="009B0590" w:rsidRPr="001E5E24" w14:paraId="7C64D6E3" w14:textId="77777777" w:rsidTr="009E2AA1">
        <w:trPr>
          <w:jc w:val="center"/>
        </w:trPr>
        <w:tc>
          <w:tcPr>
            <w:tcW w:w="1112" w:type="pct"/>
            <w:noWrap/>
          </w:tcPr>
          <w:p w14:paraId="4DB6C62E" w14:textId="77777777" w:rsidR="009B0590" w:rsidRPr="008115E9" w:rsidRDefault="009B0590" w:rsidP="009E2AA1">
            <w:pPr>
              <w:tabs>
                <w:tab w:val="center" w:pos="4153"/>
                <w:tab w:val="right" w:pos="8306"/>
              </w:tabs>
              <w:rPr>
                <w:rFonts w:ascii="Calibri" w:hAnsi="Calibri" w:cs="Calibri"/>
                <w:sz w:val="22"/>
                <w:szCs w:val="22"/>
              </w:rPr>
            </w:pPr>
            <w:r w:rsidRPr="008115E9">
              <w:rPr>
                <w:rFonts w:ascii="Calibri" w:hAnsi="Calibri" w:cs="Calibri"/>
                <w:sz w:val="22"/>
                <w:szCs w:val="22"/>
              </w:rPr>
              <w:t>Τ.Κ. - Πόλη</w:t>
            </w:r>
          </w:p>
        </w:tc>
        <w:tc>
          <w:tcPr>
            <w:tcW w:w="209" w:type="pct"/>
            <w:noWrap/>
          </w:tcPr>
          <w:p w14:paraId="77DDAE45" w14:textId="77777777" w:rsidR="009B0590" w:rsidRPr="008115E9" w:rsidRDefault="009B0590" w:rsidP="009E2AA1">
            <w:pPr>
              <w:tabs>
                <w:tab w:val="center" w:pos="4153"/>
                <w:tab w:val="right" w:pos="8306"/>
              </w:tabs>
              <w:rPr>
                <w:rFonts w:ascii="Calibri" w:hAnsi="Calibri" w:cs="Calibri"/>
                <w:sz w:val="22"/>
                <w:szCs w:val="22"/>
              </w:rPr>
            </w:pPr>
            <w:r w:rsidRPr="008115E9">
              <w:rPr>
                <w:rFonts w:ascii="Calibri" w:hAnsi="Calibri" w:cs="Calibri"/>
                <w:sz w:val="22"/>
                <w:szCs w:val="22"/>
              </w:rPr>
              <w:t>:</w:t>
            </w:r>
          </w:p>
        </w:tc>
        <w:tc>
          <w:tcPr>
            <w:tcW w:w="1180" w:type="pct"/>
            <w:noWrap/>
          </w:tcPr>
          <w:p w14:paraId="0E738BEC" w14:textId="77777777" w:rsidR="009B0590" w:rsidRPr="008115E9" w:rsidRDefault="009B0590" w:rsidP="009E2AA1">
            <w:pPr>
              <w:tabs>
                <w:tab w:val="center" w:pos="4153"/>
                <w:tab w:val="right" w:pos="8306"/>
              </w:tabs>
              <w:rPr>
                <w:rFonts w:ascii="Calibri" w:hAnsi="Calibri" w:cs="Calibri"/>
                <w:sz w:val="22"/>
                <w:szCs w:val="22"/>
              </w:rPr>
            </w:pPr>
          </w:p>
        </w:tc>
        <w:tc>
          <w:tcPr>
            <w:tcW w:w="2499" w:type="pct"/>
            <w:vMerge/>
          </w:tcPr>
          <w:p w14:paraId="01CBA425" w14:textId="77777777" w:rsidR="009B0590" w:rsidRPr="008115E9" w:rsidRDefault="009B0590" w:rsidP="009E2AA1">
            <w:pPr>
              <w:tabs>
                <w:tab w:val="center" w:pos="4153"/>
                <w:tab w:val="right" w:pos="8306"/>
              </w:tabs>
              <w:rPr>
                <w:rFonts w:ascii="Calibri" w:hAnsi="Calibri" w:cs="Calibri"/>
                <w:b/>
                <w:sz w:val="22"/>
                <w:szCs w:val="22"/>
              </w:rPr>
            </w:pPr>
          </w:p>
        </w:tc>
      </w:tr>
      <w:tr w:rsidR="009B0590" w:rsidRPr="001E5E24" w14:paraId="0A01D4DC" w14:textId="77777777" w:rsidTr="009E2AA1">
        <w:trPr>
          <w:jc w:val="center"/>
        </w:trPr>
        <w:tc>
          <w:tcPr>
            <w:tcW w:w="1112" w:type="pct"/>
            <w:noWrap/>
          </w:tcPr>
          <w:p w14:paraId="4394AC31" w14:textId="77777777" w:rsidR="009B0590" w:rsidRPr="008115E9" w:rsidRDefault="009B0590" w:rsidP="009E2AA1">
            <w:pPr>
              <w:tabs>
                <w:tab w:val="center" w:pos="4153"/>
                <w:tab w:val="right" w:pos="8306"/>
              </w:tabs>
              <w:rPr>
                <w:rFonts w:ascii="Calibri" w:hAnsi="Calibri" w:cs="Calibri"/>
                <w:sz w:val="22"/>
                <w:szCs w:val="22"/>
              </w:rPr>
            </w:pPr>
            <w:r w:rsidRPr="008115E9">
              <w:rPr>
                <w:rFonts w:ascii="Calibri" w:hAnsi="Calibri" w:cs="Calibri"/>
                <w:sz w:val="22"/>
                <w:szCs w:val="22"/>
              </w:rPr>
              <w:t>Ιστοσελίδα</w:t>
            </w:r>
          </w:p>
        </w:tc>
        <w:tc>
          <w:tcPr>
            <w:tcW w:w="209" w:type="pct"/>
            <w:noWrap/>
          </w:tcPr>
          <w:p w14:paraId="399EA998" w14:textId="77777777" w:rsidR="009B0590" w:rsidRPr="008115E9" w:rsidRDefault="009B0590" w:rsidP="009E2AA1">
            <w:pPr>
              <w:tabs>
                <w:tab w:val="center" w:pos="4153"/>
                <w:tab w:val="right" w:pos="8306"/>
              </w:tabs>
              <w:rPr>
                <w:rFonts w:ascii="Calibri" w:hAnsi="Calibri" w:cs="Calibri"/>
                <w:sz w:val="22"/>
                <w:szCs w:val="22"/>
              </w:rPr>
            </w:pPr>
            <w:r w:rsidRPr="008115E9">
              <w:rPr>
                <w:rFonts w:ascii="Calibri" w:hAnsi="Calibri" w:cs="Calibri"/>
                <w:sz w:val="22"/>
                <w:szCs w:val="22"/>
              </w:rPr>
              <w:t>:</w:t>
            </w:r>
          </w:p>
        </w:tc>
        <w:tc>
          <w:tcPr>
            <w:tcW w:w="1180" w:type="pct"/>
            <w:noWrap/>
          </w:tcPr>
          <w:p w14:paraId="16DD053D" w14:textId="77777777" w:rsidR="009B0590" w:rsidRPr="008115E9" w:rsidRDefault="009B0590" w:rsidP="009E2AA1">
            <w:pPr>
              <w:tabs>
                <w:tab w:val="center" w:pos="4153"/>
                <w:tab w:val="right" w:pos="8306"/>
              </w:tabs>
              <w:rPr>
                <w:rFonts w:ascii="Calibri" w:hAnsi="Calibri" w:cs="Calibri"/>
                <w:sz w:val="22"/>
                <w:szCs w:val="22"/>
              </w:rPr>
            </w:pPr>
          </w:p>
        </w:tc>
        <w:tc>
          <w:tcPr>
            <w:tcW w:w="2499" w:type="pct"/>
            <w:vMerge/>
          </w:tcPr>
          <w:p w14:paraId="381EA08B" w14:textId="77777777" w:rsidR="009B0590" w:rsidRPr="008115E9" w:rsidRDefault="009B0590" w:rsidP="009E2AA1">
            <w:pPr>
              <w:tabs>
                <w:tab w:val="center" w:pos="4153"/>
                <w:tab w:val="right" w:pos="8306"/>
              </w:tabs>
              <w:rPr>
                <w:rFonts w:ascii="Calibri" w:hAnsi="Calibri" w:cs="Calibri"/>
                <w:b/>
                <w:sz w:val="22"/>
                <w:szCs w:val="22"/>
              </w:rPr>
            </w:pPr>
          </w:p>
        </w:tc>
      </w:tr>
      <w:tr w:rsidR="009B0590" w:rsidRPr="001E5E24" w14:paraId="273657C8" w14:textId="77777777" w:rsidTr="009E2AA1">
        <w:trPr>
          <w:jc w:val="center"/>
        </w:trPr>
        <w:tc>
          <w:tcPr>
            <w:tcW w:w="1112" w:type="pct"/>
            <w:noWrap/>
          </w:tcPr>
          <w:p w14:paraId="034F9FAB" w14:textId="77777777" w:rsidR="009B0590" w:rsidRPr="008115E9" w:rsidRDefault="009B0590" w:rsidP="009E2AA1">
            <w:pPr>
              <w:tabs>
                <w:tab w:val="center" w:pos="4153"/>
                <w:tab w:val="right" w:pos="8306"/>
              </w:tabs>
              <w:rPr>
                <w:rFonts w:ascii="Calibri" w:hAnsi="Calibri" w:cs="Calibri"/>
                <w:sz w:val="22"/>
                <w:szCs w:val="22"/>
              </w:rPr>
            </w:pPr>
            <w:r w:rsidRPr="008115E9">
              <w:rPr>
                <w:rFonts w:ascii="Calibri" w:hAnsi="Calibri" w:cs="Calibri"/>
                <w:sz w:val="22"/>
                <w:szCs w:val="22"/>
              </w:rPr>
              <w:t>Πληροφορίες</w:t>
            </w:r>
          </w:p>
        </w:tc>
        <w:tc>
          <w:tcPr>
            <w:tcW w:w="209" w:type="pct"/>
            <w:noWrap/>
          </w:tcPr>
          <w:p w14:paraId="20AD08E3" w14:textId="77777777" w:rsidR="009B0590" w:rsidRPr="008115E9" w:rsidRDefault="009B0590" w:rsidP="009E2AA1">
            <w:pPr>
              <w:tabs>
                <w:tab w:val="center" w:pos="4153"/>
                <w:tab w:val="right" w:pos="8306"/>
              </w:tabs>
              <w:rPr>
                <w:rFonts w:ascii="Calibri" w:hAnsi="Calibri" w:cs="Calibri"/>
                <w:sz w:val="22"/>
                <w:szCs w:val="22"/>
              </w:rPr>
            </w:pPr>
            <w:r w:rsidRPr="008115E9">
              <w:rPr>
                <w:rFonts w:ascii="Calibri" w:hAnsi="Calibri" w:cs="Calibri"/>
                <w:sz w:val="22"/>
                <w:szCs w:val="22"/>
              </w:rPr>
              <w:t>:</w:t>
            </w:r>
          </w:p>
        </w:tc>
        <w:tc>
          <w:tcPr>
            <w:tcW w:w="1180" w:type="pct"/>
            <w:noWrap/>
          </w:tcPr>
          <w:p w14:paraId="293AB4ED" w14:textId="77777777" w:rsidR="009B0590" w:rsidRPr="008115E9" w:rsidRDefault="009B0590" w:rsidP="009E2AA1">
            <w:pPr>
              <w:tabs>
                <w:tab w:val="center" w:pos="4153"/>
                <w:tab w:val="right" w:pos="8306"/>
              </w:tabs>
              <w:rPr>
                <w:rFonts w:ascii="Calibri" w:hAnsi="Calibri" w:cs="Calibri"/>
                <w:sz w:val="22"/>
                <w:szCs w:val="22"/>
              </w:rPr>
            </w:pPr>
          </w:p>
        </w:tc>
        <w:tc>
          <w:tcPr>
            <w:tcW w:w="2499" w:type="pct"/>
            <w:vMerge/>
          </w:tcPr>
          <w:p w14:paraId="4C3BA504" w14:textId="77777777" w:rsidR="009B0590" w:rsidRPr="008115E9" w:rsidRDefault="009B0590" w:rsidP="009E2AA1">
            <w:pPr>
              <w:tabs>
                <w:tab w:val="center" w:pos="4153"/>
                <w:tab w:val="right" w:pos="8306"/>
              </w:tabs>
              <w:rPr>
                <w:rFonts w:ascii="Calibri" w:hAnsi="Calibri" w:cs="Calibri"/>
                <w:b/>
                <w:sz w:val="22"/>
                <w:szCs w:val="22"/>
              </w:rPr>
            </w:pPr>
          </w:p>
        </w:tc>
      </w:tr>
      <w:tr w:rsidR="009B0590" w:rsidRPr="001E5E24" w14:paraId="742F10D7" w14:textId="77777777" w:rsidTr="009E2AA1">
        <w:trPr>
          <w:jc w:val="center"/>
        </w:trPr>
        <w:tc>
          <w:tcPr>
            <w:tcW w:w="1112" w:type="pct"/>
            <w:noWrap/>
          </w:tcPr>
          <w:p w14:paraId="6AD25883" w14:textId="77777777" w:rsidR="009B0590" w:rsidRPr="008115E9" w:rsidRDefault="009B0590" w:rsidP="009E2AA1">
            <w:pPr>
              <w:tabs>
                <w:tab w:val="center" w:pos="4153"/>
                <w:tab w:val="right" w:pos="8306"/>
              </w:tabs>
              <w:rPr>
                <w:rFonts w:ascii="Calibri" w:hAnsi="Calibri" w:cs="Calibri"/>
                <w:sz w:val="22"/>
                <w:szCs w:val="22"/>
              </w:rPr>
            </w:pPr>
            <w:r w:rsidRPr="008115E9">
              <w:rPr>
                <w:rFonts w:ascii="Calibri" w:hAnsi="Calibri" w:cs="Calibri"/>
                <w:sz w:val="22"/>
                <w:szCs w:val="22"/>
              </w:rPr>
              <w:t>Τηλέφωνο</w:t>
            </w:r>
          </w:p>
        </w:tc>
        <w:tc>
          <w:tcPr>
            <w:tcW w:w="209" w:type="pct"/>
            <w:noWrap/>
          </w:tcPr>
          <w:p w14:paraId="229A9706" w14:textId="77777777" w:rsidR="009B0590" w:rsidRPr="008115E9" w:rsidRDefault="009B0590" w:rsidP="009E2AA1">
            <w:pPr>
              <w:tabs>
                <w:tab w:val="center" w:pos="4153"/>
                <w:tab w:val="right" w:pos="8306"/>
              </w:tabs>
              <w:rPr>
                <w:rFonts w:ascii="Calibri" w:hAnsi="Calibri" w:cs="Calibri"/>
                <w:sz w:val="22"/>
                <w:szCs w:val="22"/>
                <w:lang w:val="en-US"/>
              </w:rPr>
            </w:pPr>
            <w:r w:rsidRPr="008115E9">
              <w:rPr>
                <w:rFonts w:ascii="Calibri" w:hAnsi="Calibri" w:cs="Calibri"/>
                <w:sz w:val="22"/>
                <w:szCs w:val="22"/>
                <w:lang w:val="en-US"/>
              </w:rPr>
              <w:t>:</w:t>
            </w:r>
          </w:p>
        </w:tc>
        <w:tc>
          <w:tcPr>
            <w:tcW w:w="1180" w:type="pct"/>
            <w:noWrap/>
          </w:tcPr>
          <w:p w14:paraId="1FA0775B" w14:textId="77777777" w:rsidR="009B0590" w:rsidRPr="008115E9" w:rsidRDefault="009B0590" w:rsidP="009E2AA1">
            <w:pPr>
              <w:tabs>
                <w:tab w:val="center" w:pos="4153"/>
                <w:tab w:val="right" w:pos="8306"/>
              </w:tabs>
              <w:rPr>
                <w:rFonts w:ascii="Calibri" w:hAnsi="Calibri" w:cs="Calibri"/>
                <w:sz w:val="22"/>
                <w:szCs w:val="22"/>
                <w:lang w:val="en-US"/>
              </w:rPr>
            </w:pPr>
          </w:p>
        </w:tc>
        <w:tc>
          <w:tcPr>
            <w:tcW w:w="2499" w:type="pct"/>
            <w:vMerge/>
          </w:tcPr>
          <w:p w14:paraId="6A0F9E0C" w14:textId="77777777" w:rsidR="009B0590" w:rsidRPr="008115E9" w:rsidRDefault="009B0590" w:rsidP="009E2AA1">
            <w:pPr>
              <w:tabs>
                <w:tab w:val="center" w:pos="4153"/>
                <w:tab w:val="right" w:pos="8306"/>
              </w:tabs>
              <w:rPr>
                <w:rFonts w:ascii="Calibri" w:hAnsi="Calibri" w:cs="Calibri"/>
                <w:b/>
                <w:sz w:val="22"/>
                <w:szCs w:val="22"/>
              </w:rPr>
            </w:pPr>
          </w:p>
        </w:tc>
      </w:tr>
    </w:tbl>
    <w:p w14:paraId="4CA60A2E" w14:textId="77777777" w:rsidR="009B0590" w:rsidRDefault="009B0590" w:rsidP="009B0590">
      <w:pPr>
        <w:pStyle w:val="a3"/>
        <w:tabs>
          <w:tab w:val="left" w:pos="1134"/>
        </w:tabs>
        <w:ind w:right="-6"/>
        <w:jc w:val="both"/>
        <w:rPr>
          <w:rFonts w:asciiTheme="minorHAnsi" w:hAnsiTheme="minorHAnsi"/>
          <w:b w:val="0"/>
          <w:sz w:val="22"/>
          <w:szCs w:val="22"/>
        </w:rPr>
      </w:pPr>
    </w:p>
    <w:p w14:paraId="18E16D24" w14:textId="77777777" w:rsidR="009B0590" w:rsidRPr="001E5E24" w:rsidRDefault="009B0590" w:rsidP="009B0590">
      <w:pPr>
        <w:pStyle w:val="a3"/>
        <w:tabs>
          <w:tab w:val="left" w:pos="1134"/>
        </w:tabs>
        <w:ind w:right="-6"/>
        <w:jc w:val="both"/>
        <w:rPr>
          <w:rFonts w:asciiTheme="minorHAnsi" w:hAnsiTheme="minorHAnsi"/>
          <w:b w:val="0"/>
          <w:sz w:val="22"/>
          <w:szCs w:val="22"/>
        </w:rPr>
      </w:pPr>
    </w:p>
    <w:p w14:paraId="6B79F236" w14:textId="244B2F7D" w:rsidR="009B0590" w:rsidRPr="00390AEC" w:rsidRDefault="009B0590" w:rsidP="00390AEC">
      <w:pPr>
        <w:pStyle w:val="a3"/>
        <w:spacing w:after="120" w:line="276" w:lineRule="auto"/>
        <w:ind w:left="828" w:right="-6" w:hanging="828"/>
        <w:jc w:val="both"/>
        <w:rPr>
          <w:rFonts w:asciiTheme="minorHAnsi" w:hAnsiTheme="minorHAnsi" w:cs="Arial"/>
          <w:bCs w:val="0"/>
          <w:sz w:val="22"/>
          <w:szCs w:val="22"/>
        </w:rPr>
      </w:pPr>
      <w:r w:rsidRPr="00DF2460">
        <w:rPr>
          <w:rFonts w:asciiTheme="minorHAnsi" w:hAnsiTheme="minorHAnsi" w:cs="Arial"/>
          <w:sz w:val="22"/>
          <w:szCs w:val="22"/>
        </w:rPr>
        <w:t>ΘΕΜΑ:</w:t>
      </w:r>
      <w:r w:rsidRPr="00DF2460">
        <w:rPr>
          <w:rFonts w:asciiTheme="minorHAnsi" w:hAnsiTheme="minorHAnsi" w:cs="Arial"/>
          <w:b w:val="0"/>
          <w:sz w:val="22"/>
          <w:szCs w:val="22"/>
        </w:rPr>
        <w:t xml:space="preserve"> </w:t>
      </w:r>
      <w:r w:rsidRPr="00DF2460">
        <w:rPr>
          <w:rFonts w:asciiTheme="minorHAnsi" w:hAnsiTheme="minorHAnsi" w:cs="Arial"/>
          <w:b w:val="0"/>
          <w:sz w:val="22"/>
          <w:szCs w:val="22"/>
        </w:rPr>
        <w:tab/>
      </w:r>
      <w:r w:rsidRPr="00DF2460">
        <w:rPr>
          <w:rFonts w:asciiTheme="minorHAnsi" w:hAnsiTheme="minorHAnsi" w:cs="Arial"/>
          <w:sz w:val="22"/>
          <w:szCs w:val="22"/>
        </w:rPr>
        <w:t xml:space="preserve">Απόφαση τοποθέτησης αναπληρωτών ΕΕΠ σε Σχολικές Μονάδες του/των ΣΔΕΥ, </w:t>
      </w:r>
      <w:r w:rsidRPr="00C3135B">
        <w:rPr>
          <w:rFonts w:ascii="Calibri" w:hAnsi="Calibri" w:cs="Arial"/>
          <w:sz w:val="22"/>
          <w:szCs w:val="22"/>
        </w:rPr>
        <w:t xml:space="preserve">στο πλαίσιο του </w:t>
      </w:r>
      <w:proofErr w:type="spellStart"/>
      <w:r w:rsidRPr="00C3135B">
        <w:rPr>
          <w:rFonts w:ascii="Calibri" w:hAnsi="Calibri" w:cs="Arial"/>
          <w:sz w:val="22"/>
          <w:szCs w:val="22"/>
        </w:rPr>
        <w:t>Υποέργου</w:t>
      </w:r>
      <w:proofErr w:type="spellEnd"/>
      <w:r w:rsidRPr="00C3135B">
        <w:rPr>
          <w:rFonts w:ascii="Calibri" w:hAnsi="Calibri" w:cs="Arial"/>
          <w:sz w:val="22"/>
          <w:szCs w:val="22"/>
        </w:rPr>
        <w:t xml:space="preserve"> 2: </w:t>
      </w:r>
      <w:r w:rsidR="005E2A12" w:rsidRPr="009A7CC3">
        <w:rPr>
          <w:rFonts w:ascii="Calibri" w:hAnsi="Calibri" w:cs="Arial"/>
          <w:sz w:val="22"/>
          <w:szCs w:val="22"/>
        </w:rPr>
        <w:t>«</w:t>
      </w:r>
      <w:r w:rsidR="005E2A12" w:rsidRPr="009A7CC3">
        <w:rPr>
          <w:rFonts w:asciiTheme="minorHAnsi" w:hAnsiTheme="minorHAnsi" w:cstheme="minorHAnsi"/>
          <w:sz w:val="22"/>
          <w:szCs w:val="22"/>
        </w:rPr>
        <w:t>Μισθοδοσία Αναπληρωτών ΚΕΔΑΣΥ-ΕΔΥ/ΣΔΕΥ 2026-2027»</w:t>
      </w:r>
      <w:r w:rsidRPr="009A7CC3">
        <w:rPr>
          <w:rFonts w:ascii="Calibri" w:hAnsi="Calibri" w:cs="Arial"/>
          <w:bCs w:val="0"/>
          <w:sz w:val="22"/>
          <w:szCs w:val="22"/>
        </w:rPr>
        <w:t xml:space="preserve"> της Πράξης:</w:t>
      </w:r>
      <w:r w:rsidRPr="009A7CC3">
        <w:rPr>
          <w:rFonts w:ascii="Calibri" w:hAnsi="Calibri"/>
          <w:bCs w:val="0"/>
          <w:sz w:val="22"/>
          <w:szCs w:val="22"/>
        </w:rPr>
        <w:t xml:space="preserve"> «</w:t>
      </w:r>
      <w:r w:rsidR="004E2F93" w:rsidRPr="009A7CC3">
        <w:rPr>
          <w:rFonts w:ascii="Calibri" w:hAnsi="Calibri"/>
          <w:bCs w:val="0"/>
          <w:sz w:val="22"/>
          <w:szCs w:val="22"/>
        </w:rPr>
        <w:t>Υποστήριξη φοίτησης μαθητών/τριών με αναπηρία ή ειδικές εκπαιδευτικές ανάγκες, σχολικό έτος 2026-202</w:t>
      </w:r>
      <w:r w:rsidR="006C197E" w:rsidRPr="009A7CC3">
        <w:rPr>
          <w:rFonts w:ascii="Calibri" w:hAnsi="Calibri"/>
          <w:bCs w:val="0"/>
          <w:sz w:val="22"/>
          <w:szCs w:val="22"/>
        </w:rPr>
        <w:t>7</w:t>
      </w:r>
      <w:r w:rsidRPr="009A7CC3">
        <w:rPr>
          <w:rFonts w:ascii="Calibri" w:hAnsi="Calibri"/>
          <w:bCs w:val="0"/>
          <w:sz w:val="22"/>
          <w:szCs w:val="22"/>
        </w:rPr>
        <w:t xml:space="preserve">», </w:t>
      </w:r>
      <w:r w:rsidR="00756CBE" w:rsidRPr="00756CBE">
        <w:rPr>
          <w:rFonts w:ascii="Calibri" w:hAnsi="Calibri"/>
          <w:bCs w:val="0"/>
          <w:sz w:val="22"/>
          <w:szCs w:val="22"/>
        </w:rPr>
        <w:t xml:space="preserve">με κωδικό ΟΠΣ: 6063312, </w:t>
      </w:r>
      <w:r w:rsidRPr="00E4216E">
        <w:rPr>
          <w:rFonts w:ascii="Calibri" w:hAnsi="Calibri"/>
          <w:bCs w:val="0"/>
          <w:sz w:val="22"/>
          <w:szCs w:val="22"/>
        </w:rPr>
        <w:t>του Τομεακού Προγράμματος «Ανθρώπινο Δυναμικό και Κοινωνική Συνοχή», ΕΣΠΑ 2021-2027.</w:t>
      </w:r>
    </w:p>
    <w:p w14:paraId="404DE86B" w14:textId="77777777" w:rsidR="009B0590" w:rsidRPr="001E5E24" w:rsidRDefault="009B0590" w:rsidP="009B0590">
      <w:pPr>
        <w:pStyle w:val="a3"/>
        <w:spacing w:after="120" w:line="276" w:lineRule="auto"/>
        <w:ind w:left="828" w:right="-6" w:hanging="828"/>
        <w:jc w:val="both"/>
        <w:rPr>
          <w:rFonts w:asciiTheme="minorHAnsi" w:hAnsiTheme="minorHAnsi" w:cs="Arial"/>
          <w:b w:val="0"/>
          <w:sz w:val="22"/>
          <w:szCs w:val="22"/>
        </w:rPr>
      </w:pPr>
    </w:p>
    <w:p w14:paraId="07DA32CE" w14:textId="77777777" w:rsidR="009B0590" w:rsidRPr="001D5AF9" w:rsidRDefault="009B0590" w:rsidP="009B0590">
      <w:pPr>
        <w:spacing w:after="120" w:line="276" w:lineRule="auto"/>
        <w:jc w:val="center"/>
        <w:rPr>
          <w:rFonts w:asciiTheme="minorHAnsi" w:hAnsiTheme="minorHAnsi" w:cstheme="minorHAnsi"/>
          <w:b/>
          <w:sz w:val="22"/>
          <w:szCs w:val="22"/>
        </w:rPr>
      </w:pPr>
      <w:r w:rsidRPr="007C2F6C">
        <w:rPr>
          <w:rFonts w:asciiTheme="minorHAnsi" w:hAnsiTheme="minorHAnsi" w:cstheme="minorHAnsi"/>
          <w:b/>
          <w:sz w:val="22"/>
          <w:szCs w:val="22"/>
        </w:rPr>
        <w:t>Ο</w:t>
      </w:r>
      <w:r w:rsidRPr="00E47EE5">
        <w:rPr>
          <w:rFonts w:asciiTheme="minorHAnsi" w:hAnsiTheme="minorHAnsi" w:cstheme="minorHAnsi"/>
          <w:b/>
          <w:sz w:val="22"/>
          <w:szCs w:val="22"/>
        </w:rPr>
        <w:t>/</w:t>
      </w:r>
      <w:r>
        <w:rPr>
          <w:rFonts w:asciiTheme="minorHAnsi" w:hAnsiTheme="minorHAnsi" w:cstheme="minorHAnsi"/>
          <w:b/>
          <w:sz w:val="22"/>
          <w:szCs w:val="22"/>
        </w:rPr>
        <w:t>Η</w:t>
      </w:r>
      <w:r w:rsidRPr="007C2F6C">
        <w:rPr>
          <w:rFonts w:asciiTheme="minorHAnsi" w:hAnsiTheme="minorHAnsi" w:cstheme="minorHAnsi"/>
          <w:b/>
          <w:sz w:val="22"/>
          <w:szCs w:val="22"/>
        </w:rPr>
        <w:t xml:space="preserve"> Διευθυντής</w:t>
      </w:r>
      <w:r>
        <w:rPr>
          <w:rFonts w:asciiTheme="minorHAnsi" w:hAnsiTheme="minorHAnsi" w:cstheme="minorHAnsi"/>
          <w:b/>
          <w:sz w:val="22"/>
          <w:szCs w:val="22"/>
        </w:rPr>
        <w:t>/ντρια</w:t>
      </w:r>
      <w:r w:rsidRPr="007C2F6C">
        <w:rPr>
          <w:rFonts w:asciiTheme="minorHAnsi" w:hAnsiTheme="minorHAnsi" w:cstheme="minorHAnsi"/>
          <w:b/>
          <w:sz w:val="22"/>
          <w:szCs w:val="22"/>
        </w:rPr>
        <w:t xml:space="preserve"> της Περιφερειακής Διεύθυνσης Πρωτοβάθμιας και Δευτεροβάθμιας Εκπαίδευσης </w:t>
      </w:r>
      <w:r>
        <w:rPr>
          <w:rFonts w:asciiTheme="minorHAnsi" w:hAnsiTheme="minorHAnsi" w:cstheme="minorHAnsi"/>
          <w:b/>
          <w:sz w:val="22"/>
          <w:szCs w:val="22"/>
        </w:rPr>
        <w:t xml:space="preserve"> </w:t>
      </w:r>
    </w:p>
    <w:p w14:paraId="58DBCBD2" w14:textId="77777777" w:rsidR="009B0590" w:rsidRDefault="009B0590" w:rsidP="009B0590">
      <w:pPr>
        <w:spacing w:after="120" w:line="276" w:lineRule="auto"/>
        <w:ind w:right="-57"/>
        <w:jc w:val="both"/>
        <w:rPr>
          <w:rFonts w:asciiTheme="minorHAnsi" w:hAnsiTheme="minorHAnsi" w:cs="Arial"/>
          <w:sz w:val="22"/>
          <w:szCs w:val="22"/>
          <w:u w:val="single"/>
        </w:rPr>
      </w:pPr>
      <w:r w:rsidRPr="001E5E24">
        <w:rPr>
          <w:rFonts w:asciiTheme="minorHAnsi" w:hAnsiTheme="minorHAnsi" w:cs="Arial"/>
          <w:sz w:val="22"/>
          <w:szCs w:val="22"/>
          <w:u w:val="single"/>
        </w:rPr>
        <w:t>Έχοντας υπόψη:</w:t>
      </w:r>
    </w:p>
    <w:p w14:paraId="03271FF8" w14:textId="77777777" w:rsidR="009B0590" w:rsidRDefault="009B0590" w:rsidP="006E31FF">
      <w:pPr>
        <w:pStyle w:val="af4"/>
        <w:numPr>
          <w:ilvl w:val="0"/>
          <w:numId w:val="60"/>
        </w:numPr>
        <w:spacing w:before="120" w:after="120"/>
        <w:ind w:right="-57"/>
        <w:jc w:val="both"/>
        <w:rPr>
          <w:rFonts w:cs="Arial"/>
        </w:rPr>
      </w:pPr>
      <w:r w:rsidRPr="0098358A">
        <w:rPr>
          <w:rFonts w:cs="Arial"/>
        </w:rPr>
        <w:t xml:space="preserve">Τη με </w:t>
      </w:r>
      <w:proofErr w:type="spellStart"/>
      <w:r w:rsidRPr="0098358A">
        <w:rPr>
          <w:rFonts w:cs="Arial"/>
        </w:rPr>
        <w:t>αρ</w:t>
      </w:r>
      <w:proofErr w:type="spellEnd"/>
      <w:r w:rsidRPr="0098358A">
        <w:rPr>
          <w:rFonts w:cs="Arial"/>
        </w:rPr>
        <w:t>. πρωτ. ………./…..</w:t>
      </w:r>
      <w:r>
        <w:rPr>
          <w:rFonts w:cs="Arial"/>
        </w:rPr>
        <w:t xml:space="preserve">-……-…….. (ΑΔΑ : …………………………..) </w:t>
      </w:r>
      <w:r>
        <w:rPr>
          <w:rFonts w:asciiTheme="minorHAnsi" w:hAnsiTheme="minorHAnsi" w:cs="Calibri"/>
        </w:rPr>
        <w:t>Απόφαση Πρόσληψης</w:t>
      </w:r>
      <w:r w:rsidRPr="0098358A">
        <w:rPr>
          <w:rFonts w:cs="Arial"/>
        </w:rPr>
        <w:t xml:space="preserve"> </w:t>
      </w:r>
      <w:r w:rsidRPr="00137256">
        <w:rPr>
          <w:rFonts w:cs="Arial"/>
        </w:rPr>
        <w:t>των αναπληρωτών ΕΕΠ</w:t>
      </w:r>
      <w:r w:rsidRPr="0098358A">
        <w:rPr>
          <w:rFonts w:cs="Arial"/>
        </w:rPr>
        <w:t xml:space="preserve"> στο πλαίσιο της εν λόγω Πράξης</w:t>
      </w:r>
      <w:r>
        <w:rPr>
          <w:rFonts w:cs="Arial"/>
        </w:rPr>
        <w:t>.</w:t>
      </w:r>
    </w:p>
    <w:p w14:paraId="0F02170F" w14:textId="77777777" w:rsidR="009B0590" w:rsidRPr="009044DE" w:rsidRDefault="009B0590" w:rsidP="006E31FF">
      <w:pPr>
        <w:pStyle w:val="af4"/>
        <w:numPr>
          <w:ilvl w:val="0"/>
          <w:numId w:val="60"/>
        </w:numPr>
        <w:spacing w:before="120" w:after="120"/>
        <w:ind w:right="-57"/>
        <w:jc w:val="both"/>
        <w:rPr>
          <w:rFonts w:cs="Arial"/>
          <w:i/>
        </w:rPr>
      </w:pPr>
      <w:r w:rsidRPr="009044DE">
        <w:rPr>
          <w:rFonts w:cs="Arial"/>
        </w:rPr>
        <w:t xml:space="preserve">Τη με </w:t>
      </w:r>
      <w:proofErr w:type="spellStart"/>
      <w:r w:rsidRPr="009044DE">
        <w:rPr>
          <w:rFonts w:cs="Arial"/>
        </w:rPr>
        <w:t>αρ</w:t>
      </w:r>
      <w:proofErr w:type="spellEnd"/>
      <w:r w:rsidRPr="009044DE">
        <w:rPr>
          <w:rFonts w:cs="Arial"/>
        </w:rPr>
        <w:t xml:space="preserve">. πρωτ. ………./…..-……-…….. (ΑΔΑ : …………………………..) </w:t>
      </w:r>
      <w:r w:rsidRPr="009044DE">
        <w:rPr>
          <w:rFonts w:asciiTheme="minorHAnsi" w:hAnsiTheme="minorHAnsi" w:cs="Calibri"/>
        </w:rPr>
        <w:t xml:space="preserve">Απόφαση ίδρυσης </w:t>
      </w:r>
      <w:r w:rsidRPr="009044DE">
        <w:rPr>
          <w:rFonts w:cs="Arial"/>
        </w:rPr>
        <w:t>Σχολικού Δικτύου Εκπαιδευτικής Υποστήριξης (Σ.Δ.Ε.Υ.)</w:t>
      </w:r>
    </w:p>
    <w:p w14:paraId="5E3B4323" w14:textId="77777777" w:rsidR="009B0590" w:rsidRPr="009044DE" w:rsidRDefault="009B0590" w:rsidP="006E31FF">
      <w:pPr>
        <w:pStyle w:val="af4"/>
        <w:numPr>
          <w:ilvl w:val="0"/>
          <w:numId w:val="60"/>
        </w:numPr>
        <w:spacing w:before="120" w:after="120"/>
        <w:ind w:right="-57"/>
        <w:jc w:val="both"/>
        <w:rPr>
          <w:rFonts w:cs="Arial"/>
          <w:i/>
          <w:highlight w:val="yellow"/>
        </w:rPr>
      </w:pPr>
      <w:r w:rsidRPr="009044DE">
        <w:rPr>
          <w:rFonts w:cs="Arial"/>
          <w:i/>
          <w:highlight w:val="yellow"/>
        </w:rPr>
        <w:t>(επανάληψη του 2 όσες φορές απαιτείται)</w:t>
      </w:r>
    </w:p>
    <w:p w14:paraId="228B7866" w14:textId="77777777" w:rsidR="009B0590" w:rsidRPr="00357654" w:rsidRDefault="009B0590" w:rsidP="006E31FF">
      <w:pPr>
        <w:pStyle w:val="af4"/>
        <w:numPr>
          <w:ilvl w:val="0"/>
          <w:numId w:val="60"/>
        </w:numPr>
        <w:spacing w:after="0"/>
        <w:ind w:right="-15"/>
        <w:jc w:val="both"/>
        <w:rPr>
          <w:rFonts w:asciiTheme="minorHAnsi" w:hAnsiTheme="minorHAnsi" w:cstheme="minorHAnsi"/>
        </w:rPr>
      </w:pPr>
      <w:r w:rsidRPr="00357654">
        <w:rPr>
          <w:rFonts w:asciiTheme="minorHAnsi" w:hAnsiTheme="minorHAnsi" w:cstheme="minorHAnsi"/>
        </w:rPr>
        <w:t xml:space="preserve">Τον Ν. 4727/2020 (ΦΕΚ Α' 184/23.09.2020) «Ψηφιακή Διακυβέρνηση (Ενσωμάτωση στην Ελληνική Νομοθεσία της Οδηγίας (ΕΕ) 2016/2102 και της Οδηγίας (ΕΕ) 2019/1024) - Ηλεκτρονικές </w:t>
      </w:r>
      <w:r w:rsidRPr="00357654">
        <w:rPr>
          <w:rFonts w:asciiTheme="minorHAnsi" w:eastAsia="Times New Roman" w:hAnsiTheme="minorHAnsi" w:cstheme="minorHAnsi"/>
          <w:lang w:eastAsia="el-GR"/>
        </w:rPr>
        <w:t>Επικοινωνίες</w:t>
      </w:r>
      <w:r w:rsidRPr="00357654">
        <w:rPr>
          <w:rFonts w:asciiTheme="minorHAnsi" w:hAnsiTheme="minorHAnsi" w:cstheme="minorHAnsi"/>
        </w:rPr>
        <w:t xml:space="preserve"> (Ενσωμάτωση στο Ελληνικό Δίκαιο της Οδηγίας (ΕΕ) 2018/1972) και άλλες διατάξεις.»</w:t>
      </w:r>
    </w:p>
    <w:p w14:paraId="5B969CFF" w14:textId="77777777" w:rsidR="009B0590" w:rsidRPr="00DF2460" w:rsidRDefault="009B0590" w:rsidP="006E31FF">
      <w:pPr>
        <w:pStyle w:val="af4"/>
        <w:numPr>
          <w:ilvl w:val="0"/>
          <w:numId w:val="60"/>
        </w:numPr>
        <w:spacing w:after="120"/>
        <w:ind w:right="-15"/>
        <w:jc w:val="both"/>
        <w:rPr>
          <w:rFonts w:asciiTheme="minorHAnsi" w:hAnsiTheme="minorHAnsi"/>
        </w:rPr>
      </w:pPr>
      <w:r w:rsidRPr="00DF2460">
        <w:rPr>
          <w:rFonts w:asciiTheme="minorHAnsi" w:hAnsiTheme="minorHAnsi"/>
        </w:rPr>
        <w:t>Την με αριθμ. πρωτ. 104627/ΓΔ5 ΥΑ (ΦΕΚ 3344Β 10.08.2020) με Θέμα: Ρύθμιση θεμάτων πρόσληψης και τοποθέτησης αναπληρωτών και ωρομίσθιων εκπαιδευτικών, μελών Ειδικού Εκπαιδευτικού Προσωπικού (Ε.Ε.Π.) και Ειδικού Βοηθητικού Προσωπικού (Ε.Β.Π.).</w:t>
      </w:r>
    </w:p>
    <w:p w14:paraId="3C11C877" w14:textId="77777777" w:rsidR="009B0590" w:rsidRPr="00DF2460" w:rsidRDefault="009B0590" w:rsidP="006E31FF">
      <w:pPr>
        <w:pStyle w:val="af4"/>
        <w:numPr>
          <w:ilvl w:val="0"/>
          <w:numId w:val="60"/>
        </w:numPr>
        <w:spacing w:after="120"/>
        <w:ind w:right="-15"/>
        <w:jc w:val="both"/>
        <w:rPr>
          <w:rFonts w:asciiTheme="minorHAnsi" w:hAnsiTheme="minorHAnsi"/>
        </w:rPr>
      </w:pPr>
      <w:r w:rsidRPr="00DF2460">
        <w:rPr>
          <w:rFonts w:asciiTheme="minorHAnsi" w:hAnsiTheme="minorHAnsi"/>
        </w:rPr>
        <w:t xml:space="preserve">Την με αριθμ. πρωτ. 100548/ΓΔ5 (ΦΕΚ 3785Β/13.08.2021) ΚΥΑ με θέμα: Διαδικασία σύναψης ψηφιακών συμβάσεων εργασίας Ιδιωτικού Δικαίου Ορισμένου Χρόνου για τους αναπληρωτές και </w:t>
      </w:r>
      <w:proofErr w:type="spellStart"/>
      <w:r w:rsidRPr="00DF2460">
        <w:rPr>
          <w:rFonts w:asciiTheme="minorHAnsi" w:hAnsiTheme="minorHAnsi"/>
        </w:rPr>
        <w:t>ωρομισθίους</w:t>
      </w:r>
      <w:proofErr w:type="spellEnd"/>
      <w:r w:rsidRPr="00DF2460">
        <w:rPr>
          <w:rFonts w:asciiTheme="minorHAnsi" w:hAnsiTheme="minorHAnsi"/>
        </w:rPr>
        <w:t xml:space="preserve"> εκπαιδευτικούς και μέλη Ειδικού Εκπαιδευτικού Προσωπικού κα</w:t>
      </w:r>
      <w:r>
        <w:rPr>
          <w:rFonts w:asciiTheme="minorHAnsi" w:hAnsiTheme="minorHAnsi"/>
        </w:rPr>
        <w:t xml:space="preserve">ι Ειδικού Βοηθητικού Προσωπικού, </w:t>
      </w:r>
      <w:r w:rsidRPr="000E7AC6">
        <w:rPr>
          <w:rFonts w:asciiTheme="minorHAnsi" w:hAnsiTheme="minorHAnsi"/>
        </w:rPr>
        <w:t>όπως τροποποιήθηκε με την ΚΥΑ 88469/ΓΔ5 (ΦΕΚ 3970Β/25.07.2025)</w:t>
      </w:r>
      <w:r>
        <w:rPr>
          <w:rFonts w:asciiTheme="minorHAnsi" w:hAnsiTheme="minorHAnsi"/>
        </w:rPr>
        <w:t>.</w:t>
      </w:r>
    </w:p>
    <w:p w14:paraId="1144514E" w14:textId="402D05F6" w:rsidR="009B0590" w:rsidRPr="001F0B64" w:rsidRDefault="009B0590" w:rsidP="006E31FF">
      <w:pPr>
        <w:pStyle w:val="af4"/>
        <w:numPr>
          <w:ilvl w:val="0"/>
          <w:numId w:val="60"/>
        </w:numPr>
        <w:spacing w:after="120"/>
        <w:ind w:right="-15"/>
        <w:jc w:val="both"/>
        <w:rPr>
          <w:rFonts w:asciiTheme="minorHAnsi" w:hAnsiTheme="minorHAnsi" w:cstheme="minorHAnsi"/>
        </w:rPr>
      </w:pPr>
      <w:r w:rsidRPr="001F0B64">
        <w:rPr>
          <w:rFonts w:asciiTheme="minorHAnsi" w:hAnsiTheme="minorHAnsi" w:cstheme="minorHAnsi"/>
        </w:rPr>
        <w:t xml:space="preserve">Την υπ’ </w:t>
      </w:r>
      <w:proofErr w:type="spellStart"/>
      <w:r w:rsidRPr="001F0B64">
        <w:rPr>
          <w:rFonts w:asciiTheme="minorHAnsi" w:hAnsiTheme="minorHAnsi" w:cstheme="minorHAnsi"/>
        </w:rPr>
        <w:t>αρ</w:t>
      </w:r>
      <w:proofErr w:type="spellEnd"/>
      <w:r w:rsidRPr="001F0B64">
        <w:rPr>
          <w:rFonts w:asciiTheme="minorHAnsi" w:hAnsiTheme="minorHAnsi" w:cstheme="minorHAnsi"/>
        </w:rPr>
        <w:t>. πρωτ</w:t>
      </w:r>
      <w:r w:rsidR="00ED6E48" w:rsidRPr="001F0B64">
        <w:rPr>
          <w:rFonts w:asciiTheme="minorHAnsi" w:hAnsiTheme="minorHAnsi" w:cstheme="minorHAnsi"/>
        </w:rPr>
        <w:t xml:space="preserve">. </w:t>
      </w:r>
      <w:r w:rsidR="00ED6E48" w:rsidRPr="00143C11">
        <w:rPr>
          <w:rFonts w:asciiTheme="minorHAnsi" w:hAnsiTheme="minorHAnsi" w:cstheme="minorHAnsi"/>
        </w:rPr>
        <w:t xml:space="preserve">135695/25-08-2026 (ΑΔΑ:ΕΔΖΡΗ-ΠΡΘ) </w:t>
      </w:r>
      <w:r w:rsidRPr="00143C11">
        <w:rPr>
          <w:rFonts w:asciiTheme="minorHAnsi" w:hAnsiTheme="minorHAnsi" w:cstheme="minorHAnsi"/>
        </w:rPr>
        <w:t xml:space="preserve">Απόφαση Ένταξης της Πράξης: </w:t>
      </w:r>
      <w:r w:rsidR="005065DF" w:rsidRPr="00143C11">
        <w:rPr>
          <w:rFonts w:asciiTheme="minorHAnsi" w:hAnsiTheme="minorHAnsi" w:cstheme="minorHAnsi"/>
        </w:rPr>
        <w:t>«Υποστήριξη φοίτησης μαθητών/τριών με αναπηρία ή ειδικές εκπαιδευτικές</w:t>
      </w:r>
      <w:r w:rsidR="005065DF" w:rsidRPr="009A7CC3">
        <w:rPr>
          <w:rFonts w:asciiTheme="minorHAnsi" w:hAnsiTheme="minorHAnsi" w:cstheme="minorHAnsi"/>
        </w:rPr>
        <w:t xml:space="preserve"> ανάγκες, σχολικό έτος 2026-2027»</w:t>
      </w:r>
      <w:r w:rsidRPr="009A7CC3">
        <w:rPr>
          <w:rFonts w:asciiTheme="minorHAnsi" w:hAnsiTheme="minorHAnsi" w:cstheme="minorHAnsi"/>
        </w:rPr>
        <w:t>,</w:t>
      </w:r>
      <w:r w:rsidRPr="001F0B64">
        <w:rPr>
          <w:rFonts w:asciiTheme="minorHAnsi" w:hAnsiTheme="minorHAnsi" w:cstheme="minorHAnsi"/>
        </w:rPr>
        <w:t xml:space="preserve"> </w:t>
      </w:r>
      <w:r w:rsidR="00756CBE" w:rsidRPr="00756CBE">
        <w:rPr>
          <w:rFonts w:asciiTheme="minorHAnsi" w:hAnsiTheme="minorHAnsi" w:cstheme="minorHAnsi"/>
        </w:rPr>
        <w:t xml:space="preserve">με κωδικό ΟΠΣ: 6063312, </w:t>
      </w:r>
      <w:r w:rsidRPr="001F0B64">
        <w:rPr>
          <w:rFonts w:asciiTheme="minorHAnsi" w:hAnsiTheme="minorHAnsi" w:cstheme="minorHAnsi"/>
        </w:rPr>
        <w:t>στο Πρόγραμμα «Ανθρώπινο Δυναμικό και Κοινωνική Συνοχή 2021-2027», ΕΣΠΑ 2021-2027, όπως τροποποιείται και ισχύει.</w:t>
      </w:r>
    </w:p>
    <w:p w14:paraId="04EFC92C" w14:textId="77777777" w:rsidR="009B0590" w:rsidRPr="0098358A" w:rsidRDefault="009B0590" w:rsidP="006E31FF">
      <w:pPr>
        <w:pStyle w:val="af4"/>
        <w:numPr>
          <w:ilvl w:val="0"/>
          <w:numId w:val="60"/>
        </w:numPr>
        <w:spacing w:before="120" w:after="120"/>
        <w:ind w:right="-57"/>
        <w:jc w:val="both"/>
        <w:rPr>
          <w:rFonts w:cs="Arial"/>
        </w:rPr>
      </w:pPr>
      <w:r w:rsidRPr="00C40F09">
        <w:rPr>
          <w:rFonts w:cs="Arial"/>
          <w:highlight w:val="yellow"/>
        </w:rPr>
        <w:t>……………………………..</w:t>
      </w:r>
      <w:r w:rsidRPr="0098358A">
        <w:rPr>
          <w:rFonts w:cs="Arial"/>
        </w:rPr>
        <w:t xml:space="preserve"> (συμπληρώνεται με άλλα έχοντας υπόψη που απαιτούνται κατά την κρίση της Διεύθυνσης Εκπαίδευσης).</w:t>
      </w:r>
    </w:p>
    <w:p w14:paraId="7E055A6C" w14:textId="77777777" w:rsidR="009B0590" w:rsidRPr="00BD21CB" w:rsidRDefault="009B0590" w:rsidP="006E31FF">
      <w:pPr>
        <w:pStyle w:val="af4"/>
        <w:numPr>
          <w:ilvl w:val="0"/>
          <w:numId w:val="60"/>
        </w:numPr>
        <w:spacing w:before="120" w:after="120"/>
        <w:ind w:right="-57"/>
        <w:jc w:val="both"/>
        <w:rPr>
          <w:rFonts w:cs="Arial"/>
        </w:rPr>
      </w:pPr>
      <w:r w:rsidRPr="00BD21CB">
        <w:rPr>
          <w:rFonts w:cs="Arial"/>
        </w:rPr>
        <w:t>Την ανάγκη τοποθέτησης των αναπληρωτών που προσελήφθησαν στο πλαίσιο της εν λόγω Πράξης.</w:t>
      </w:r>
    </w:p>
    <w:p w14:paraId="2E6ADF57" w14:textId="77777777" w:rsidR="009B0590" w:rsidRDefault="009B0590" w:rsidP="009B0590">
      <w:pPr>
        <w:pStyle w:val="a3"/>
        <w:tabs>
          <w:tab w:val="left" w:pos="1134"/>
        </w:tabs>
        <w:spacing w:after="120"/>
        <w:ind w:right="-6"/>
        <w:rPr>
          <w:rFonts w:asciiTheme="minorHAnsi" w:hAnsiTheme="minorHAnsi"/>
          <w:bCs w:val="0"/>
          <w:szCs w:val="24"/>
        </w:rPr>
      </w:pPr>
    </w:p>
    <w:p w14:paraId="5506DB0E" w14:textId="77777777" w:rsidR="009B0590" w:rsidRDefault="009B0590" w:rsidP="009B0590">
      <w:pPr>
        <w:pStyle w:val="a3"/>
        <w:tabs>
          <w:tab w:val="left" w:pos="1134"/>
        </w:tabs>
        <w:spacing w:after="120"/>
        <w:ind w:right="-6"/>
        <w:rPr>
          <w:rFonts w:asciiTheme="minorHAnsi" w:hAnsiTheme="minorHAnsi"/>
          <w:szCs w:val="24"/>
        </w:rPr>
      </w:pPr>
      <w:r w:rsidRPr="00B03C7A">
        <w:rPr>
          <w:rFonts w:asciiTheme="minorHAnsi" w:hAnsiTheme="minorHAnsi"/>
          <w:bCs w:val="0"/>
          <w:szCs w:val="24"/>
        </w:rPr>
        <w:t>Αποφασίζουμε</w:t>
      </w:r>
      <w:r w:rsidRPr="00B03C7A">
        <w:rPr>
          <w:rFonts w:asciiTheme="minorHAnsi" w:hAnsiTheme="minorHAnsi"/>
          <w:szCs w:val="24"/>
        </w:rPr>
        <w:t xml:space="preserve"> </w:t>
      </w:r>
    </w:p>
    <w:p w14:paraId="030E88BF" w14:textId="77777777" w:rsidR="009B0590" w:rsidRPr="00B03C7A" w:rsidRDefault="009B0590" w:rsidP="009B0590">
      <w:pPr>
        <w:pStyle w:val="a3"/>
        <w:tabs>
          <w:tab w:val="left" w:pos="1134"/>
        </w:tabs>
        <w:spacing w:after="120"/>
        <w:ind w:right="-6"/>
        <w:rPr>
          <w:rFonts w:asciiTheme="minorHAnsi" w:hAnsiTheme="minorHAnsi"/>
          <w:szCs w:val="24"/>
        </w:rPr>
      </w:pPr>
    </w:p>
    <w:p w14:paraId="5FA0C700" w14:textId="2F5BD157" w:rsidR="009B0590" w:rsidRPr="009758E1" w:rsidRDefault="009B0590" w:rsidP="009B0590">
      <w:pPr>
        <w:spacing w:line="276" w:lineRule="auto"/>
        <w:ind w:left="102"/>
        <w:jc w:val="both"/>
        <w:rPr>
          <w:rFonts w:asciiTheme="minorHAnsi" w:hAnsiTheme="minorHAnsi" w:cstheme="minorHAnsi"/>
          <w:bCs/>
          <w:sz w:val="22"/>
          <w:szCs w:val="22"/>
          <w:lang w:eastAsia="en-US"/>
        </w:rPr>
      </w:pPr>
      <w:r w:rsidRPr="009758E1">
        <w:rPr>
          <w:rFonts w:asciiTheme="minorHAnsi" w:hAnsiTheme="minorHAnsi" w:cstheme="minorHAnsi"/>
          <w:bCs/>
          <w:sz w:val="22"/>
          <w:szCs w:val="22"/>
          <w:lang w:eastAsia="en-US"/>
        </w:rPr>
        <w:t xml:space="preserve">Την τοποθέτηση των κάτωθι </w:t>
      </w:r>
      <w:r w:rsidRPr="009758E1">
        <w:rPr>
          <w:rFonts w:asciiTheme="minorHAnsi" w:hAnsiTheme="minorHAnsi" w:cstheme="minorHAnsi"/>
          <w:sz w:val="22"/>
          <w:szCs w:val="22"/>
        </w:rPr>
        <w:t xml:space="preserve">ΕΕΠ </w:t>
      </w:r>
      <w:r w:rsidRPr="009758E1">
        <w:rPr>
          <w:rFonts w:asciiTheme="minorHAnsi" w:hAnsiTheme="minorHAnsi" w:cstheme="minorHAnsi"/>
          <w:bCs/>
          <w:sz w:val="22"/>
          <w:szCs w:val="22"/>
          <w:lang w:eastAsia="en-US"/>
        </w:rPr>
        <w:t xml:space="preserve">στο πλαίσιο του </w:t>
      </w:r>
      <w:proofErr w:type="spellStart"/>
      <w:r w:rsidRPr="00C3135B">
        <w:rPr>
          <w:rFonts w:ascii="Calibri" w:hAnsi="Calibri" w:cs="Arial"/>
          <w:sz w:val="22"/>
          <w:szCs w:val="22"/>
        </w:rPr>
        <w:t>Υποέργου</w:t>
      </w:r>
      <w:proofErr w:type="spellEnd"/>
      <w:r w:rsidRPr="00C3135B">
        <w:rPr>
          <w:rFonts w:ascii="Calibri" w:hAnsi="Calibri" w:cs="Arial"/>
          <w:sz w:val="22"/>
          <w:szCs w:val="22"/>
        </w:rPr>
        <w:t xml:space="preserve"> 2: </w:t>
      </w:r>
      <w:r w:rsidR="005E2A12">
        <w:rPr>
          <w:rFonts w:ascii="Calibri" w:hAnsi="Calibri" w:cs="Arial"/>
          <w:sz w:val="22"/>
          <w:szCs w:val="22"/>
        </w:rPr>
        <w:t>«</w:t>
      </w:r>
      <w:r w:rsidR="005E2A12" w:rsidRPr="009A7CC3">
        <w:rPr>
          <w:rFonts w:asciiTheme="minorHAnsi" w:hAnsiTheme="minorHAnsi" w:cstheme="minorHAnsi"/>
          <w:b/>
          <w:bCs/>
          <w:sz w:val="22"/>
          <w:szCs w:val="22"/>
        </w:rPr>
        <w:t>Μισθοδοσία Αναπληρωτών ΚΕΔΑΣΥ-ΕΔΥ/ΣΔΕΥ 2026-2027</w:t>
      </w:r>
      <w:r w:rsidRPr="009A7CC3">
        <w:rPr>
          <w:rFonts w:ascii="Calibri" w:hAnsi="Calibri" w:cs="Arial"/>
          <w:bCs/>
          <w:sz w:val="22"/>
          <w:szCs w:val="22"/>
        </w:rPr>
        <w:t xml:space="preserve"> της Πράξης:</w:t>
      </w:r>
      <w:r w:rsidRPr="009A7CC3">
        <w:rPr>
          <w:rFonts w:ascii="Calibri" w:hAnsi="Calibri"/>
          <w:bCs/>
          <w:sz w:val="22"/>
          <w:szCs w:val="22"/>
        </w:rPr>
        <w:t xml:space="preserve"> </w:t>
      </w:r>
      <w:r w:rsidR="005065DF" w:rsidRPr="009A7CC3">
        <w:rPr>
          <w:rFonts w:ascii="Calibri" w:hAnsi="Calibri"/>
          <w:bCs/>
          <w:sz w:val="22"/>
          <w:szCs w:val="22"/>
        </w:rPr>
        <w:t>«Υποστήριξη φοίτησης μαθητών/τριών με αναπηρία ή ειδικές εκπαιδευτικές ανάγκες, σχολικό έτος 2026-2027»</w:t>
      </w:r>
      <w:r w:rsidRPr="009A7CC3">
        <w:rPr>
          <w:rFonts w:ascii="Calibri" w:hAnsi="Calibri"/>
          <w:bCs/>
          <w:sz w:val="22"/>
          <w:szCs w:val="22"/>
        </w:rPr>
        <w:t xml:space="preserve">, </w:t>
      </w:r>
      <w:r w:rsidR="00756CBE" w:rsidRPr="00756CBE">
        <w:rPr>
          <w:rFonts w:ascii="Calibri" w:hAnsi="Calibri"/>
          <w:bCs/>
          <w:sz w:val="22"/>
          <w:szCs w:val="22"/>
        </w:rPr>
        <w:t xml:space="preserve">με κωδικό ΟΠΣ: 6063312, </w:t>
      </w:r>
      <w:r w:rsidRPr="00E4216E">
        <w:rPr>
          <w:rFonts w:ascii="Calibri" w:hAnsi="Calibri"/>
          <w:bCs/>
          <w:sz w:val="22"/>
          <w:szCs w:val="22"/>
        </w:rPr>
        <w:t>του Τομεακού Προγράμματος «Ανθρώπινο Δυναμικό και Κοινωνική Συνοχή», ΕΣΠΑ 2021-2027</w:t>
      </w:r>
      <w:r w:rsidRPr="009758E1">
        <w:rPr>
          <w:rFonts w:asciiTheme="minorHAnsi" w:hAnsiTheme="minorHAnsi" w:cstheme="minorHAnsi"/>
          <w:bCs/>
          <w:sz w:val="22"/>
          <w:szCs w:val="22"/>
          <w:lang w:eastAsia="en-US"/>
        </w:rPr>
        <w:t xml:space="preserve">, ως εξής: </w:t>
      </w:r>
    </w:p>
    <w:p w14:paraId="35FF2D02" w14:textId="77777777" w:rsidR="009B0590" w:rsidRDefault="009B0590" w:rsidP="009B0590">
      <w:pPr>
        <w:ind w:left="102"/>
        <w:rPr>
          <w:rFonts w:ascii="Calibri" w:hAnsi="Calibri" w:cs="Arial"/>
          <w:bCs/>
          <w:sz w:val="22"/>
          <w:szCs w:val="22"/>
          <w:lang w:eastAsia="en-US"/>
        </w:rPr>
      </w:pPr>
    </w:p>
    <w:tbl>
      <w:tblPr>
        <w:tblStyle w:val="a7"/>
        <w:tblW w:w="5000" w:type="pct"/>
        <w:tblCellMar>
          <w:left w:w="57" w:type="dxa"/>
          <w:right w:w="57" w:type="dxa"/>
        </w:tblCellMar>
        <w:tblLook w:val="04A0" w:firstRow="1" w:lastRow="0" w:firstColumn="1" w:lastColumn="0" w:noHBand="0" w:noVBand="1"/>
      </w:tblPr>
      <w:tblGrid>
        <w:gridCol w:w="476"/>
        <w:gridCol w:w="1804"/>
        <w:gridCol w:w="1255"/>
        <w:gridCol w:w="852"/>
        <w:gridCol w:w="1362"/>
        <w:gridCol w:w="1126"/>
        <w:gridCol w:w="1360"/>
        <w:gridCol w:w="1536"/>
      </w:tblGrid>
      <w:tr w:rsidR="009B0590" w:rsidRPr="00CD4AF6" w14:paraId="745F7782" w14:textId="77777777" w:rsidTr="009E2AA1">
        <w:trPr>
          <w:trHeight w:val="1449"/>
        </w:trPr>
        <w:tc>
          <w:tcPr>
            <w:tcW w:w="244" w:type="pct"/>
            <w:shd w:val="clear" w:color="auto" w:fill="D9D9D9" w:themeFill="background1" w:themeFillShade="D9"/>
            <w:vAlign w:val="center"/>
          </w:tcPr>
          <w:p w14:paraId="196E86B0" w14:textId="77777777" w:rsidR="009B0590" w:rsidRPr="00CD4AF6" w:rsidRDefault="009B0590" w:rsidP="009E2AA1">
            <w:pPr>
              <w:jc w:val="center"/>
              <w:rPr>
                <w:rFonts w:ascii="Calibri" w:hAnsi="Calibri" w:cs="Arial"/>
                <w:b/>
                <w:bCs/>
                <w:sz w:val="18"/>
                <w:szCs w:val="22"/>
                <w:lang w:eastAsia="en-US"/>
              </w:rPr>
            </w:pPr>
            <w:r w:rsidRPr="00CD4AF6">
              <w:rPr>
                <w:rFonts w:ascii="Calibri" w:hAnsi="Calibri" w:cs="Arial"/>
                <w:b/>
                <w:bCs/>
                <w:sz w:val="18"/>
                <w:szCs w:val="22"/>
                <w:lang w:eastAsia="en-US"/>
              </w:rPr>
              <w:t>Α/Α</w:t>
            </w:r>
          </w:p>
        </w:tc>
        <w:tc>
          <w:tcPr>
            <w:tcW w:w="923" w:type="pct"/>
            <w:shd w:val="clear" w:color="auto" w:fill="D9D9D9" w:themeFill="background1" w:themeFillShade="D9"/>
            <w:vAlign w:val="center"/>
          </w:tcPr>
          <w:p w14:paraId="4031C310" w14:textId="77777777" w:rsidR="009B0590" w:rsidRPr="00CD4AF6" w:rsidRDefault="009B0590" w:rsidP="009E2AA1">
            <w:pPr>
              <w:jc w:val="center"/>
              <w:rPr>
                <w:rFonts w:ascii="Calibri" w:hAnsi="Calibri" w:cs="Arial"/>
                <w:b/>
                <w:bCs/>
                <w:sz w:val="18"/>
                <w:szCs w:val="22"/>
                <w:lang w:eastAsia="en-US"/>
              </w:rPr>
            </w:pPr>
            <w:r w:rsidRPr="00CD4AF6">
              <w:rPr>
                <w:rFonts w:ascii="Calibri" w:hAnsi="Calibri" w:cs="Arial"/>
                <w:b/>
                <w:bCs/>
                <w:sz w:val="18"/>
                <w:szCs w:val="22"/>
                <w:lang w:eastAsia="en-US"/>
              </w:rPr>
              <w:t>ΟΝΟΜΑΤΕΠΩΝΥΜΟ</w:t>
            </w:r>
          </w:p>
        </w:tc>
        <w:tc>
          <w:tcPr>
            <w:tcW w:w="642" w:type="pct"/>
            <w:shd w:val="clear" w:color="auto" w:fill="D9D9D9" w:themeFill="background1" w:themeFillShade="D9"/>
            <w:vAlign w:val="center"/>
          </w:tcPr>
          <w:p w14:paraId="50150E55" w14:textId="77777777" w:rsidR="009B0590" w:rsidRPr="00CD4AF6" w:rsidRDefault="009B0590" w:rsidP="009E2AA1">
            <w:pPr>
              <w:jc w:val="center"/>
              <w:rPr>
                <w:rFonts w:ascii="Calibri" w:hAnsi="Calibri" w:cs="Arial"/>
                <w:b/>
                <w:bCs/>
                <w:sz w:val="18"/>
                <w:szCs w:val="22"/>
                <w:lang w:eastAsia="en-US"/>
              </w:rPr>
            </w:pPr>
            <w:r w:rsidRPr="00CD4AF6">
              <w:rPr>
                <w:rFonts w:ascii="Calibri" w:hAnsi="Calibri" w:cs="Arial"/>
                <w:b/>
                <w:bCs/>
                <w:sz w:val="18"/>
                <w:szCs w:val="22"/>
                <w:lang w:eastAsia="en-US"/>
              </w:rPr>
              <w:t>ΠΑΤΡΩΝΥΜΟ</w:t>
            </w:r>
          </w:p>
        </w:tc>
        <w:tc>
          <w:tcPr>
            <w:tcW w:w="436" w:type="pct"/>
            <w:shd w:val="clear" w:color="auto" w:fill="D9D9D9" w:themeFill="background1" w:themeFillShade="D9"/>
            <w:vAlign w:val="center"/>
          </w:tcPr>
          <w:p w14:paraId="52D3C4B2" w14:textId="77777777" w:rsidR="009B0590" w:rsidRPr="00CD4AF6" w:rsidRDefault="009B0590" w:rsidP="009E2AA1">
            <w:pPr>
              <w:jc w:val="center"/>
              <w:rPr>
                <w:rFonts w:ascii="Calibri" w:hAnsi="Calibri" w:cs="Arial"/>
                <w:b/>
                <w:bCs/>
                <w:sz w:val="18"/>
                <w:szCs w:val="22"/>
                <w:lang w:eastAsia="en-US"/>
              </w:rPr>
            </w:pPr>
            <w:r w:rsidRPr="00CD4AF6">
              <w:rPr>
                <w:rFonts w:ascii="Calibri" w:hAnsi="Calibri" w:cs="Arial"/>
                <w:b/>
                <w:bCs/>
                <w:sz w:val="18"/>
                <w:szCs w:val="22"/>
                <w:lang w:eastAsia="en-US"/>
              </w:rPr>
              <w:t>ΚΛΑΔΟΣ</w:t>
            </w:r>
          </w:p>
        </w:tc>
        <w:tc>
          <w:tcPr>
            <w:tcW w:w="697" w:type="pct"/>
            <w:shd w:val="clear" w:color="auto" w:fill="D9D9D9" w:themeFill="background1" w:themeFillShade="D9"/>
            <w:vAlign w:val="center"/>
          </w:tcPr>
          <w:p w14:paraId="212DB722" w14:textId="77777777" w:rsidR="009B0590" w:rsidRPr="00B03C7A" w:rsidRDefault="009B0590" w:rsidP="009E2AA1">
            <w:pPr>
              <w:jc w:val="center"/>
              <w:rPr>
                <w:rFonts w:ascii="Calibri" w:hAnsi="Calibri" w:cs="Arial"/>
                <w:b/>
                <w:bCs/>
                <w:sz w:val="18"/>
                <w:szCs w:val="22"/>
                <w:lang w:eastAsia="en-US"/>
              </w:rPr>
            </w:pPr>
            <w:r w:rsidRPr="00B03C7A">
              <w:rPr>
                <w:rFonts w:ascii="Calibri" w:hAnsi="Calibri" w:cs="Arial"/>
                <w:b/>
                <w:bCs/>
                <w:sz w:val="18"/>
                <w:szCs w:val="22"/>
                <w:lang w:eastAsia="en-US"/>
              </w:rPr>
              <w:t>ΑΝΑΠΛΗΡΩΤΗΣ</w:t>
            </w:r>
          </w:p>
          <w:p w14:paraId="71D75E5A" w14:textId="77777777" w:rsidR="009B0590" w:rsidRPr="00B03C7A" w:rsidRDefault="009B0590" w:rsidP="009E2AA1">
            <w:pPr>
              <w:jc w:val="center"/>
              <w:rPr>
                <w:rFonts w:ascii="Calibri" w:hAnsi="Calibri" w:cs="Arial"/>
                <w:b/>
                <w:bCs/>
                <w:sz w:val="18"/>
                <w:szCs w:val="22"/>
                <w:lang w:eastAsia="en-US"/>
              </w:rPr>
            </w:pPr>
            <w:r>
              <w:rPr>
                <w:rFonts w:ascii="Calibri" w:hAnsi="Calibri" w:cs="Arial"/>
                <w:b/>
                <w:bCs/>
                <w:sz w:val="18"/>
                <w:szCs w:val="22"/>
                <w:lang w:eastAsia="en-US"/>
              </w:rPr>
              <w:t>ΕΕΠ</w:t>
            </w:r>
          </w:p>
        </w:tc>
        <w:tc>
          <w:tcPr>
            <w:tcW w:w="576" w:type="pct"/>
            <w:shd w:val="clear" w:color="auto" w:fill="D9D9D9" w:themeFill="background1" w:themeFillShade="D9"/>
            <w:vAlign w:val="center"/>
          </w:tcPr>
          <w:p w14:paraId="6E4B9C14" w14:textId="77777777" w:rsidR="009B0590" w:rsidRPr="00CD4AF6" w:rsidRDefault="009B0590" w:rsidP="009E2AA1">
            <w:pPr>
              <w:jc w:val="center"/>
              <w:rPr>
                <w:rFonts w:ascii="Calibri" w:hAnsi="Calibri" w:cs="Arial"/>
                <w:b/>
                <w:bCs/>
                <w:sz w:val="18"/>
                <w:szCs w:val="22"/>
                <w:lang w:eastAsia="en-US"/>
              </w:rPr>
            </w:pPr>
            <w:r>
              <w:rPr>
                <w:rFonts w:ascii="Calibri" w:hAnsi="Calibri" w:cs="Arial"/>
                <w:b/>
                <w:bCs/>
                <w:sz w:val="18"/>
                <w:szCs w:val="22"/>
                <w:lang w:eastAsia="en-US"/>
              </w:rPr>
              <w:t>ΚΕΔΑΣΥ Πρόσληψης</w:t>
            </w:r>
          </w:p>
        </w:tc>
        <w:tc>
          <w:tcPr>
            <w:tcW w:w="696" w:type="pct"/>
            <w:shd w:val="clear" w:color="auto" w:fill="D9D9D9" w:themeFill="background1" w:themeFillShade="D9"/>
            <w:vAlign w:val="center"/>
          </w:tcPr>
          <w:p w14:paraId="65AF8EFE" w14:textId="77777777" w:rsidR="009B0590" w:rsidRPr="00CD4AF6" w:rsidRDefault="009B0590" w:rsidP="009E2AA1">
            <w:pPr>
              <w:jc w:val="center"/>
              <w:rPr>
                <w:rFonts w:ascii="Calibri" w:hAnsi="Calibri" w:cs="Arial"/>
                <w:b/>
                <w:bCs/>
                <w:sz w:val="18"/>
                <w:szCs w:val="22"/>
                <w:lang w:eastAsia="en-US"/>
              </w:rPr>
            </w:pPr>
            <w:r w:rsidRPr="00CD4AF6">
              <w:rPr>
                <w:rFonts w:ascii="Calibri" w:hAnsi="Calibri" w:cs="Arial"/>
                <w:b/>
                <w:bCs/>
                <w:sz w:val="18"/>
                <w:szCs w:val="22"/>
                <w:lang w:eastAsia="en-US"/>
              </w:rPr>
              <w:t xml:space="preserve">ΣΧΟΛΕΙΟ/Α </w:t>
            </w:r>
            <w:r>
              <w:rPr>
                <w:rFonts w:ascii="Calibri" w:hAnsi="Calibri" w:cs="Arial"/>
                <w:b/>
                <w:bCs/>
                <w:sz w:val="18"/>
                <w:szCs w:val="22"/>
                <w:lang w:eastAsia="en-US"/>
              </w:rPr>
              <w:t>ΤΟΠΟΘΕΤΗΣΗΣ</w:t>
            </w:r>
          </w:p>
        </w:tc>
        <w:tc>
          <w:tcPr>
            <w:tcW w:w="786" w:type="pct"/>
            <w:shd w:val="clear" w:color="auto" w:fill="D9D9D9" w:themeFill="background1" w:themeFillShade="D9"/>
            <w:vAlign w:val="center"/>
          </w:tcPr>
          <w:p w14:paraId="1B0D9D7D" w14:textId="77777777" w:rsidR="009B0590" w:rsidRPr="00CD4AF6" w:rsidRDefault="009B0590" w:rsidP="009E2AA1">
            <w:pPr>
              <w:jc w:val="center"/>
              <w:rPr>
                <w:rFonts w:ascii="Calibri" w:hAnsi="Calibri" w:cs="Arial"/>
                <w:b/>
                <w:bCs/>
                <w:sz w:val="18"/>
                <w:szCs w:val="22"/>
                <w:lang w:eastAsia="en-US"/>
              </w:rPr>
            </w:pPr>
            <w:r w:rsidRPr="00CD4AF6">
              <w:rPr>
                <w:rFonts w:ascii="Calibri" w:hAnsi="Calibri" w:cs="Arial"/>
                <w:b/>
                <w:bCs/>
                <w:sz w:val="18"/>
                <w:szCs w:val="22"/>
                <w:lang w:eastAsia="en-US"/>
              </w:rPr>
              <w:t xml:space="preserve">ΩΡΕΣ ΣΧΟΛΕΙΟΥ/ΕΙΩΝ </w:t>
            </w:r>
            <w:r>
              <w:rPr>
                <w:rFonts w:ascii="Calibri" w:hAnsi="Calibri" w:cs="Arial"/>
                <w:b/>
                <w:bCs/>
                <w:sz w:val="18"/>
                <w:szCs w:val="22"/>
                <w:lang w:eastAsia="en-US"/>
              </w:rPr>
              <w:t>ΤΟΠΟΘΕΤΗΣΗΣ</w:t>
            </w:r>
          </w:p>
        </w:tc>
      </w:tr>
      <w:tr w:rsidR="009B0590" w:rsidRPr="00CD4AF6" w14:paraId="6C2309F2" w14:textId="77777777" w:rsidTr="009E2AA1">
        <w:trPr>
          <w:trHeight w:val="421"/>
        </w:trPr>
        <w:tc>
          <w:tcPr>
            <w:tcW w:w="244" w:type="pct"/>
            <w:vAlign w:val="center"/>
          </w:tcPr>
          <w:p w14:paraId="0D78B1C9" w14:textId="77777777" w:rsidR="009B0590" w:rsidRPr="00CD4AF6" w:rsidRDefault="009B0590" w:rsidP="009E2AA1">
            <w:pPr>
              <w:jc w:val="center"/>
              <w:rPr>
                <w:rFonts w:ascii="Calibri" w:hAnsi="Calibri" w:cs="Arial"/>
                <w:bCs/>
                <w:sz w:val="18"/>
                <w:szCs w:val="22"/>
                <w:lang w:eastAsia="en-US"/>
              </w:rPr>
            </w:pPr>
            <w:r w:rsidRPr="00CD4AF6">
              <w:rPr>
                <w:rFonts w:ascii="Calibri" w:hAnsi="Calibri" w:cs="Arial"/>
                <w:bCs/>
                <w:sz w:val="18"/>
                <w:szCs w:val="22"/>
                <w:lang w:eastAsia="en-US"/>
              </w:rPr>
              <w:t>1</w:t>
            </w:r>
          </w:p>
        </w:tc>
        <w:tc>
          <w:tcPr>
            <w:tcW w:w="923" w:type="pct"/>
            <w:vAlign w:val="center"/>
          </w:tcPr>
          <w:p w14:paraId="6A4933B9" w14:textId="77777777" w:rsidR="009B0590" w:rsidRPr="00CD4AF6" w:rsidRDefault="009B0590" w:rsidP="009E2AA1">
            <w:pPr>
              <w:jc w:val="center"/>
              <w:rPr>
                <w:rFonts w:ascii="Calibri" w:hAnsi="Calibri" w:cs="Arial"/>
                <w:bCs/>
                <w:sz w:val="18"/>
                <w:szCs w:val="22"/>
                <w:lang w:eastAsia="en-US"/>
              </w:rPr>
            </w:pPr>
            <w:r w:rsidRPr="00CD4AF6">
              <w:rPr>
                <w:rFonts w:ascii="Calibri" w:hAnsi="Calibri" w:cs="Arial"/>
                <w:bCs/>
                <w:sz w:val="18"/>
                <w:szCs w:val="22"/>
                <w:lang w:eastAsia="en-US"/>
              </w:rPr>
              <w:t>ΧΧΧΧΧ ΧΧΧΧΧΧΧΧ</w:t>
            </w:r>
          </w:p>
        </w:tc>
        <w:tc>
          <w:tcPr>
            <w:tcW w:w="642" w:type="pct"/>
            <w:vAlign w:val="center"/>
          </w:tcPr>
          <w:p w14:paraId="155239E5" w14:textId="77777777" w:rsidR="009B0590" w:rsidRPr="00CD4AF6" w:rsidRDefault="009B0590" w:rsidP="009E2AA1">
            <w:pPr>
              <w:jc w:val="center"/>
              <w:rPr>
                <w:rFonts w:ascii="Calibri" w:hAnsi="Calibri" w:cs="Arial"/>
                <w:bCs/>
                <w:sz w:val="18"/>
                <w:szCs w:val="22"/>
                <w:lang w:eastAsia="en-US"/>
              </w:rPr>
            </w:pPr>
            <w:r w:rsidRPr="00CD4AF6">
              <w:rPr>
                <w:rFonts w:ascii="Calibri" w:hAnsi="Calibri" w:cs="Arial"/>
                <w:bCs/>
                <w:sz w:val="18"/>
                <w:szCs w:val="22"/>
                <w:lang w:eastAsia="en-US"/>
              </w:rPr>
              <w:t>ΧΧΧΧΧΧΧΧ</w:t>
            </w:r>
          </w:p>
        </w:tc>
        <w:tc>
          <w:tcPr>
            <w:tcW w:w="436" w:type="pct"/>
            <w:vAlign w:val="center"/>
          </w:tcPr>
          <w:p w14:paraId="0E83B912" w14:textId="77777777" w:rsidR="009B0590" w:rsidRPr="00CD4AF6" w:rsidRDefault="009B0590" w:rsidP="009E2AA1">
            <w:pPr>
              <w:jc w:val="center"/>
              <w:rPr>
                <w:rFonts w:ascii="Calibri" w:hAnsi="Calibri" w:cs="Arial"/>
                <w:bCs/>
                <w:sz w:val="18"/>
                <w:szCs w:val="22"/>
                <w:lang w:eastAsia="en-US"/>
              </w:rPr>
            </w:pPr>
            <w:r w:rsidRPr="00CD4AF6">
              <w:rPr>
                <w:rFonts w:ascii="Calibri" w:hAnsi="Calibri" w:cs="Arial"/>
                <w:bCs/>
                <w:sz w:val="18"/>
                <w:szCs w:val="22"/>
                <w:lang w:eastAsia="en-US"/>
              </w:rPr>
              <w:t>ΧΧΧΧ</w:t>
            </w:r>
          </w:p>
        </w:tc>
        <w:tc>
          <w:tcPr>
            <w:tcW w:w="697" w:type="pct"/>
            <w:vAlign w:val="center"/>
          </w:tcPr>
          <w:p w14:paraId="6E5FA7D3" w14:textId="77777777" w:rsidR="009B0590" w:rsidRPr="00CD4AF6" w:rsidRDefault="009B0590" w:rsidP="009E2AA1">
            <w:pPr>
              <w:jc w:val="center"/>
              <w:rPr>
                <w:rFonts w:ascii="Calibri" w:hAnsi="Calibri" w:cs="Arial"/>
                <w:bCs/>
                <w:sz w:val="18"/>
                <w:szCs w:val="22"/>
                <w:lang w:eastAsia="en-US"/>
              </w:rPr>
            </w:pPr>
            <w:r w:rsidRPr="00CD4AF6">
              <w:rPr>
                <w:rFonts w:ascii="Calibri" w:hAnsi="Calibri" w:cs="Arial"/>
                <w:bCs/>
                <w:sz w:val="18"/>
                <w:szCs w:val="22"/>
                <w:lang w:eastAsia="en-US"/>
              </w:rPr>
              <w:t>ΧΧΧΧ</w:t>
            </w:r>
          </w:p>
        </w:tc>
        <w:tc>
          <w:tcPr>
            <w:tcW w:w="576" w:type="pct"/>
            <w:vAlign w:val="center"/>
          </w:tcPr>
          <w:p w14:paraId="66B64402" w14:textId="77777777" w:rsidR="009B0590" w:rsidRPr="00CD4AF6" w:rsidRDefault="009B0590" w:rsidP="009E2AA1">
            <w:pPr>
              <w:jc w:val="center"/>
              <w:rPr>
                <w:rFonts w:ascii="Calibri" w:hAnsi="Calibri" w:cs="Arial"/>
                <w:bCs/>
                <w:sz w:val="18"/>
                <w:szCs w:val="22"/>
                <w:lang w:eastAsia="en-US"/>
              </w:rPr>
            </w:pPr>
            <w:r w:rsidRPr="00CD4AF6">
              <w:rPr>
                <w:rFonts w:ascii="Calibri" w:hAnsi="Calibri" w:cs="Arial"/>
                <w:bCs/>
                <w:sz w:val="18"/>
                <w:szCs w:val="22"/>
                <w:lang w:eastAsia="en-US"/>
              </w:rPr>
              <w:t>ΧΧΧΧΧΧ</w:t>
            </w:r>
          </w:p>
        </w:tc>
        <w:tc>
          <w:tcPr>
            <w:tcW w:w="696" w:type="pct"/>
            <w:vAlign w:val="center"/>
          </w:tcPr>
          <w:p w14:paraId="795BF264" w14:textId="77777777" w:rsidR="009B0590" w:rsidRPr="00F23F76" w:rsidRDefault="009B0590" w:rsidP="006E31FF">
            <w:pPr>
              <w:pStyle w:val="af4"/>
              <w:numPr>
                <w:ilvl w:val="0"/>
                <w:numId w:val="62"/>
              </w:numPr>
              <w:spacing w:after="0" w:line="360" w:lineRule="auto"/>
              <w:ind w:left="223" w:hanging="181"/>
              <w:jc w:val="center"/>
              <w:rPr>
                <w:rFonts w:cs="Arial"/>
                <w:bCs/>
                <w:sz w:val="18"/>
              </w:rPr>
            </w:pPr>
            <w:r w:rsidRPr="00F23F76">
              <w:rPr>
                <w:rFonts w:cs="Arial"/>
                <w:bCs/>
                <w:sz w:val="18"/>
              </w:rPr>
              <w:t>ΧΧΧ</w:t>
            </w:r>
          </w:p>
          <w:p w14:paraId="576ED539" w14:textId="77777777" w:rsidR="009B0590" w:rsidRPr="00F23F76" w:rsidRDefault="009B0590" w:rsidP="006E31FF">
            <w:pPr>
              <w:pStyle w:val="af4"/>
              <w:numPr>
                <w:ilvl w:val="0"/>
                <w:numId w:val="62"/>
              </w:numPr>
              <w:spacing w:after="0" w:line="360" w:lineRule="auto"/>
              <w:ind w:left="223" w:hanging="181"/>
              <w:jc w:val="center"/>
              <w:rPr>
                <w:rFonts w:cs="Arial"/>
                <w:bCs/>
                <w:sz w:val="18"/>
              </w:rPr>
            </w:pPr>
            <w:r w:rsidRPr="00F23F76">
              <w:rPr>
                <w:rFonts w:cs="Arial"/>
                <w:bCs/>
                <w:sz w:val="18"/>
              </w:rPr>
              <w:t>ΧΧΧ</w:t>
            </w:r>
          </w:p>
          <w:p w14:paraId="51F6BEF4" w14:textId="77777777" w:rsidR="009B0590" w:rsidRPr="00F23F76" w:rsidRDefault="009B0590" w:rsidP="006E31FF">
            <w:pPr>
              <w:pStyle w:val="af4"/>
              <w:numPr>
                <w:ilvl w:val="0"/>
                <w:numId w:val="62"/>
              </w:numPr>
              <w:spacing w:after="0" w:line="360" w:lineRule="auto"/>
              <w:ind w:left="223" w:hanging="181"/>
              <w:jc w:val="center"/>
              <w:rPr>
                <w:rFonts w:cs="Arial"/>
                <w:bCs/>
                <w:sz w:val="18"/>
              </w:rPr>
            </w:pPr>
            <w:r w:rsidRPr="00F23F76">
              <w:rPr>
                <w:rFonts w:cs="Arial"/>
                <w:bCs/>
                <w:sz w:val="18"/>
              </w:rPr>
              <w:t>ΧΧΧ</w:t>
            </w:r>
          </w:p>
          <w:p w14:paraId="020868EA" w14:textId="77777777" w:rsidR="009B0590" w:rsidRPr="00F23F76" w:rsidRDefault="009B0590" w:rsidP="006E31FF">
            <w:pPr>
              <w:pStyle w:val="af4"/>
              <w:numPr>
                <w:ilvl w:val="0"/>
                <w:numId w:val="62"/>
              </w:numPr>
              <w:spacing w:after="0" w:line="360" w:lineRule="auto"/>
              <w:ind w:left="223" w:hanging="181"/>
              <w:jc w:val="center"/>
              <w:rPr>
                <w:rFonts w:cs="Arial"/>
                <w:bCs/>
                <w:sz w:val="18"/>
              </w:rPr>
            </w:pPr>
            <w:r w:rsidRPr="00F23F76">
              <w:rPr>
                <w:rFonts w:cs="Arial"/>
                <w:bCs/>
                <w:sz w:val="18"/>
              </w:rPr>
              <w:t>ΧΧΧ</w:t>
            </w:r>
          </w:p>
          <w:p w14:paraId="17AD9D6C" w14:textId="77777777" w:rsidR="009B0590" w:rsidRPr="00CC49DD" w:rsidRDefault="009B0590" w:rsidP="006E31FF">
            <w:pPr>
              <w:pStyle w:val="af4"/>
              <w:numPr>
                <w:ilvl w:val="0"/>
                <w:numId w:val="62"/>
              </w:numPr>
              <w:spacing w:after="0" w:line="360" w:lineRule="auto"/>
              <w:ind w:left="223" w:hanging="181"/>
              <w:jc w:val="center"/>
              <w:rPr>
                <w:rFonts w:cs="Arial"/>
                <w:bCs/>
                <w:sz w:val="18"/>
              </w:rPr>
            </w:pPr>
            <w:r w:rsidRPr="00F23F76">
              <w:rPr>
                <w:rFonts w:cs="Arial"/>
                <w:bCs/>
                <w:sz w:val="18"/>
              </w:rPr>
              <w:t>ΧΧΧ</w:t>
            </w:r>
          </w:p>
        </w:tc>
        <w:tc>
          <w:tcPr>
            <w:tcW w:w="786" w:type="pct"/>
            <w:vAlign w:val="center"/>
          </w:tcPr>
          <w:p w14:paraId="7A7CE57D" w14:textId="77777777" w:rsidR="009B0590" w:rsidRPr="00CD4AF6" w:rsidRDefault="009B0590" w:rsidP="006E31FF">
            <w:pPr>
              <w:pStyle w:val="af4"/>
              <w:numPr>
                <w:ilvl w:val="0"/>
                <w:numId w:val="61"/>
              </w:numPr>
              <w:spacing w:after="0" w:line="360" w:lineRule="auto"/>
              <w:ind w:left="223" w:hanging="181"/>
              <w:jc w:val="center"/>
              <w:rPr>
                <w:rFonts w:cs="Arial"/>
                <w:bCs/>
                <w:sz w:val="18"/>
              </w:rPr>
            </w:pPr>
            <w:r>
              <w:rPr>
                <w:rFonts w:cs="Arial"/>
                <w:bCs/>
                <w:sz w:val="18"/>
              </w:rPr>
              <w:t>ΧΧΧ</w:t>
            </w:r>
          </w:p>
          <w:p w14:paraId="247CF887" w14:textId="77777777" w:rsidR="009B0590" w:rsidRPr="00CD4AF6" w:rsidRDefault="009B0590" w:rsidP="006E31FF">
            <w:pPr>
              <w:pStyle w:val="af4"/>
              <w:numPr>
                <w:ilvl w:val="0"/>
                <w:numId w:val="61"/>
              </w:numPr>
              <w:spacing w:after="0" w:line="360" w:lineRule="auto"/>
              <w:ind w:left="223" w:hanging="181"/>
              <w:jc w:val="center"/>
              <w:rPr>
                <w:rFonts w:cs="Arial"/>
                <w:bCs/>
                <w:sz w:val="18"/>
              </w:rPr>
            </w:pPr>
            <w:r w:rsidRPr="00CD4AF6">
              <w:rPr>
                <w:rFonts w:cs="Arial"/>
                <w:bCs/>
                <w:sz w:val="18"/>
              </w:rPr>
              <w:t>Χ</w:t>
            </w:r>
            <w:r>
              <w:rPr>
                <w:rFonts w:cs="Arial"/>
                <w:bCs/>
                <w:sz w:val="18"/>
              </w:rPr>
              <w:t>ΧΧ</w:t>
            </w:r>
          </w:p>
          <w:p w14:paraId="6957204B" w14:textId="77777777" w:rsidR="009B0590" w:rsidRDefault="009B0590" w:rsidP="006E31FF">
            <w:pPr>
              <w:pStyle w:val="af4"/>
              <w:numPr>
                <w:ilvl w:val="0"/>
                <w:numId w:val="61"/>
              </w:numPr>
              <w:spacing w:after="0" w:line="360" w:lineRule="auto"/>
              <w:ind w:left="223" w:hanging="181"/>
              <w:jc w:val="center"/>
              <w:rPr>
                <w:rFonts w:cs="Arial"/>
                <w:bCs/>
                <w:sz w:val="18"/>
              </w:rPr>
            </w:pPr>
            <w:r w:rsidRPr="00CD4AF6">
              <w:rPr>
                <w:rFonts w:cs="Arial"/>
                <w:bCs/>
                <w:sz w:val="18"/>
              </w:rPr>
              <w:t>Χ</w:t>
            </w:r>
            <w:r>
              <w:rPr>
                <w:rFonts w:cs="Arial"/>
                <w:bCs/>
                <w:sz w:val="18"/>
              </w:rPr>
              <w:t>ΧΧ</w:t>
            </w:r>
          </w:p>
          <w:p w14:paraId="4E7EC180" w14:textId="77777777" w:rsidR="009B0590" w:rsidRDefault="009B0590" w:rsidP="006E31FF">
            <w:pPr>
              <w:pStyle w:val="af4"/>
              <w:numPr>
                <w:ilvl w:val="0"/>
                <w:numId w:val="61"/>
              </w:numPr>
              <w:spacing w:after="0" w:line="360" w:lineRule="auto"/>
              <w:ind w:left="223" w:hanging="181"/>
              <w:jc w:val="center"/>
              <w:rPr>
                <w:rFonts w:cs="Arial"/>
                <w:bCs/>
                <w:sz w:val="18"/>
              </w:rPr>
            </w:pPr>
            <w:r w:rsidRPr="00CD4AF6">
              <w:rPr>
                <w:rFonts w:cs="Arial"/>
                <w:bCs/>
                <w:sz w:val="18"/>
              </w:rPr>
              <w:t>Χ</w:t>
            </w:r>
            <w:r>
              <w:rPr>
                <w:rFonts w:cs="Arial"/>
                <w:bCs/>
                <w:sz w:val="18"/>
              </w:rPr>
              <w:t>ΧΧ</w:t>
            </w:r>
          </w:p>
          <w:p w14:paraId="6FD226AF" w14:textId="77777777" w:rsidR="009B0590" w:rsidRPr="00CC49DD" w:rsidRDefault="009B0590" w:rsidP="006E31FF">
            <w:pPr>
              <w:pStyle w:val="af4"/>
              <w:numPr>
                <w:ilvl w:val="0"/>
                <w:numId w:val="61"/>
              </w:numPr>
              <w:spacing w:after="0" w:line="360" w:lineRule="auto"/>
              <w:ind w:left="223" w:hanging="181"/>
              <w:jc w:val="center"/>
              <w:rPr>
                <w:rFonts w:cs="Arial"/>
                <w:bCs/>
                <w:sz w:val="18"/>
              </w:rPr>
            </w:pPr>
            <w:r w:rsidRPr="00ED38B9">
              <w:rPr>
                <w:rFonts w:cs="Arial"/>
                <w:bCs/>
                <w:sz w:val="18"/>
              </w:rPr>
              <w:t>ΧΧΧ</w:t>
            </w:r>
          </w:p>
        </w:tc>
      </w:tr>
      <w:tr w:rsidR="009B0590" w:rsidRPr="00CD4AF6" w14:paraId="233AF6ED" w14:textId="77777777" w:rsidTr="009E2AA1">
        <w:trPr>
          <w:trHeight w:val="421"/>
        </w:trPr>
        <w:tc>
          <w:tcPr>
            <w:tcW w:w="244" w:type="pct"/>
            <w:vAlign w:val="center"/>
          </w:tcPr>
          <w:p w14:paraId="17418B38" w14:textId="77777777" w:rsidR="009B0590" w:rsidRPr="00CD4AF6" w:rsidRDefault="009B0590" w:rsidP="009E2AA1">
            <w:pPr>
              <w:jc w:val="center"/>
              <w:rPr>
                <w:rFonts w:ascii="Calibri" w:hAnsi="Calibri" w:cs="Arial"/>
                <w:bCs/>
                <w:sz w:val="18"/>
                <w:szCs w:val="22"/>
                <w:lang w:eastAsia="en-US"/>
              </w:rPr>
            </w:pPr>
            <w:r w:rsidRPr="00CD4AF6">
              <w:rPr>
                <w:rFonts w:ascii="Calibri" w:hAnsi="Calibri" w:cs="Arial"/>
                <w:bCs/>
                <w:sz w:val="18"/>
                <w:szCs w:val="22"/>
                <w:lang w:eastAsia="en-US"/>
              </w:rPr>
              <w:t>2</w:t>
            </w:r>
          </w:p>
        </w:tc>
        <w:tc>
          <w:tcPr>
            <w:tcW w:w="923" w:type="pct"/>
          </w:tcPr>
          <w:p w14:paraId="48869206" w14:textId="77777777" w:rsidR="009B0590" w:rsidRPr="00CD4AF6" w:rsidRDefault="009B0590" w:rsidP="009E2AA1">
            <w:pPr>
              <w:rPr>
                <w:rFonts w:ascii="Calibri" w:hAnsi="Calibri" w:cs="Arial"/>
                <w:bCs/>
                <w:sz w:val="18"/>
                <w:szCs w:val="22"/>
                <w:lang w:eastAsia="en-US"/>
              </w:rPr>
            </w:pPr>
          </w:p>
        </w:tc>
        <w:tc>
          <w:tcPr>
            <w:tcW w:w="642" w:type="pct"/>
          </w:tcPr>
          <w:p w14:paraId="6D9CD03C" w14:textId="77777777" w:rsidR="009B0590" w:rsidRPr="00CD4AF6" w:rsidRDefault="009B0590" w:rsidP="009E2AA1">
            <w:pPr>
              <w:rPr>
                <w:rFonts w:ascii="Calibri" w:hAnsi="Calibri" w:cs="Arial"/>
                <w:bCs/>
                <w:sz w:val="18"/>
                <w:szCs w:val="22"/>
                <w:lang w:eastAsia="en-US"/>
              </w:rPr>
            </w:pPr>
          </w:p>
        </w:tc>
        <w:tc>
          <w:tcPr>
            <w:tcW w:w="436" w:type="pct"/>
          </w:tcPr>
          <w:p w14:paraId="33ED88C1" w14:textId="77777777" w:rsidR="009B0590" w:rsidRPr="00CD4AF6" w:rsidRDefault="009B0590" w:rsidP="009E2AA1">
            <w:pPr>
              <w:rPr>
                <w:rFonts w:ascii="Calibri" w:hAnsi="Calibri" w:cs="Arial"/>
                <w:bCs/>
                <w:sz w:val="18"/>
                <w:szCs w:val="22"/>
                <w:lang w:eastAsia="en-US"/>
              </w:rPr>
            </w:pPr>
          </w:p>
        </w:tc>
        <w:tc>
          <w:tcPr>
            <w:tcW w:w="697" w:type="pct"/>
          </w:tcPr>
          <w:p w14:paraId="3AA430CD" w14:textId="77777777" w:rsidR="009B0590" w:rsidRPr="00CD4AF6" w:rsidRDefault="009B0590" w:rsidP="009E2AA1">
            <w:pPr>
              <w:jc w:val="center"/>
              <w:rPr>
                <w:rFonts w:ascii="Calibri" w:hAnsi="Calibri" w:cs="Arial"/>
                <w:bCs/>
                <w:sz w:val="18"/>
                <w:szCs w:val="22"/>
                <w:lang w:eastAsia="en-US"/>
              </w:rPr>
            </w:pPr>
          </w:p>
        </w:tc>
        <w:tc>
          <w:tcPr>
            <w:tcW w:w="576" w:type="pct"/>
          </w:tcPr>
          <w:p w14:paraId="47F0F666" w14:textId="77777777" w:rsidR="009B0590" w:rsidRPr="00CD4AF6" w:rsidRDefault="009B0590" w:rsidP="009E2AA1">
            <w:pPr>
              <w:rPr>
                <w:rFonts w:ascii="Calibri" w:hAnsi="Calibri" w:cs="Arial"/>
                <w:bCs/>
                <w:sz w:val="18"/>
                <w:szCs w:val="22"/>
                <w:lang w:eastAsia="en-US"/>
              </w:rPr>
            </w:pPr>
          </w:p>
        </w:tc>
        <w:tc>
          <w:tcPr>
            <w:tcW w:w="696" w:type="pct"/>
          </w:tcPr>
          <w:p w14:paraId="02297D4D" w14:textId="77777777" w:rsidR="009B0590" w:rsidRPr="00CD4AF6" w:rsidRDefault="009B0590" w:rsidP="009E2AA1">
            <w:pPr>
              <w:rPr>
                <w:rFonts w:ascii="Calibri" w:hAnsi="Calibri" w:cs="Arial"/>
                <w:bCs/>
                <w:sz w:val="18"/>
                <w:szCs w:val="22"/>
                <w:lang w:eastAsia="en-US"/>
              </w:rPr>
            </w:pPr>
          </w:p>
        </w:tc>
        <w:tc>
          <w:tcPr>
            <w:tcW w:w="786" w:type="pct"/>
          </w:tcPr>
          <w:p w14:paraId="0CB8A913" w14:textId="77777777" w:rsidR="009B0590" w:rsidRPr="00CD4AF6" w:rsidRDefault="009B0590" w:rsidP="009E2AA1">
            <w:pPr>
              <w:rPr>
                <w:rFonts w:ascii="Calibri" w:hAnsi="Calibri" w:cs="Arial"/>
                <w:bCs/>
                <w:sz w:val="18"/>
                <w:szCs w:val="22"/>
                <w:lang w:eastAsia="en-US"/>
              </w:rPr>
            </w:pPr>
          </w:p>
        </w:tc>
      </w:tr>
      <w:tr w:rsidR="009B0590" w:rsidRPr="00CD4AF6" w14:paraId="2936AF98" w14:textId="77777777" w:rsidTr="009E2AA1">
        <w:trPr>
          <w:trHeight w:val="421"/>
        </w:trPr>
        <w:tc>
          <w:tcPr>
            <w:tcW w:w="244" w:type="pct"/>
            <w:vAlign w:val="center"/>
          </w:tcPr>
          <w:p w14:paraId="281FB556" w14:textId="77777777" w:rsidR="009B0590" w:rsidRPr="00CD4AF6" w:rsidRDefault="009B0590" w:rsidP="009E2AA1">
            <w:pPr>
              <w:jc w:val="center"/>
              <w:rPr>
                <w:rFonts w:ascii="Calibri" w:hAnsi="Calibri" w:cs="Arial"/>
                <w:bCs/>
                <w:sz w:val="18"/>
                <w:szCs w:val="22"/>
                <w:lang w:eastAsia="en-US"/>
              </w:rPr>
            </w:pPr>
            <w:r w:rsidRPr="00CD4AF6">
              <w:rPr>
                <w:rFonts w:ascii="Calibri" w:hAnsi="Calibri" w:cs="Arial"/>
                <w:bCs/>
                <w:sz w:val="18"/>
                <w:szCs w:val="22"/>
                <w:lang w:eastAsia="en-US"/>
              </w:rPr>
              <w:t>3</w:t>
            </w:r>
          </w:p>
        </w:tc>
        <w:tc>
          <w:tcPr>
            <w:tcW w:w="923" w:type="pct"/>
          </w:tcPr>
          <w:p w14:paraId="637C6744" w14:textId="77777777" w:rsidR="009B0590" w:rsidRPr="00CD4AF6" w:rsidRDefault="009B0590" w:rsidP="009E2AA1">
            <w:pPr>
              <w:rPr>
                <w:rFonts w:ascii="Calibri" w:hAnsi="Calibri" w:cs="Arial"/>
                <w:bCs/>
                <w:sz w:val="18"/>
                <w:szCs w:val="22"/>
                <w:lang w:eastAsia="en-US"/>
              </w:rPr>
            </w:pPr>
          </w:p>
        </w:tc>
        <w:tc>
          <w:tcPr>
            <w:tcW w:w="642" w:type="pct"/>
          </w:tcPr>
          <w:p w14:paraId="369274AE" w14:textId="77777777" w:rsidR="009B0590" w:rsidRPr="00CD4AF6" w:rsidRDefault="009B0590" w:rsidP="009E2AA1">
            <w:pPr>
              <w:rPr>
                <w:rFonts w:ascii="Calibri" w:hAnsi="Calibri" w:cs="Arial"/>
                <w:bCs/>
                <w:sz w:val="18"/>
                <w:szCs w:val="22"/>
                <w:lang w:eastAsia="en-US"/>
              </w:rPr>
            </w:pPr>
          </w:p>
        </w:tc>
        <w:tc>
          <w:tcPr>
            <w:tcW w:w="436" w:type="pct"/>
          </w:tcPr>
          <w:p w14:paraId="2B93189F" w14:textId="77777777" w:rsidR="009B0590" w:rsidRPr="00CD4AF6" w:rsidRDefault="009B0590" w:rsidP="009E2AA1">
            <w:pPr>
              <w:rPr>
                <w:rFonts w:ascii="Calibri" w:hAnsi="Calibri" w:cs="Arial"/>
                <w:bCs/>
                <w:sz w:val="18"/>
                <w:szCs w:val="22"/>
                <w:lang w:eastAsia="en-US"/>
              </w:rPr>
            </w:pPr>
          </w:p>
        </w:tc>
        <w:tc>
          <w:tcPr>
            <w:tcW w:w="697" w:type="pct"/>
          </w:tcPr>
          <w:p w14:paraId="45244455" w14:textId="77777777" w:rsidR="009B0590" w:rsidRPr="00CD4AF6" w:rsidRDefault="009B0590" w:rsidP="009E2AA1">
            <w:pPr>
              <w:rPr>
                <w:rFonts w:ascii="Calibri" w:hAnsi="Calibri" w:cs="Arial"/>
                <w:bCs/>
                <w:sz w:val="18"/>
                <w:szCs w:val="22"/>
                <w:lang w:eastAsia="en-US"/>
              </w:rPr>
            </w:pPr>
          </w:p>
        </w:tc>
        <w:tc>
          <w:tcPr>
            <w:tcW w:w="576" w:type="pct"/>
          </w:tcPr>
          <w:p w14:paraId="1B5E500A" w14:textId="77777777" w:rsidR="009B0590" w:rsidRPr="00CD4AF6" w:rsidRDefault="009B0590" w:rsidP="009E2AA1">
            <w:pPr>
              <w:rPr>
                <w:rFonts w:ascii="Calibri" w:hAnsi="Calibri" w:cs="Arial"/>
                <w:bCs/>
                <w:sz w:val="18"/>
                <w:szCs w:val="22"/>
                <w:lang w:eastAsia="en-US"/>
              </w:rPr>
            </w:pPr>
          </w:p>
        </w:tc>
        <w:tc>
          <w:tcPr>
            <w:tcW w:w="696" w:type="pct"/>
          </w:tcPr>
          <w:p w14:paraId="0C315D56" w14:textId="77777777" w:rsidR="009B0590" w:rsidRPr="00CD4AF6" w:rsidRDefault="009B0590" w:rsidP="009E2AA1">
            <w:pPr>
              <w:rPr>
                <w:rFonts w:ascii="Calibri" w:hAnsi="Calibri" w:cs="Arial"/>
                <w:bCs/>
                <w:sz w:val="18"/>
                <w:szCs w:val="22"/>
                <w:lang w:eastAsia="en-US"/>
              </w:rPr>
            </w:pPr>
          </w:p>
        </w:tc>
        <w:tc>
          <w:tcPr>
            <w:tcW w:w="786" w:type="pct"/>
          </w:tcPr>
          <w:p w14:paraId="5CD66D94" w14:textId="77777777" w:rsidR="009B0590" w:rsidRPr="00CD4AF6" w:rsidRDefault="009B0590" w:rsidP="009E2AA1">
            <w:pPr>
              <w:rPr>
                <w:rFonts w:ascii="Calibri" w:hAnsi="Calibri" w:cs="Arial"/>
                <w:bCs/>
                <w:sz w:val="18"/>
                <w:szCs w:val="22"/>
                <w:lang w:eastAsia="en-US"/>
              </w:rPr>
            </w:pPr>
          </w:p>
        </w:tc>
      </w:tr>
      <w:tr w:rsidR="009B0590" w:rsidRPr="00CD4AF6" w14:paraId="1EC78772" w14:textId="77777777" w:rsidTr="009E2AA1">
        <w:trPr>
          <w:trHeight w:val="444"/>
        </w:trPr>
        <w:tc>
          <w:tcPr>
            <w:tcW w:w="244" w:type="pct"/>
            <w:vAlign w:val="center"/>
          </w:tcPr>
          <w:p w14:paraId="31FB121E" w14:textId="77777777" w:rsidR="009B0590" w:rsidRPr="00CD4AF6" w:rsidRDefault="009B0590" w:rsidP="009E2AA1">
            <w:pPr>
              <w:jc w:val="center"/>
              <w:rPr>
                <w:rFonts w:ascii="Calibri" w:hAnsi="Calibri" w:cs="Arial"/>
                <w:bCs/>
                <w:sz w:val="18"/>
                <w:szCs w:val="22"/>
                <w:lang w:eastAsia="en-US"/>
              </w:rPr>
            </w:pPr>
            <w:r w:rsidRPr="00CD4AF6">
              <w:rPr>
                <w:rFonts w:ascii="Calibri" w:hAnsi="Calibri" w:cs="Arial"/>
                <w:bCs/>
                <w:sz w:val="18"/>
                <w:szCs w:val="22"/>
                <w:lang w:eastAsia="en-US"/>
              </w:rPr>
              <w:t>..</w:t>
            </w:r>
          </w:p>
        </w:tc>
        <w:tc>
          <w:tcPr>
            <w:tcW w:w="923" w:type="pct"/>
          </w:tcPr>
          <w:p w14:paraId="07F2CFB6" w14:textId="77777777" w:rsidR="009B0590" w:rsidRPr="00CD4AF6" w:rsidRDefault="009B0590" w:rsidP="009E2AA1">
            <w:pPr>
              <w:rPr>
                <w:rFonts w:ascii="Calibri" w:hAnsi="Calibri" w:cs="Arial"/>
                <w:bCs/>
                <w:sz w:val="18"/>
                <w:szCs w:val="22"/>
                <w:lang w:eastAsia="en-US"/>
              </w:rPr>
            </w:pPr>
          </w:p>
        </w:tc>
        <w:tc>
          <w:tcPr>
            <w:tcW w:w="642" w:type="pct"/>
          </w:tcPr>
          <w:p w14:paraId="09171F2F" w14:textId="77777777" w:rsidR="009B0590" w:rsidRPr="00CD4AF6" w:rsidRDefault="009B0590" w:rsidP="009E2AA1">
            <w:pPr>
              <w:rPr>
                <w:rFonts w:ascii="Calibri" w:hAnsi="Calibri" w:cs="Arial"/>
                <w:bCs/>
                <w:sz w:val="18"/>
                <w:szCs w:val="22"/>
                <w:lang w:eastAsia="en-US"/>
              </w:rPr>
            </w:pPr>
          </w:p>
        </w:tc>
        <w:tc>
          <w:tcPr>
            <w:tcW w:w="436" w:type="pct"/>
          </w:tcPr>
          <w:p w14:paraId="57140C0A" w14:textId="77777777" w:rsidR="009B0590" w:rsidRPr="00CD4AF6" w:rsidRDefault="009B0590" w:rsidP="009E2AA1">
            <w:pPr>
              <w:rPr>
                <w:rFonts w:ascii="Calibri" w:hAnsi="Calibri" w:cs="Arial"/>
                <w:bCs/>
                <w:sz w:val="18"/>
                <w:szCs w:val="22"/>
                <w:lang w:eastAsia="en-US"/>
              </w:rPr>
            </w:pPr>
          </w:p>
        </w:tc>
        <w:tc>
          <w:tcPr>
            <w:tcW w:w="697" w:type="pct"/>
          </w:tcPr>
          <w:p w14:paraId="371EBDCA" w14:textId="77777777" w:rsidR="009B0590" w:rsidRPr="00CD4AF6" w:rsidRDefault="009B0590" w:rsidP="009E2AA1">
            <w:pPr>
              <w:rPr>
                <w:rFonts w:ascii="Calibri" w:hAnsi="Calibri" w:cs="Arial"/>
                <w:bCs/>
                <w:sz w:val="18"/>
                <w:szCs w:val="22"/>
                <w:lang w:eastAsia="en-US"/>
              </w:rPr>
            </w:pPr>
          </w:p>
        </w:tc>
        <w:tc>
          <w:tcPr>
            <w:tcW w:w="576" w:type="pct"/>
          </w:tcPr>
          <w:p w14:paraId="3163C646" w14:textId="77777777" w:rsidR="009B0590" w:rsidRPr="00CD4AF6" w:rsidRDefault="009B0590" w:rsidP="009E2AA1">
            <w:pPr>
              <w:rPr>
                <w:rFonts w:ascii="Calibri" w:hAnsi="Calibri" w:cs="Arial"/>
                <w:bCs/>
                <w:sz w:val="18"/>
                <w:szCs w:val="22"/>
                <w:lang w:eastAsia="en-US"/>
              </w:rPr>
            </w:pPr>
          </w:p>
        </w:tc>
        <w:tc>
          <w:tcPr>
            <w:tcW w:w="696" w:type="pct"/>
          </w:tcPr>
          <w:p w14:paraId="5BBA47BD" w14:textId="77777777" w:rsidR="009B0590" w:rsidRPr="00CD4AF6" w:rsidRDefault="009B0590" w:rsidP="009E2AA1">
            <w:pPr>
              <w:rPr>
                <w:rFonts w:ascii="Calibri" w:hAnsi="Calibri" w:cs="Arial"/>
                <w:bCs/>
                <w:sz w:val="18"/>
                <w:szCs w:val="22"/>
                <w:lang w:eastAsia="en-US"/>
              </w:rPr>
            </w:pPr>
          </w:p>
        </w:tc>
        <w:tc>
          <w:tcPr>
            <w:tcW w:w="786" w:type="pct"/>
          </w:tcPr>
          <w:p w14:paraId="145F1579" w14:textId="77777777" w:rsidR="009B0590" w:rsidRPr="00CD4AF6" w:rsidRDefault="009B0590" w:rsidP="009E2AA1">
            <w:pPr>
              <w:rPr>
                <w:rFonts w:ascii="Calibri" w:hAnsi="Calibri" w:cs="Arial"/>
                <w:bCs/>
                <w:sz w:val="18"/>
                <w:szCs w:val="22"/>
                <w:lang w:eastAsia="en-US"/>
              </w:rPr>
            </w:pPr>
          </w:p>
        </w:tc>
      </w:tr>
    </w:tbl>
    <w:p w14:paraId="67A3D4A3" w14:textId="77777777" w:rsidR="009B0590" w:rsidRPr="004250E0" w:rsidRDefault="009B0590" w:rsidP="009B0590">
      <w:pPr>
        <w:rPr>
          <w:rFonts w:ascii="Calibri" w:hAnsi="Calibri" w:cs="Arial"/>
          <w:b/>
          <w:sz w:val="22"/>
          <w:szCs w:val="22"/>
        </w:rPr>
      </w:pPr>
    </w:p>
    <w:p w14:paraId="13216236" w14:textId="77777777" w:rsidR="009B0590" w:rsidRPr="00E55C68" w:rsidRDefault="009B0590" w:rsidP="009B0590">
      <w:pPr>
        <w:spacing w:line="276" w:lineRule="auto"/>
        <w:ind w:left="28"/>
        <w:jc w:val="both"/>
        <w:rPr>
          <w:rFonts w:asciiTheme="minorHAnsi" w:hAnsiTheme="minorHAnsi" w:cs="Arial"/>
          <w:sz w:val="22"/>
          <w:szCs w:val="22"/>
        </w:rPr>
      </w:pPr>
    </w:p>
    <w:p w14:paraId="02C161CD" w14:textId="77777777" w:rsidR="009B0590" w:rsidRPr="00FC6CBA" w:rsidRDefault="009B0590" w:rsidP="009B0590">
      <w:pPr>
        <w:tabs>
          <w:tab w:val="center" w:pos="9360"/>
        </w:tabs>
        <w:ind w:left="5148"/>
        <w:jc w:val="center"/>
        <w:rPr>
          <w:rFonts w:ascii="Calibri" w:hAnsi="Calibri"/>
          <w:b/>
          <w:bCs/>
          <w:sz w:val="22"/>
          <w:szCs w:val="22"/>
        </w:rPr>
      </w:pPr>
      <w:r w:rsidRPr="00FC6CBA">
        <w:rPr>
          <w:rFonts w:ascii="Calibri" w:hAnsi="Calibri"/>
          <w:b/>
          <w:bCs/>
          <w:sz w:val="22"/>
          <w:szCs w:val="22"/>
        </w:rPr>
        <w:t>Ο/Η Περιφερειακός/ή Δ/</w:t>
      </w:r>
      <w:proofErr w:type="spellStart"/>
      <w:r w:rsidRPr="00FC6CBA">
        <w:rPr>
          <w:rFonts w:ascii="Calibri" w:hAnsi="Calibri"/>
          <w:b/>
          <w:bCs/>
          <w:sz w:val="22"/>
          <w:szCs w:val="22"/>
        </w:rPr>
        <w:t>ντής</w:t>
      </w:r>
      <w:proofErr w:type="spellEnd"/>
      <w:r w:rsidRPr="00FC6CBA">
        <w:rPr>
          <w:rFonts w:ascii="Calibri" w:hAnsi="Calibri"/>
          <w:b/>
          <w:bCs/>
          <w:sz w:val="22"/>
          <w:szCs w:val="22"/>
        </w:rPr>
        <w:t>/</w:t>
      </w:r>
      <w:proofErr w:type="spellStart"/>
      <w:r w:rsidRPr="00FC6CBA">
        <w:rPr>
          <w:rFonts w:ascii="Calibri" w:hAnsi="Calibri"/>
          <w:b/>
          <w:bCs/>
          <w:sz w:val="22"/>
          <w:szCs w:val="22"/>
        </w:rPr>
        <w:t>ντρια</w:t>
      </w:r>
      <w:proofErr w:type="spellEnd"/>
    </w:p>
    <w:p w14:paraId="4FD1A115" w14:textId="77777777" w:rsidR="009B0590" w:rsidRPr="008115E9" w:rsidRDefault="009B0590" w:rsidP="009B0590">
      <w:pPr>
        <w:tabs>
          <w:tab w:val="center" w:pos="9360"/>
        </w:tabs>
        <w:ind w:left="5148"/>
        <w:jc w:val="center"/>
        <w:rPr>
          <w:rFonts w:ascii="Calibri" w:hAnsi="Calibri"/>
          <w:b/>
          <w:bCs/>
          <w:sz w:val="22"/>
          <w:szCs w:val="22"/>
        </w:rPr>
      </w:pPr>
      <w:r w:rsidRPr="00FC6CBA">
        <w:rPr>
          <w:rFonts w:ascii="Calibri" w:hAnsi="Calibri"/>
          <w:b/>
          <w:bCs/>
          <w:sz w:val="22"/>
          <w:szCs w:val="22"/>
        </w:rPr>
        <w:t>Πρωτοβάθμιας και Δευτεροβάθμιας Εκπαίδευσης</w:t>
      </w:r>
      <w:r>
        <w:rPr>
          <w:rFonts w:ascii="Calibri" w:hAnsi="Calibri"/>
          <w:b/>
          <w:bCs/>
          <w:sz w:val="22"/>
          <w:szCs w:val="22"/>
        </w:rPr>
        <w:t xml:space="preserve">  </w:t>
      </w:r>
      <w:r w:rsidRPr="005F7751">
        <w:rPr>
          <w:rFonts w:ascii="Calibri" w:hAnsi="Calibri"/>
          <w:b/>
          <w:bCs/>
          <w:sz w:val="22"/>
          <w:szCs w:val="22"/>
        </w:rPr>
        <w:t xml:space="preserve">ς </w:t>
      </w:r>
    </w:p>
    <w:p w14:paraId="381D7188" w14:textId="77777777" w:rsidR="009B0590" w:rsidRDefault="009B0590" w:rsidP="009B0590">
      <w:pPr>
        <w:tabs>
          <w:tab w:val="center" w:pos="9360"/>
        </w:tabs>
        <w:ind w:left="5148"/>
        <w:jc w:val="center"/>
        <w:rPr>
          <w:rFonts w:ascii="Calibri" w:hAnsi="Calibri"/>
          <w:bCs/>
          <w:sz w:val="22"/>
          <w:szCs w:val="22"/>
        </w:rPr>
      </w:pPr>
    </w:p>
    <w:p w14:paraId="5C994326" w14:textId="77777777" w:rsidR="009B0590" w:rsidRDefault="009B0590" w:rsidP="009B0590">
      <w:pPr>
        <w:tabs>
          <w:tab w:val="center" w:pos="9360"/>
        </w:tabs>
        <w:ind w:left="5148"/>
        <w:jc w:val="center"/>
        <w:rPr>
          <w:rFonts w:ascii="Calibri" w:hAnsi="Calibri"/>
          <w:bCs/>
          <w:sz w:val="22"/>
          <w:szCs w:val="22"/>
        </w:rPr>
      </w:pPr>
    </w:p>
    <w:p w14:paraId="7EB1F359" w14:textId="77777777" w:rsidR="009B0590" w:rsidRDefault="009B0590" w:rsidP="009B0590">
      <w:pPr>
        <w:tabs>
          <w:tab w:val="center" w:pos="9360"/>
        </w:tabs>
        <w:ind w:left="5148"/>
        <w:jc w:val="center"/>
        <w:rPr>
          <w:rFonts w:ascii="Calibri" w:hAnsi="Calibri"/>
          <w:sz w:val="22"/>
          <w:szCs w:val="22"/>
        </w:rPr>
      </w:pPr>
      <w:r w:rsidRPr="008115E9">
        <w:rPr>
          <w:rFonts w:ascii="Calibri" w:hAnsi="Calibri"/>
          <w:bCs/>
          <w:sz w:val="22"/>
          <w:szCs w:val="22"/>
        </w:rPr>
        <w:t>………………….</w:t>
      </w:r>
      <w:r w:rsidRPr="008115E9">
        <w:rPr>
          <w:rFonts w:ascii="Calibri" w:hAnsi="Calibri"/>
          <w:sz w:val="22"/>
          <w:szCs w:val="22"/>
        </w:rPr>
        <w:t>…………………………</w:t>
      </w:r>
    </w:p>
    <w:p w14:paraId="0BD1A8C7" w14:textId="77777777" w:rsidR="009B0590" w:rsidRPr="00242AF7" w:rsidRDefault="009B0590" w:rsidP="009B0590">
      <w:pPr>
        <w:tabs>
          <w:tab w:val="center" w:pos="9360"/>
        </w:tabs>
        <w:spacing w:line="360" w:lineRule="auto"/>
        <w:ind w:left="4788"/>
        <w:jc w:val="center"/>
        <w:rPr>
          <w:rFonts w:asciiTheme="minorHAnsi" w:hAnsiTheme="minorHAnsi"/>
          <w:b/>
          <w:bCs/>
          <w:sz w:val="22"/>
          <w:szCs w:val="22"/>
        </w:rPr>
      </w:pPr>
      <w:r w:rsidRPr="00242AF7">
        <w:rPr>
          <w:rFonts w:asciiTheme="minorHAnsi" w:hAnsiTheme="minorHAnsi"/>
          <w:b/>
          <w:bCs/>
          <w:sz w:val="22"/>
          <w:szCs w:val="22"/>
        </w:rPr>
        <w:t>(Ονοματεπώνυμο, Υπογραφή &amp; Σφραγίδα)</w:t>
      </w:r>
    </w:p>
    <w:p w14:paraId="3C31C16C" w14:textId="078DE9D9" w:rsidR="009B0590" w:rsidRDefault="00390AEC">
      <w:pPr>
        <w:rPr>
          <w:rFonts w:asciiTheme="minorHAnsi" w:hAnsiTheme="minorHAnsi" w:cs="Arial"/>
          <w:sz w:val="22"/>
          <w:szCs w:val="22"/>
        </w:rPr>
      </w:pPr>
      <w:r>
        <w:rPr>
          <w:rFonts w:asciiTheme="minorHAnsi" w:hAnsiTheme="minorHAnsi" w:cs="Arial"/>
          <w:sz w:val="22"/>
          <w:szCs w:val="22"/>
        </w:rPr>
        <w:br w:type="page"/>
      </w:r>
    </w:p>
    <w:p w14:paraId="5A8D61C7" w14:textId="77777777" w:rsidR="002A0AD3" w:rsidRPr="00C35519" w:rsidRDefault="002A0AD3">
      <w:pPr>
        <w:rPr>
          <w:rFonts w:asciiTheme="minorHAnsi" w:hAnsiTheme="minorHAnsi" w:cs="Arial"/>
          <w:sz w:val="22"/>
          <w:szCs w:val="22"/>
        </w:rPr>
      </w:pPr>
    </w:p>
    <w:p w14:paraId="377ACCF8" w14:textId="77777777" w:rsidR="00EC1ACA" w:rsidRPr="00C35519" w:rsidRDefault="00EC1ACA" w:rsidP="00EC1ACA">
      <w:pPr>
        <w:pStyle w:val="af0"/>
        <w:pBdr>
          <w:top w:val="single" w:sz="4" w:space="1" w:color="auto"/>
          <w:left w:val="single" w:sz="4" w:space="0" w:color="auto"/>
          <w:bottom w:val="single" w:sz="4" w:space="1" w:color="auto"/>
          <w:right w:val="single" w:sz="4" w:space="8" w:color="auto"/>
        </w:pBdr>
        <w:shd w:val="clear" w:color="auto" w:fill="E0E0E0"/>
        <w:rPr>
          <w:rFonts w:asciiTheme="minorHAnsi" w:hAnsiTheme="minorHAnsi" w:cs="Calibri"/>
          <w:sz w:val="22"/>
        </w:rPr>
      </w:pPr>
      <w:bookmarkStart w:id="48" w:name="_Toc238724271"/>
      <w:r w:rsidRPr="00C35519">
        <w:rPr>
          <w:rFonts w:asciiTheme="minorHAnsi" w:hAnsiTheme="minorHAnsi" w:cs="Calibri"/>
          <w:sz w:val="22"/>
        </w:rPr>
        <w:t xml:space="preserve">ΥΠΟΔΕΙΓΜΑ 5.1: </w:t>
      </w:r>
      <w:r w:rsidRPr="00663C95">
        <w:rPr>
          <w:rFonts w:asciiTheme="minorHAnsi" w:hAnsiTheme="minorHAnsi" w:cs="Calibri"/>
          <w:sz w:val="22"/>
        </w:rPr>
        <w:t>ΠΡΑΞΗ ΑΝΑΛΗΨΗΣ ΥΠΗΡΕΣΙΑΣ ΓΙΑ ΤΗΝ ΠΡΩΤΟΒΑΘΜΙΑ ΕΚΠΑΙΔΕΥΣΗ ΚΑΙ ΚΕΔΑΣΥ</w:t>
      </w:r>
      <w:bookmarkEnd w:id="48"/>
    </w:p>
    <w:p w14:paraId="7D1608B4" w14:textId="77777777" w:rsidR="00EC1ACA" w:rsidRPr="00C35519" w:rsidRDefault="00EC1ACA" w:rsidP="00EC1ACA">
      <w:pPr>
        <w:jc w:val="both"/>
        <w:rPr>
          <w:rFonts w:asciiTheme="minorHAnsi" w:hAnsiTheme="minorHAnsi"/>
          <w:b/>
          <w:sz w:val="22"/>
          <w:szCs w:val="22"/>
        </w:rPr>
      </w:pPr>
    </w:p>
    <w:p w14:paraId="5158CD96" w14:textId="77777777" w:rsidR="00EC1ACA" w:rsidRPr="00C35519" w:rsidRDefault="00EC1ACA" w:rsidP="00EC1ACA">
      <w:pPr>
        <w:tabs>
          <w:tab w:val="left" w:pos="4710"/>
        </w:tabs>
        <w:jc w:val="center"/>
        <w:rPr>
          <w:rFonts w:asciiTheme="minorHAnsi" w:hAnsiTheme="minorHAnsi"/>
          <w:b/>
          <w:spacing w:val="40"/>
          <w:sz w:val="28"/>
          <w:szCs w:val="28"/>
        </w:rPr>
      </w:pPr>
    </w:p>
    <w:p w14:paraId="56D3D86B" w14:textId="77777777" w:rsidR="00EC1ACA" w:rsidRPr="00C35519" w:rsidRDefault="00EC1ACA" w:rsidP="00EC1ACA">
      <w:pPr>
        <w:tabs>
          <w:tab w:val="left" w:pos="4710"/>
        </w:tabs>
        <w:jc w:val="center"/>
        <w:rPr>
          <w:rFonts w:asciiTheme="minorHAnsi" w:hAnsiTheme="minorHAnsi"/>
          <w:b/>
          <w:spacing w:val="40"/>
          <w:sz w:val="22"/>
          <w:szCs w:val="22"/>
        </w:rPr>
      </w:pPr>
      <w:r w:rsidRPr="00C35519">
        <w:rPr>
          <w:rFonts w:asciiTheme="minorHAnsi" w:hAnsiTheme="minorHAnsi"/>
          <w:b/>
          <w:spacing w:val="40"/>
          <w:sz w:val="22"/>
          <w:szCs w:val="22"/>
        </w:rPr>
        <w:t>ΠΡΑΞΗ ΑΝΑΛΗΨΗΣ ΥΠΗΡΕΣΙΑΣ</w:t>
      </w:r>
    </w:p>
    <w:p w14:paraId="1822746A" w14:textId="77777777" w:rsidR="00EC1ACA" w:rsidRPr="00C35519" w:rsidRDefault="00EC1ACA" w:rsidP="00EC1ACA">
      <w:pPr>
        <w:tabs>
          <w:tab w:val="left" w:pos="4710"/>
        </w:tabs>
        <w:jc w:val="center"/>
        <w:rPr>
          <w:rFonts w:asciiTheme="minorHAnsi" w:hAnsiTheme="minorHAnsi"/>
          <w:b/>
          <w:sz w:val="22"/>
          <w:szCs w:val="22"/>
        </w:rPr>
      </w:pPr>
    </w:p>
    <w:p w14:paraId="7CD8BD6D" w14:textId="77777777" w:rsidR="00EC1ACA" w:rsidRPr="00C35519" w:rsidRDefault="00EC1ACA" w:rsidP="00EC1ACA">
      <w:pPr>
        <w:tabs>
          <w:tab w:val="left" w:pos="4710"/>
        </w:tabs>
        <w:jc w:val="right"/>
        <w:rPr>
          <w:rFonts w:asciiTheme="minorHAnsi" w:hAnsiTheme="minorHAnsi"/>
          <w:b/>
          <w:sz w:val="22"/>
          <w:szCs w:val="22"/>
        </w:rPr>
      </w:pPr>
    </w:p>
    <w:p w14:paraId="21E80446" w14:textId="77777777" w:rsidR="00EC1ACA" w:rsidRPr="00C35519" w:rsidRDefault="00EC1ACA" w:rsidP="00EC1ACA">
      <w:pPr>
        <w:tabs>
          <w:tab w:val="left" w:pos="4710"/>
        </w:tabs>
        <w:jc w:val="right"/>
        <w:rPr>
          <w:rFonts w:asciiTheme="minorHAnsi" w:hAnsiTheme="minorHAnsi"/>
          <w:b/>
          <w:sz w:val="22"/>
          <w:szCs w:val="22"/>
        </w:rPr>
      </w:pPr>
    </w:p>
    <w:p w14:paraId="5CF8A6B4" w14:textId="77777777" w:rsidR="00EC1ACA" w:rsidRPr="00C35519" w:rsidRDefault="00EC1ACA" w:rsidP="00EC1ACA">
      <w:pPr>
        <w:tabs>
          <w:tab w:val="left" w:pos="4710"/>
        </w:tabs>
        <w:jc w:val="right"/>
        <w:rPr>
          <w:rFonts w:asciiTheme="minorHAnsi" w:hAnsiTheme="minorHAnsi"/>
          <w:b/>
          <w:sz w:val="22"/>
          <w:szCs w:val="22"/>
        </w:rPr>
      </w:pPr>
      <w:proofErr w:type="spellStart"/>
      <w:r w:rsidRPr="00C35519">
        <w:rPr>
          <w:rFonts w:asciiTheme="minorHAnsi" w:hAnsiTheme="minorHAnsi"/>
          <w:b/>
          <w:sz w:val="22"/>
          <w:szCs w:val="22"/>
        </w:rPr>
        <w:t>Ημερ</w:t>
      </w:r>
      <w:proofErr w:type="spellEnd"/>
      <w:r w:rsidRPr="00C35519">
        <w:rPr>
          <w:rFonts w:asciiTheme="minorHAnsi" w:hAnsiTheme="minorHAnsi"/>
          <w:b/>
          <w:sz w:val="22"/>
          <w:szCs w:val="22"/>
        </w:rPr>
        <w:t>. ……/……./20…</w:t>
      </w:r>
    </w:p>
    <w:p w14:paraId="4A2026D9" w14:textId="77777777" w:rsidR="00EC1ACA" w:rsidRPr="00663C95" w:rsidRDefault="00EC1ACA" w:rsidP="00EC1ACA">
      <w:pPr>
        <w:tabs>
          <w:tab w:val="left" w:pos="4710"/>
        </w:tabs>
        <w:jc w:val="right"/>
        <w:rPr>
          <w:rFonts w:asciiTheme="minorHAnsi" w:hAnsiTheme="minorHAnsi"/>
          <w:b/>
          <w:sz w:val="22"/>
          <w:szCs w:val="22"/>
        </w:rPr>
      </w:pPr>
      <w:proofErr w:type="spellStart"/>
      <w:r w:rsidRPr="00663C95">
        <w:rPr>
          <w:rFonts w:asciiTheme="minorHAnsi" w:hAnsiTheme="minorHAnsi"/>
          <w:b/>
          <w:sz w:val="22"/>
          <w:szCs w:val="22"/>
        </w:rPr>
        <w:t>Αρ</w:t>
      </w:r>
      <w:proofErr w:type="spellEnd"/>
      <w:r w:rsidRPr="00663C95">
        <w:rPr>
          <w:rFonts w:asciiTheme="minorHAnsi" w:hAnsiTheme="minorHAnsi"/>
          <w:b/>
          <w:sz w:val="22"/>
          <w:szCs w:val="22"/>
        </w:rPr>
        <w:t>. Πρωτ. ………..…..</w:t>
      </w:r>
    </w:p>
    <w:tbl>
      <w:tblPr>
        <w:tblW w:w="5000" w:type="pct"/>
        <w:tblLook w:val="0000" w:firstRow="0" w:lastRow="0" w:firstColumn="0" w:lastColumn="0" w:noHBand="0" w:noVBand="0"/>
      </w:tblPr>
      <w:tblGrid>
        <w:gridCol w:w="4493"/>
        <w:gridCol w:w="5288"/>
      </w:tblGrid>
      <w:tr w:rsidR="00EC1ACA" w:rsidRPr="00C35519" w14:paraId="3C8F6360" w14:textId="77777777" w:rsidTr="009E2AA1">
        <w:trPr>
          <w:trHeight w:val="9783"/>
        </w:trPr>
        <w:tc>
          <w:tcPr>
            <w:tcW w:w="2297" w:type="pct"/>
          </w:tcPr>
          <w:p w14:paraId="4E7F3C68" w14:textId="77777777" w:rsidR="00EC1ACA" w:rsidRPr="00663C95" w:rsidRDefault="00EC1ACA" w:rsidP="009E2AA1">
            <w:pPr>
              <w:spacing w:after="120" w:line="276" w:lineRule="auto"/>
              <w:rPr>
                <w:rFonts w:asciiTheme="minorHAnsi" w:hAnsiTheme="minorHAnsi"/>
                <w:sz w:val="22"/>
                <w:szCs w:val="22"/>
              </w:rPr>
            </w:pPr>
            <w:r w:rsidRPr="00663C95">
              <w:rPr>
                <w:rFonts w:asciiTheme="minorHAnsi" w:hAnsiTheme="minorHAnsi"/>
                <w:sz w:val="22"/>
                <w:szCs w:val="22"/>
              </w:rPr>
              <w:t>Του/</w:t>
            </w:r>
            <w:r w:rsidRPr="00663C95">
              <w:rPr>
                <w:rFonts w:asciiTheme="minorHAnsi" w:hAnsiTheme="minorHAnsi"/>
                <w:sz w:val="22"/>
                <w:szCs w:val="22"/>
                <w:lang w:val="en-US"/>
              </w:rPr>
              <w:t>T</w:t>
            </w:r>
            <w:r w:rsidRPr="00663C95">
              <w:rPr>
                <w:rFonts w:asciiTheme="minorHAnsi" w:hAnsiTheme="minorHAnsi"/>
                <w:sz w:val="22"/>
                <w:szCs w:val="22"/>
              </w:rPr>
              <w:t>ης:   ………………………………………. …………….………………………….……………………</w:t>
            </w:r>
          </w:p>
          <w:p w14:paraId="023D3900" w14:textId="77777777" w:rsidR="00EC1ACA" w:rsidRPr="00663C95" w:rsidRDefault="00EC1ACA" w:rsidP="009E2AA1">
            <w:pPr>
              <w:spacing w:after="120" w:line="276" w:lineRule="auto"/>
              <w:rPr>
                <w:rFonts w:asciiTheme="minorHAnsi" w:hAnsiTheme="minorHAnsi"/>
                <w:sz w:val="22"/>
                <w:szCs w:val="22"/>
              </w:rPr>
            </w:pPr>
            <w:r w:rsidRPr="00663C95">
              <w:rPr>
                <w:rFonts w:asciiTheme="minorHAnsi" w:hAnsiTheme="minorHAnsi"/>
                <w:sz w:val="22"/>
                <w:szCs w:val="22"/>
              </w:rPr>
              <w:t xml:space="preserve">Μονίμου/αναπληρωτή </w:t>
            </w:r>
            <w:proofErr w:type="spellStart"/>
            <w:r w:rsidRPr="00663C95">
              <w:rPr>
                <w:rFonts w:asciiTheme="minorHAnsi" w:hAnsiTheme="minorHAnsi"/>
                <w:sz w:val="22"/>
                <w:szCs w:val="22"/>
              </w:rPr>
              <w:t>Εκπ</w:t>
            </w:r>
            <w:proofErr w:type="spellEnd"/>
            <w:r w:rsidRPr="00663C95">
              <w:rPr>
                <w:rFonts w:asciiTheme="minorHAnsi" w:hAnsiTheme="minorHAnsi"/>
                <w:sz w:val="22"/>
                <w:szCs w:val="22"/>
              </w:rPr>
              <w:t>/</w:t>
            </w:r>
            <w:proofErr w:type="spellStart"/>
            <w:r w:rsidRPr="00663C95">
              <w:rPr>
                <w:rFonts w:asciiTheme="minorHAnsi" w:hAnsiTheme="minorHAnsi"/>
                <w:sz w:val="22"/>
                <w:szCs w:val="22"/>
              </w:rPr>
              <w:t>κού</w:t>
            </w:r>
            <w:proofErr w:type="spellEnd"/>
            <w:r w:rsidRPr="00663C95">
              <w:rPr>
                <w:rFonts w:asciiTheme="minorHAnsi" w:hAnsiTheme="minorHAnsi"/>
                <w:sz w:val="22"/>
                <w:szCs w:val="22"/>
              </w:rPr>
              <w:t xml:space="preserve">/ΕΕΠ/ΕΒΠ </w:t>
            </w:r>
            <w:proofErr w:type="spellStart"/>
            <w:r w:rsidRPr="00663C95">
              <w:rPr>
                <w:rFonts w:asciiTheme="minorHAnsi" w:hAnsiTheme="minorHAnsi"/>
                <w:sz w:val="22"/>
                <w:szCs w:val="22"/>
                <w:lang w:val="de-DE"/>
              </w:rPr>
              <w:t>ειδικότητ</w:t>
            </w:r>
            <w:proofErr w:type="spellEnd"/>
            <w:r w:rsidRPr="00663C95">
              <w:rPr>
                <w:rFonts w:asciiTheme="minorHAnsi" w:hAnsiTheme="minorHAnsi"/>
                <w:sz w:val="22"/>
                <w:szCs w:val="22"/>
                <w:lang w:val="de-DE"/>
              </w:rPr>
              <w:t>ας</w:t>
            </w:r>
            <w:r w:rsidRPr="00663C95">
              <w:rPr>
                <w:rFonts w:asciiTheme="minorHAnsi" w:hAnsiTheme="minorHAnsi"/>
                <w:sz w:val="22"/>
                <w:szCs w:val="22"/>
              </w:rPr>
              <w:t xml:space="preserve">   ….… - …….……………</w:t>
            </w:r>
          </w:p>
          <w:p w14:paraId="01C078F7" w14:textId="77777777" w:rsidR="00EC1ACA" w:rsidRPr="00663C95" w:rsidRDefault="00EC1ACA" w:rsidP="009E2AA1">
            <w:pPr>
              <w:spacing w:after="120" w:line="276" w:lineRule="auto"/>
              <w:rPr>
                <w:rFonts w:asciiTheme="minorHAnsi" w:hAnsiTheme="minorHAnsi"/>
                <w:sz w:val="22"/>
                <w:szCs w:val="22"/>
              </w:rPr>
            </w:pPr>
            <w:r w:rsidRPr="00663C95">
              <w:rPr>
                <w:rFonts w:asciiTheme="minorHAnsi" w:hAnsiTheme="minorHAnsi"/>
                <w:sz w:val="22"/>
                <w:szCs w:val="22"/>
              </w:rPr>
              <w:t>κατοίκου:………………………….</w:t>
            </w:r>
          </w:p>
          <w:p w14:paraId="4FED458B" w14:textId="77777777" w:rsidR="00EC1ACA" w:rsidRPr="00663C95" w:rsidRDefault="00EC1ACA" w:rsidP="009E2AA1">
            <w:pPr>
              <w:spacing w:after="120" w:line="276" w:lineRule="auto"/>
              <w:rPr>
                <w:rFonts w:asciiTheme="minorHAnsi" w:hAnsiTheme="minorHAnsi"/>
                <w:sz w:val="22"/>
                <w:szCs w:val="22"/>
              </w:rPr>
            </w:pPr>
            <w:r w:rsidRPr="00663C95">
              <w:rPr>
                <w:rFonts w:asciiTheme="minorHAnsi" w:hAnsiTheme="minorHAnsi"/>
                <w:sz w:val="22"/>
                <w:szCs w:val="22"/>
              </w:rPr>
              <w:t>οδός:………………….…………..</w:t>
            </w:r>
          </w:p>
          <w:p w14:paraId="5C91BD9B" w14:textId="77777777" w:rsidR="00EC1ACA" w:rsidRPr="00663C95" w:rsidRDefault="00EC1ACA" w:rsidP="009E2AA1">
            <w:pPr>
              <w:spacing w:after="120" w:line="276" w:lineRule="auto"/>
              <w:rPr>
                <w:rFonts w:asciiTheme="minorHAnsi" w:hAnsiTheme="minorHAnsi"/>
                <w:sz w:val="22"/>
                <w:szCs w:val="22"/>
              </w:rPr>
            </w:pPr>
            <w:r w:rsidRPr="00663C95">
              <w:rPr>
                <w:rFonts w:asciiTheme="minorHAnsi" w:hAnsiTheme="minorHAnsi"/>
                <w:sz w:val="22"/>
                <w:szCs w:val="22"/>
              </w:rPr>
              <w:t>Τ.Κ:………………….……..……..</w:t>
            </w:r>
          </w:p>
          <w:p w14:paraId="5E23CCE2" w14:textId="77777777" w:rsidR="00EC1ACA" w:rsidRPr="00663C95" w:rsidRDefault="00EC1ACA" w:rsidP="009E2AA1">
            <w:pPr>
              <w:spacing w:after="120" w:line="276" w:lineRule="auto"/>
              <w:rPr>
                <w:rFonts w:asciiTheme="minorHAnsi" w:hAnsiTheme="minorHAnsi"/>
                <w:sz w:val="22"/>
                <w:szCs w:val="22"/>
              </w:rPr>
            </w:pPr>
            <w:r w:rsidRPr="00663C95">
              <w:rPr>
                <w:rFonts w:asciiTheme="minorHAnsi" w:hAnsiTheme="minorHAnsi"/>
                <w:sz w:val="22"/>
                <w:szCs w:val="22"/>
              </w:rPr>
              <w:t>Α.Δ.Τ : ……………………………</w:t>
            </w:r>
          </w:p>
          <w:p w14:paraId="1E77D152" w14:textId="77777777" w:rsidR="00EC1ACA" w:rsidRPr="00663C95" w:rsidRDefault="00EC1ACA" w:rsidP="009E2AA1">
            <w:pPr>
              <w:spacing w:after="120" w:line="276" w:lineRule="auto"/>
              <w:rPr>
                <w:rFonts w:asciiTheme="minorHAnsi" w:hAnsiTheme="minorHAnsi"/>
                <w:sz w:val="22"/>
                <w:szCs w:val="22"/>
              </w:rPr>
            </w:pPr>
            <w:r w:rsidRPr="00663C95">
              <w:rPr>
                <w:rFonts w:asciiTheme="minorHAnsi" w:hAnsiTheme="minorHAnsi"/>
                <w:sz w:val="22"/>
                <w:szCs w:val="22"/>
              </w:rPr>
              <w:t>Τηλέφωνο: ………………………</w:t>
            </w:r>
          </w:p>
          <w:p w14:paraId="75A5FABF" w14:textId="77777777" w:rsidR="00EC1ACA" w:rsidRPr="00663C95" w:rsidRDefault="00EC1ACA" w:rsidP="009E2AA1">
            <w:pPr>
              <w:spacing w:after="120" w:line="276" w:lineRule="auto"/>
              <w:rPr>
                <w:rFonts w:asciiTheme="minorHAnsi" w:hAnsiTheme="minorHAnsi"/>
                <w:sz w:val="22"/>
                <w:szCs w:val="22"/>
              </w:rPr>
            </w:pPr>
            <w:r w:rsidRPr="00663C95">
              <w:rPr>
                <w:rFonts w:asciiTheme="minorHAnsi" w:hAnsiTheme="minorHAnsi"/>
                <w:sz w:val="22"/>
                <w:szCs w:val="22"/>
              </w:rPr>
              <w:t>Κινητό: ……………………………</w:t>
            </w:r>
          </w:p>
          <w:p w14:paraId="7B9167EC" w14:textId="77777777" w:rsidR="00EC1ACA" w:rsidRPr="00663C95" w:rsidRDefault="00EC1ACA" w:rsidP="009E2AA1">
            <w:pPr>
              <w:spacing w:after="120" w:line="276" w:lineRule="auto"/>
              <w:rPr>
                <w:rFonts w:asciiTheme="minorHAnsi" w:hAnsiTheme="minorHAnsi"/>
                <w:sz w:val="22"/>
                <w:szCs w:val="22"/>
              </w:rPr>
            </w:pPr>
            <w:r w:rsidRPr="00663C95">
              <w:rPr>
                <w:rFonts w:asciiTheme="minorHAnsi" w:hAnsiTheme="minorHAnsi"/>
                <w:sz w:val="22"/>
                <w:szCs w:val="22"/>
                <w:lang w:val="en-US"/>
              </w:rPr>
              <w:t>Email</w:t>
            </w:r>
            <w:r w:rsidRPr="00663C95">
              <w:rPr>
                <w:rFonts w:asciiTheme="minorHAnsi" w:hAnsiTheme="minorHAnsi"/>
                <w:sz w:val="22"/>
                <w:szCs w:val="22"/>
              </w:rPr>
              <w:t>: …………………………………</w:t>
            </w:r>
            <w:proofErr w:type="gramStart"/>
            <w:r w:rsidRPr="00663C95">
              <w:rPr>
                <w:rFonts w:asciiTheme="minorHAnsi" w:hAnsiTheme="minorHAnsi"/>
                <w:sz w:val="22"/>
                <w:szCs w:val="22"/>
              </w:rPr>
              <w:t>…..</w:t>
            </w:r>
            <w:proofErr w:type="gramEnd"/>
          </w:p>
          <w:p w14:paraId="144CB05D" w14:textId="77777777" w:rsidR="00EC1ACA" w:rsidRPr="00663C95" w:rsidRDefault="00EC1ACA" w:rsidP="009E2AA1">
            <w:pPr>
              <w:spacing w:after="120" w:line="276" w:lineRule="auto"/>
              <w:rPr>
                <w:rFonts w:asciiTheme="minorHAnsi" w:hAnsiTheme="minorHAnsi"/>
                <w:sz w:val="22"/>
                <w:szCs w:val="22"/>
              </w:rPr>
            </w:pPr>
            <w:r w:rsidRPr="00663C95">
              <w:rPr>
                <w:rFonts w:asciiTheme="minorHAnsi" w:hAnsiTheme="minorHAnsi"/>
                <w:sz w:val="22"/>
                <w:szCs w:val="22"/>
              </w:rPr>
              <w:t xml:space="preserve">Α.Μ: ………………………….….. </w:t>
            </w:r>
            <w:r w:rsidRPr="00663C95">
              <w:rPr>
                <w:rFonts w:asciiTheme="minorHAnsi" w:hAnsiTheme="minorHAnsi"/>
                <w:i/>
                <w:sz w:val="22"/>
                <w:szCs w:val="22"/>
              </w:rPr>
              <w:t>(μόνο για τους μόνιμους)</w:t>
            </w:r>
          </w:p>
          <w:p w14:paraId="5D169B5A" w14:textId="77777777" w:rsidR="00EC1ACA" w:rsidRPr="00663C95" w:rsidRDefault="00EC1ACA" w:rsidP="009E2AA1">
            <w:pPr>
              <w:spacing w:after="120" w:line="276" w:lineRule="auto"/>
              <w:rPr>
                <w:rFonts w:asciiTheme="minorHAnsi" w:hAnsiTheme="minorHAnsi"/>
                <w:i/>
                <w:sz w:val="22"/>
                <w:szCs w:val="22"/>
              </w:rPr>
            </w:pPr>
            <w:r w:rsidRPr="00663C95">
              <w:rPr>
                <w:rFonts w:asciiTheme="minorHAnsi" w:hAnsiTheme="minorHAnsi"/>
                <w:sz w:val="22"/>
                <w:szCs w:val="22"/>
              </w:rPr>
              <w:t xml:space="preserve">Οργανική θέση ………. </w:t>
            </w:r>
            <w:r w:rsidRPr="00663C95">
              <w:rPr>
                <w:rFonts w:asciiTheme="minorHAnsi" w:hAnsiTheme="minorHAnsi"/>
                <w:i/>
                <w:sz w:val="22"/>
                <w:szCs w:val="22"/>
              </w:rPr>
              <w:t>(μόνο για τους μόνιμους)</w:t>
            </w:r>
          </w:p>
          <w:p w14:paraId="4752B50B" w14:textId="77777777" w:rsidR="00EC1ACA" w:rsidRPr="00663C95" w:rsidRDefault="00EC1ACA" w:rsidP="009E2AA1">
            <w:pPr>
              <w:spacing w:after="120" w:line="276" w:lineRule="auto"/>
              <w:rPr>
                <w:rFonts w:asciiTheme="minorHAnsi" w:hAnsiTheme="minorHAnsi"/>
                <w:sz w:val="22"/>
                <w:szCs w:val="22"/>
              </w:rPr>
            </w:pPr>
            <w:r w:rsidRPr="00663C95">
              <w:rPr>
                <w:rFonts w:asciiTheme="minorHAnsi" w:hAnsiTheme="minorHAnsi"/>
                <w:sz w:val="22"/>
                <w:szCs w:val="22"/>
              </w:rPr>
              <w:t>Πράξη τοποθέτησης – διάθεσης: …………………………….... (ΑΔΑ: ………..)</w:t>
            </w:r>
          </w:p>
          <w:p w14:paraId="4AF84FAC" w14:textId="77777777" w:rsidR="00EC1ACA" w:rsidRPr="00663C95" w:rsidRDefault="00EC1ACA" w:rsidP="009E2AA1">
            <w:pPr>
              <w:spacing w:after="120" w:line="276" w:lineRule="auto"/>
              <w:rPr>
                <w:rFonts w:asciiTheme="minorHAnsi" w:hAnsiTheme="minorHAnsi"/>
                <w:sz w:val="22"/>
                <w:szCs w:val="22"/>
              </w:rPr>
            </w:pPr>
          </w:p>
        </w:tc>
        <w:tc>
          <w:tcPr>
            <w:tcW w:w="2703" w:type="pct"/>
          </w:tcPr>
          <w:p w14:paraId="331549CF" w14:textId="77777777" w:rsidR="00EC1ACA" w:rsidRPr="00663C95" w:rsidRDefault="00EC1ACA" w:rsidP="009E2AA1">
            <w:pPr>
              <w:tabs>
                <w:tab w:val="left" w:pos="2085"/>
              </w:tabs>
              <w:spacing w:line="360" w:lineRule="auto"/>
              <w:rPr>
                <w:rFonts w:asciiTheme="minorHAnsi" w:hAnsiTheme="minorHAnsi"/>
                <w:b/>
                <w:sz w:val="22"/>
                <w:szCs w:val="22"/>
              </w:rPr>
            </w:pPr>
            <w:r w:rsidRPr="00663C95">
              <w:rPr>
                <w:rFonts w:asciiTheme="minorHAnsi" w:hAnsiTheme="minorHAnsi"/>
                <w:b/>
                <w:sz w:val="22"/>
                <w:szCs w:val="22"/>
              </w:rPr>
              <w:t>ΠΡΟΣ:</w:t>
            </w:r>
          </w:p>
          <w:p w14:paraId="52BD593F" w14:textId="77777777" w:rsidR="00EC1ACA" w:rsidRPr="00663C95" w:rsidRDefault="00EC1ACA" w:rsidP="009E2AA1">
            <w:pPr>
              <w:tabs>
                <w:tab w:val="left" w:pos="2085"/>
              </w:tabs>
              <w:ind w:left="425"/>
              <w:rPr>
                <w:rFonts w:asciiTheme="minorHAnsi" w:hAnsiTheme="minorHAnsi"/>
                <w:sz w:val="22"/>
                <w:szCs w:val="22"/>
              </w:rPr>
            </w:pPr>
            <w:r w:rsidRPr="00663C95">
              <w:rPr>
                <w:rFonts w:asciiTheme="minorHAnsi" w:hAnsiTheme="minorHAnsi"/>
                <w:sz w:val="22"/>
                <w:szCs w:val="22"/>
              </w:rPr>
              <w:t>Το …. ΚΕΔΑΣΥ / Δημοτικό Σχολείο/ Νηπιαγωγείο</w:t>
            </w:r>
          </w:p>
          <w:p w14:paraId="4515B7ED" w14:textId="77777777" w:rsidR="00EC1ACA" w:rsidRPr="00663C95" w:rsidRDefault="00EC1ACA" w:rsidP="009E2AA1">
            <w:pPr>
              <w:tabs>
                <w:tab w:val="left" w:pos="2085"/>
              </w:tabs>
              <w:ind w:left="425"/>
              <w:rPr>
                <w:rFonts w:asciiTheme="minorHAnsi" w:hAnsiTheme="minorHAnsi"/>
                <w:sz w:val="22"/>
                <w:szCs w:val="22"/>
              </w:rPr>
            </w:pPr>
            <w:r w:rsidRPr="00663C95">
              <w:rPr>
                <w:rFonts w:asciiTheme="minorHAnsi" w:hAnsiTheme="minorHAnsi"/>
                <w:sz w:val="22"/>
                <w:szCs w:val="22"/>
              </w:rPr>
              <w:t>………………………………</w:t>
            </w:r>
          </w:p>
          <w:p w14:paraId="6D3DEA78" w14:textId="77777777" w:rsidR="00EC1ACA" w:rsidRPr="00663C95" w:rsidRDefault="00EC1ACA" w:rsidP="009E2AA1">
            <w:pPr>
              <w:ind w:left="425"/>
              <w:rPr>
                <w:rFonts w:asciiTheme="minorHAnsi" w:hAnsiTheme="minorHAnsi"/>
                <w:sz w:val="22"/>
                <w:szCs w:val="22"/>
              </w:rPr>
            </w:pPr>
            <w:r w:rsidRPr="00663C95">
              <w:rPr>
                <w:rFonts w:asciiTheme="minorHAnsi" w:hAnsiTheme="minorHAnsi"/>
                <w:sz w:val="22"/>
                <w:szCs w:val="22"/>
              </w:rPr>
              <w:t>Αναφέρω ότι σήμερα …………………..…</w:t>
            </w:r>
          </w:p>
          <w:p w14:paraId="7B58E298" w14:textId="77777777" w:rsidR="00EC1ACA" w:rsidRPr="00663C95" w:rsidRDefault="00EC1ACA" w:rsidP="009E2AA1">
            <w:pPr>
              <w:ind w:left="425"/>
              <w:rPr>
                <w:rFonts w:asciiTheme="minorHAnsi" w:hAnsiTheme="minorHAnsi"/>
                <w:sz w:val="22"/>
                <w:szCs w:val="22"/>
              </w:rPr>
            </w:pPr>
            <w:r w:rsidRPr="00663C95">
              <w:rPr>
                <w:rFonts w:asciiTheme="minorHAnsi" w:hAnsiTheme="minorHAnsi"/>
                <w:sz w:val="22"/>
                <w:szCs w:val="22"/>
              </w:rPr>
              <w:t>……..…/….…./ 20…..  παρουσιάστηκα και ανέλαβα υπηρεσία στο   ……… ΚΕΔΑΣΥ/Δημοτικό Σχολείο/Νηπιαγωγείο</w:t>
            </w:r>
          </w:p>
          <w:p w14:paraId="1BF9DBBB" w14:textId="77777777" w:rsidR="00EC1ACA" w:rsidRPr="00663C95" w:rsidRDefault="00EC1ACA" w:rsidP="009E2AA1">
            <w:pPr>
              <w:spacing w:line="360" w:lineRule="auto"/>
              <w:rPr>
                <w:rFonts w:asciiTheme="minorHAnsi" w:hAnsiTheme="minorHAnsi"/>
                <w:sz w:val="22"/>
                <w:szCs w:val="22"/>
              </w:rPr>
            </w:pPr>
          </w:p>
          <w:p w14:paraId="5B6F47CF" w14:textId="77777777" w:rsidR="00EC1ACA" w:rsidRPr="00663C95" w:rsidRDefault="00EC1ACA" w:rsidP="009E2AA1">
            <w:pPr>
              <w:spacing w:line="360" w:lineRule="auto"/>
              <w:jc w:val="center"/>
              <w:rPr>
                <w:rFonts w:asciiTheme="minorHAnsi" w:hAnsiTheme="minorHAnsi"/>
                <w:sz w:val="22"/>
                <w:szCs w:val="22"/>
              </w:rPr>
            </w:pPr>
            <w:r w:rsidRPr="00663C95">
              <w:rPr>
                <w:rFonts w:asciiTheme="minorHAnsi" w:hAnsiTheme="minorHAnsi"/>
                <w:sz w:val="22"/>
                <w:szCs w:val="22"/>
              </w:rPr>
              <w:t>(Ονοματεπώνυμο αναπληρωτή  Εκπαιδευτικού/ΕΕΠ/ΕΒΠ</w:t>
            </w:r>
          </w:p>
          <w:p w14:paraId="5722B6DA" w14:textId="77777777" w:rsidR="00EC1ACA" w:rsidRPr="00663C95" w:rsidRDefault="00EC1ACA" w:rsidP="009E2AA1">
            <w:pPr>
              <w:spacing w:line="360" w:lineRule="auto"/>
              <w:ind w:firstLine="2502"/>
              <w:rPr>
                <w:rFonts w:asciiTheme="minorHAnsi" w:hAnsiTheme="minorHAnsi"/>
                <w:sz w:val="22"/>
                <w:szCs w:val="22"/>
              </w:rPr>
            </w:pPr>
          </w:p>
          <w:p w14:paraId="69CD9D30" w14:textId="77777777" w:rsidR="00EC1ACA" w:rsidRPr="00663C95" w:rsidRDefault="00EC1ACA" w:rsidP="009E2AA1">
            <w:pPr>
              <w:spacing w:line="360" w:lineRule="auto"/>
              <w:ind w:firstLine="2502"/>
              <w:rPr>
                <w:rFonts w:asciiTheme="minorHAnsi" w:hAnsiTheme="minorHAnsi"/>
                <w:sz w:val="22"/>
                <w:szCs w:val="22"/>
              </w:rPr>
            </w:pPr>
          </w:p>
          <w:p w14:paraId="10142C08" w14:textId="77777777" w:rsidR="00EC1ACA" w:rsidRPr="00663C95" w:rsidRDefault="00EC1ACA" w:rsidP="009E2AA1">
            <w:pPr>
              <w:spacing w:line="360" w:lineRule="auto"/>
              <w:ind w:firstLine="1840"/>
              <w:rPr>
                <w:rFonts w:asciiTheme="minorHAnsi" w:hAnsiTheme="minorHAnsi"/>
                <w:i/>
                <w:sz w:val="22"/>
                <w:szCs w:val="22"/>
              </w:rPr>
            </w:pPr>
            <w:r w:rsidRPr="00663C95">
              <w:rPr>
                <w:rFonts w:asciiTheme="minorHAnsi" w:hAnsiTheme="minorHAnsi"/>
                <w:i/>
                <w:sz w:val="22"/>
                <w:szCs w:val="22"/>
              </w:rPr>
              <w:t>(Υπογραφή)</w:t>
            </w:r>
          </w:p>
          <w:p w14:paraId="70E9F077" w14:textId="77777777" w:rsidR="00EC1ACA" w:rsidRPr="00663C95" w:rsidRDefault="00EC1ACA" w:rsidP="009E2AA1">
            <w:pPr>
              <w:spacing w:line="360" w:lineRule="auto"/>
              <w:rPr>
                <w:rFonts w:asciiTheme="minorHAnsi" w:hAnsiTheme="minorHAnsi"/>
                <w:sz w:val="22"/>
                <w:szCs w:val="22"/>
              </w:rPr>
            </w:pPr>
          </w:p>
          <w:p w14:paraId="59BB02F5" w14:textId="77777777" w:rsidR="00EC1ACA" w:rsidRPr="00663C95" w:rsidRDefault="00EC1ACA" w:rsidP="009E2AA1">
            <w:pPr>
              <w:spacing w:line="360" w:lineRule="auto"/>
              <w:ind w:firstLine="1872"/>
              <w:rPr>
                <w:rFonts w:asciiTheme="minorHAnsi" w:hAnsiTheme="minorHAnsi"/>
                <w:b/>
                <w:sz w:val="22"/>
                <w:szCs w:val="22"/>
                <w:u w:val="single"/>
              </w:rPr>
            </w:pPr>
            <w:r w:rsidRPr="00663C95">
              <w:rPr>
                <w:rFonts w:asciiTheme="minorHAnsi" w:hAnsiTheme="minorHAnsi"/>
                <w:b/>
                <w:sz w:val="22"/>
                <w:szCs w:val="22"/>
                <w:u w:val="single"/>
              </w:rPr>
              <w:t>ΒΕΒΑΙΩΣΗ</w:t>
            </w:r>
          </w:p>
          <w:p w14:paraId="766D6969" w14:textId="77777777" w:rsidR="00EC1ACA" w:rsidRPr="00663C95" w:rsidRDefault="00EC1ACA" w:rsidP="009E2AA1">
            <w:pPr>
              <w:spacing w:line="480" w:lineRule="auto"/>
              <w:rPr>
                <w:rFonts w:asciiTheme="minorHAnsi" w:hAnsiTheme="minorHAnsi"/>
                <w:sz w:val="22"/>
                <w:szCs w:val="22"/>
              </w:rPr>
            </w:pPr>
            <w:r w:rsidRPr="00663C95">
              <w:rPr>
                <w:rFonts w:asciiTheme="minorHAnsi" w:hAnsiTheme="minorHAnsi"/>
                <w:sz w:val="22"/>
                <w:szCs w:val="22"/>
              </w:rPr>
              <w:t xml:space="preserve">Βεβαιώνεται η ημερομηνία ανάληψης υπηρεσίας και το γνήσιο της υπογραφής τ…………………… …………………………………………………………      </w:t>
            </w:r>
          </w:p>
          <w:p w14:paraId="5E71DD60" w14:textId="77777777" w:rsidR="00EC1ACA" w:rsidRPr="00663C95" w:rsidRDefault="00EC1ACA" w:rsidP="009E2AA1">
            <w:pPr>
              <w:spacing w:line="360" w:lineRule="auto"/>
              <w:rPr>
                <w:rFonts w:asciiTheme="minorHAnsi" w:hAnsiTheme="minorHAnsi"/>
                <w:sz w:val="22"/>
                <w:szCs w:val="22"/>
              </w:rPr>
            </w:pPr>
            <w:r w:rsidRPr="00663C95">
              <w:rPr>
                <w:rFonts w:asciiTheme="minorHAnsi" w:hAnsiTheme="minorHAnsi"/>
                <w:sz w:val="22"/>
                <w:szCs w:val="22"/>
              </w:rPr>
              <w:t xml:space="preserve">………….……..,  ……   ….../….../ 20..  </w:t>
            </w:r>
          </w:p>
          <w:p w14:paraId="51468C02" w14:textId="77777777" w:rsidR="00EC1ACA" w:rsidRPr="00663C95" w:rsidRDefault="00EC1ACA" w:rsidP="009E2AA1">
            <w:pPr>
              <w:spacing w:after="120" w:line="276" w:lineRule="auto"/>
              <w:jc w:val="center"/>
              <w:rPr>
                <w:rFonts w:asciiTheme="minorHAnsi" w:hAnsiTheme="minorHAnsi"/>
                <w:b/>
                <w:sz w:val="22"/>
                <w:szCs w:val="22"/>
              </w:rPr>
            </w:pPr>
            <w:r w:rsidRPr="00663C95">
              <w:rPr>
                <w:rFonts w:asciiTheme="minorHAnsi" w:hAnsiTheme="minorHAnsi"/>
                <w:b/>
                <w:sz w:val="22"/>
                <w:szCs w:val="22"/>
              </w:rPr>
              <w:t>Ο Προϊστάμενος/μένη του ΚΕΔΑΣΥ/</w:t>
            </w:r>
          </w:p>
          <w:p w14:paraId="1A76044B" w14:textId="77777777" w:rsidR="00EC1ACA" w:rsidRPr="00C35519" w:rsidRDefault="00EC1ACA" w:rsidP="009E2AA1">
            <w:pPr>
              <w:spacing w:line="360" w:lineRule="auto"/>
              <w:jc w:val="center"/>
              <w:rPr>
                <w:rFonts w:asciiTheme="minorHAnsi" w:hAnsiTheme="minorHAnsi"/>
                <w:sz w:val="22"/>
                <w:szCs w:val="22"/>
              </w:rPr>
            </w:pPr>
            <w:r w:rsidRPr="00663C95">
              <w:rPr>
                <w:rFonts w:asciiTheme="minorHAnsi" w:hAnsiTheme="minorHAnsi"/>
                <w:b/>
                <w:sz w:val="22"/>
                <w:szCs w:val="22"/>
              </w:rPr>
              <w:t>Ο Δ/</w:t>
            </w:r>
            <w:proofErr w:type="spellStart"/>
            <w:r w:rsidRPr="00663C95">
              <w:rPr>
                <w:rFonts w:asciiTheme="minorHAnsi" w:hAnsiTheme="minorHAnsi"/>
                <w:b/>
                <w:sz w:val="22"/>
                <w:szCs w:val="22"/>
              </w:rPr>
              <w:t>ντής</w:t>
            </w:r>
            <w:proofErr w:type="spellEnd"/>
            <w:r w:rsidRPr="00663C95">
              <w:rPr>
                <w:rFonts w:asciiTheme="minorHAnsi" w:hAnsiTheme="minorHAnsi"/>
                <w:b/>
                <w:sz w:val="22"/>
                <w:szCs w:val="22"/>
              </w:rPr>
              <w:t>/</w:t>
            </w:r>
            <w:proofErr w:type="spellStart"/>
            <w:r w:rsidRPr="00663C95">
              <w:rPr>
                <w:rFonts w:asciiTheme="minorHAnsi" w:hAnsiTheme="minorHAnsi"/>
                <w:b/>
                <w:sz w:val="22"/>
                <w:szCs w:val="22"/>
              </w:rPr>
              <w:t>τρια</w:t>
            </w:r>
            <w:proofErr w:type="spellEnd"/>
            <w:r w:rsidRPr="00663C95">
              <w:rPr>
                <w:rFonts w:asciiTheme="minorHAnsi" w:hAnsiTheme="minorHAnsi"/>
                <w:b/>
                <w:sz w:val="22"/>
                <w:szCs w:val="22"/>
              </w:rPr>
              <w:t>/Προϊστάμενος του Δημοτικού Σχολείου/Νηπιαγωγείου</w:t>
            </w:r>
          </w:p>
        </w:tc>
      </w:tr>
    </w:tbl>
    <w:p w14:paraId="1F2DD8E2" w14:textId="77777777" w:rsidR="005D3AF5" w:rsidRDefault="002A0AD3" w:rsidP="00B50FD3">
      <w:pPr>
        <w:jc w:val="both"/>
        <w:rPr>
          <w:rFonts w:asciiTheme="minorHAnsi" w:hAnsiTheme="minorHAnsi"/>
          <w:b/>
          <w:sz w:val="22"/>
          <w:szCs w:val="22"/>
        </w:rPr>
      </w:pPr>
      <w:r w:rsidRPr="00C35519">
        <w:rPr>
          <w:rFonts w:asciiTheme="minorHAnsi" w:hAnsiTheme="minorHAnsi"/>
          <w:b/>
          <w:sz w:val="22"/>
          <w:szCs w:val="22"/>
        </w:rPr>
        <w:br w:type="page"/>
      </w:r>
    </w:p>
    <w:p w14:paraId="3CE627D9" w14:textId="77777777" w:rsidR="005D3AF5" w:rsidRPr="00C35519" w:rsidRDefault="000313D9" w:rsidP="005B4631">
      <w:pPr>
        <w:pStyle w:val="af0"/>
        <w:pBdr>
          <w:top w:val="single" w:sz="4" w:space="0" w:color="auto"/>
          <w:left w:val="single" w:sz="4" w:space="0" w:color="auto"/>
          <w:bottom w:val="single" w:sz="4" w:space="1" w:color="auto"/>
          <w:right w:val="single" w:sz="4" w:space="8" w:color="auto"/>
        </w:pBdr>
        <w:shd w:val="clear" w:color="auto" w:fill="E0E0E0"/>
        <w:rPr>
          <w:rFonts w:asciiTheme="minorHAnsi" w:hAnsiTheme="minorHAnsi" w:cs="Calibri"/>
          <w:sz w:val="22"/>
        </w:rPr>
      </w:pPr>
      <w:bookmarkStart w:id="49" w:name="_Toc238724272"/>
      <w:r w:rsidRPr="00C35519">
        <w:rPr>
          <w:rFonts w:asciiTheme="minorHAnsi" w:hAnsiTheme="minorHAnsi" w:cs="Calibri"/>
          <w:sz w:val="22"/>
        </w:rPr>
        <w:t>ΥΠΟΔΕΙΓΜΑ 5.2</w:t>
      </w:r>
      <w:r w:rsidR="005D3AF5" w:rsidRPr="00C35519">
        <w:rPr>
          <w:rFonts w:asciiTheme="minorHAnsi" w:hAnsiTheme="minorHAnsi" w:cs="Calibri"/>
          <w:sz w:val="22"/>
        </w:rPr>
        <w:t xml:space="preserve">: </w:t>
      </w:r>
      <w:r w:rsidR="002B6874" w:rsidRPr="00C35519">
        <w:rPr>
          <w:rFonts w:asciiTheme="minorHAnsi" w:hAnsiTheme="minorHAnsi" w:cs="Calibri"/>
          <w:sz w:val="22"/>
        </w:rPr>
        <w:t xml:space="preserve">ΒΕΒΑΙΩΣΗ </w:t>
      </w:r>
      <w:r w:rsidR="005D3AF5" w:rsidRPr="00C35519">
        <w:rPr>
          <w:rFonts w:asciiTheme="minorHAnsi" w:hAnsiTheme="minorHAnsi" w:cs="Calibri"/>
          <w:sz w:val="22"/>
        </w:rPr>
        <w:t>ΠΡΑΞΗ</w:t>
      </w:r>
      <w:r w:rsidR="002B6874" w:rsidRPr="00C35519">
        <w:rPr>
          <w:rFonts w:asciiTheme="minorHAnsi" w:hAnsiTheme="minorHAnsi" w:cs="Calibri"/>
          <w:sz w:val="22"/>
        </w:rPr>
        <w:t>Σ</w:t>
      </w:r>
      <w:r w:rsidR="005D3AF5" w:rsidRPr="00C35519">
        <w:rPr>
          <w:rFonts w:asciiTheme="minorHAnsi" w:hAnsiTheme="minorHAnsi" w:cs="Calibri"/>
          <w:sz w:val="22"/>
        </w:rPr>
        <w:t xml:space="preserve"> ΑΝΑΛΗΨΗΣ ΥΠΗΡΕΣΙΑΣ ΓΙΑ </w:t>
      </w:r>
      <w:r w:rsidR="00F148A2" w:rsidRPr="00C35519">
        <w:rPr>
          <w:rFonts w:asciiTheme="minorHAnsi" w:hAnsiTheme="minorHAnsi" w:cs="Calibri"/>
          <w:sz w:val="22"/>
        </w:rPr>
        <w:t>ΤΗΝ ΔΕΥΤΕΡΟΒΑΘΜΙΑ ΕΚΠΑΙΔΕΥΣΗ</w:t>
      </w:r>
      <w:bookmarkEnd w:id="49"/>
    </w:p>
    <w:p w14:paraId="64939030" w14:textId="77777777" w:rsidR="005D3AF5" w:rsidRPr="00C35519" w:rsidRDefault="005D3AF5" w:rsidP="005D3AF5">
      <w:pPr>
        <w:jc w:val="both"/>
        <w:rPr>
          <w:rFonts w:asciiTheme="minorHAnsi" w:hAnsiTheme="minorHAnsi"/>
          <w:b/>
          <w:sz w:val="22"/>
          <w:szCs w:val="22"/>
        </w:rPr>
      </w:pPr>
    </w:p>
    <w:tbl>
      <w:tblPr>
        <w:tblpPr w:leftFromText="180" w:rightFromText="180" w:vertAnchor="text" w:horzAnchor="margin" w:tblpY="61"/>
        <w:tblW w:w="5000" w:type="pct"/>
        <w:tblLook w:val="01E0" w:firstRow="1" w:lastRow="1" w:firstColumn="1" w:lastColumn="1" w:noHBand="0" w:noVBand="0"/>
      </w:tblPr>
      <w:tblGrid>
        <w:gridCol w:w="2033"/>
        <w:gridCol w:w="386"/>
        <w:gridCol w:w="3978"/>
        <w:gridCol w:w="3384"/>
      </w:tblGrid>
      <w:tr w:rsidR="005D3AF5" w:rsidRPr="00C35519" w14:paraId="38508D9A" w14:textId="77777777" w:rsidTr="00820650">
        <w:tc>
          <w:tcPr>
            <w:tcW w:w="2961" w:type="pct"/>
            <w:gridSpan w:val="3"/>
            <w:noWrap/>
            <w:vAlign w:val="center"/>
          </w:tcPr>
          <w:p w14:paraId="0C0F71E9" w14:textId="77777777" w:rsidR="005D3AF5" w:rsidRPr="00C35519" w:rsidRDefault="005D3AF5" w:rsidP="005D3AF5">
            <w:pPr>
              <w:tabs>
                <w:tab w:val="center" w:pos="4153"/>
                <w:tab w:val="right" w:pos="8306"/>
              </w:tabs>
              <w:jc w:val="center"/>
              <w:rPr>
                <w:rFonts w:ascii="Calibri" w:eastAsia="Calibri" w:hAnsi="Calibri"/>
                <w:sz w:val="22"/>
                <w:szCs w:val="22"/>
              </w:rPr>
            </w:pPr>
            <w:r w:rsidRPr="00C35519">
              <w:rPr>
                <w:rFonts w:ascii="Calibri" w:hAnsi="Calibri"/>
                <w:noProof/>
                <w:sz w:val="22"/>
                <w:szCs w:val="22"/>
              </w:rPr>
              <w:drawing>
                <wp:inline distT="0" distB="0" distL="0" distR="0" wp14:anchorId="49ED595C" wp14:editId="61A0DE03">
                  <wp:extent cx="438150" cy="428625"/>
                  <wp:effectExtent l="0" t="0" r="0" b="9525"/>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inline>
              </w:drawing>
            </w:r>
          </w:p>
        </w:tc>
        <w:tc>
          <w:tcPr>
            <w:tcW w:w="2039" w:type="pct"/>
          </w:tcPr>
          <w:p w14:paraId="47919D69" w14:textId="77777777" w:rsidR="005D3AF5" w:rsidRPr="00C35519" w:rsidRDefault="005D3AF5" w:rsidP="005D3AF5">
            <w:pPr>
              <w:tabs>
                <w:tab w:val="center" w:pos="4153"/>
                <w:tab w:val="right" w:pos="8306"/>
              </w:tabs>
              <w:ind w:hanging="147"/>
              <w:jc w:val="center"/>
              <w:rPr>
                <w:rFonts w:ascii="Calibri" w:eastAsia="Calibri" w:hAnsi="Calibri"/>
                <w:sz w:val="22"/>
                <w:szCs w:val="22"/>
              </w:rPr>
            </w:pPr>
            <w:r w:rsidRPr="00C35519">
              <w:rPr>
                <w:rFonts w:ascii="Arial" w:hAnsi="Arial" w:cs="Arial"/>
                <w:noProof/>
                <w:sz w:val="22"/>
                <w:szCs w:val="22"/>
              </w:rPr>
              <w:drawing>
                <wp:anchor distT="0" distB="0" distL="114300" distR="114300" simplePos="0" relativeHeight="251641856" behindDoc="0" locked="0" layoutInCell="1" allowOverlap="1" wp14:anchorId="49ED595E" wp14:editId="737207C2">
                  <wp:simplePos x="0" y="0"/>
                  <wp:positionH relativeFrom="column">
                    <wp:posOffset>752475</wp:posOffset>
                  </wp:positionH>
                  <wp:positionV relativeFrom="paragraph">
                    <wp:posOffset>0</wp:posOffset>
                  </wp:positionV>
                  <wp:extent cx="539750" cy="370840"/>
                  <wp:effectExtent l="0" t="0" r="0" b="0"/>
                  <wp:wrapSquare wrapText="bothSides"/>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D3AF5" w:rsidRPr="00C35519" w14:paraId="0AFD2B06" w14:textId="77777777" w:rsidTr="00820650">
        <w:trPr>
          <w:trHeight w:val="721"/>
        </w:trPr>
        <w:tc>
          <w:tcPr>
            <w:tcW w:w="2961" w:type="pct"/>
            <w:gridSpan w:val="3"/>
            <w:noWrap/>
          </w:tcPr>
          <w:p w14:paraId="0555193A" w14:textId="77777777" w:rsidR="005D3AF5" w:rsidRPr="00C35519" w:rsidRDefault="005D3AF5" w:rsidP="005D3AF5">
            <w:pPr>
              <w:tabs>
                <w:tab w:val="center" w:pos="4153"/>
                <w:tab w:val="right" w:pos="8306"/>
              </w:tabs>
              <w:spacing w:after="120"/>
              <w:jc w:val="center"/>
              <w:rPr>
                <w:rFonts w:ascii="Calibri" w:eastAsia="Calibri" w:hAnsi="Calibri"/>
                <w:b/>
                <w:sz w:val="22"/>
                <w:szCs w:val="22"/>
              </w:rPr>
            </w:pPr>
            <w:r w:rsidRPr="00C35519">
              <w:rPr>
                <w:rFonts w:ascii="Calibri" w:eastAsia="Calibri" w:hAnsi="Calibri"/>
                <w:b/>
                <w:sz w:val="22"/>
                <w:szCs w:val="22"/>
              </w:rPr>
              <w:t>ΕΛΛΗΝΙΚΗ ΔΗΜΟΚΡΑΤΙΑ</w:t>
            </w:r>
          </w:p>
          <w:p w14:paraId="2CB5761A" w14:textId="48B22777" w:rsidR="005D3AF5" w:rsidRPr="00C35519" w:rsidRDefault="005D3AF5" w:rsidP="005D3AF5">
            <w:pPr>
              <w:keepNext/>
              <w:tabs>
                <w:tab w:val="center" w:pos="4153"/>
                <w:tab w:val="right" w:pos="8306"/>
              </w:tabs>
              <w:jc w:val="center"/>
              <w:rPr>
                <w:rFonts w:ascii="Calibri" w:eastAsia="Calibri" w:hAnsi="Calibri"/>
                <w:b/>
                <w:sz w:val="22"/>
                <w:szCs w:val="22"/>
              </w:rPr>
            </w:pPr>
            <w:r w:rsidRPr="00C35519">
              <w:rPr>
                <w:rFonts w:ascii="Calibri" w:eastAsia="Calibri" w:hAnsi="Calibri"/>
                <w:b/>
                <w:sz w:val="22"/>
                <w:szCs w:val="22"/>
              </w:rPr>
              <w:t xml:space="preserve">ΥΠΟΥΡΓΕΙΟ </w:t>
            </w:r>
            <w:r w:rsidR="00FE18F5" w:rsidRPr="00C35519">
              <w:rPr>
                <w:rFonts w:asciiTheme="minorHAnsi" w:eastAsia="Calibri" w:hAnsiTheme="minorHAnsi" w:cstheme="minorHAnsi"/>
                <w:b/>
                <w:sz w:val="22"/>
                <w:szCs w:val="22"/>
                <w:lang w:eastAsia="en-US"/>
              </w:rPr>
              <w:t xml:space="preserve"> ΠΑΙΔΕΙΑΣ, ΘΡΗΣΚΕΥΜΑΤΩΝ ΚΑΙ ΑΘΛΗΤΙΣΜΟΥ</w:t>
            </w:r>
          </w:p>
        </w:tc>
        <w:tc>
          <w:tcPr>
            <w:tcW w:w="2039" w:type="pct"/>
          </w:tcPr>
          <w:p w14:paraId="09382204" w14:textId="77777777" w:rsidR="00452A8A" w:rsidRPr="00C35519" w:rsidRDefault="00452A8A" w:rsidP="00452A8A">
            <w:pPr>
              <w:tabs>
                <w:tab w:val="center" w:pos="4153"/>
                <w:tab w:val="right" w:pos="8306"/>
              </w:tabs>
              <w:jc w:val="center"/>
              <w:rPr>
                <w:rFonts w:asciiTheme="minorHAnsi" w:eastAsia="Calibri" w:hAnsiTheme="minorHAnsi" w:cstheme="minorHAnsi"/>
                <w:b/>
                <w:sz w:val="22"/>
                <w:szCs w:val="22"/>
                <w:lang w:eastAsia="en-US"/>
              </w:rPr>
            </w:pPr>
            <w:r w:rsidRPr="00C35519">
              <w:rPr>
                <w:rFonts w:asciiTheme="minorHAnsi" w:eastAsia="Calibri" w:hAnsiTheme="minorHAnsi" w:cstheme="minorHAnsi"/>
                <w:b/>
                <w:sz w:val="22"/>
                <w:szCs w:val="22"/>
                <w:lang w:eastAsia="en-US"/>
              </w:rPr>
              <w:t>ΕΥΡΩΠΑΪΚΗ ΕΝΩΣΗ</w:t>
            </w:r>
          </w:p>
          <w:p w14:paraId="497DA9ED" w14:textId="77777777" w:rsidR="00452A8A" w:rsidRPr="00C35519" w:rsidRDefault="00452A8A" w:rsidP="00452A8A">
            <w:pPr>
              <w:tabs>
                <w:tab w:val="center" w:pos="4153"/>
                <w:tab w:val="right" w:pos="8306"/>
              </w:tabs>
              <w:jc w:val="center"/>
              <w:rPr>
                <w:rFonts w:asciiTheme="minorHAnsi" w:eastAsia="Calibri" w:hAnsiTheme="minorHAnsi" w:cstheme="minorHAnsi"/>
                <w:b/>
                <w:sz w:val="22"/>
                <w:szCs w:val="22"/>
                <w:lang w:eastAsia="en-US"/>
              </w:rPr>
            </w:pPr>
            <w:r w:rsidRPr="00C35519">
              <w:rPr>
                <w:rFonts w:asciiTheme="minorHAnsi" w:eastAsia="Calibri" w:hAnsiTheme="minorHAnsi" w:cstheme="minorHAnsi"/>
                <w:b/>
                <w:sz w:val="22"/>
                <w:szCs w:val="22"/>
                <w:lang w:eastAsia="en-US"/>
              </w:rPr>
              <w:t>ΕΥΡΩΠΑΪΚΟ ΚΟΙΝΩΝΙΚΟ TAMEIO + (ΕΚΤ+)</w:t>
            </w:r>
          </w:p>
          <w:p w14:paraId="235B9202" w14:textId="77777777" w:rsidR="005D3AF5" w:rsidRPr="00C35519" w:rsidRDefault="005D3AF5" w:rsidP="005D3AF5">
            <w:pPr>
              <w:tabs>
                <w:tab w:val="center" w:pos="4153"/>
                <w:tab w:val="right" w:pos="8306"/>
              </w:tabs>
              <w:jc w:val="center"/>
              <w:rPr>
                <w:rFonts w:ascii="Calibri" w:eastAsia="Calibri" w:hAnsi="Calibri"/>
                <w:b/>
                <w:sz w:val="22"/>
                <w:szCs w:val="22"/>
              </w:rPr>
            </w:pPr>
          </w:p>
        </w:tc>
      </w:tr>
      <w:tr w:rsidR="005D3AF5" w:rsidRPr="00C35519" w14:paraId="5ECF3A93" w14:textId="77777777" w:rsidTr="00820650">
        <w:trPr>
          <w:trHeight w:val="814"/>
        </w:trPr>
        <w:tc>
          <w:tcPr>
            <w:tcW w:w="2961" w:type="pct"/>
            <w:gridSpan w:val="3"/>
            <w:noWrap/>
          </w:tcPr>
          <w:p w14:paraId="2D6845EB" w14:textId="77777777" w:rsidR="005D3AF5" w:rsidRPr="00C35519" w:rsidRDefault="005D3AF5" w:rsidP="005D3AF5">
            <w:pPr>
              <w:tabs>
                <w:tab w:val="center" w:pos="4153"/>
                <w:tab w:val="right" w:pos="8306"/>
              </w:tabs>
              <w:jc w:val="center"/>
              <w:rPr>
                <w:rFonts w:ascii="Calibri" w:eastAsia="Calibri" w:hAnsi="Calibri"/>
                <w:b/>
                <w:sz w:val="22"/>
                <w:szCs w:val="22"/>
              </w:rPr>
            </w:pPr>
            <w:r w:rsidRPr="00C35519">
              <w:rPr>
                <w:rFonts w:ascii="Calibri" w:eastAsia="Calibri" w:hAnsi="Calibri"/>
                <w:b/>
                <w:sz w:val="22"/>
                <w:szCs w:val="22"/>
              </w:rPr>
              <w:t>ΔΙΕΥΘΥΝΣΗ ΔΕΥΤΕΡΟΒΑΘΜΙΑΣ ΕΚΠΑΙΔΕΥΣΗΣ</w:t>
            </w:r>
          </w:p>
          <w:p w14:paraId="144F1FD1" w14:textId="77777777" w:rsidR="005D3AF5" w:rsidRPr="00C35519" w:rsidRDefault="005D3AF5" w:rsidP="005D3AF5">
            <w:pPr>
              <w:tabs>
                <w:tab w:val="center" w:pos="4153"/>
                <w:tab w:val="right" w:pos="8306"/>
              </w:tabs>
              <w:jc w:val="center"/>
              <w:rPr>
                <w:rFonts w:ascii="Calibri" w:eastAsia="Calibri" w:hAnsi="Calibri"/>
                <w:b/>
                <w:sz w:val="22"/>
                <w:szCs w:val="22"/>
                <w:vertAlign w:val="superscript"/>
              </w:rPr>
            </w:pPr>
            <w:r w:rsidRPr="00C35519">
              <w:rPr>
                <w:rFonts w:ascii="Calibri" w:eastAsia="Calibri" w:hAnsi="Calibri"/>
                <w:b/>
                <w:sz w:val="22"/>
                <w:szCs w:val="22"/>
              </w:rPr>
              <w:t>….…………………………………………………………</w:t>
            </w:r>
            <w:r w:rsidRPr="00C35519">
              <w:rPr>
                <w:rFonts w:ascii="Calibri" w:eastAsia="Calibri" w:hAnsi="Calibri"/>
                <w:b/>
                <w:sz w:val="22"/>
                <w:szCs w:val="22"/>
                <w:vertAlign w:val="superscript"/>
              </w:rPr>
              <w:t>1</w:t>
            </w:r>
          </w:p>
          <w:p w14:paraId="3A84476E" w14:textId="77777777" w:rsidR="005D3AF5" w:rsidRPr="00C35519" w:rsidRDefault="005D3AF5" w:rsidP="005D3AF5">
            <w:pPr>
              <w:tabs>
                <w:tab w:val="center" w:pos="4153"/>
                <w:tab w:val="right" w:pos="8306"/>
              </w:tabs>
              <w:rPr>
                <w:rFonts w:ascii="Calibri" w:eastAsia="Calibri" w:hAnsi="Calibri"/>
                <w:b/>
                <w:sz w:val="22"/>
                <w:szCs w:val="22"/>
              </w:rPr>
            </w:pPr>
          </w:p>
          <w:p w14:paraId="7FB50AC4" w14:textId="77777777" w:rsidR="005D3AF5" w:rsidRPr="00C35519" w:rsidRDefault="005D3AF5" w:rsidP="005D3AF5">
            <w:pPr>
              <w:tabs>
                <w:tab w:val="center" w:pos="4153"/>
                <w:tab w:val="right" w:pos="8306"/>
              </w:tabs>
              <w:rPr>
                <w:rFonts w:ascii="Calibri" w:eastAsia="Calibri" w:hAnsi="Calibri"/>
                <w:b/>
                <w:sz w:val="22"/>
                <w:szCs w:val="22"/>
                <w:vertAlign w:val="superscript"/>
              </w:rPr>
            </w:pPr>
            <w:r w:rsidRPr="00C35519">
              <w:rPr>
                <w:rFonts w:ascii="Calibri" w:eastAsia="Calibri" w:hAnsi="Calibri"/>
                <w:b/>
                <w:sz w:val="22"/>
                <w:szCs w:val="22"/>
              </w:rPr>
              <w:t xml:space="preserve">   ΣΧΟΛΙΚΗ ΜΟΝΑΔΑ: ………………………………………………………………………</w:t>
            </w:r>
            <w:r w:rsidRPr="00C35519">
              <w:rPr>
                <w:rFonts w:ascii="Calibri" w:eastAsia="Calibri" w:hAnsi="Calibri"/>
                <w:b/>
                <w:sz w:val="22"/>
                <w:szCs w:val="22"/>
                <w:vertAlign w:val="superscript"/>
              </w:rPr>
              <w:t>2</w:t>
            </w:r>
          </w:p>
          <w:p w14:paraId="5F6B102A" w14:textId="77777777" w:rsidR="005D3AF5" w:rsidRPr="00C35519" w:rsidRDefault="005D3AF5" w:rsidP="005D3AF5">
            <w:pPr>
              <w:tabs>
                <w:tab w:val="center" w:pos="4153"/>
                <w:tab w:val="right" w:pos="8306"/>
              </w:tabs>
              <w:rPr>
                <w:rFonts w:ascii="Calibri" w:hAnsi="Calibri"/>
                <w:b/>
                <w:sz w:val="22"/>
                <w:szCs w:val="22"/>
              </w:rPr>
            </w:pPr>
          </w:p>
        </w:tc>
        <w:tc>
          <w:tcPr>
            <w:tcW w:w="2039" w:type="pct"/>
          </w:tcPr>
          <w:p w14:paraId="29580AFA" w14:textId="77777777" w:rsidR="005D3AF5" w:rsidRPr="00C35519" w:rsidRDefault="005D3AF5" w:rsidP="005D3AF5">
            <w:pPr>
              <w:tabs>
                <w:tab w:val="center" w:pos="4153"/>
                <w:tab w:val="right" w:pos="8306"/>
              </w:tabs>
              <w:spacing w:before="60"/>
              <w:rPr>
                <w:rFonts w:ascii="Calibri" w:hAnsi="Calibri"/>
                <w:sz w:val="22"/>
                <w:szCs w:val="22"/>
              </w:rPr>
            </w:pPr>
            <w:r w:rsidRPr="00C35519">
              <w:rPr>
                <w:rFonts w:ascii="Calibri" w:hAnsi="Calibri"/>
                <w:sz w:val="22"/>
                <w:szCs w:val="22"/>
              </w:rPr>
              <w:t xml:space="preserve">             (Πόλη),  (Ημερομηνία)</w:t>
            </w:r>
          </w:p>
          <w:p w14:paraId="31A9EBFE" w14:textId="77777777" w:rsidR="005D3AF5" w:rsidRPr="00C35519" w:rsidRDefault="005D3AF5" w:rsidP="005D3AF5">
            <w:pPr>
              <w:tabs>
                <w:tab w:val="center" w:pos="4153"/>
                <w:tab w:val="right" w:pos="8306"/>
              </w:tabs>
              <w:spacing w:before="60"/>
              <w:rPr>
                <w:rFonts w:ascii="Calibri" w:hAnsi="Calibri"/>
                <w:sz w:val="22"/>
                <w:szCs w:val="22"/>
              </w:rPr>
            </w:pPr>
            <w:r w:rsidRPr="00C35519">
              <w:rPr>
                <w:rFonts w:ascii="Calibri" w:hAnsi="Calibri"/>
                <w:sz w:val="22"/>
                <w:szCs w:val="22"/>
              </w:rPr>
              <w:t xml:space="preserve">              </w:t>
            </w:r>
            <w:proofErr w:type="spellStart"/>
            <w:r w:rsidRPr="00C35519">
              <w:rPr>
                <w:rFonts w:ascii="Calibri" w:hAnsi="Calibri"/>
                <w:sz w:val="22"/>
                <w:szCs w:val="22"/>
              </w:rPr>
              <w:t>Αρ</w:t>
            </w:r>
            <w:proofErr w:type="spellEnd"/>
            <w:r w:rsidRPr="00C35519">
              <w:rPr>
                <w:rFonts w:ascii="Calibri" w:hAnsi="Calibri"/>
                <w:sz w:val="22"/>
                <w:szCs w:val="22"/>
              </w:rPr>
              <w:t xml:space="preserve">. πρωτ. :   </w:t>
            </w:r>
          </w:p>
        </w:tc>
      </w:tr>
      <w:tr w:rsidR="005D3AF5" w:rsidRPr="00C35519" w14:paraId="2BD01E1D" w14:textId="77777777" w:rsidTr="00820650">
        <w:tc>
          <w:tcPr>
            <w:tcW w:w="941" w:type="pct"/>
            <w:noWrap/>
          </w:tcPr>
          <w:p w14:paraId="4F07084C" w14:textId="77777777" w:rsidR="005D3AF5" w:rsidRPr="00C35519" w:rsidRDefault="005D3AF5" w:rsidP="005D3AF5">
            <w:pPr>
              <w:tabs>
                <w:tab w:val="center" w:pos="4153"/>
                <w:tab w:val="right" w:pos="8306"/>
              </w:tabs>
              <w:rPr>
                <w:rFonts w:ascii="Calibri" w:hAnsi="Calibri"/>
                <w:sz w:val="22"/>
                <w:szCs w:val="22"/>
              </w:rPr>
            </w:pPr>
            <w:r w:rsidRPr="00C35519">
              <w:rPr>
                <w:rFonts w:ascii="Calibri" w:hAnsi="Calibri"/>
                <w:sz w:val="22"/>
                <w:szCs w:val="22"/>
              </w:rPr>
              <w:t>Ταχ. Δ/νση</w:t>
            </w:r>
          </w:p>
        </w:tc>
        <w:tc>
          <w:tcPr>
            <w:tcW w:w="177" w:type="pct"/>
            <w:noWrap/>
          </w:tcPr>
          <w:p w14:paraId="5BD61EDA" w14:textId="77777777" w:rsidR="005D3AF5" w:rsidRPr="00C35519" w:rsidRDefault="005D3AF5" w:rsidP="005D3AF5">
            <w:pPr>
              <w:tabs>
                <w:tab w:val="center" w:pos="4153"/>
                <w:tab w:val="right" w:pos="8306"/>
              </w:tabs>
              <w:rPr>
                <w:rFonts w:ascii="Calibri" w:hAnsi="Calibri"/>
                <w:sz w:val="22"/>
                <w:szCs w:val="22"/>
              </w:rPr>
            </w:pPr>
            <w:r w:rsidRPr="00C35519">
              <w:rPr>
                <w:rFonts w:ascii="Calibri" w:hAnsi="Calibri"/>
                <w:sz w:val="22"/>
                <w:szCs w:val="22"/>
              </w:rPr>
              <w:t>:</w:t>
            </w:r>
          </w:p>
        </w:tc>
        <w:tc>
          <w:tcPr>
            <w:tcW w:w="1844" w:type="pct"/>
            <w:noWrap/>
          </w:tcPr>
          <w:p w14:paraId="406A89D5" w14:textId="77777777" w:rsidR="005D3AF5" w:rsidRPr="00C35519" w:rsidRDefault="005D3AF5" w:rsidP="005D3AF5">
            <w:pPr>
              <w:tabs>
                <w:tab w:val="center" w:pos="4153"/>
                <w:tab w:val="right" w:pos="8306"/>
              </w:tabs>
              <w:rPr>
                <w:rFonts w:ascii="Calibri" w:hAnsi="Calibri"/>
                <w:sz w:val="22"/>
                <w:szCs w:val="22"/>
              </w:rPr>
            </w:pPr>
          </w:p>
        </w:tc>
        <w:tc>
          <w:tcPr>
            <w:tcW w:w="2039" w:type="pct"/>
            <w:vMerge w:val="restart"/>
          </w:tcPr>
          <w:p w14:paraId="523674CA" w14:textId="77777777" w:rsidR="005D3AF5" w:rsidRPr="00C35519" w:rsidRDefault="005D3AF5" w:rsidP="005D3AF5">
            <w:pPr>
              <w:ind w:left="993" w:right="447"/>
              <w:jc w:val="both"/>
              <w:rPr>
                <w:rFonts w:ascii="Calibri" w:hAnsi="Calibri"/>
                <w:b/>
                <w:bCs/>
                <w:sz w:val="22"/>
                <w:szCs w:val="22"/>
              </w:rPr>
            </w:pPr>
          </w:p>
          <w:p w14:paraId="0E2B3D02" w14:textId="77777777" w:rsidR="005D3AF5" w:rsidRPr="00C35519" w:rsidRDefault="005D3AF5" w:rsidP="005D3AF5">
            <w:pPr>
              <w:ind w:right="447"/>
              <w:rPr>
                <w:rFonts w:ascii="Calibri" w:eastAsia="Calibri" w:hAnsi="Calibri"/>
                <w:b/>
                <w:bCs/>
                <w:sz w:val="22"/>
                <w:szCs w:val="22"/>
                <w:vertAlign w:val="superscript"/>
              </w:rPr>
            </w:pPr>
            <w:r w:rsidRPr="00C35519">
              <w:rPr>
                <w:rFonts w:ascii="Calibri" w:hAnsi="Calibri"/>
                <w:b/>
                <w:bCs/>
                <w:sz w:val="22"/>
                <w:szCs w:val="22"/>
              </w:rPr>
              <w:t>ΠΡΟΣ : Διεύθυνση Δευτεροβάθμιας Εκπαίδευσης …………………………</w:t>
            </w:r>
            <w:r w:rsidRPr="00C35519">
              <w:rPr>
                <w:rFonts w:ascii="Calibri" w:hAnsi="Calibri"/>
                <w:b/>
                <w:bCs/>
                <w:sz w:val="22"/>
                <w:szCs w:val="22"/>
                <w:lang w:val="en-US"/>
              </w:rPr>
              <w:t>………………….</w:t>
            </w:r>
            <w:r w:rsidRPr="00C35519">
              <w:rPr>
                <w:rFonts w:ascii="Calibri" w:hAnsi="Calibri"/>
                <w:b/>
                <w:bCs/>
                <w:sz w:val="22"/>
                <w:szCs w:val="22"/>
                <w:vertAlign w:val="superscript"/>
              </w:rPr>
              <w:t>1</w:t>
            </w:r>
          </w:p>
        </w:tc>
      </w:tr>
      <w:tr w:rsidR="005D3AF5" w:rsidRPr="00C35519" w14:paraId="258D9BFE" w14:textId="77777777" w:rsidTr="00820650">
        <w:tc>
          <w:tcPr>
            <w:tcW w:w="941" w:type="pct"/>
            <w:noWrap/>
          </w:tcPr>
          <w:p w14:paraId="6A2014B3" w14:textId="77777777" w:rsidR="005D3AF5" w:rsidRPr="00C35519" w:rsidRDefault="005D3AF5" w:rsidP="005D3AF5">
            <w:pPr>
              <w:tabs>
                <w:tab w:val="center" w:pos="4153"/>
                <w:tab w:val="right" w:pos="8306"/>
              </w:tabs>
              <w:rPr>
                <w:rFonts w:ascii="Calibri" w:hAnsi="Calibri"/>
                <w:sz w:val="22"/>
                <w:szCs w:val="22"/>
              </w:rPr>
            </w:pPr>
            <w:r w:rsidRPr="00C35519">
              <w:rPr>
                <w:rFonts w:ascii="Calibri" w:hAnsi="Calibri"/>
                <w:sz w:val="22"/>
                <w:szCs w:val="22"/>
              </w:rPr>
              <w:t>Πληροφορίες</w:t>
            </w:r>
          </w:p>
        </w:tc>
        <w:tc>
          <w:tcPr>
            <w:tcW w:w="177" w:type="pct"/>
            <w:noWrap/>
          </w:tcPr>
          <w:p w14:paraId="6BC712E2" w14:textId="77777777" w:rsidR="005D3AF5" w:rsidRPr="00C35519" w:rsidRDefault="005D3AF5" w:rsidP="005D3AF5">
            <w:pPr>
              <w:tabs>
                <w:tab w:val="center" w:pos="4153"/>
                <w:tab w:val="right" w:pos="8306"/>
              </w:tabs>
              <w:rPr>
                <w:rFonts w:ascii="Calibri" w:hAnsi="Calibri"/>
                <w:sz w:val="22"/>
                <w:szCs w:val="22"/>
              </w:rPr>
            </w:pPr>
            <w:r w:rsidRPr="00C35519">
              <w:rPr>
                <w:rFonts w:ascii="Calibri" w:hAnsi="Calibri"/>
                <w:sz w:val="22"/>
                <w:szCs w:val="22"/>
              </w:rPr>
              <w:t>:</w:t>
            </w:r>
          </w:p>
        </w:tc>
        <w:tc>
          <w:tcPr>
            <w:tcW w:w="1844" w:type="pct"/>
            <w:noWrap/>
          </w:tcPr>
          <w:p w14:paraId="4F2C4B9B" w14:textId="77777777" w:rsidR="005D3AF5" w:rsidRPr="00C35519" w:rsidRDefault="005D3AF5" w:rsidP="005D3AF5">
            <w:pPr>
              <w:tabs>
                <w:tab w:val="center" w:pos="4153"/>
                <w:tab w:val="right" w:pos="8306"/>
              </w:tabs>
              <w:rPr>
                <w:rFonts w:ascii="Calibri" w:hAnsi="Calibri"/>
                <w:sz w:val="22"/>
                <w:szCs w:val="22"/>
              </w:rPr>
            </w:pPr>
          </w:p>
        </w:tc>
        <w:tc>
          <w:tcPr>
            <w:tcW w:w="2039" w:type="pct"/>
            <w:vMerge/>
          </w:tcPr>
          <w:p w14:paraId="715D5B89" w14:textId="77777777" w:rsidR="005D3AF5" w:rsidRPr="00C35519" w:rsidRDefault="005D3AF5" w:rsidP="005D3AF5">
            <w:pPr>
              <w:tabs>
                <w:tab w:val="center" w:pos="4153"/>
                <w:tab w:val="right" w:pos="8306"/>
              </w:tabs>
              <w:rPr>
                <w:rFonts w:ascii="Calibri" w:hAnsi="Calibri"/>
                <w:b/>
                <w:sz w:val="22"/>
                <w:szCs w:val="22"/>
              </w:rPr>
            </w:pPr>
          </w:p>
        </w:tc>
      </w:tr>
      <w:tr w:rsidR="005D3AF5" w:rsidRPr="00C35519" w14:paraId="7292C6FE" w14:textId="77777777" w:rsidTr="00820650">
        <w:tc>
          <w:tcPr>
            <w:tcW w:w="941" w:type="pct"/>
            <w:noWrap/>
          </w:tcPr>
          <w:p w14:paraId="44A6379D" w14:textId="77777777" w:rsidR="005D3AF5" w:rsidRPr="00C35519" w:rsidRDefault="005D3AF5" w:rsidP="005D3AF5">
            <w:pPr>
              <w:tabs>
                <w:tab w:val="center" w:pos="4153"/>
                <w:tab w:val="right" w:pos="8306"/>
              </w:tabs>
              <w:rPr>
                <w:rFonts w:ascii="Calibri" w:hAnsi="Calibri"/>
                <w:sz w:val="22"/>
                <w:szCs w:val="22"/>
              </w:rPr>
            </w:pPr>
            <w:r w:rsidRPr="00C35519">
              <w:rPr>
                <w:rFonts w:ascii="Calibri" w:hAnsi="Calibri"/>
                <w:sz w:val="22"/>
                <w:szCs w:val="22"/>
              </w:rPr>
              <w:t>Τηλέφωνο</w:t>
            </w:r>
          </w:p>
        </w:tc>
        <w:tc>
          <w:tcPr>
            <w:tcW w:w="177" w:type="pct"/>
            <w:noWrap/>
          </w:tcPr>
          <w:p w14:paraId="37B061CB" w14:textId="77777777" w:rsidR="005D3AF5" w:rsidRPr="00C35519" w:rsidRDefault="005D3AF5" w:rsidP="005D3AF5">
            <w:pPr>
              <w:tabs>
                <w:tab w:val="center" w:pos="4153"/>
                <w:tab w:val="right" w:pos="8306"/>
              </w:tabs>
              <w:rPr>
                <w:rFonts w:ascii="Calibri" w:hAnsi="Calibri"/>
                <w:sz w:val="22"/>
                <w:szCs w:val="22"/>
              </w:rPr>
            </w:pPr>
            <w:r w:rsidRPr="00C35519">
              <w:rPr>
                <w:rFonts w:ascii="Calibri" w:hAnsi="Calibri"/>
                <w:sz w:val="22"/>
                <w:szCs w:val="22"/>
              </w:rPr>
              <w:t>:</w:t>
            </w:r>
          </w:p>
        </w:tc>
        <w:tc>
          <w:tcPr>
            <w:tcW w:w="1844" w:type="pct"/>
            <w:noWrap/>
          </w:tcPr>
          <w:p w14:paraId="04A487D6" w14:textId="77777777" w:rsidR="005D3AF5" w:rsidRPr="00C35519" w:rsidRDefault="005D3AF5" w:rsidP="005D3AF5">
            <w:pPr>
              <w:tabs>
                <w:tab w:val="center" w:pos="4153"/>
                <w:tab w:val="right" w:pos="8306"/>
              </w:tabs>
              <w:rPr>
                <w:rFonts w:ascii="Calibri" w:hAnsi="Calibri"/>
                <w:sz w:val="22"/>
                <w:szCs w:val="22"/>
              </w:rPr>
            </w:pPr>
          </w:p>
        </w:tc>
        <w:tc>
          <w:tcPr>
            <w:tcW w:w="2039" w:type="pct"/>
            <w:vMerge/>
          </w:tcPr>
          <w:p w14:paraId="36FBBD1D" w14:textId="77777777" w:rsidR="005D3AF5" w:rsidRPr="00C35519" w:rsidRDefault="005D3AF5" w:rsidP="005D3AF5">
            <w:pPr>
              <w:tabs>
                <w:tab w:val="center" w:pos="4153"/>
                <w:tab w:val="right" w:pos="8306"/>
              </w:tabs>
              <w:rPr>
                <w:rFonts w:ascii="Calibri" w:hAnsi="Calibri"/>
                <w:b/>
                <w:sz w:val="22"/>
                <w:szCs w:val="22"/>
              </w:rPr>
            </w:pPr>
          </w:p>
        </w:tc>
      </w:tr>
      <w:tr w:rsidR="005D3AF5" w:rsidRPr="00C35519" w14:paraId="5D9D16BB" w14:textId="77777777" w:rsidTr="00820650">
        <w:tc>
          <w:tcPr>
            <w:tcW w:w="941" w:type="pct"/>
            <w:noWrap/>
          </w:tcPr>
          <w:p w14:paraId="03E8E6BA" w14:textId="77777777" w:rsidR="005D3AF5" w:rsidRPr="00C35519" w:rsidRDefault="005D3AF5" w:rsidP="005D3AF5">
            <w:pPr>
              <w:tabs>
                <w:tab w:val="center" w:pos="4153"/>
                <w:tab w:val="right" w:pos="8306"/>
              </w:tabs>
              <w:rPr>
                <w:rFonts w:ascii="Calibri" w:hAnsi="Calibri"/>
                <w:sz w:val="22"/>
                <w:szCs w:val="22"/>
                <w:lang w:val="en-US"/>
              </w:rPr>
            </w:pPr>
            <w:r w:rsidRPr="00C35519">
              <w:rPr>
                <w:rFonts w:ascii="Calibri" w:hAnsi="Calibri"/>
                <w:sz w:val="22"/>
                <w:szCs w:val="22"/>
                <w:lang w:val="en-US"/>
              </w:rPr>
              <w:t>Fax</w:t>
            </w:r>
          </w:p>
        </w:tc>
        <w:tc>
          <w:tcPr>
            <w:tcW w:w="177" w:type="pct"/>
            <w:noWrap/>
          </w:tcPr>
          <w:p w14:paraId="18E82924" w14:textId="77777777" w:rsidR="005D3AF5" w:rsidRPr="00C35519" w:rsidRDefault="005D3AF5" w:rsidP="005D3AF5">
            <w:pPr>
              <w:tabs>
                <w:tab w:val="center" w:pos="4153"/>
                <w:tab w:val="right" w:pos="8306"/>
              </w:tabs>
              <w:rPr>
                <w:rFonts w:ascii="Calibri" w:hAnsi="Calibri"/>
                <w:sz w:val="22"/>
                <w:szCs w:val="22"/>
                <w:lang w:val="en-US"/>
              </w:rPr>
            </w:pPr>
            <w:r w:rsidRPr="00C35519">
              <w:rPr>
                <w:rFonts w:ascii="Calibri" w:hAnsi="Calibri"/>
                <w:sz w:val="22"/>
                <w:szCs w:val="22"/>
                <w:lang w:val="en-US"/>
              </w:rPr>
              <w:t>:</w:t>
            </w:r>
          </w:p>
        </w:tc>
        <w:tc>
          <w:tcPr>
            <w:tcW w:w="1844" w:type="pct"/>
            <w:noWrap/>
          </w:tcPr>
          <w:p w14:paraId="1D7F0D11" w14:textId="77777777" w:rsidR="005D3AF5" w:rsidRPr="00C35519" w:rsidRDefault="005D3AF5" w:rsidP="005D3AF5">
            <w:pPr>
              <w:tabs>
                <w:tab w:val="center" w:pos="4153"/>
                <w:tab w:val="right" w:pos="8306"/>
              </w:tabs>
              <w:rPr>
                <w:rFonts w:ascii="Calibri" w:hAnsi="Calibri"/>
                <w:sz w:val="22"/>
                <w:szCs w:val="22"/>
              </w:rPr>
            </w:pPr>
          </w:p>
        </w:tc>
        <w:tc>
          <w:tcPr>
            <w:tcW w:w="2039" w:type="pct"/>
            <w:vMerge/>
          </w:tcPr>
          <w:p w14:paraId="2E25077D" w14:textId="77777777" w:rsidR="005D3AF5" w:rsidRPr="00C35519" w:rsidRDefault="005D3AF5" w:rsidP="005D3AF5">
            <w:pPr>
              <w:tabs>
                <w:tab w:val="center" w:pos="4153"/>
                <w:tab w:val="right" w:pos="8306"/>
              </w:tabs>
              <w:rPr>
                <w:rFonts w:ascii="Calibri" w:hAnsi="Calibri"/>
                <w:b/>
                <w:sz w:val="22"/>
                <w:szCs w:val="22"/>
              </w:rPr>
            </w:pPr>
          </w:p>
        </w:tc>
      </w:tr>
      <w:tr w:rsidR="005D3AF5" w:rsidRPr="00C35519" w14:paraId="08D652CB" w14:textId="77777777" w:rsidTr="00820650">
        <w:trPr>
          <w:trHeight w:val="438"/>
        </w:trPr>
        <w:tc>
          <w:tcPr>
            <w:tcW w:w="941" w:type="pct"/>
            <w:noWrap/>
            <w:vAlign w:val="center"/>
          </w:tcPr>
          <w:p w14:paraId="6E7DF958" w14:textId="77777777" w:rsidR="005D3AF5" w:rsidRPr="00C35519" w:rsidRDefault="005D3AF5" w:rsidP="005D3AF5">
            <w:pPr>
              <w:tabs>
                <w:tab w:val="center" w:pos="4153"/>
                <w:tab w:val="right" w:pos="8306"/>
              </w:tabs>
              <w:rPr>
                <w:rFonts w:ascii="Calibri" w:hAnsi="Calibri"/>
                <w:sz w:val="22"/>
                <w:szCs w:val="22"/>
                <w:lang w:val="en-US"/>
              </w:rPr>
            </w:pPr>
            <w:r w:rsidRPr="00C35519">
              <w:rPr>
                <w:rFonts w:ascii="Calibri" w:hAnsi="Calibri"/>
                <w:sz w:val="22"/>
                <w:szCs w:val="22"/>
                <w:lang w:val="en-US"/>
              </w:rPr>
              <w:t>E-mail</w:t>
            </w:r>
          </w:p>
        </w:tc>
        <w:tc>
          <w:tcPr>
            <w:tcW w:w="177" w:type="pct"/>
            <w:noWrap/>
          </w:tcPr>
          <w:p w14:paraId="71D39702" w14:textId="77777777" w:rsidR="005D3AF5" w:rsidRPr="00C35519" w:rsidRDefault="005D3AF5" w:rsidP="005D3AF5">
            <w:pPr>
              <w:tabs>
                <w:tab w:val="center" w:pos="4153"/>
                <w:tab w:val="right" w:pos="8306"/>
              </w:tabs>
              <w:rPr>
                <w:rFonts w:ascii="Calibri" w:hAnsi="Calibri"/>
                <w:sz w:val="22"/>
                <w:szCs w:val="22"/>
                <w:lang w:val="en-US"/>
              </w:rPr>
            </w:pPr>
            <w:r w:rsidRPr="00C35519">
              <w:rPr>
                <w:rFonts w:ascii="Calibri" w:hAnsi="Calibri"/>
                <w:sz w:val="22"/>
                <w:szCs w:val="22"/>
                <w:lang w:val="en-US"/>
              </w:rPr>
              <w:t>:</w:t>
            </w:r>
          </w:p>
        </w:tc>
        <w:tc>
          <w:tcPr>
            <w:tcW w:w="1844" w:type="pct"/>
            <w:noWrap/>
          </w:tcPr>
          <w:p w14:paraId="5D55133F" w14:textId="77777777" w:rsidR="005D3AF5" w:rsidRPr="00C35519" w:rsidRDefault="005D3AF5" w:rsidP="005D3AF5">
            <w:pPr>
              <w:tabs>
                <w:tab w:val="center" w:pos="4153"/>
                <w:tab w:val="right" w:pos="8306"/>
              </w:tabs>
              <w:rPr>
                <w:rFonts w:ascii="Calibri" w:hAnsi="Calibri"/>
                <w:sz w:val="22"/>
                <w:szCs w:val="22"/>
              </w:rPr>
            </w:pPr>
          </w:p>
        </w:tc>
        <w:tc>
          <w:tcPr>
            <w:tcW w:w="2039" w:type="pct"/>
            <w:vMerge/>
          </w:tcPr>
          <w:p w14:paraId="23D04AE7" w14:textId="77777777" w:rsidR="005D3AF5" w:rsidRPr="00C35519" w:rsidRDefault="005D3AF5" w:rsidP="005D3AF5">
            <w:pPr>
              <w:tabs>
                <w:tab w:val="center" w:pos="4153"/>
                <w:tab w:val="right" w:pos="8306"/>
              </w:tabs>
              <w:rPr>
                <w:rFonts w:ascii="Calibri" w:hAnsi="Calibri"/>
                <w:b/>
                <w:sz w:val="22"/>
                <w:szCs w:val="22"/>
              </w:rPr>
            </w:pPr>
          </w:p>
        </w:tc>
      </w:tr>
    </w:tbl>
    <w:p w14:paraId="2132E52E" w14:textId="77777777" w:rsidR="005D3AF5" w:rsidRPr="00C35519" w:rsidRDefault="005D3AF5" w:rsidP="005D3AF5">
      <w:pPr>
        <w:rPr>
          <w:rFonts w:asciiTheme="minorHAnsi" w:hAnsiTheme="minorHAnsi"/>
          <w:b/>
          <w:sz w:val="22"/>
          <w:szCs w:val="22"/>
          <w:lang w:val="en-US"/>
        </w:rPr>
      </w:pPr>
    </w:p>
    <w:p w14:paraId="388EC85D" w14:textId="77777777" w:rsidR="005D3AF5" w:rsidRPr="00C35519" w:rsidRDefault="005D3AF5" w:rsidP="005D3AF5">
      <w:pPr>
        <w:jc w:val="center"/>
        <w:rPr>
          <w:rFonts w:asciiTheme="minorHAnsi" w:hAnsiTheme="minorHAnsi" w:cstheme="minorHAnsi"/>
          <w:sz w:val="22"/>
          <w:szCs w:val="22"/>
        </w:rPr>
      </w:pPr>
      <w:r w:rsidRPr="00C35519">
        <w:rPr>
          <w:rFonts w:asciiTheme="minorHAnsi" w:hAnsiTheme="minorHAnsi" w:cstheme="minorHAnsi"/>
          <w:b/>
          <w:sz w:val="22"/>
          <w:szCs w:val="22"/>
        </w:rPr>
        <w:t xml:space="preserve">ΒΕΒΑΙΩΣΗ ΠΡΑΞΗΣ ΑΝΑΛΗΨΗΣ ΥΠΗΡΕΣΙΑΣ </w:t>
      </w:r>
    </w:p>
    <w:p w14:paraId="58A96988" w14:textId="77777777" w:rsidR="005D3AF5" w:rsidRPr="00C35519" w:rsidRDefault="005D3AF5" w:rsidP="005D3AF5">
      <w:pPr>
        <w:spacing w:line="360" w:lineRule="auto"/>
        <w:jc w:val="both"/>
        <w:rPr>
          <w:rFonts w:asciiTheme="minorHAnsi" w:hAnsiTheme="minorHAnsi" w:cstheme="minorHAnsi"/>
          <w:sz w:val="22"/>
          <w:szCs w:val="22"/>
        </w:rPr>
      </w:pPr>
    </w:p>
    <w:p w14:paraId="764266C3" w14:textId="77777777" w:rsidR="005D3AF5" w:rsidRPr="00C35519" w:rsidRDefault="005D3AF5" w:rsidP="00B92396">
      <w:pPr>
        <w:spacing w:after="120" w:line="360" w:lineRule="auto"/>
        <w:jc w:val="both"/>
        <w:rPr>
          <w:rFonts w:asciiTheme="minorHAnsi" w:hAnsiTheme="minorHAnsi" w:cstheme="minorHAnsi"/>
          <w:sz w:val="22"/>
          <w:szCs w:val="22"/>
        </w:rPr>
      </w:pPr>
      <w:r w:rsidRPr="00C35519">
        <w:rPr>
          <w:rFonts w:asciiTheme="minorHAnsi" w:hAnsiTheme="minorHAnsi" w:cstheme="minorHAnsi"/>
          <w:sz w:val="22"/>
          <w:szCs w:val="22"/>
        </w:rPr>
        <w:t>Βεβαιώνεται η ημερομηνία ανάληψης υπηρεσίας  του/της αναπληρωτή/</w:t>
      </w:r>
      <w:proofErr w:type="spellStart"/>
      <w:r w:rsidRPr="00C35519">
        <w:rPr>
          <w:rFonts w:asciiTheme="minorHAnsi" w:hAnsiTheme="minorHAnsi" w:cstheme="minorHAnsi"/>
          <w:sz w:val="22"/>
          <w:szCs w:val="22"/>
        </w:rPr>
        <w:t>τριας</w:t>
      </w:r>
      <w:proofErr w:type="spellEnd"/>
      <w:r w:rsidRPr="00C35519">
        <w:rPr>
          <w:rFonts w:asciiTheme="minorHAnsi" w:hAnsiTheme="minorHAnsi" w:cstheme="minorHAnsi"/>
          <w:sz w:val="22"/>
          <w:szCs w:val="22"/>
        </w:rPr>
        <w:t xml:space="preserve">  εκπαιδευτικού</w:t>
      </w:r>
      <w:r w:rsidR="00B92396" w:rsidRPr="00C35519">
        <w:rPr>
          <w:rFonts w:asciiTheme="minorHAnsi" w:hAnsiTheme="minorHAnsi" w:cstheme="minorHAnsi"/>
          <w:sz w:val="22"/>
          <w:szCs w:val="22"/>
        </w:rPr>
        <w:t>/ΕΕΠ/ΕΒΠ</w:t>
      </w:r>
      <w:r w:rsidRPr="00C35519">
        <w:rPr>
          <w:rFonts w:asciiTheme="minorHAnsi" w:hAnsiTheme="minorHAnsi" w:cstheme="minorHAnsi"/>
          <w:sz w:val="22"/>
          <w:szCs w:val="22"/>
        </w:rPr>
        <w:t xml:space="preserve"> …………………………………………………</w:t>
      </w:r>
      <w:r w:rsidRPr="00C35519">
        <w:rPr>
          <w:rFonts w:asciiTheme="minorHAnsi" w:hAnsiTheme="minorHAnsi" w:cstheme="minorHAnsi"/>
          <w:sz w:val="22"/>
          <w:szCs w:val="22"/>
          <w:vertAlign w:val="superscript"/>
        </w:rPr>
        <w:t>3</w:t>
      </w:r>
      <w:r w:rsidRPr="00C35519">
        <w:rPr>
          <w:rFonts w:asciiTheme="minorHAnsi" w:hAnsiTheme="minorHAnsi" w:cstheme="minorHAnsi"/>
          <w:sz w:val="22"/>
          <w:szCs w:val="22"/>
        </w:rPr>
        <w:t xml:space="preserve">, </w:t>
      </w:r>
      <w:proofErr w:type="spellStart"/>
      <w:r w:rsidR="00B72024" w:rsidRPr="00C35519">
        <w:rPr>
          <w:rFonts w:asciiTheme="minorHAnsi" w:hAnsiTheme="minorHAnsi" w:cstheme="minorHAnsi"/>
          <w:sz w:val="22"/>
          <w:szCs w:val="22"/>
          <w:lang w:val="de-DE"/>
        </w:rPr>
        <w:t>ειδικότητ</w:t>
      </w:r>
      <w:proofErr w:type="spellEnd"/>
      <w:r w:rsidR="00B72024" w:rsidRPr="00C35519">
        <w:rPr>
          <w:rFonts w:asciiTheme="minorHAnsi" w:hAnsiTheme="minorHAnsi" w:cstheme="minorHAnsi"/>
          <w:sz w:val="22"/>
          <w:szCs w:val="22"/>
          <w:lang w:val="de-DE"/>
        </w:rPr>
        <w:t>ας</w:t>
      </w:r>
      <w:r w:rsidRPr="00C35519">
        <w:rPr>
          <w:rFonts w:asciiTheme="minorHAnsi" w:hAnsiTheme="minorHAnsi" w:cstheme="minorHAnsi"/>
          <w:sz w:val="22"/>
          <w:szCs w:val="22"/>
        </w:rPr>
        <w:t xml:space="preserve"> ……………………</w:t>
      </w:r>
      <w:r w:rsidRPr="00C35519">
        <w:rPr>
          <w:rFonts w:asciiTheme="minorHAnsi" w:hAnsiTheme="minorHAnsi" w:cstheme="minorHAnsi"/>
          <w:sz w:val="22"/>
          <w:szCs w:val="22"/>
          <w:vertAlign w:val="superscript"/>
        </w:rPr>
        <w:t>4</w:t>
      </w:r>
      <w:r w:rsidRPr="00C35519">
        <w:rPr>
          <w:rFonts w:asciiTheme="minorHAnsi" w:hAnsiTheme="minorHAnsi" w:cstheme="minorHAnsi"/>
          <w:sz w:val="22"/>
          <w:szCs w:val="22"/>
        </w:rPr>
        <w:t xml:space="preserve">, σύμφωνα με την υπ’ </w:t>
      </w:r>
      <w:proofErr w:type="spellStart"/>
      <w:r w:rsidRPr="00C35519">
        <w:rPr>
          <w:rFonts w:asciiTheme="minorHAnsi" w:hAnsiTheme="minorHAnsi" w:cstheme="minorHAnsi"/>
          <w:sz w:val="22"/>
          <w:szCs w:val="22"/>
        </w:rPr>
        <w:t>αρ</w:t>
      </w:r>
      <w:proofErr w:type="spellEnd"/>
      <w:r w:rsidRPr="00C35519">
        <w:rPr>
          <w:rFonts w:asciiTheme="minorHAnsi" w:hAnsiTheme="minorHAnsi" w:cstheme="minorHAnsi"/>
          <w:sz w:val="22"/>
          <w:szCs w:val="22"/>
        </w:rPr>
        <w:t>. ………</w:t>
      </w:r>
      <w:r w:rsidRPr="00C35519">
        <w:rPr>
          <w:rFonts w:asciiTheme="minorHAnsi" w:hAnsiTheme="minorHAnsi" w:cstheme="minorHAnsi"/>
          <w:sz w:val="22"/>
          <w:szCs w:val="22"/>
          <w:vertAlign w:val="superscript"/>
        </w:rPr>
        <w:t>5</w:t>
      </w:r>
      <w:r w:rsidRPr="00C35519">
        <w:rPr>
          <w:rFonts w:asciiTheme="minorHAnsi" w:hAnsiTheme="minorHAnsi" w:cstheme="minorHAnsi"/>
          <w:sz w:val="22"/>
          <w:szCs w:val="22"/>
        </w:rPr>
        <w:t>/…..-…..-………</w:t>
      </w:r>
      <w:r w:rsidRPr="00C35519">
        <w:rPr>
          <w:rFonts w:asciiTheme="minorHAnsi" w:hAnsiTheme="minorHAnsi" w:cstheme="minorHAnsi"/>
          <w:sz w:val="22"/>
          <w:szCs w:val="22"/>
          <w:vertAlign w:val="superscript"/>
        </w:rPr>
        <w:t>6</w:t>
      </w:r>
      <w:r w:rsidR="00447C44" w:rsidRPr="00C35519">
        <w:rPr>
          <w:rFonts w:asciiTheme="minorHAnsi" w:hAnsiTheme="minorHAnsi" w:cstheme="minorHAnsi"/>
          <w:sz w:val="22"/>
          <w:szCs w:val="22"/>
        </w:rPr>
        <w:t>Πράξη</w:t>
      </w:r>
      <w:r w:rsidRPr="00C35519">
        <w:rPr>
          <w:rFonts w:asciiTheme="minorHAnsi" w:hAnsiTheme="minorHAnsi" w:cstheme="minorHAnsi"/>
          <w:sz w:val="22"/>
          <w:szCs w:val="22"/>
        </w:rPr>
        <w:t xml:space="preserve"> του Βιβλίου Πράξεων Συλλόγου Διδασκόντων που τηρείται στη σχολική μονάδα.</w:t>
      </w:r>
    </w:p>
    <w:p w14:paraId="6C6D374E" w14:textId="77777777" w:rsidR="005D3AF5" w:rsidRPr="00C35519" w:rsidRDefault="005D3AF5" w:rsidP="005D3AF5">
      <w:pPr>
        <w:spacing w:after="120" w:line="360" w:lineRule="auto"/>
        <w:rPr>
          <w:rFonts w:asciiTheme="minorHAnsi" w:hAnsiTheme="minorHAnsi" w:cstheme="minorHAnsi"/>
          <w:sz w:val="22"/>
          <w:szCs w:val="22"/>
        </w:rPr>
      </w:pPr>
    </w:p>
    <w:p w14:paraId="34EF9DE7" w14:textId="77777777" w:rsidR="005D3AF5" w:rsidRPr="00C35519" w:rsidRDefault="005D3AF5" w:rsidP="005D3AF5">
      <w:pPr>
        <w:spacing w:after="120" w:line="360" w:lineRule="auto"/>
        <w:ind w:left="5040" w:firstLine="720"/>
        <w:rPr>
          <w:rFonts w:asciiTheme="minorHAnsi" w:hAnsiTheme="minorHAnsi" w:cstheme="minorHAnsi"/>
          <w:b/>
          <w:sz w:val="22"/>
          <w:szCs w:val="22"/>
        </w:rPr>
      </w:pPr>
      <w:r w:rsidRPr="00C35519">
        <w:rPr>
          <w:rFonts w:asciiTheme="minorHAnsi" w:hAnsiTheme="minorHAnsi" w:cstheme="minorHAnsi"/>
          <w:b/>
          <w:sz w:val="22"/>
          <w:szCs w:val="22"/>
        </w:rPr>
        <w:t xml:space="preserve">     Ο/Η Διευθυντής/ντρια</w:t>
      </w:r>
    </w:p>
    <w:p w14:paraId="6789766A" w14:textId="77777777" w:rsidR="005D3AF5" w:rsidRPr="00C35519" w:rsidRDefault="005D3AF5" w:rsidP="005D3AF5">
      <w:pPr>
        <w:spacing w:after="120" w:line="360" w:lineRule="auto"/>
        <w:ind w:left="5040"/>
        <w:rPr>
          <w:rFonts w:asciiTheme="minorHAnsi" w:hAnsiTheme="minorHAnsi" w:cstheme="minorHAnsi"/>
          <w:b/>
          <w:sz w:val="22"/>
          <w:szCs w:val="22"/>
        </w:rPr>
      </w:pPr>
      <w:r w:rsidRPr="00C35519">
        <w:rPr>
          <w:rFonts w:asciiTheme="minorHAnsi" w:hAnsiTheme="minorHAnsi" w:cstheme="minorHAnsi"/>
          <w:b/>
          <w:sz w:val="22"/>
          <w:szCs w:val="22"/>
        </w:rPr>
        <w:t xml:space="preserve">        ……………………………………………..</w:t>
      </w:r>
    </w:p>
    <w:p w14:paraId="1F90B5FF" w14:textId="77777777" w:rsidR="005D3AF5" w:rsidRPr="00C35519" w:rsidRDefault="005D3AF5" w:rsidP="005D3AF5">
      <w:pPr>
        <w:spacing w:after="120" w:line="360" w:lineRule="auto"/>
        <w:ind w:left="5040"/>
        <w:rPr>
          <w:rFonts w:asciiTheme="minorHAnsi" w:hAnsiTheme="minorHAnsi" w:cstheme="minorHAnsi"/>
          <w:i/>
          <w:sz w:val="22"/>
          <w:szCs w:val="22"/>
        </w:rPr>
      </w:pPr>
      <w:r w:rsidRPr="00C35519">
        <w:rPr>
          <w:rFonts w:asciiTheme="minorHAnsi" w:hAnsiTheme="minorHAnsi" w:cstheme="minorHAnsi"/>
          <w:i/>
          <w:sz w:val="22"/>
          <w:szCs w:val="22"/>
        </w:rPr>
        <w:t xml:space="preserve">           (Ονοματεπώνυμο, υπογραφή &amp; σφραγίδα)</w:t>
      </w:r>
    </w:p>
    <w:tbl>
      <w:tblPr>
        <w:tblStyle w:val="a7"/>
        <w:tblpPr w:leftFromText="180" w:rightFromText="180" w:vertAnchor="text" w:horzAnchor="margin" w:tblpXSpec="center" w:tblpY="168"/>
        <w:tblW w:w="10598" w:type="dxa"/>
        <w:tblLook w:val="04A0" w:firstRow="1" w:lastRow="0" w:firstColumn="1" w:lastColumn="0" w:noHBand="0" w:noVBand="1"/>
      </w:tblPr>
      <w:tblGrid>
        <w:gridCol w:w="675"/>
        <w:gridCol w:w="4309"/>
        <w:gridCol w:w="511"/>
        <w:gridCol w:w="5103"/>
      </w:tblGrid>
      <w:tr w:rsidR="005D3AF5" w:rsidRPr="00C35519" w14:paraId="39371368" w14:textId="77777777" w:rsidTr="005D3AF5">
        <w:tc>
          <w:tcPr>
            <w:tcW w:w="10598" w:type="dxa"/>
            <w:gridSpan w:val="4"/>
          </w:tcPr>
          <w:p w14:paraId="0DA2CA49" w14:textId="77777777" w:rsidR="005D3AF5" w:rsidRPr="00C35519" w:rsidRDefault="005D3AF5" w:rsidP="005D3AF5">
            <w:pPr>
              <w:jc w:val="both"/>
              <w:rPr>
                <w:rFonts w:asciiTheme="minorHAnsi" w:hAnsiTheme="minorHAnsi" w:cstheme="minorHAnsi"/>
                <w:b/>
                <w:i/>
                <w:sz w:val="18"/>
                <w:szCs w:val="18"/>
              </w:rPr>
            </w:pPr>
            <w:r w:rsidRPr="00C35519">
              <w:rPr>
                <w:rFonts w:asciiTheme="minorHAnsi" w:hAnsiTheme="minorHAnsi" w:cstheme="minorHAnsi"/>
                <w:b/>
                <w:i/>
                <w:sz w:val="18"/>
                <w:szCs w:val="18"/>
              </w:rPr>
              <w:t>Οδηγίες συμπλήρωσης</w:t>
            </w:r>
          </w:p>
        </w:tc>
      </w:tr>
      <w:tr w:rsidR="005D3AF5" w:rsidRPr="00C35519" w14:paraId="2F896E34" w14:textId="77777777" w:rsidTr="005D3AF5">
        <w:tc>
          <w:tcPr>
            <w:tcW w:w="675" w:type="dxa"/>
          </w:tcPr>
          <w:p w14:paraId="10F0622A" w14:textId="77777777" w:rsidR="005D3AF5" w:rsidRPr="00C35519" w:rsidRDefault="005D3AF5" w:rsidP="005D3AF5">
            <w:pPr>
              <w:jc w:val="both"/>
              <w:rPr>
                <w:rFonts w:asciiTheme="minorHAnsi" w:hAnsiTheme="minorHAnsi" w:cstheme="minorHAnsi"/>
                <w:b/>
                <w:sz w:val="18"/>
                <w:szCs w:val="18"/>
              </w:rPr>
            </w:pPr>
            <w:r w:rsidRPr="00C35519">
              <w:rPr>
                <w:rFonts w:asciiTheme="minorHAnsi" w:hAnsiTheme="minorHAnsi" w:cstheme="minorHAnsi"/>
                <w:b/>
                <w:sz w:val="18"/>
                <w:szCs w:val="18"/>
              </w:rPr>
              <w:t>1</w:t>
            </w:r>
          </w:p>
        </w:tc>
        <w:tc>
          <w:tcPr>
            <w:tcW w:w="4309" w:type="dxa"/>
          </w:tcPr>
          <w:p w14:paraId="70F28F84" w14:textId="77777777" w:rsidR="005D3AF5" w:rsidRPr="00C35519" w:rsidRDefault="005D3AF5" w:rsidP="005D3AF5">
            <w:pPr>
              <w:jc w:val="both"/>
              <w:rPr>
                <w:rFonts w:asciiTheme="minorHAnsi" w:hAnsiTheme="minorHAnsi" w:cstheme="minorHAnsi"/>
                <w:i/>
                <w:sz w:val="18"/>
                <w:szCs w:val="18"/>
              </w:rPr>
            </w:pPr>
            <w:r w:rsidRPr="00C35519">
              <w:rPr>
                <w:rFonts w:asciiTheme="minorHAnsi" w:hAnsiTheme="minorHAnsi" w:cstheme="minorHAnsi"/>
                <w:i/>
                <w:sz w:val="18"/>
                <w:szCs w:val="18"/>
              </w:rPr>
              <w:t>Ονομασία ΔΔΕ (Νομός)</w:t>
            </w:r>
          </w:p>
        </w:tc>
        <w:tc>
          <w:tcPr>
            <w:tcW w:w="511" w:type="dxa"/>
          </w:tcPr>
          <w:p w14:paraId="2478A5E1" w14:textId="77777777" w:rsidR="005D3AF5" w:rsidRPr="00C35519" w:rsidRDefault="005D3AF5" w:rsidP="005D3AF5">
            <w:pPr>
              <w:jc w:val="both"/>
              <w:rPr>
                <w:rFonts w:asciiTheme="minorHAnsi" w:hAnsiTheme="minorHAnsi" w:cstheme="minorHAnsi"/>
                <w:b/>
                <w:i/>
                <w:sz w:val="18"/>
                <w:szCs w:val="18"/>
              </w:rPr>
            </w:pPr>
            <w:r w:rsidRPr="00C35519">
              <w:rPr>
                <w:rFonts w:asciiTheme="minorHAnsi" w:hAnsiTheme="minorHAnsi" w:cstheme="minorHAnsi"/>
                <w:b/>
                <w:i/>
                <w:sz w:val="18"/>
                <w:szCs w:val="18"/>
              </w:rPr>
              <w:t>4</w:t>
            </w:r>
          </w:p>
        </w:tc>
        <w:tc>
          <w:tcPr>
            <w:tcW w:w="5103" w:type="dxa"/>
          </w:tcPr>
          <w:p w14:paraId="43806402" w14:textId="77777777" w:rsidR="005D3AF5" w:rsidRPr="00C35519" w:rsidRDefault="00B9205E" w:rsidP="005D3AF5">
            <w:pPr>
              <w:jc w:val="both"/>
              <w:rPr>
                <w:rFonts w:asciiTheme="minorHAnsi" w:hAnsiTheme="minorHAnsi" w:cstheme="minorHAnsi"/>
                <w:i/>
                <w:sz w:val="18"/>
                <w:szCs w:val="18"/>
              </w:rPr>
            </w:pPr>
            <w:r w:rsidRPr="00C35519">
              <w:rPr>
                <w:rFonts w:asciiTheme="minorHAnsi" w:hAnsiTheme="minorHAnsi" w:cstheme="minorHAnsi"/>
                <w:i/>
                <w:sz w:val="18"/>
                <w:szCs w:val="18"/>
              </w:rPr>
              <w:t>Λεκτικό Ειδικότητας</w:t>
            </w:r>
          </w:p>
        </w:tc>
      </w:tr>
      <w:tr w:rsidR="005D3AF5" w:rsidRPr="00C35519" w14:paraId="4B49C9AE" w14:textId="77777777" w:rsidTr="005D3AF5">
        <w:tc>
          <w:tcPr>
            <w:tcW w:w="675" w:type="dxa"/>
          </w:tcPr>
          <w:p w14:paraId="465593B0" w14:textId="77777777" w:rsidR="005D3AF5" w:rsidRPr="00C35519" w:rsidRDefault="005D3AF5" w:rsidP="005D3AF5">
            <w:pPr>
              <w:jc w:val="both"/>
              <w:rPr>
                <w:rFonts w:asciiTheme="minorHAnsi" w:hAnsiTheme="minorHAnsi" w:cstheme="minorHAnsi"/>
                <w:b/>
                <w:sz w:val="18"/>
                <w:szCs w:val="18"/>
              </w:rPr>
            </w:pPr>
            <w:r w:rsidRPr="00C35519">
              <w:rPr>
                <w:rFonts w:asciiTheme="minorHAnsi" w:hAnsiTheme="minorHAnsi" w:cstheme="minorHAnsi"/>
                <w:b/>
                <w:sz w:val="18"/>
                <w:szCs w:val="18"/>
              </w:rPr>
              <w:t>2</w:t>
            </w:r>
          </w:p>
        </w:tc>
        <w:tc>
          <w:tcPr>
            <w:tcW w:w="4309" w:type="dxa"/>
          </w:tcPr>
          <w:p w14:paraId="5C0F95C3" w14:textId="77777777" w:rsidR="005D3AF5" w:rsidRPr="00C35519" w:rsidRDefault="005D3AF5" w:rsidP="005D3AF5">
            <w:pPr>
              <w:jc w:val="both"/>
              <w:rPr>
                <w:rFonts w:asciiTheme="minorHAnsi" w:hAnsiTheme="minorHAnsi" w:cstheme="minorHAnsi"/>
                <w:b/>
                <w:i/>
                <w:sz w:val="18"/>
                <w:szCs w:val="18"/>
              </w:rPr>
            </w:pPr>
            <w:r w:rsidRPr="00C35519">
              <w:rPr>
                <w:rFonts w:asciiTheme="minorHAnsi" w:hAnsiTheme="minorHAnsi" w:cstheme="minorHAnsi"/>
                <w:i/>
                <w:sz w:val="18"/>
                <w:szCs w:val="18"/>
              </w:rPr>
              <w:t>Ονομασία Σχολικής Μονάδας</w:t>
            </w:r>
          </w:p>
        </w:tc>
        <w:tc>
          <w:tcPr>
            <w:tcW w:w="511" w:type="dxa"/>
          </w:tcPr>
          <w:p w14:paraId="5CF136F9" w14:textId="77777777" w:rsidR="005D3AF5" w:rsidRPr="00C35519" w:rsidRDefault="005D3AF5" w:rsidP="005D3AF5">
            <w:pPr>
              <w:jc w:val="both"/>
              <w:rPr>
                <w:rFonts w:asciiTheme="minorHAnsi" w:hAnsiTheme="minorHAnsi" w:cstheme="minorHAnsi"/>
                <w:b/>
                <w:i/>
                <w:sz w:val="18"/>
                <w:szCs w:val="18"/>
              </w:rPr>
            </w:pPr>
            <w:r w:rsidRPr="00C35519">
              <w:rPr>
                <w:rFonts w:asciiTheme="minorHAnsi" w:hAnsiTheme="minorHAnsi" w:cstheme="minorHAnsi"/>
                <w:b/>
                <w:i/>
                <w:sz w:val="18"/>
                <w:szCs w:val="18"/>
              </w:rPr>
              <w:t>5</w:t>
            </w:r>
          </w:p>
        </w:tc>
        <w:tc>
          <w:tcPr>
            <w:tcW w:w="5103" w:type="dxa"/>
          </w:tcPr>
          <w:p w14:paraId="2CD6E632" w14:textId="77777777" w:rsidR="005D3AF5" w:rsidRPr="00C35519" w:rsidRDefault="005D3AF5" w:rsidP="00447C44">
            <w:pPr>
              <w:jc w:val="both"/>
              <w:rPr>
                <w:rFonts w:asciiTheme="minorHAnsi" w:hAnsiTheme="minorHAnsi" w:cstheme="minorHAnsi"/>
                <w:b/>
                <w:i/>
                <w:sz w:val="18"/>
                <w:szCs w:val="18"/>
              </w:rPr>
            </w:pPr>
            <w:r w:rsidRPr="00C35519">
              <w:rPr>
                <w:rFonts w:asciiTheme="minorHAnsi" w:hAnsiTheme="minorHAnsi" w:cstheme="minorHAnsi"/>
                <w:i/>
                <w:sz w:val="18"/>
                <w:szCs w:val="18"/>
              </w:rPr>
              <w:t xml:space="preserve">Αριθμός </w:t>
            </w:r>
            <w:r w:rsidR="00447C44" w:rsidRPr="00C35519">
              <w:rPr>
                <w:rFonts w:asciiTheme="minorHAnsi" w:hAnsiTheme="minorHAnsi" w:cstheme="minorHAnsi"/>
                <w:i/>
                <w:sz w:val="18"/>
                <w:szCs w:val="18"/>
              </w:rPr>
              <w:t>Πράξης</w:t>
            </w:r>
            <w:r w:rsidRPr="00C35519">
              <w:rPr>
                <w:rFonts w:asciiTheme="minorHAnsi" w:hAnsiTheme="minorHAnsi" w:cstheme="minorHAnsi"/>
                <w:i/>
                <w:sz w:val="18"/>
                <w:szCs w:val="18"/>
              </w:rPr>
              <w:t xml:space="preserve"> ανάληψης υπηρεσίας</w:t>
            </w:r>
          </w:p>
        </w:tc>
      </w:tr>
      <w:tr w:rsidR="005D3AF5" w:rsidRPr="00C35519" w14:paraId="045DD54D" w14:textId="77777777" w:rsidTr="005D3AF5">
        <w:tc>
          <w:tcPr>
            <w:tcW w:w="675" w:type="dxa"/>
          </w:tcPr>
          <w:p w14:paraId="68CAF6EB" w14:textId="77777777" w:rsidR="005D3AF5" w:rsidRPr="00C35519" w:rsidRDefault="005D3AF5" w:rsidP="005D3AF5">
            <w:pPr>
              <w:jc w:val="both"/>
              <w:rPr>
                <w:rFonts w:asciiTheme="minorHAnsi" w:hAnsiTheme="minorHAnsi" w:cstheme="minorHAnsi"/>
                <w:b/>
                <w:sz w:val="18"/>
                <w:szCs w:val="18"/>
              </w:rPr>
            </w:pPr>
            <w:r w:rsidRPr="00C35519">
              <w:rPr>
                <w:rFonts w:asciiTheme="minorHAnsi" w:hAnsiTheme="minorHAnsi" w:cstheme="minorHAnsi"/>
                <w:b/>
                <w:sz w:val="18"/>
                <w:szCs w:val="18"/>
              </w:rPr>
              <w:t>3</w:t>
            </w:r>
          </w:p>
        </w:tc>
        <w:tc>
          <w:tcPr>
            <w:tcW w:w="4309" w:type="dxa"/>
          </w:tcPr>
          <w:p w14:paraId="4D6F85FD" w14:textId="77777777" w:rsidR="005D3AF5" w:rsidRPr="00C35519" w:rsidRDefault="005D3AF5" w:rsidP="005D3AF5">
            <w:pPr>
              <w:jc w:val="both"/>
              <w:rPr>
                <w:rFonts w:asciiTheme="minorHAnsi" w:hAnsiTheme="minorHAnsi" w:cstheme="minorHAnsi"/>
                <w:b/>
                <w:i/>
                <w:sz w:val="18"/>
                <w:szCs w:val="18"/>
              </w:rPr>
            </w:pPr>
            <w:r w:rsidRPr="00C35519">
              <w:rPr>
                <w:rFonts w:asciiTheme="minorHAnsi" w:hAnsiTheme="minorHAnsi" w:cstheme="minorHAnsi"/>
                <w:i/>
                <w:sz w:val="18"/>
                <w:szCs w:val="18"/>
              </w:rPr>
              <w:t>Ονοματεπώνυμο εκπαιδευτικού</w:t>
            </w:r>
            <w:r w:rsidR="007F09B7" w:rsidRPr="00C35519">
              <w:rPr>
                <w:rFonts w:asciiTheme="minorHAnsi" w:hAnsiTheme="minorHAnsi" w:cstheme="minorHAnsi"/>
                <w:i/>
                <w:sz w:val="18"/>
                <w:szCs w:val="18"/>
              </w:rPr>
              <w:t>/ΕΕΠ/ΕΒΠ</w:t>
            </w:r>
          </w:p>
        </w:tc>
        <w:tc>
          <w:tcPr>
            <w:tcW w:w="511" w:type="dxa"/>
          </w:tcPr>
          <w:p w14:paraId="4A7414F9" w14:textId="77777777" w:rsidR="005D3AF5" w:rsidRPr="00C35519" w:rsidRDefault="005D3AF5" w:rsidP="005D3AF5">
            <w:pPr>
              <w:jc w:val="both"/>
              <w:rPr>
                <w:rFonts w:asciiTheme="minorHAnsi" w:hAnsiTheme="minorHAnsi" w:cstheme="minorHAnsi"/>
                <w:b/>
                <w:i/>
                <w:sz w:val="18"/>
                <w:szCs w:val="18"/>
              </w:rPr>
            </w:pPr>
            <w:r w:rsidRPr="00C35519">
              <w:rPr>
                <w:rFonts w:asciiTheme="minorHAnsi" w:hAnsiTheme="minorHAnsi" w:cstheme="minorHAnsi"/>
                <w:b/>
                <w:i/>
                <w:sz w:val="18"/>
                <w:szCs w:val="18"/>
              </w:rPr>
              <w:t>6</w:t>
            </w:r>
          </w:p>
        </w:tc>
        <w:tc>
          <w:tcPr>
            <w:tcW w:w="5103" w:type="dxa"/>
          </w:tcPr>
          <w:p w14:paraId="62557B08" w14:textId="77777777" w:rsidR="005D3AF5" w:rsidRPr="00C35519" w:rsidRDefault="005D3AF5" w:rsidP="00447C44">
            <w:pPr>
              <w:jc w:val="both"/>
              <w:rPr>
                <w:rFonts w:asciiTheme="minorHAnsi" w:hAnsiTheme="minorHAnsi" w:cstheme="minorHAnsi"/>
                <w:b/>
                <w:i/>
                <w:sz w:val="18"/>
                <w:szCs w:val="18"/>
              </w:rPr>
            </w:pPr>
            <w:r w:rsidRPr="00C35519">
              <w:rPr>
                <w:rFonts w:asciiTheme="minorHAnsi" w:hAnsiTheme="minorHAnsi" w:cstheme="minorHAnsi"/>
                <w:i/>
                <w:sz w:val="18"/>
                <w:szCs w:val="18"/>
              </w:rPr>
              <w:t xml:space="preserve">Ημερομηνία </w:t>
            </w:r>
            <w:r w:rsidR="00447C44" w:rsidRPr="00C35519">
              <w:rPr>
                <w:rFonts w:asciiTheme="minorHAnsi" w:hAnsiTheme="minorHAnsi" w:cstheme="minorHAnsi"/>
                <w:i/>
                <w:sz w:val="18"/>
                <w:szCs w:val="18"/>
              </w:rPr>
              <w:t>Πράξης</w:t>
            </w:r>
            <w:r w:rsidRPr="00C35519">
              <w:rPr>
                <w:rFonts w:asciiTheme="minorHAnsi" w:hAnsiTheme="minorHAnsi" w:cstheme="minorHAnsi"/>
                <w:i/>
                <w:sz w:val="18"/>
                <w:szCs w:val="18"/>
              </w:rPr>
              <w:t xml:space="preserve"> ανάληψης υπηρεσίας, όπως αναγράφεται στο Βιβλίο Πράξεων Συλλόγου Διδασκόντων</w:t>
            </w:r>
          </w:p>
        </w:tc>
      </w:tr>
    </w:tbl>
    <w:p w14:paraId="1ECC93F6" w14:textId="77777777" w:rsidR="00673876" w:rsidRPr="00C35519" w:rsidRDefault="00673876">
      <w:pPr>
        <w:rPr>
          <w:rFonts w:ascii="Calibri" w:hAnsi="Calibri" w:cs="Arial"/>
          <w:b/>
          <w:bCs/>
          <w:sz w:val="22"/>
          <w:szCs w:val="22"/>
        </w:rPr>
      </w:pPr>
      <w:bookmarkStart w:id="50" w:name="_Toc2333476"/>
      <w:bookmarkStart w:id="51" w:name="_Toc1994306"/>
      <w:r w:rsidRPr="00C35519">
        <w:rPr>
          <w:rFonts w:ascii="Calibri" w:hAnsi="Calibri"/>
          <w:sz w:val="22"/>
        </w:rPr>
        <w:br w:type="page"/>
      </w:r>
    </w:p>
    <w:p w14:paraId="2955058E" w14:textId="515D4792" w:rsidR="001E1887" w:rsidRPr="00404FBE" w:rsidRDefault="001E1887" w:rsidP="001E1887">
      <w:pPr>
        <w:keepNext/>
        <w:pBdr>
          <w:top w:val="single" w:sz="4" w:space="1" w:color="auto"/>
          <w:left w:val="single" w:sz="4" w:space="21" w:color="auto"/>
          <w:bottom w:val="single" w:sz="4" w:space="1" w:color="auto"/>
          <w:right w:val="single" w:sz="4" w:space="13" w:color="auto"/>
        </w:pBdr>
        <w:shd w:val="clear" w:color="auto" w:fill="E0E0E0"/>
        <w:spacing w:line="276" w:lineRule="auto"/>
        <w:outlineLvl w:val="1"/>
        <w:rPr>
          <w:rFonts w:ascii="Calibri" w:hAnsi="Calibri" w:cs="Arial"/>
          <w:b/>
          <w:bCs/>
          <w:sz w:val="22"/>
          <w:szCs w:val="22"/>
        </w:rPr>
      </w:pPr>
      <w:bookmarkStart w:id="52" w:name="_Toc2937380"/>
      <w:bookmarkStart w:id="53" w:name="_Toc77678858"/>
      <w:bookmarkStart w:id="54" w:name="_Toc238724273"/>
      <w:bookmarkEnd w:id="6"/>
      <w:bookmarkEnd w:id="21"/>
      <w:bookmarkEnd w:id="22"/>
      <w:bookmarkEnd w:id="23"/>
      <w:bookmarkEnd w:id="24"/>
      <w:bookmarkEnd w:id="25"/>
      <w:bookmarkEnd w:id="50"/>
      <w:bookmarkEnd w:id="51"/>
      <w:r w:rsidRPr="00C35519">
        <w:rPr>
          <w:rFonts w:ascii="Calibri" w:hAnsi="Calibri" w:cs="Arial"/>
          <w:b/>
          <w:bCs/>
          <w:sz w:val="22"/>
          <w:szCs w:val="22"/>
        </w:rPr>
        <w:t xml:space="preserve">ΥΠΟΔΕΙΓΜΑ 6.1: ΗΜΕΡΗΣΙΟ ΑΤΟΜΙΚΟ ΑΠΟΥΣΙΟΛΟΓΙΟ </w:t>
      </w:r>
      <w:bookmarkEnd w:id="52"/>
      <w:bookmarkEnd w:id="53"/>
      <w:r w:rsidR="00F728E2" w:rsidRPr="00C35519">
        <w:rPr>
          <w:rFonts w:ascii="Calibri" w:hAnsi="Calibri" w:cs="Arial"/>
          <w:b/>
          <w:bCs/>
          <w:sz w:val="22"/>
          <w:szCs w:val="22"/>
        </w:rPr>
        <w:t>ΑΝΑΠΛΗΡΩΤΗ/ΤΡΙΑΣ ΕΚΠΑΙΔΕΥΤΙΚΟΥ</w:t>
      </w:r>
      <w:r w:rsidR="00F728E2" w:rsidRPr="00C35519" w:rsidDel="00F728E2">
        <w:rPr>
          <w:rFonts w:ascii="Calibri" w:hAnsi="Calibri" w:cs="Arial"/>
          <w:b/>
          <w:bCs/>
          <w:sz w:val="22"/>
          <w:szCs w:val="22"/>
        </w:rPr>
        <w:t xml:space="preserve"> </w:t>
      </w:r>
      <w:r w:rsidR="001364D2" w:rsidRPr="007C271B">
        <w:rPr>
          <w:rFonts w:ascii="Calibri" w:hAnsi="Calibri" w:cs="Arial"/>
          <w:b/>
          <w:bCs/>
          <w:sz w:val="22"/>
          <w:szCs w:val="22"/>
        </w:rPr>
        <w:t>(ΥΠΟΕΡΓ</w:t>
      </w:r>
      <w:r w:rsidR="00404FBE" w:rsidRPr="007C271B">
        <w:rPr>
          <w:rFonts w:ascii="Calibri" w:hAnsi="Calibri" w:cs="Arial"/>
          <w:b/>
          <w:bCs/>
          <w:sz w:val="22"/>
          <w:szCs w:val="22"/>
          <w:lang w:val="en-US"/>
        </w:rPr>
        <w:t>O</w:t>
      </w:r>
      <w:r w:rsidR="00404FBE" w:rsidRPr="007C271B">
        <w:rPr>
          <w:rFonts w:ascii="Calibri" w:hAnsi="Calibri" w:cs="Arial"/>
          <w:b/>
          <w:bCs/>
          <w:sz w:val="22"/>
          <w:szCs w:val="22"/>
        </w:rPr>
        <w:t xml:space="preserve"> 1)</w:t>
      </w:r>
      <w:bookmarkEnd w:id="54"/>
    </w:p>
    <w:tbl>
      <w:tblPr>
        <w:tblW w:w="5513" w:type="pct"/>
        <w:tblInd w:w="-431" w:type="dxa"/>
        <w:tblLook w:val="04A0" w:firstRow="1" w:lastRow="0" w:firstColumn="1" w:lastColumn="0" w:noHBand="0" w:noVBand="1"/>
      </w:tblPr>
      <w:tblGrid>
        <w:gridCol w:w="1136"/>
        <w:gridCol w:w="1560"/>
        <w:gridCol w:w="1273"/>
        <w:gridCol w:w="1138"/>
        <w:gridCol w:w="2273"/>
        <w:gridCol w:w="1401"/>
        <w:gridCol w:w="1993"/>
      </w:tblGrid>
      <w:tr w:rsidR="00E7148F" w:rsidRPr="00E7148F" w14:paraId="0DB98CC1" w14:textId="77777777" w:rsidTr="00E7148F">
        <w:trPr>
          <w:trHeight w:val="393"/>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2DAC4B8" w14:textId="7CCC5CAB" w:rsidR="00E7148F" w:rsidRPr="00E7148F" w:rsidRDefault="00E7148F" w:rsidP="00C84FF6">
            <w:pPr>
              <w:jc w:val="both"/>
              <w:rPr>
                <w:rFonts w:ascii="Calibri" w:hAnsi="Calibri" w:cs="Calibri"/>
                <w:b/>
                <w:bCs/>
                <w:sz w:val="16"/>
                <w:szCs w:val="16"/>
              </w:rPr>
            </w:pPr>
            <w:r w:rsidRPr="00E7148F">
              <w:rPr>
                <w:rFonts w:ascii="Calibri" w:hAnsi="Calibri" w:cs="Calibri"/>
                <w:b/>
                <w:bCs/>
                <w:sz w:val="16"/>
                <w:szCs w:val="16"/>
              </w:rPr>
              <w:t xml:space="preserve">Πράξη:  </w:t>
            </w:r>
            <w:r w:rsidR="005065DF">
              <w:rPr>
                <w:rFonts w:ascii="Calibri" w:hAnsi="Calibri" w:cs="Calibri"/>
                <w:b/>
                <w:bCs/>
                <w:sz w:val="16"/>
                <w:szCs w:val="16"/>
              </w:rPr>
              <w:t>«Υποστήριξη φοίτησης μαθητών/τριών με αναπηρία ή ειδικές εκπαιδευτικές ανάγκες, σχολικό έτος 2026-2027»</w:t>
            </w:r>
            <w:r w:rsidRPr="00E7148F">
              <w:rPr>
                <w:rFonts w:ascii="Calibri" w:hAnsi="Calibri" w:cs="Calibri"/>
                <w:b/>
                <w:bCs/>
                <w:sz w:val="16"/>
                <w:szCs w:val="16"/>
              </w:rPr>
              <w:t xml:space="preserve">, </w:t>
            </w:r>
            <w:r w:rsidR="00756CBE" w:rsidRPr="00756CBE">
              <w:rPr>
                <w:rFonts w:ascii="Calibri" w:hAnsi="Calibri" w:cs="Calibri"/>
                <w:b/>
                <w:bCs/>
                <w:sz w:val="16"/>
                <w:szCs w:val="16"/>
              </w:rPr>
              <w:t xml:space="preserve">με κωδικό ΟΠΣ: 6063312, </w:t>
            </w:r>
            <w:r w:rsidRPr="00E7148F">
              <w:rPr>
                <w:rFonts w:ascii="Calibri" w:hAnsi="Calibri" w:cs="Calibri"/>
                <w:b/>
                <w:bCs/>
                <w:sz w:val="16"/>
                <w:szCs w:val="16"/>
              </w:rPr>
              <w:t>του Τομεακού Προγράμματος «Ανθρώπινο Δυναμικό και Κοινωνική Συνοχή», ΕΣΠΑ 2021-2027</w:t>
            </w:r>
          </w:p>
        </w:tc>
      </w:tr>
      <w:tr w:rsidR="00AA124A" w:rsidRPr="00E7148F" w14:paraId="76C71E6A" w14:textId="77777777" w:rsidTr="008E2B0F">
        <w:trPr>
          <w:trHeight w:val="144"/>
        </w:trPr>
        <w:tc>
          <w:tcPr>
            <w:tcW w:w="237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98DA6" w14:textId="77777777" w:rsidR="00AA124A" w:rsidRPr="00E7148F" w:rsidRDefault="00AA124A" w:rsidP="00E7148F">
            <w:pPr>
              <w:rPr>
                <w:rFonts w:ascii="Calibri" w:hAnsi="Calibri" w:cs="Calibri"/>
                <w:color w:val="000000"/>
                <w:sz w:val="16"/>
                <w:szCs w:val="16"/>
              </w:rPr>
            </w:pPr>
            <w:r w:rsidRPr="00E7148F">
              <w:rPr>
                <w:rFonts w:ascii="Calibri" w:hAnsi="Calibri" w:cs="Calibri"/>
                <w:color w:val="000000"/>
                <w:sz w:val="16"/>
                <w:szCs w:val="16"/>
              </w:rPr>
              <w:t xml:space="preserve">Δ/νση …./θμιας </w:t>
            </w:r>
            <w:proofErr w:type="spellStart"/>
            <w:r w:rsidRPr="00E7148F">
              <w:rPr>
                <w:rFonts w:ascii="Calibri" w:hAnsi="Calibri" w:cs="Calibri"/>
                <w:color w:val="000000"/>
                <w:sz w:val="16"/>
                <w:szCs w:val="16"/>
              </w:rPr>
              <w:t>Εκπ</w:t>
            </w:r>
            <w:proofErr w:type="spellEnd"/>
            <w:r w:rsidRPr="00E7148F">
              <w:rPr>
                <w:rFonts w:ascii="Calibri" w:hAnsi="Calibri" w:cs="Calibri"/>
                <w:color w:val="000000"/>
                <w:sz w:val="16"/>
                <w:szCs w:val="16"/>
              </w:rPr>
              <w:t>/</w:t>
            </w:r>
            <w:proofErr w:type="spellStart"/>
            <w:r w:rsidRPr="00E7148F">
              <w:rPr>
                <w:rFonts w:ascii="Calibri" w:hAnsi="Calibri" w:cs="Calibri"/>
                <w:color w:val="000000"/>
                <w:sz w:val="16"/>
                <w:szCs w:val="16"/>
              </w:rPr>
              <w:t>σης</w:t>
            </w:r>
            <w:proofErr w:type="spellEnd"/>
            <w:r w:rsidRPr="00E7148F">
              <w:rPr>
                <w:rFonts w:ascii="Calibri" w:hAnsi="Calibri" w:cs="Calibri"/>
                <w:color w:val="000000"/>
                <w:sz w:val="16"/>
                <w:szCs w:val="16"/>
              </w:rPr>
              <w:t>:</w:t>
            </w:r>
          </w:p>
        </w:tc>
        <w:tc>
          <w:tcPr>
            <w:tcW w:w="1055" w:type="pct"/>
            <w:tcBorders>
              <w:top w:val="single" w:sz="4" w:space="0" w:color="auto"/>
              <w:left w:val="nil"/>
              <w:bottom w:val="single" w:sz="4" w:space="0" w:color="auto"/>
              <w:right w:val="single" w:sz="4" w:space="0" w:color="auto"/>
            </w:tcBorders>
            <w:shd w:val="clear" w:color="auto" w:fill="auto"/>
            <w:noWrap/>
            <w:vAlign w:val="center"/>
            <w:hideMark/>
          </w:tcPr>
          <w:p w14:paraId="07E75F31" w14:textId="77777777" w:rsidR="00AA124A" w:rsidRPr="00E7148F" w:rsidRDefault="00AA124A" w:rsidP="00E7148F">
            <w:pPr>
              <w:rPr>
                <w:rFonts w:ascii="Calibri" w:hAnsi="Calibri" w:cs="Calibri"/>
                <w:color w:val="000000"/>
                <w:sz w:val="16"/>
                <w:szCs w:val="16"/>
              </w:rPr>
            </w:pPr>
            <w:r w:rsidRPr="00E7148F">
              <w:rPr>
                <w:rFonts w:ascii="Calibri" w:hAnsi="Calibri" w:cs="Calibri"/>
                <w:color w:val="000000"/>
                <w:sz w:val="16"/>
                <w:szCs w:val="16"/>
              </w:rPr>
              <w:t>Σχολείο:</w:t>
            </w: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5747C115" w14:textId="77777777" w:rsidR="00AA124A" w:rsidRPr="00E7148F" w:rsidRDefault="00AA124A" w:rsidP="00E7148F">
            <w:pPr>
              <w:rPr>
                <w:rFonts w:ascii="Calibri" w:hAnsi="Calibri" w:cs="Calibri"/>
                <w:color w:val="000000"/>
                <w:sz w:val="16"/>
                <w:szCs w:val="16"/>
              </w:rPr>
            </w:pPr>
            <w:r w:rsidRPr="00E7148F">
              <w:rPr>
                <w:rFonts w:ascii="Calibri" w:hAnsi="Calibri" w:cs="Calibri"/>
                <w:color w:val="000000"/>
                <w:sz w:val="16"/>
                <w:szCs w:val="16"/>
              </w:rPr>
              <w:t>Κωδικός Σχολείου:</w:t>
            </w:r>
          </w:p>
        </w:tc>
      </w:tr>
      <w:tr w:rsidR="00AA124A" w:rsidRPr="00E7148F" w14:paraId="388C3BAB" w14:textId="77777777" w:rsidTr="008E2B0F">
        <w:trPr>
          <w:trHeight w:val="217"/>
        </w:trPr>
        <w:tc>
          <w:tcPr>
            <w:tcW w:w="237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6B5E7" w14:textId="77777777" w:rsidR="00AA124A" w:rsidRPr="00E7148F" w:rsidRDefault="00AA124A" w:rsidP="00E7148F">
            <w:pPr>
              <w:rPr>
                <w:rFonts w:ascii="Calibri" w:hAnsi="Calibri" w:cs="Calibri"/>
                <w:color w:val="000000"/>
                <w:sz w:val="16"/>
                <w:szCs w:val="16"/>
              </w:rPr>
            </w:pPr>
            <w:r w:rsidRPr="00E7148F">
              <w:rPr>
                <w:rFonts w:ascii="Calibri" w:hAnsi="Calibri" w:cs="Calibri"/>
                <w:color w:val="000000"/>
                <w:sz w:val="16"/>
                <w:szCs w:val="16"/>
              </w:rPr>
              <w:t>Ταχ. Δ/νση Σχολείου:</w:t>
            </w:r>
          </w:p>
        </w:tc>
        <w:tc>
          <w:tcPr>
            <w:tcW w:w="1055" w:type="pct"/>
            <w:tcBorders>
              <w:top w:val="nil"/>
              <w:left w:val="nil"/>
              <w:bottom w:val="single" w:sz="4" w:space="0" w:color="auto"/>
              <w:right w:val="single" w:sz="4" w:space="0" w:color="auto"/>
            </w:tcBorders>
            <w:shd w:val="clear" w:color="auto" w:fill="auto"/>
            <w:noWrap/>
            <w:vAlign w:val="center"/>
            <w:hideMark/>
          </w:tcPr>
          <w:p w14:paraId="796DE54C" w14:textId="77777777" w:rsidR="00AA124A" w:rsidRPr="00E7148F" w:rsidRDefault="00AA124A" w:rsidP="00E7148F">
            <w:pPr>
              <w:rPr>
                <w:rFonts w:ascii="Calibri" w:hAnsi="Calibri" w:cs="Calibri"/>
                <w:color w:val="000000"/>
                <w:sz w:val="16"/>
                <w:szCs w:val="16"/>
              </w:rPr>
            </w:pPr>
            <w:r w:rsidRPr="00E7148F">
              <w:rPr>
                <w:rFonts w:ascii="Calibri" w:hAnsi="Calibri" w:cs="Calibri"/>
                <w:color w:val="000000"/>
                <w:sz w:val="16"/>
                <w:szCs w:val="16"/>
              </w:rPr>
              <w:t>Τηλ. Σχολείου:</w:t>
            </w:r>
          </w:p>
        </w:tc>
        <w:tc>
          <w:tcPr>
            <w:tcW w:w="1575" w:type="pct"/>
            <w:gridSpan w:val="2"/>
            <w:tcBorders>
              <w:top w:val="nil"/>
              <w:left w:val="nil"/>
              <w:bottom w:val="single" w:sz="4" w:space="0" w:color="auto"/>
              <w:right w:val="single" w:sz="4" w:space="0" w:color="auto"/>
            </w:tcBorders>
            <w:shd w:val="clear" w:color="auto" w:fill="auto"/>
            <w:vAlign w:val="center"/>
          </w:tcPr>
          <w:p w14:paraId="6CACB442" w14:textId="77777777" w:rsidR="00AA124A" w:rsidRPr="00E7148F" w:rsidRDefault="00AA124A" w:rsidP="00E7148F">
            <w:pPr>
              <w:rPr>
                <w:rFonts w:ascii="Calibri" w:hAnsi="Calibri" w:cs="Calibri"/>
                <w:color w:val="000000"/>
                <w:sz w:val="16"/>
                <w:szCs w:val="16"/>
              </w:rPr>
            </w:pPr>
            <w:r w:rsidRPr="00E7148F">
              <w:rPr>
                <w:rFonts w:ascii="Calibri" w:hAnsi="Calibri" w:cs="Calibri"/>
                <w:color w:val="000000"/>
                <w:sz w:val="16"/>
                <w:szCs w:val="16"/>
              </w:rPr>
              <w:t>e-mail:</w:t>
            </w:r>
          </w:p>
        </w:tc>
      </w:tr>
      <w:tr w:rsidR="00E7148F" w:rsidRPr="00E7148F" w14:paraId="1DA61B41" w14:textId="77777777" w:rsidTr="00E7148F">
        <w:trPr>
          <w:trHeight w:val="136"/>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9D3FA" w14:textId="77777777" w:rsidR="00E7148F" w:rsidRPr="00E7148F" w:rsidRDefault="00E7148F" w:rsidP="00E7148F">
            <w:pPr>
              <w:rPr>
                <w:rFonts w:ascii="Calibri" w:hAnsi="Calibri" w:cs="Calibri"/>
                <w:color w:val="000000"/>
                <w:sz w:val="16"/>
                <w:szCs w:val="16"/>
              </w:rPr>
            </w:pPr>
            <w:r w:rsidRPr="00E7148F">
              <w:rPr>
                <w:rFonts w:ascii="Calibri" w:hAnsi="Calibri" w:cs="Calibri"/>
                <w:color w:val="000000"/>
                <w:sz w:val="16"/>
                <w:szCs w:val="16"/>
              </w:rPr>
              <w:t>Ονοματεπώνυμο Διευθυντή /</w:t>
            </w:r>
            <w:proofErr w:type="spellStart"/>
            <w:r w:rsidRPr="00E7148F">
              <w:rPr>
                <w:rFonts w:ascii="Calibri" w:hAnsi="Calibri" w:cs="Calibri"/>
                <w:color w:val="000000"/>
                <w:sz w:val="16"/>
                <w:szCs w:val="16"/>
              </w:rPr>
              <w:t>ντριας</w:t>
            </w:r>
            <w:proofErr w:type="spellEnd"/>
            <w:r w:rsidRPr="00E7148F">
              <w:rPr>
                <w:rFonts w:ascii="Calibri" w:hAnsi="Calibri" w:cs="Calibri"/>
                <w:color w:val="000000"/>
                <w:sz w:val="16"/>
                <w:szCs w:val="16"/>
              </w:rPr>
              <w:t xml:space="preserve">  Σχολείου / Προϊσταμένου/ης Νηπιαγωγείου:</w:t>
            </w:r>
          </w:p>
        </w:tc>
      </w:tr>
      <w:tr w:rsidR="00E7148F" w:rsidRPr="00E7148F" w14:paraId="1020BB5A" w14:textId="77777777" w:rsidTr="008E2B0F">
        <w:trPr>
          <w:trHeight w:val="68"/>
        </w:trPr>
        <w:tc>
          <w:tcPr>
            <w:tcW w:w="3425"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042CA" w14:textId="77777777" w:rsidR="00E7148F" w:rsidRPr="00E7148F" w:rsidRDefault="00E7148F" w:rsidP="00E7148F">
            <w:pPr>
              <w:rPr>
                <w:rFonts w:ascii="Calibri" w:hAnsi="Calibri" w:cs="Calibri"/>
                <w:b/>
                <w:bCs/>
                <w:color w:val="000000"/>
                <w:sz w:val="16"/>
                <w:szCs w:val="16"/>
              </w:rPr>
            </w:pPr>
            <w:r w:rsidRPr="00E7148F">
              <w:rPr>
                <w:rFonts w:ascii="Calibri" w:hAnsi="Calibri" w:cs="Calibri"/>
                <w:b/>
                <w:bCs/>
                <w:color w:val="000000"/>
                <w:sz w:val="16"/>
                <w:szCs w:val="16"/>
              </w:rPr>
              <w:t>Ονοματεπώνυμο αναπληρωτή/τριας:</w:t>
            </w:r>
          </w:p>
        </w:tc>
        <w:tc>
          <w:tcPr>
            <w:tcW w:w="650" w:type="pct"/>
            <w:tcBorders>
              <w:top w:val="nil"/>
              <w:left w:val="nil"/>
              <w:bottom w:val="single" w:sz="4" w:space="0" w:color="auto"/>
              <w:right w:val="single" w:sz="4" w:space="0" w:color="auto"/>
            </w:tcBorders>
            <w:shd w:val="clear" w:color="auto" w:fill="auto"/>
            <w:vAlign w:val="center"/>
            <w:hideMark/>
          </w:tcPr>
          <w:p w14:paraId="55BEFF5F" w14:textId="77777777" w:rsidR="00E7148F" w:rsidRPr="00E7148F" w:rsidRDefault="00E7148F" w:rsidP="00E7148F">
            <w:pPr>
              <w:rPr>
                <w:rFonts w:ascii="Calibri" w:hAnsi="Calibri" w:cs="Calibri"/>
                <w:color w:val="000000"/>
                <w:sz w:val="16"/>
                <w:szCs w:val="16"/>
              </w:rPr>
            </w:pPr>
            <w:r w:rsidRPr="00E7148F">
              <w:rPr>
                <w:rFonts w:ascii="Calibri" w:hAnsi="Calibri" w:cs="Calibri"/>
                <w:color w:val="000000"/>
                <w:sz w:val="16"/>
                <w:szCs w:val="16"/>
              </w:rPr>
              <w:t>Ειδικότητα:</w:t>
            </w:r>
          </w:p>
        </w:tc>
        <w:tc>
          <w:tcPr>
            <w:tcW w:w="925" w:type="pct"/>
            <w:tcBorders>
              <w:top w:val="nil"/>
              <w:left w:val="nil"/>
              <w:bottom w:val="single" w:sz="4" w:space="0" w:color="auto"/>
              <w:right w:val="single" w:sz="4" w:space="0" w:color="auto"/>
            </w:tcBorders>
            <w:shd w:val="clear" w:color="auto" w:fill="auto"/>
            <w:vAlign w:val="center"/>
            <w:hideMark/>
          </w:tcPr>
          <w:p w14:paraId="1B57BE00" w14:textId="77777777" w:rsidR="00E7148F" w:rsidRPr="00E7148F" w:rsidRDefault="00E7148F" w:rsidP="00E7148F">
            <w:pPr>
              <w:rPr>
                <w:rFonts w:ascii="Calibri" w:hAnsi="Calibri" w:cs="Calibri"/>
                <w:color w:val="000000"/>
                <w:sz w:val="16"/>
                <w:szCs w:val="16"/>
              </w:rPr>
            </w:pPr>
            <w:r w:rsidRPr="00E7148F">
              <w:rPr>
                <w:rFonts w:ascii="Calibri" w:hAnsi="Calibri" w:cs="Calibri"/>
                <w:color w:val="000000"/>
                <w:sz w:val="16"/>
                <w:szCs w:val="16"/>
              </w:rPr>
              <w:t>ΑΦΜ:</w:t>
            </w:r>
          </w:p>
        </w:tc>
      </w:tr>
      <w:tr w:rsidR="00E7148F" w:rsidRPr="00E7148F" w14:paraId="21BA000E" w14:textId="77777777" w:rsidTr="008E2B0F">
        <w:trPr>
          <w:trHeight w:val="141"/>
        </w:trPr>
        <w:tc>
          <w:tcPr>
            <w:tcW w:w="3425"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02BC2" w14:textId="77777777" w:rsidR="00E7148F" w:rsidRPr="00E7148F" w:rsidRDefault="00E7148F" w:rsidP="00E7148F">
            <w:pPr>
              <w:rPr>
                <w:rFonts w:ascii="Calibri" w:hAnsi="Calibri" w:cs="Calibri"/>
                <w:b/>
                <w:bCs/>
                <w:color w:val="000000"/>
                <w:sz w:val="18"/>
                <w:szCs w:val="18"/>
              </w:rPr>
            </w:pPr>
            <w:r w:rsidRPr="00E7148F">
              <w:rPr>
                <w:rFonts w:ascii="Calibri" w:hAnsi="Calibri" w:cs="Calibri"/>
                <w:b/>
                <w:bCs/>
                <w:color w:val="000000"/>
                <w:sz w:val="18"/>
                <w:szCs w:val="18"/>
              </w:rPr>
              <w:t>ΕΤΟΣ :</w:t>
            </w:r>
          </w:p>
        </w:tc>
        <w:tc>
          <w:tcPr>
            <w:tcW w:w="1575" w:type="pct"/>
            <w:gridSpan w:val="2"/>
            <w:tcBorders>
              <w:top w:val="single" w:sz="4" w:space="0" w:color="auto"/>
              <w:left w:val="nil"/>
              <w:bottom w:val="single" w:sz="4" w:space="0" w:color="auto"/>
              <w:right w:val="single" w:sz="4" w:space="0" w:color="auto"/>
            </w:tcBorders>
            <w:shd w:val="clear" w:color="auto" w:fill="auto"/>
            <w:vAlign w:val="center"/>
            <w:hideMark/>
          </w:tcPr>
          <w:p w14:paraId="315B96EE" w14:textId="77777777" w:rsidR="00E7148F" w:rsidRPr="00E7148F" w:rsidRDefault="00E7148F" w:rsidP="00E7148F">
            <w:pPr>
              <w:rPr>
                <w:rFonts w:ascii="Calibri" w:hAnsi="Calibri" w:cs="Calibri"/>
                <w:b/>
                <w:bCs/>
                <w:color w:val="000000"/>
                <w:sz w:val="18"/>
                <w:szCs w:val="18"/>
              </w:rPr>
            </w:pPr>
            <w:r w:rsidRPr="00E7148F">
              <w:rPr>
                <w:rFonts w:ascii="Calibri" w:hAnsi="Calibri" w:cs="Calibri"/>
                <w:b/>
                <w:bCs/>
                <w:color w:val="000000"/>
                <w:sz w:val="18"/>
                <w:szCs w:val="18"/>
              </w:rPr>
              <w:t>ΜΗΝΑΣ:</w:t>
            </w:r>
          </w:p>
        </w:tc>
      </w:tr>
      <w:tr w:rsidR="00E7148F" w:rsidRPr="00E7148F" w14:paraId="2C03E719" w14:textId="77777777" w:rsidTr="008E2B0F">
        <w:trPr>
          <w:trHeight w:val="769"/>
        </w:trPr>
        <w:tc>
          <w:tcPr>
            <w:tcW w:w="527" w:type="pct"/>
            <w:tcBorders>
              <w:top w:val="nil"/>
              <w:left w:val="single" w:sz="4" w:space="0" w:color="auto"/>
              <w:bottom w:val="single" w:sz="4" w:space="0" w:color="auto"/>
              <w:right w:val="single" w:sz="4" w:space="0" w:color="auto"/>
            </w:tcBorders>
            <w:shd w:val="clear" w:color="000000" w:fill="FFFF00"/>
            <w:textDirection w:val="btLr"/>
            <w:vAlign w:val="center"/>
            <w:hideMark/>
          </w:tcPr>
          <w:p w14:paraId="77A0D985" w14:textId="77777777" w:rsidR="00E7148F" w:rsidRPr="00E7148F" w:rsidRDefault="00E7148F" w:rsidP="00E7148F">
            <w:pPr>
              <w:jc w:val="center"/>
              <w:rPr>
                <w:rFonts w:ascii="Calibri" w:hAnsi="Calibri" w:cs="Calibri"/>
                <w:b/>
                <w:bCs/>
                <w:color w:val="000000"/>
                <w:sz w:val="16"/>
                <w:szCs w:val="16"/>
              </w:rPr>
            </w:pPr>
            <w:r w:rsidRPr="00E7148F">
              <w:rPr>
                <w:rFonts w:ascii="Calibri" w:hAnsi="Calibri" w:cs="Calibri"/>
                <w:b/>
                <w:bCs/>
                <w:color w:val="000000"/>
                <w:sz w:val="16"/>
                <w:szCs w:val="16"/>
              </w:rPr>
              <w:t xml:space="preserve">ΗΜΕΡΑ </w:t>
            </w:r>
          </w:p>
        </w:tc>
        <w:tc>
          <w:tcPr>
            <w:tcW w:w="724" w:type="pct"/>
            <w:tcBorders>
              <w:top w:val="nil"/>
              <w:left w:val="nil"/>
              <w:bottom w:val="single" w:sz="4" w:space="0" w:color="auto"/>
              <w:right w:val="single" w:sz="4" w:space="0" w:color="auto"/>
            </w:tcBorders>
            <w:shd w:val="clear" w:color="000000" w:fill="FFFF00"/>
            <w:vAlign w:val="center"/>
            <w:hideMark/>
          </w:tcPr>
          <w:p w14:paraId="70C5CB9C" w14:textId="77777777" w:rsidR="00E7148F" w:rsidRPr="00E7148F" w:rsidRDefault="00E7148F" w:rsidP="00E7148F">
            <w:pPr>
              <w:jc w:val="center"/>
              <w:rPr>
                <w:rFonts w:ascii="Calibri" w:hAnsi="Calibri" w:cs="Calibri"/>
                <w:b/>
                <w:bCs/>
                <w:color w:val="000000"/>
                <w:sz w:val="16"/>
                <w:szCs w:val="16"/>
              </w:rPr>
            </w:pPr>
            <w:r w:rsidRPr="00E7148F">
              <w:rPr>
                <w:rFonts w:ascii="Calibri" w:hAnsi="Calibri" w:cs="Calibri"/>
                <w:b/>
                <w:bCs/>
                <w:color w:val="000000"/>
                <w:sz w:val="16"/>
                <w:szCs w:val="16"/>
              </w:rPr>
              <w:t>ΗΜΕΡΟΜΗΝΙΑ</w:t>
            </w:r>
          </w:p>
        </w:tc>
        <w:tc>
          <w:tcPr>
            <w:tcW w:w="591" w:type="pct"/>
            <w:tcBorders>
              <w:top w:val="nil"/>
              <w:left w:val="nil"/>
              <w:bottom w:val="single" w:sz="4" w:space="0" w:color="auto"/>
              <w:right w:val="single" w:sz="4" w:space="0" w:color="auto"/>
            </w:tcBorders>
            <w:shd w:val="clear" w:color="000000" w:fill="FFFF00"/>
            <w:vAlign w:val="center"/>
            <w:hideMark/>
          </w:tcPr>
          <w:p w14:paraId="6F210918" w14:textId="77777777" w:rsidR="00E7148F" w:rsidRPr="00E7148F" w:rsidRDefault="00E7148F" w:rsidP="00E7148F">
            <w:pPr>
              <w:jc w:val="center"/>
              <w:rPr>
                <w:rFonts w:ascii="Calibri" w:hAnsi="Calibri" w:cs="Calibri"/>
                <w:b/>
                <w:bCs/>
                <w:color w:val="000000"/>
                <w:sz w:val="16"/>
                <w:szCs w:val="16"/>
              </w:rPr>
            </w:pPr>
            <w:r w:rsidRPr="00E7148F">
              <w:rPr>
                <w:rFonts w:ascii="Calibri" w:hAnsi="Calibri" w:cs="Calibri"/>
                <w:b/>
                <w:bCs/>
                <w:color w:val="000000"/>
                <w:sz w:val="16"/>
                <w:szCs w:val="16"/>
              </w:rPr>
              <w:t>ΩΡΟΛΟΓΙΟ ΠΡΟΓΡΑΜΜΑ</w:t>
            </w:r>
          </w:p>
        </w:tc>
        <w:tc>
          <w:tcPr>
            <w:tcW w:w="1583" w:type="pct"/>
            <w:gridSpan w:val="2"/>
            <w:tcBorders>
              <w:top w:val="single" w:sz="4" w:space="0" w:color="auto"/>
              <w:left w:val="nil"/>
              <w:bottom w:val="single" w:sz="4" w:space="0" w:color="auto"/>
              <w:right w:val="single" w:sz="4" w:space="0" w:color="auto"/>
            </w:tcBorders>
            <w:shd w:val="clear" w:color="000000" w:fill="FFFF00"/>
            <w:vAlign w:val="center"/>
            <w:hideMark/>
          </w:tcPr>
          <w:p w14:paraId="6166CD6F" w14:textId="77777777" w:rsidR="00E7148F" w:rsidRPr="00E7148F" w:rsidRDefault="00E7148F" w:rsidP="00E7148F">
            <w:pPr>
              <w:jc w:val="center"/>
              <w:rPr>
                <w:rFonts w:ascii="Calibri" w:hAnsi="Calibri" w:cs="Calibri"/>
                <w:b/>
                <w:bCs/>
                <w:color w:val="000000"/>
                <w:sz w:val="16"/>
                <w:szCs w:val="16"/>
              </w:rPr>
            </w:pPr>
            <w:r w:rsidRPr="00E7148F">
              <w:rPr>
                <w:rFonts w:ascii="Calibri" w:hAnsi="Calibri" w:cs="Calibri"/>
                <w:b/>
                <w:bCs/>
                <w:color w:val="000000"/>
                <w:sz w:val="16"/>
                <w:szCs w:val="16"/>
              </w:rPr>
              <w:t>ΑΙΤΙΟΛΟΓΙΑ</w:t>
            </w:r>
            <w:r w:rsidRPr="00E7148F">
              <w:rPr>
                <w:rFonts w:ascii="Calibri" w:hAnsi="Calibri" w:cs="Calibri"/>
                <w:b/>
                <w:bCs/>
                <w:color w:val="000000"/>
                <w:sz w:val="16"/>
                <w:szCs w:val="16"/>
              </w:rPr>
              <w:br/>
              <w:t>(ΕΙΔΟΣ ΑΔΕΙΑΣ / ΑΠΕΡΓΙΑ / ΣΤΑΣΗ ΕΡΓΑΣΙΑΣ/ΑΠΟΥΣΙΑ)</w:t>
            </w:r>
          </w:p>
        </w:tc>
        <w:tc>
          <w:tcPr>
            <w:tcW w:w="1575" w:type="pct"/>
            <w:gridSpan w:val="2"/>
            <w:tcBorders>
              <w:top w:val="single" w:sz="4" w:space="0" w:color="auto"/>
              <w:left w:val="nil"/>
              <w:bottom w:val="single" w:sz="4" w:space="0" w:color="auto"/>
              <w:right w:val="single" w:sz="4" w:space="0" w:color="auto"/>
            </w:tcBorders>
            <w:shd w:val="clear" w:color="000000" w:fill="ABEE32"/>
            <w:vAlign w:val="center"/>
            <w:hideMark/>
          </w:tcPr>
          <w:p w14:paraId="3FE414EF" w14:textId="77777777" w:rsidR="00E7148F" w:rsidRPr="00E7148F" w:rsidRDefault="00E7148F" w:rsidP="00E7148F">
            <w:pPr>
              <w:jc w:val="center"/>
              <w:rPr>
                <w:rFonts w:ascii="Calibri" w:hAnsi="Calibri" w:cs="Calibri"/>
                <w:b/>
                <w:bCs/>
                <w:color w:val="000000"/>
                <w:sz w:val="16"/>
                <w:szCs w:val="16"/>
              </w:rPr>
            </w:pPr>
            <w:r w:rsidRPr="00E7148F">
              <w:rPr>
                <w:rFonts w:ascii="Calibri" w:hAnsi="Calibri" w:cs="Calibri"/>
                <w:b/>
                <w:bCs/>
                <w:color w:val="000000"/>
                <w:sz w:val="16"/>
                <w:szCs w:val="16"/>
              </w:rPr>
              <w:t>ΔΙΕΥΚΡΙΝΙΣΕΙΣ</w:t>
            </w:r>
          </w:p>
        </w:tc>
      </w:tr>
      <w:tr w:rsidR="00E7148F" w:rsidRPr="00E7148F" w14:paraId="1141A740" w14:textId="77777777" w:rsidTr="008E2B0F">
        <w:trPr>
          <w:trHeight w:val="290"/>
        </w:trPr>
        <w:tc>
          <w:tcPr>
            <w:tcW w:w="527" w:type="pct"/>
            <w:tcBorders>
              <w:top w:val="nil"/>
              <w:left w:val="single" w:sz="4" w:space="0" w:color="auto"/>
              <w:bottom w:val="single" w:sz="4" w:space="0" w:color="auto"/>
              <w:right w:val="single" w:sz="4" w:space="0" w:color="auto"/>
            </w:tcBorders>
            <w:shd w:val="clear" w:color="000000" w:fill="FFFFFF"/>
            <w:vAlign w:val="center"/>
            <w:hideMark/>
          </w:tcPr>
          <w:p w14:paraId="2CC56E7E"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Τρι</w:t>
            </w:r>
            <w:proofErr w:type="spellEnd"/>
          </w:p>
        </w:tc>
        <w:tc>
          <w:tcPr>
            <w:tcW w:w="724" w:type="pct"/>
            <w:tcBorders>
              <w:top w:val="nil"/>
              <w:left w:val="nil"/>
              <w:bottom w:val="single" w:sz="4" w:space="0" w:color="auto"/>
              <w:right w:val="single" w:sz="4" w:space="0" w:color="auto"/>
            </w:tcBorders>
            <w:shd w:val="clear" w:color="000000" w:fill="FFFFFF"/>
            <w:vAlign w:val="center"/>
            <w:hideMark/>
          </w:tcPr>
          <w:p w14:paraId="2D2CAB65"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1/9/2026</w:t>
            </w:r>
          </w:p>
        </w:tc>
        <w:tc>
          <w:tcPr>
            <w:tcW w:w="591" w:type="pct"/>
            <w:tcBorders>
              <w:top w:val="nil"/>
              <w:left w:val="nil"/>
              <w:bottom w:val="single" w:sz="4" w:space="0" w:color="auto"/>
              <w:right w:val="single" w:sz="4" w:space="0" w:color="auto"/>
            </w:tcBorders>
            <w:shd w:val="clear" w:color="000000" w:fill="FFFFFF"/>
            <w:vAlign w:val="center"/>
          </w:tcPr>
          <w:p w14:paraId="25B81071" w14:textId="7F8C4314"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auto" w:fill="auto"/>
            <w:vAlign w:val="center"/>
          </w:tcPr>
          <w:p w14:paraId="215B9538" w14:textId="5E806AC0"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51785AD6" w14:textId="18931B06" w:rsidR="00E7148F" w:rsidRPr="00E7148F" w:rsidRDefault="00E7148F" w:rsidP="00E7148F">
            <w:pPr>
              <w:jc w:val="center"/>
              <w:rPr>
                <w:rFonts w:ascii="Calibri" w:hAnsi="Calibri" w:cs="Calibri"/>
                <w:color w:val="000000"/>
                <w:sz w:val="16"/>
                <w:szCs w:val="16"/>
              </w:rPr>
            </w:pPr>
          </w:p>
        </w:tc>
      </w:tr>
      <w:tr w:rsidR="00E7148F" w:rsidRPr="00E7148F" w14:paraId="4B224FB9" w14:textId="77777777" w:rsidTr="008E2B0F">
        <w:trPr>
          <w:trHeight w:val="248"/>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1EB9FE1F"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Τετ</w:t>
            </w:r>
          </w:p>
        </w:tc>
        <w:tc>
          <w:tcPr>
            <w:tcW w:w="724" w:type="pct"/>
            <w:tcBorders>
              <w:top w:val="nil"/>
              <w:left w:val="nil"/>
              <w:bottom w:val="single" w:sz="4" w:space="0" w:color="auto"/>
              <w:right w:val="single" w:sz="4" w:space="0" w:color="auto"/>
            </w:tcBorders>
            <w:shd w:val="clear" w:color="auto" w:fill="auto"/>
            <w:vAlign w:val="center"/>
            <w:hideMark/>
          </w:tcPr>
          <w:p w14:paraId="6056A3C2"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2/9/2026</w:t>
            </w:r>
          </w:p>
        </w:tc>
        <w:tc>
          <w:tcPr>
            <w:tcW w:w="591" w:type="pct"/>
            <w:tcBorders>
              <w:top w:val="nil"/>
              <w:left w:val="nil"/>
              <w:bottom w:val="single" w:sz="4" w:space="0" w:color="auto"/>
              <w:right w:val="single" w:sz="4" w:space="0" w:color="auto"/>
            </w:tcBorders>
            <w:shd w:val="clear" w:color="auto" w:fill="auto"/>
            <w:vAlign w:val="center"/>
          </w:tcPr>
          <w:p w14:paraId="76D521AA" w14:textId="53DFC60E"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000000" w:fill="FFFFFF"/>
            <w:vAlign w:val="center"/>
          </w:tcPr>
          <w:p w14:paraId="69796EF1" w14:textId="7F434CA1" w:rsidR="00E7148F" w:rsidRPr="00E7148F" w:rsidRDefault="00E7148F" w:rsidP="00E7148F">
            <w:pPr>
              <w:jc w:val="center"/>
              <w:rPr>
                <w:rFonts w:ascii="Calibri" w:hAnsi="Calibri" w:cs="Calibri"/>
                <w:color w:val="000000"/>
                <w:sz w:val="18"/>
                <w:szCs w:val="18"/>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72A1FAE0" w14:textId="42F655B8" w:rsidR="00E7148F" w:rsidRPr="00E7148F" w:rsidRDefault="00E7148F" w:rsidP="00E7148F">
            <w:pPr>
              <w:jc w:val="center"/>
              <w:rPr>
                <w:rFonts w:ascii="Calibri" w:hAnsi="Calibri" w:cs="Calibri"/>
                <w:color w:val="000000"/>
                <w:sz w:val="16"/>
                <w:szCs w:val="16"/>
              </w:rPr>
            </w:pPr>
          </w:p>
        </w:tc>
      </w:tr>
      <w:tr w:rsidR="00E7148F" w:rsidRPr="00E7148F" w14:paraId="4DE53EFC"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7E5938DB"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Πεμ</w:t>
            </w:r>
            <w:proofErr w:type="spellEnd"/>
          </w:p>
        </w:tc>
        <w:tc>
          <w:tcPr>
            <w:tcW w:w="724" w:type="pct"/>
            <w:tcBorders>
              <w:top w:val="nil"/>
              <w:left w:val="nil"/>
              <w:bottom w:val="single" w:sz="4" w:space="0" w:color="auto"/>
              <w:right w:val="single" w:sz="4" w:space="0" w:color="auto"/>
            </w:tcBorders>
            <w:shd w:val="clear" w:color="auto" w:fill="auto"/>
            <w:vAlign w:val="center"/>
            <w:hideMark/>
          </w:tcPr>
          <w:p w14:paraId="3FE722CB"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3/9/2026</w:t>
            </w:r>
          </w:p>
        </w:tc>
        <w:tc>
          <w:tcPr>
            <w:tcW w:w="591" w:type="pct"/>
            <w:tcBorders>
              <w:top w:val="nil"/>
              <w:left w:val="nil"/>
              <w:bottom w:val="single" w:sz="4" w:space="0" w:color="auto"/>
              <w:right w:val="single" w:sz="4" w:space="0" w:color="auto"/>
            </w:tcBorders>
            <w:shd w:val="clear" w:color="auto" w:fill="auto"/>
            <w:vAlign w:val="center"/>
          </w:tcPr>
          <w:p w14:paraId="212E9BB1" w14:textId="331C5C67"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000000" w:fill="FFFFFF"/>
            <w:vAlign w:val="center"/>
          </w:tcPr>
          <w:p w14:paraId="141795E4" w14:textId="743F152D" w:rsidR="00E7148F" w:rsidRPr="00E7148F" w:rsidRDefault="00E7148F" w:rsidP="00E7148F">
            <w:pPr>
              <w:jc w:val="center"/>
              <w:rPr>
                <w:rFonts w:ascii="Calibri" w:hAnsi="Calibri" w:cs="Calibri"/>
                <w:color w:val="000000"/>
                <w:sz w:val="18"/>
                <w:szCs w:val="18"/>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67DE1555" w14:textId="4ABDF3CE" w:rsidR="00E7148F" w:rsidRPr="00E7148F" w:rsidRDefault="00E7148F" w:rsidP="00E7148F">
            <w:pPr>
              <w:jc w:val="center"/>
              <w:rPr>
                <w:rFonts w:ascii="Calibri" w:hAnsi="Calibri" w:cs="Calibri"/>
                <w:color w:val="000000"/>
                <w:sz w:val="16"/>
                <w:szCs w:val="16"/>
              </w:rPr>
            </w:pPr>
          </w:p>
        </w:tc>
      </w:tr>
      <w:tr w:rsidR="00E7148F" w:rsidRPr="00E7148F" w14:paraId="4088689A"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6EAE32F8"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Παρ</w:t>
            </w:r>
          </w:p>
        </w:tc>
        <w:tc>
          <w:tcPr>
            <w:tcW w:w="724" w:type="pct"/>
            <w:tcBorders>
              <w:top w:val="nil"/>
              <w:left w:val="nil"/>
              <w:bottom w:val="single" w:sz="4" w:space="0" w:color="auto"/>
              <w:right w:val="single" w:sz="4" w:space="0" w:color="auto"/>
            </w:tcBorders>
            <w:shd w:val="clear" w:color="auto" w:fill="auto"/>
            <w:vAlign w:val="center"/>
            <w:hideMark/>
          </w:tcPr>
          <w:p w14:paraId="2BE643BD"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4/9/2026</w:t>
            </w:r>
          </w:p>
        </w:tc>
        <w:tc>
          <w:tcPr>
            <w:tcW w:w="591" w:type="pct"/>
            <w:tcBorders>
              <w:top w:val="nil"/>
              <w:left w:val="nil"/>
              <w:bottom w:val="single" w:sz="4" w:space="0" w:color="auto"/>
              <w:right w:val="single" w:sz="4" w:space="0" w:color="auto"/>
            </w:tcBorders>
            <w:shd w:val="clear" w:color="auto" w:fill="auto"/>
            <w:vAlign w:val="center"/>
          </w:tcPr>
          <w:p w14:paraId="3BC17603" w14:textId="415982BB"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auto" w:fill="auto"/>
            <w:vAlign w:val="center"/>
          </w:tcPr>
          <w:p w14:paraId="07D92E74" w14:textId="5D4F2C0B"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31D7D80E" w14:textId="6211BB66" w:rsidR="00E7148F" w:rsidRPr="00E7148F" w:rsidRDefault="00E7148F" w:rsidP="00E7148F">
            <w:pPr>
              <w:jc w:val="center"/>
              <w:rPr>
                <w:rFonts w:ascii="Calibri" w:hAnsi="Calibri" w:cs="Calibri"/>
                <w:color w:val="000000"/>
                <w:sz w:val="16"/>
                <w:szCs w:val="16"/>
              </w:rPr>
            </w:pPr>
          </w:p>
        </w:tc>
      </w:tr>
      <w:tr w:rsidR="00E7148F" w:rsidRPr="00E7148F" w14:paraId="51A3C4AD" w14:textId="77777777" w:rsidTr="008E2B0F">
        <w:trPr>
          <w:trHeight w:val="290"/>
        </w:trPr>
        <w:tc>
          <w:tcPr>
            <w:tcW w:w="527"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4C21BBC7"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Σαβ</w:t>
            </w:r>
            <w:proofErr w:type="spellEnd"/>
          </w:p>
        </w:tc>
        <w:tc>
          <w:tcPr>
            <w:tcW w:w="724"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452DA758"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5/9/2026</w:t>
            </w:r>
          </w:p>
        </w:tc>
        <w:tc>
          <w:tcPr>
            <w:tcW w:w="591" w:type="pct"/>
            <w:tcBorders>
              <w:top w:val="single" w:sz="4" w:space="0" w:color="auto"/>
              <w:left w:val="single" w:sz="4" w:space="0" w:color="auto"/>
              <w:bottom w:val="single" w:sz="4" w:space="0" w:color="auto"/>
              <w:right w:val="single" w:sz="4" w:space="0" w:color="auto"/>
            </w:tcBorders>
            <w:shd w:val="clear" w:color="000000" w:fill="BFBFBF"/>
            <w:vAlign w:val="center"/>
          </w:tcPr>
          <w:p w14:paraId="0379C3F3" w14:textId="4E7AA96F"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715EE0BF" w14:textId="697BD3D6"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5FE0E450" w14:textId="21F90685" w:rsidR="00E7148F" w:rsidRPr="00E7148F" w:rsidRDefault="00E7148F" w:rsidP="00E7148F">
            <w:pPr>
              <w:jc w:val="center"/>
              <w:rPr>
                <w:rFonts w:ascii="Calibri" w:hAnsi="Calibri" w:cs="Calibri"/>
                <w:color w:val="000000"/>
                <w:sz w:val="16"/>
                <w:szCs w:val="16"/>
              </w:rPr>
            </w:pPr>
          </w:p>
        </w:tc>
      </w:tr>
      <w:tr w:rsidR="00E7148F" w:rsidRPr="00E7148F" w14:paraId="61927DCF" w14:textId="77777777" w:rsidTr="008E2B0F">
        <w:trPr>
          <w:trHeight w:val="290"/>
        </w:trPr>
        <w:tc>
          <w:tcPr>
            <w:tcW w:w="527"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12BD051B"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Κυρ</w:t>
            </w:r>
          </w:p>
        </w:tc>
        <w:tc>
          <w:tcPr>
            <w:tcW w:w="724"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787991A1"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6/9/2026</w:t>
            </w:r>
          </w:p>
        </w:tc>
        <w:tc>
          <w:tcPr>
            <w:tcW w:w="591" w:type="pct"/>
            <w:tcBorders>
              <w:top w:val="single" w:sz="4" w:space="0" w:color="auto"/>
              <w:left w:val="single" w:sz="4" w:space="0" w:color="auto"/>
              <w:bottom w:val="single" w:sz="4" w:space="0" w:color="auto"/>
              <w:right w:val="single" w:sz="4" w:space="0" w:color="auto"/>
            </w:tcBorders>
            <w:shd w:val="clear" w:color="000000" w:fill="BFBFBF"/>
            <w:vAlign w:val="center"/>
          </w:tcPr>
          <w:p w14:paraId="6AD4CFDC" w14:textId="5BD10E5A"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01372D3A" w14:textId="1A58CD84"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3CCEB8C0" w14:textId="52C2E85B" w:rsidR="00E7148F" w:rsidRPr="00E7148F" w:rsidRDefault="00E7148F" w:rsidP="00E7148F">
            <w:pPr>
              <w:jc w:val="center"/>
              <w:rPr>
                <w:rFonts w:ascii="Calibri" w:hAnsi="Calibri" w:cs="Calibri"/>
                <w:color w:val="000000"/>
                <w:sz w:val="16"/>
                <w:szCs w:val="16"/>
              </w:rPr>
            </w:pPr>
          </w:p>
        </w:tc>
      </w:tr>
      <w:tr w:rsidR="00E7148F" w:rsidRPr="00E7148F" w14:paraId="5A0927CB"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4BF14E42"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Δευ</w:t>
            </w:r>
            <w:proofErr w:type="spellEnd"/>
          </w:p>
        </w:tc>
        <w:tc>
          <w:tcPr>
            <w:tcW w:w="724" w:type="pct"/>
            <w:tcBorders>
              <w:top w:val="nil"/>
              <w:left w:val="nil"/>
              <w:bottom w:val="single" w:sz="4" w:space="0" w:color="auto"/>
              <w:right w:val="single" w:sz="4" w:space="0" w:color="auto"/>
            </w:tcBorders>
            <w:shd w:val="clear" w:color="auto" w:fill="auto"/>
            <w:vAlign w:val="center"/>
            <w:hideMark/>
          </w:tcPr>
          <w:p w14:paraId="03540E93"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7/9/2026</w:t>
            </w:r>
          </w:p>
        </w:tc>
        <w:tc>
          <w:tcPr>
            <w:tcW w:w="591" w:type="pct"/>
            <w:tcBorders>
              <w:top w:val="nil"/>
              <w:left w:val="nil"/>
              <w:bottom w:val="single" w:sz="4" w:space="0" w:color="auto"/>
              <w:right w:val="single" w:sz="4" w:space="0" w:color="auto"/>
            </w:tcBorders>
            <w:shd w:val="clear" w:color="auto" w:fill="auto"/>
            <w:vAlign w:val="center"/>
          </w:tcPr>
          <w:p w14:paraId="4ABFD3A6" w14:textId="740657FA"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000000" w:fill="FFFFFF"/>
            <w:vAlign w:val="center"/>
          </w:tcPr>
          <w:p w14:paraId="3C2774A1" w14:textId="4096CB69" w:rsidR="00E7148F" w:rsidRPr="00E7148F" w:rsidRDefault="00E7148F" w:rsidP="00E7148F">
            <w:pPr>
              <w:jc w:val="center"/>
              <w:rPr>
                <w:rFonts w:ascii="Calibri" w:hAnsi="Calibri" w:cs="Calibri"/>
                <w:color w:val="000000"/>
                <w:sz w:val="18"/>
                <w:szCs w:val="18"/>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50B20F7E" w14:textId="7E2084E2" w:rsidR="00E7148F" w:rsidRPr="00E7148F" w:rsidRDefault="00E7148F" w:rsidP="00E7148F">
            <w:pPr>
              <w:jc w:val="center"/>
              <w:rPr>
                <w:rFonts w:ascii="Calibri" w:hAnsi="Calibri" w:cs="Calibri"/>
                <w:color w:val="000000"/>
                <w:sz w:val="16"/>
                <w:szCs w:val="16"/>
              </w:rPr>
            </w:pPr>
          </w:p>
        </w:tc>
      </w:tr>
      <w:tr w:rsidR="00E7148F" w:rsidRPr="00E7148F" w14:paraId="6E0F4169"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2C487A7A"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Τρι</w:t>
            </w:r>
            <w:proofErr w:type="spellEnd"/>
          </w:p>
        </w:tc>
        <w:tc>
          <w:tcPr>
            <w:tcW w:w="724" w:type="pct"/>
            <w:tcBorders>
              <w:top w:val="nil"/>
              <w:left w:val="nil"/>
              <w:bottom w:val="single" w:sz="4" w:space="0" w:color="auto"/>
              <w:right w:val="single" w:sz="4" w:space="0" w:color="auto"/>
            </w:tcBorders>
            <w:shd w:val="clear" w:color="auto" w:fill="auto"/>
            <w:vAlign w:val="center"/>
            <w:hideMark/>
          </w:tcPr>
          <w:p w14:paraId="738F6B17"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8/9/2026</w:t>
            </w:r>
          </w:p>
        </w:tc>
        <w:tc>
          <w:tcPr>
            <w:tcW w:w="591" w:type="pct"/>
            <w:tcBorders>
              <w:top w:val="nil"/>
              <w:left w:val="nil"/>
              <w:bottom w:val="single" w:sz="4" w:space="0" w:color="auto"/>
              <w:right w:val="single" w:sz="4" w:space="0" w:color="auto"/>
            </w:tcBorders>
            <w:shd w:val="clear" w:color="auto" w:fill="auto"/>
            <w:vAlign w:val="center"/>
          </w:tcPr>
          <w:p w14:paraId="600C4A37" w14:textId="6C580C5F"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auto" w:fill="auto"/>
            <w:vAlign w:val="center"/>
          </w:tcPr>
          <w:p w14:paraId="5287F95E" w14:textId="2A8FDE83"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45767FBD" w14:textId="326A140C" w:rsidR="00E7148F" w:rsidRPr="00E7148F" w:rsidRDefault="00E7148F" w:rsidP="00E7148F">
            <w:pPr>
              <w:jc w:val="center"/>
              <w:rPr>
                <w:rFonts w:ascii="Calibri" w:hAnsi="Calibri" w:cs="Calibri"/>
                <w:color w:val="000000"/>
                <w:sz w:val="16"/>
                <w:szCs w:val="16"/>
              </w:rPr>
            </w:pPr>
          </w:p>
        </w:tc>
      </w:tr>
      <w:tr w:rsidR="00E7148F" w:rsidRPr="00E7148F" w14:paraId="536E5D72"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5A4D4B7C"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Τετ</w:t>
            </w:r>
          </w:p>
        </w:tc>
        <w:tc>
          <w:tcPr>
            <w:tcW w:w="724" w:type="pct"/>
            <w:tcBorders>
              <w:top w:val="nil"/>
              <w:left w:val="nil"/>
              <w:bottom w:val="single" w:sz="4" w:space="0" w:color="auto"/>
              <w:right w:val="single" w:sz="4" w:space="0" w:color="auto"/>
            </w:tcBorders>
            <w:shd w:val="clear" w:color="auto" w:fill="auto"/>
            <w:vAlign w:val="center"/>
            <w:hideMark/>
          </w:tcPr>
          <w:p w14:paraId="6255B514"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9/9/2026</w:t>
            </w:r>
          </w:p>
        </w:tc>
        <w:tc>
          <w:tcPr>
            <w:tcW w:w="591" w:type="pct"/>
            <w:tcBorders>
              <w:top w:val="nil"/>
              <w:left w:val="nil"/>
              <w:bottom w:val="single" w:sz="4" w:space="0" w:color="auto"/>
              <w:right w:val="single" w:sz="4" w:space="0" w:color="auto"/>
            </w:tcBorders>
            <w:shd w:val="clear" w:color="auto" w:fill="auto"/>
            <w:vAlign w:val="center"/>
          </w:tcPr>
          <w:p w14:paraId="0D10A2BA" w14:textId="64ECA9A4"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000000" w:fill="FFFFFF"/>
            <w:vAlign w:val="center"/>
          </w:tcPr>
          <w:p w14:paraId="523F609B" w14:textId="037CC70B" w:rsidR="00E7148F" w:rsidRPr="00E7148F" w:rsidRDefault="00E7148F" w:rsidP="00E7148F">
            <w:pPr>
              <w:jc w:val="center"/>
              <w:rPr>
                <w:rFonts w:ascii="Calibri" w:hAnsi="Calibri" w:cs="Calibri"/>
                <w:color w:val="000000"/>
                <w:sz w:val="18"/>
                <w:szCs w:val="18"/>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646A0C7F" w14:textId="08DF8EFA" w:rsidR="00E7148F" w:rsidRPr="00E7148F" w:rsidRDefault="00E7148F" w:rsidP="00E7148F">
            <w:pPr>
              <w:jc w:val="center"/>
              <w:rPr>
                <w:rFonts w:ascii="Calibri" w:hAnsi="Calibri" w:cs="Calibri"/>
                <w:color w:val="000000"/>
                <w:sz w:val="16"/>
                <w:szCs w:val="16"/>
              </w:rPr>
            </w:pPr>
          </w:p>
        </w:tc>
      </w:tr>
      <w:tr w:rsidR="00E7148F" w:rsidRPr="00E7148F" w14:paraId="3CDF7688"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4C03BB2D"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Πεμ</w:t>
            </w:r>
            <w:proofErr w:type="spellEnd"/>
          </w:p>
        </w:tc>
        <w:tc>
          <w:tcPr>
            <w:tcW w:w="724" w:type="pct"/>
            <w:tcBorders>
              <w:top w:val="nil"/>
              <w:left w:val="nil"/>
              <w:bottom w:val="single" w:sz="4" w:space="0" w:color="auto"/>
              <w:right w:val="single" w:sz="4" w:space="0" w:color="auto"/>
            </w:tcBorders>
            <w:shd w:val="clear" w:color="auto" w:fill="auto"/>
            <w:vAlign w:val="center"/>
            <w:hideMark/>
          </w:tcPr>
          <w:p w14:paraId="4630823E"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10/9/2026</w:t>
            </w:r>
          </w:p>
        </w:tc>
        <w:tc>
          <w:tcPr>
            <w:tcW w:w="591" w:type="pct"/>
            <w:tcBorders>
              <w:top w:val="nil"/>
              <w:left w:val="nil"/>
              <w:bottom w:val="single" w:sz="4" w:space="0" w:color="auto"/>
              <w:right w:val="single" w:sz="4" w:space="0" w:color="auto"/>
            </w:tcBorders>
            <w:shd w:val="clear" w:color="auto" w:fill="auto"/>
            <w:vAlign w:val="center"/>
          </w:tcPr>
          <w:p w14:paraId="4E0156A5" w14:textId="4E9797F4"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000000" w:fill="FFFFFF"/>
            <w:vAlign w:val="center"/>
          </w:tcPr>
          <w:p w14:paraId="2465D4C8" w14:textId="15508F56" w:rsidR="00E7148F" w:rsidRPr="00E7148F" w:rsidRDefault="00E7148F" w:rsidP="00E7148F">
            <w:pPr>
              <w:jc w:val="center"/>
              <w:rPr>
                <w:rFonts w:ascii="Calibri" w:hAnsi="Calibri" w:cs="Calibri"/>
                <w:color w:val="000000"/>
                <w:sz w:val="18"/>
                <w:szCs w:val="18"/>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71A0B227" w14:textId="6634DEB4" w:rsidR="00E7148F" w:rsidRPr="00E7148F" w:rsidRDefault="00E7148F" w:rsidP="00E7148F">
            <w:pPr>
              <w:jc w:val="center"/>
              <w:rPr>
                <w:rFonts w:ascii="Calibri" w:hAnsi="Calibri" w:cs="Calibri"/>
                <w:color w:val="000000"/>
                <w:sz w:val="16"/>
                <w:szCs w:val="16"/>
              </w:rPr>
            </w:pPr>
          </w:p>
        </w:tc>
      </w:tr>
      <w:tr w:rsidR="00E7148F" w:rsidRPr="00E7148F" w14:paraId="788C5DC3"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63D31CB1"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Παρ</w:t>
            </w:r>
          </w:p>
        </w:tc>
        <w:tc>
          <w:tcPr>
            <w:tcW w:w="724" w:type="pct"/>
            <w:tcBorders>
              <w:top w:val="nil"/>
              <w:left w:val="nil"/>
              <w:bottom w:val="single" w:sz="4" w:space="0" w:color="auto"/>
              <w:right w:val="single" w:sz="4" w:space="0" w:color="auto"/>
            </w:tcBorders>
            <w:shd w:val="clear" w:color="auto" w:fill="auto"/>
            <w:vAlign w:val="center"/>
            <w:hideMark/>
          </w:tcPr>
          <w:p w14:paraId="3500919C"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11/9/2026</w:t>
            </w:r>
          </w:p>
        </w:tc>
        <w:tc>
          <w:tcPr>
            <w:tcW w:w="591" w:type="pct"/>
            <w:tcBorders>
              <w:top w:val="nil"/>
              <w:left w:val="nil"/>
              <w:bottom w:val="single" w:sz="4" w:space="0" w:color="auto"/>
              <w:right w:val="single" w:sz="4" w:space="0" w:color="auto"/>
            </w:tcBorders>
            <w:shd w:val="clear" w:color="auto" w:fill="auto"/>
            <w:vAlign w:val="center"/>
          </w:tcPr>
          <w:p w14:paraId="71DEE94E" w14:textId="580632B8"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auto" w:fill="auto"/>
            <w:vAlign w:val="center"/>
          </w:tcPr>
          <w:p w14:paraId="0FA95B29" w14:textId="1C071D92"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6F1AF741" w14:textId="28AD50F2" w:rsidR="00E7148F" w:rsidRPr="00E7148F" w:rsidRDefault="00E7148F" w:rsidP="00E7148F">
            <w:pPr>
              <w:jc w:val="center"/>
              <w:rPr>
                <w:rFonts w:ascii="Calibri" w:hAnsi="Calibri" w:cs="Calibri"/>
                <w:color w:val="000000"/>
                <w:sz w:val="16"/>
                <w:szCs w:val="16"/>
              </w:rPr>
            </w:pPr>
          </w:p>
        </w:tc>
      </w:tr>
      <w:tr w:rsidR="00E7148F" w:rsidRPr="00E7148F" w14:paraId="6B740A14" w14:textId="77777777" w:rsidTr="008E2B0F">
        <w:trPr>
          <w:trHeight w:val="290"/>
        </w:trPr>
        <w:tc>
          <w:tcPr>
            <w:tcW w:w="527"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3BF60A6F"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Σαβ</w:t>
            </w:r>
            <w:proofErr w:type="spellEnd"/>
          </w:p>
        </w:tc>
        <w:tc>
          <w:tcPr>
            <w:tcW w:w="724"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68FB2342"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12/9/2026</w:t>
            </w:r>
          </w:p>
        </w:tc>
        <w:tc>
          <w:tcPr>
            <w:tcW w:w="591" w:type="pct"/>
            <w:tcBorders>
              <w:top w:val="single" w:sz="4" w:space="0" w:color="auto"/>
              <w:left w:val="single" w:sz="4" w:space="0" w:color="auto"/>
              <w:bottom w:val="single" w:sz="4" w:space="0" w:color="auto"/>
              <w:right w:val="single" w:sz="4" w:space="0" w:color="auto"/>
            </w:tcBorders>
            <w:shd w:val="clear" w:color="000000" w:fill="BFBFBF"/>
            <w:vAlign w:val="center"/>
          </w:tcPr>
          <w:p w14:paraId="05847A24" w14:textId="7E83988F"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464E5E6A" w14:textId="77BF3C92"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4788F035" w14:textId="00D49E08" w:rsidR="00E7148F" w:rsidRPr="00E7148F" w:rsidRDefault="00E7148F" w:rsidP="00E7148F">
            <w:pPr>
              <w:jc w:val="center"/>
              <w:rPr>
                <w:rFonts w:ascii="Calibri" w:hAnsi="Calibri" w:cs="Calibri"/>
                <w:color w:val="000000"/>
                <w:sz w:val="16"/>
                <w:szCs w:val="16"/>
              </w:rPr>
            </w:pPr>
          </w:p>
        </w:tc>
      </w:tr>
      <w:tr w:rsidR="00E7148F" w:rsidRPr="00E7148F" w14:paraId="2F19DB38" w14:textId="77777777" w:rsidTr="008E2B0F">
        <w:trPr>
          <w:trHeight w:val="290"/>
        </w:trPr>
        <w:tc>
          <w:tcPr>
            <w:tcW w:w="527"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5DB37F86"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Κυρ</w:t>
            </w:r>
          </w:p>
        </w:tc>
        <w:tc>
          <w:tcPr>
            <w:tcW w:w="724"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4A302500"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13/9/2026</w:t>
            </w:r>
          </w:p>
        </w:tc>
        <w:tc>
          <w:tcPr>
            <w:tcW w:w="591" w:type="pct"/>
            <w:tcBorders>
              <w:top w:val="single" w:sz="4" w:space="0" w:color="auto"/>
              <w:left w:val="single" w:sz="4" w:space="0" w:color="auto"/>
              <w:bottom w:val="single" w:sz="4" w:space="0" w:color="auto"/>
              <w:right w:val="single" w:sz="4" w:space="0" w:color="auto"/>
            </w:tcBorders>
            <w:shd w:val="clear" w:color="000000" w:fill="BFBFBF"/>
            <w:vAlign w:val="center"/>
          </w:tcPr>
          <w:p w14:paraId="34084B5D" w14:textId="169092C6"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3D400ADF" w14:textId="7733BAC2" w:rsidR="00E7148F" w:rsidRPr="00E7148F" w:rsidRDefault="00E7148F" w:rsidP="00E7148F">
            <w:pPr>
              <w:jc w:val="center"/>
              <w:rPr>
                <w:rFonts w:ascii="Calibri" w:hAnsi="Calibri" w:cs="Calibri"/>
                <w:color w:val="000000"/>
                <w:sz w:val="18"/>
                <w:szCs w:val="18"/>
              </w:rPr>
            </w:pPr>
          </w:p>
        </w:tc>
        <w:tc>
          <w:tcPr>
            <w:tcW w:w="1575"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5CEDEFEA" w14:textId="1980A481" w:rsidR="00E7148F" w:rsidRPr="00E7148F" w:rsidRDefault="00E7148F" w:rsidP="00E7148F">
            <w:pPr>
              <w:jc w:val="center"/>
              <w:rPr>
                <w:rFonts w:ascii="Calibri" w:hAnsi="Calibri" w:cs="Calibri"/>
                <w:color w:val="000000"/>
                <w:sz w:val="16"/>
                <w:szCs w:val="16"/>
              </w:rPr>
            </w:pPr>
          </w:p>
        </w:tc>
      </w:tr>
      <w:tr w:rsidR="00E7148F" w:rsidRPr="00E7148F" w14:paraId="351A1EFC"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0DFBCCD0"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Δευ</w:t>
            </w:r>
            <w:proofErr w:type="spellEnd"/>
          </w:p>
        </w:tc>
        <w:tc>
          <w:tcPr>
            <w:tcW w:w="724" w:type="pct"/>
            <w:tcBorders>
              <w:top w:val="nil"/>
              <w:left w:val="nil"/>
              <w:bottom w:val="single" w:sz="4" w:space="0" w:color="auto"/>
              <w:right w:val="single" w:sz="4" w:space="0" w:color="auto"/>
            </w:tcBorders>
            <w:shd w:val="clear" w:color="auto" w:fill="auto"/>
            <w:vAlign w:val="center"/>
            <w:hideMark/>
          </w:tcPr>
          <w:p w14:paraId="0FECF665"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14/9/2026</w:t>
            </w:r>
          </w:p>
        </w:tc>
        <w:tc>
          <w:tcPr>
            <w:tcW w:w="591" w:type="pct"/>
            <w:tcBorders>
              <w:top w:val="nil"/>
              <w:left w:val="nil"/>
              <w:bottom w:val="single" w:sz="4" w:space="0" w:color="auto"/>
              <w:right w:val="single" w:sz="4" w:space="0" w:color="auto"/>
            </w:tcBorders>
            <w:shd w:val="clear" w:color="auto" w:fill="auto"/>
            <w:vAlign w:val="center"/>
          </w:tcPr>
          <w:p w14:paraId="10B54853" w14:textId="16D3828A"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000000" w:fill="FFFFFF"/>
            <w:vAlign w:val="center"/>
          </w:tcPr>
          <w:p w14:paraId="15A46482" w14:textId="270F73A0" w:rsidR="00E7148F" w:rsidRPr="00E7148F" w:rsidRDefault="00E7148F" w:rsidP="00E7148F">
            <w:pPr>
              <w:jc w:val="center"/>
              <w:rPr>
                <w:rFonts w:ascii="Calibri" w:hAnsi="Calibri" w:cs="Calibri"/>
                <w:color w:val="000000"/>
                <w:sz w:val="18"/>
                <w:szCs w:val="18"/>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5EB08639" w14:textId="435B77CB" w:rsidR="00E7148F" w:rsidRPr="00E7148F" w:rsidRDefault="00E7148F" w:rsidP="00E7148F">
            <w:pPr>
              <w:jc w:val="center"/>
              <w:rPr>
                <w:rFonts w:ascii="Calibri" w:hAnsi="Calibri" w:cs="Calibri"/>
                <w:color w:val="000000"/>
                <w:sz w:val="16"/>
                <w:szCs w:val="16"/>
              </w:rPr>
            </w:pPr>
          </w:p>
        </w:tc>
      </w:tr>
      <w:tr w:rsidR="00E7148F" w:rsidRPr="00E7148F" w14:paraId="0CA13190"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46238110"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Τρι</w:t>
            </w:r>
            <w:proofErr w:type="spellEnd"/>
          </w:p>
        </w:tc>
        <w:tc>
          <w:tcPr>
            <w:tcW w:w="724" w:type="pct"/>
            <w:tcBorders>
              <w:top w:val="nil"/>
              <w:left w:val="nil"/>
              <w:bottom w:val="single" w:sz="4" w:space="0" w:color="auto"/>
              <w:right w:val="single" w:sz="4" w:space="0" w:color="auto"/>
            </w:tcBorders>
            <w:shd w:val="clear" w:color="auto" w:fill="auto"/>
            <w:vAlign w:val="center"/>
            <w:hideMark/>
          </w:tcPr>
          <w:p w14:paraId="5B1B22A5"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15/9/2026</w:t>
            </w:r>
          </w:p>
        </w:tc>
        <w:tc>
          <w:tcPr>
            <w:tcW w:w="591" w:type="pct"/>
            <w:tcBorders>
              <w:top w:val="nil"/>
              <w:left w:val="nil"/>
              <w:bottom w:val="single" w:sz="4" w:space="0" w:color="auto"/>
              <w:right w:val="single" w:sz="4" w:space="0" w:color="auto"/>
            </w:tcBorders>
            <w:shd w:val="clear" w:color="auto" w:fill="auto"/>
            <w:vAlign w:val="center"/>
          </w:tcPr>
          <w:p w14:paraId="3B0CF9FF" w14:textId="33C71853"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auto" w:fill="auto"/>
            <w:vAlign w:val="center"/>
          </w:tcPr>
          <w:p w14:paraId="7BDF6E3F" w14:textId="7EFFBB73"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45955315" w14:textId="4B43B190" w:rsidR="00E7148F" w:rsidRPr="00E7148F" w:rsidRDefault="00E7148F" w:rsidP="00E7148F">
            <w:pPr>
              <w:jc w:val="center"/>
              <w:rPr>
                <w:rFonts w:ascii="Calibri" w:hAnsi="Calibri" w:cs="Calibri"/>
                <w:color w:val="000000"/>
                <w:sz w:val="16"/>
                <w:szCs w:val="16"/>
              </w:rPr>
            </w:pPr>
          </w:p>
        </w:tc>
      </w:tr>
      <w:tr w:rsidR="00E7148F" w:rsidRPr="00E7148F" w14:paraId="1B2860D4"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1EF70821"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Τετ</w:t>
            </w:r>
          </w:p>
        </w:tc>
        <w:tc>
          <w:tcPr>
            <w:tcW w:w="724" w:type="pct"/>
            <w:tcBorders>
              <w:top w:val="nil"/>
              <w:left w:val="nil"/>
              <w:bottom w:val="single" w:sz="4" w:space="0" w:color="auto"/>
              <w:right w:val="single" w:sz="4" w:space="0" w:color="auto"/>
            </w:tcBorders>
            <w:shd w:val="clear" w:color="auto" w:fill="auto"/>
            <w:vAlign w:val="center"/>
            <w:hideMark/>
          </w:tcPr>
          <w:p w14:paraId="05FF90EA"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16/9/2026</w:t>
            </w:r>
          </w:p>
        </w:tc>
        <w:tc>
          <w:tcPr>
            <w:tcW w:w="591" w:type="pct"/>
            <w:tcBorders>
              <w:top w:val="nil"/>
              <w:left w:val="nil"/>
              <w:bottom w:val="single" w:sz="4" w:space="0" w:color="auto"/>
              <w:right w:val="single" w:sz="4" w:space="0" w:color="auto"/>
            </w:tcBorders>
            <w:shd w:val="clear" w:color="auto" w:fill="auto"/>
            <w:vAlign w:val="center"/>
          </w:tcPr>
          <w:p w14:paraId="386719F4" w14:textId="4AD8FBF2"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000000" w:fill="FFFFFF"/>
            <w:vAlign w:val="center"/>
          </w:tcPr>
          <w:p w14:paraId="665B8147" w14:textId="3DBE5BEA" w:rsidR="00E7148F" w:rsidRPr="00E7148F" w:rsidRDefault="00E7148F" w:rsidP="00E7148F">
            <w:pPr>
              <w:jc w:val="center"/>
              <w:rPr>
                <w:rFonts w:ascii="Calibri" w:hAnsi="Calibri" w:cs="Calibri"/>
                <w:color w:val="000000"/>
                <w:sz w:val="18"/>
                <w:szCs w:val="18"/>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5F7B6040" w14:textId="77FCF134" w:rsidR="00E7148F" w:rsidRPr="00E7148F" w:rsidRDefault="00E7148F" w:rsidP="00E7148F">
            <w:pPr>
              <w:jc w:val="center"/>
              <w:rPr>
                <w:rFonts w:ascii="Calibri" w:hAnsi="Calibri" w:cs="Calibri"/>
                <w:color w:val="000000"/>
                <w:sz w:val="16"/>
                <w:szCs w:val="16"/>
              </w:rPr>
            </w:pPr>
          </w:p>
        </w:tc>
      </w:tr>
      <w:tr w:rsidR="00E7148F" w:rsidRPr="00E7148F" w14:paraId="03F053E0"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771755DE"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Πεμ</w:t>
            </w:r>
            <w:proofErr w:type="spellEnd"/>
          </w:p>
        </w:tc>
        <w:tc>
          <w:tcPr>
            <w:tcW w:w="724" w:type="pct"/>
            <w:tcBorders>
              <w:top w:val="nil"/>
              <w:left w:val="nil"/>
              <w:bottom w:val="single" w:sz="4" w:space="0" w:color="auto"/>
              <w:right w:val="single" w:sz="4" w:space="0" w:color="auto"/>
            </w:tcBorders>
            <w:shd w:val="clear" w:color="auto" w:fill="auto"/>
            <w:vAlign w:val="center"/>
            <w:hideMark/>
          </w:tcPr>
          <w:p w14:paraId="55460FF9"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17/9/2026</w:t>
            </w:r>
          </w:p>
        </w:tc>
        <w:tc>
          <w:tcPr>
            <w:tcW w:w="591" w:type="pct"/>
            <w:tcBorders>
              <w:top w:val="nil"/>
              <w:left w:val="nil"/>
              <w:bottom w:val="single" w:sz="4" w:space="0" w:color="auto"/>
              <w:right w:val="single" w:sz="4" w:space="0" w:color="auto"/>
            </w:tcBorders>
            <w:shd w:val="clear" w:color="auto" w:fill="auto"/>
            <w:vAlign w:val="center"/>
          </w:tcPr>
          <w:p w14:paraId="7BDF93B4" w14:textId="45CF6A84"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auto" w:fill="auto"/>
            <w:vAlign w:val="center"/>
          </w:tcPr>
          <w:p w14:paraId="4B324ED6" w14:textId="00408232"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640737B0" w14:textId="014647E3" w:rsidR="00E7148F" w:rsidRPr="00E7148F" w:rsidRDefault="00E7148F" w:rsidP="00E7148F">
            <w:pPr>
              <w:jc w:val="center"/>
              <w:rPr>
                <w:rFonts w:ascii="Calibri" w:hAnsi="Calibri" w:cs="Calibri"/>
                <w:color w:val="000000"/>
                <w:sz w:val="16"/>
                <w:szCs w:val="16"/>
              </w:rPr>
            </w:pPr>
          </w:p>
        </w:tc>
      </w:tr>
      <w:tr w:rsidR="00E7148F" w:rsidRPr="00E7148F" w14:paraId="3F305FC7"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35CE724C"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Παρ</w:t>
            </w:r>
          </w:p>
        </w:tc>
        <w:tc>
          <w:tcPr>
            <w:tcW w:w="724" w:type="pct"/>
            <w:tcBorders>
              <w:top w:val="nil"/>
              <w:left w:val="nil"/>
              <w:bottom w:val="single" w:sz="4" w:space="0" w:color="auto"/>
              <w:right w:val="single" w:sz="4" w:space="0" w:color="auto"/>
            </w:tcBorders>
            <w:shd w:val="clear" w:color="auto" w:fill="auto"/>
            <w:vAlign w:val="center"/>
            <w:hideMark/>
          </w:tcPr>
          <w:p w14:paraId="4C0390BF"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18/9/2026</w:t>
            </w:r>
          </w:p>
        </w:tc>
        <w:tc>
          <w:tcPr>
            <w:tcW w:w="591" w:type="pct"/>
            <w:tcBorders>
              <w:top w:val="nil"/>
              <w:left w:val="nil"/>
              <w:bottom w:val="single" w:sz="4" w:space="0" w:color="auto"/>
              <w:right w:val="single" w:sz="4" w:space="0" w:color="auto"/>
            </w:tcBorders>
            <w:shd w:val="clear" w:color="auto" w:fill="auto"/>
            <w:vAlign w:val="center"/>
          </w:tcPr>
          <w:p w14:paraId="3FD4BFA3" w14:textId="123A73B5"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auto" w:fill="auto"/>
            <w:vAlign w:val="center"/>
          </w:tcPr>
          <w:p w14:paraId="5FC8984B" w14:textId="571D184F"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2D876B69" w14:textId="413631B1" w:rsidR="00E7148F" w:rsidRPr="00E7148F" w:rsidRDefault="00E7148F" w:rsidP="00E7148F">
            <w:pPr>
              <w:jc w:val="center"/>
              <w:rPr>
                <w:rFonts w:ascii="Calibri" w:hAnsi="Calibri" w:cs="Calibri"/>
                <w:color w:val="000000"/>
                <w:sz w:val="16"/>
                <w:szCs w:val="16"/>
              </w:rPr>
            </w:pPr>
          </w:p>
        </w:tc>
      </w:tr>
      <w:tr w:rsidR="00E7148F" w:rsidRPr="00E7148F" w14:paraId="3D96C925" w14:textId="77777777" w:rsidTr="008E2B0F">
        <w:trPr>
          <w:trHeight w:val="290"/>
        </w:trPr>
        <w:tc>
          <w:tcPr>
            <w:tcW w:w="527"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3DD73DD2"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Σαβ</w:t>
            </w:r>
            <w:proofErr w:type="spellEnd"/>
          </w:p>
        </w:tc>
        <w:tc>
          <w:tcPr>
            <w:tcW w:w="724"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056B63AE"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19/9/2026</w:t>
            </w:r>
          </w:p>
        </w:tc>
        <w:tc>
          <w:tcPr>
            <w:tcW w:w="591" w:type="pct"/>
            <w:tcBorders>
              <w:top w:val="single" w:sz="4" w:space="0" w:color="auto"/>
              <w:left w:val="single" w:sz="4" w:space="0" w:color="auto"/>
              <w:bottom w:val="single" w:sz="4" w:space="0" w:color="auto"/>
              <w:right w:val="single" w:sz="4" w:space="0" w:color="auto"/>
            </w:tcBorders>
            <w:shd w:val="clear" w:color="000000" w:fill="BFBFBF"/>
            <w:vAlign w:val="center"/>
          </w:tcPr>
          <w:p w14:paraId="03DBBB25" w14:textId="6025C482"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1FA71F02" w14:textId="24D024F0"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695D5BC7" w14:textId="67759488" w:rsidR="00E7148F" w:rsidRPr="00E7148F" w:rsidRDefault="00E7148F" w:rsidP="00E7148F">
            <w:pPr>
              <w:jc w:val="center"/>
              <w:rPr>
                <w:rFonts w:ascii="Calibri" w:hAnsi="Calibri" w:cs="Calibri"/>
                <w:color w:val="000000"/>
                <w:sz w:val="16"/>
                <w:szCs w:val="16"/>
              </w:rPr>
            </w:pPr>
          </w:p>
        </w:tc>
      </w:tr>
      <w:tr w:rsidR="00E7148F" w:rsidRPr="00E7148F" w14:paraId="60694B73" w14:textId="77777777" w:rsidTr="008E2B0F">
        <w:trPr>
          <w:trHeight w:val="290"/>
        </w:trPr>
        <w:tc>
          <w:tcPr>
            <w:tcW w:w="527"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5CAF60D7"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Κυρ</w:t>
            </w:r>
          </w:p>
        </w:tc>
        <w:tc>
          <w:tcPr>
            <w:tcW w:w="724"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4F22EE1F"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20/9/2026</w:t>
            </w:r>
          </w:p>
        </w:tc>
        <w:tc>
          <w:tcPr>
            <w:tcW w:w="591" w:type="pct"/>
            <w:tcBorders>
              <w:top w:val="single" w:sz="4" w:space="0" w:color="auto"/>
              <w:left w:val="single" w:sz="4" w:space="0" w:color="auto"/>
              <w:bottom w:val="single" w:sz="4" w:space="0" w:color="auto"/>
              <w:right w:val="single" w:sz="4" w:space="0" w:color="auto"/>
            </w:tcBorders>
            <w:shd w:val="clear" w:color="000000" w:fill="BFBFBF"/>
            <w:vAlign w:val="center"/>
          </w:tcPr>
          <w:p w14:paraId="0A16092F" w14:textId="533D34BC"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0A6B1576" w14:textId="5D8505D2"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49230AFC" w14:textId="23F08758" w:rsidR="00E7148F" w:rsidRPr="00E7148F" w:rsidRDefault="00E7148F" w:rsidP="00E7148F">
            <w:pPr>
              <w:jc w:val="center"/>
              <w:rPr>
                <w:rFonts w:ascii="Calibri" w:hAnsi="Calibri" w:cs="Calibri"/>
                <w:color w:val="000000"/>
                <w:sz w:val="16"/>
                <w:szCs w:val="16"/>
              </w:rPr>
            </w:pPr>
          </w:p>
        </w:tc>
      </w:tr>
      <w:tr w:rsidR="00E7148F" w:rsidRPr="00E7148F" w14:paraId="541681C8"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428055D1"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Δευ</w:t>
            </w:r>
            <w:proofErr w:type="spellEnd"/>
          </w:p>
        </w:tc>
        <w:tc>
          <w:tcPr>
            <w:tcW w:w="724" w:type="pct"/>
            <w:tcBorders>
              <w:top w:val="nil"/>
              <w:left w:val="nil"/>
              <w:bottom w:val="single" w:sz="4" w:space="0" w:color="auto"/>
              <w:right w:val="single" w:sz="4" w:space="0" w:color="auto"/>
            </w:tcBorders>
            <w:shd w:val="clear" w:color="auto" w:fill="auto"/>
            <w:vAlign w:val="center"/>
            <w:hideMark/>
          </w:tcPr>
          <w:p w14:paraId="50690100"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21/9/2026</w:t>
            </w:r>
          </w:p>
        </w:tc>
        <w:tc>
          <w:tcPr>
            <w:tcW w:w="591" w:type="pct"/>
            <w:tcBorders>
              <w:top w:val="nil"/>
              <w:left w:val="nil"/>
              <w:bottom w:val="single" w:sz="4" w:space="0" w:color="auto"/>
              <w:right w:val="single" w:sz="4" w:space="0" w:color="auto"/>
            </w:tcBorders>
            <w:shd w:val="clear" w:color="auto" w:fill="auto"/>
            <w:vAlign w:val="center"/>
          </w:tcPr>
          <w:p w14:paraId="6758412D" w14:textId="411152E5"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000000" w:fill="FFFFFF"/>
            <w:vAlign w:val="center"/>
          </w:tcPr>
          <w:p w14:paraId="3FC955EE" w14:textId="6906B316" w:rsidR="00E7148F" w:rsidRPr="00E7148F" w:rsidRDefault="00E7148F" w:rsidP="00E7148F">
            <w:pPr>
              <w:jc w:val="center"/>
              <w:rPr>
                <w:rFonts w:ascii="Calibri" w:hAnsi="Calibri" w:cs="Calibri"/>
                <w:color w:val="000000"/>
                <w:sz w:val="18"/>
                <w:szCs w:val="18"/>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29F26B98" w14:textId="6E1CFC44" w:rsidR="00E7148F" w:rsidRPr="00E7148F" w:rsidRDefault="00E7148F" w:rsidP="00E7148F">
            <w:pPr>
              <w:jc w:val="center"/>
              <w:rPr>
                <w:rFonts w:ascii="Calibri" w:hAnsi="Calibri" w:cs="Calibri"/>
                <w:color w:val="000000"/>
                <w:sz w:val="16"/>
                <w:szCs w:val="16"/>
              </w:rPr>
            </w:pPr>
          </w:p>
        </w:tc>
      </w:tr>
      <w:tr w:rsidR="00E7148F" w:rsidRPr="00E7148F" w14:paraId="34B9FD44"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7E7DAE25"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Τρι</w:t>
            </w:r>
            <w:proofErr w:type="spellEnd"/>
          </w:p>
        </w:tc>
        <w:tc>
          <w:tcPr>
            <w:tcW w:w="724" w:type="pct"/>
            <w:tcBorders>
              <w:top w:val="nil"/>
              <w:left w:val="nil"/>
              <w:bottom w:val="single" w:sz="4" w:space="0" w:color="auto"/>
              <w:right w:val="single" w:sz="4" w:space="0" w:color="auto"/>
            </w:tcBorders>
            <w:shd w:val="clear" w:color="auto" w:fill="auto"/>
            <w:vAlign w:val="center"/>
            <w:hideMark/>
          </w:tcPr>
          <w:p w14:paraId="368EAF23"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22/9/2026</w:t>
            </w:r>
          </w:p>
        </w:tc>
        <w:tc>
          <w:tcPr>
            <w:tcW w:w="591" w:type="pct"/>
            <w:tcBorders>
              <w:top w:val="nil"/>
              <w:left w:val="nil"/>
              <w:bottom w:val="single" w:sz="4" w:space="0" w:color="auto"/>
              <w:right w:val="single" w:sz="4" w:space="0" w:color="auto"/>
            </w:tcBorders>
            <w:shd w:val="clear" w:color="auto" w:fill="auto"/>
            <w:vAlign w:val="center"/>
          </w:tcPr>
          <w:p w14:paraId="1AE1A88F" w14:textId="0187AAC5"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auto" w:fill="auto"/>
            <w:vAlign w:val="center"/>
          </w:tcPr>
          <w:p w14:paraId="5E0C3D6E" w14:textId="0A0F2193"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169D89BE" w14:textId="50A5F75A" w:rsidR="00E7148F" w:rsidRPr="00E7148F" w:rsidRDefault="00E7148F" w:rsidP="00E7148F">
            <w:pPr>
              <w:jc w:val="center"/>
              <w:rPr>
                <w:rFonts w:ascii="Calibri" w:hAnsi="Calibri" w:cs="Calibri"/>
                <w:color w:val="000000"/>
                <w:sz w:val="16"/>
                <w:szCs w:val="16"/>
              </w:rPr>
            </w:pPr>
          </w:p>
        </w:tc>
      </w:tr>
      <w:tr w:rsidR="00E7148F" w:rsidRPr="00E7148F" w14:paraId="596D7612"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5E35D8DE"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Τετ</w:t>
            </w:r>
          </w:p>
        </w:tc>
        <w:tc>
          <w:tcPr>
            <w:tcW w:w="724" w:type="pct"/>
            <w:tcBorders>
              <w:top w:val="nil"/>
              <w:left w:val="nil"/>
              <w:bottom w:val="single" w:sz="4" w:space="0" w:color="auto"/>
              <w:right w:val="single" w:sz="4" w:space="0" w:color="auto"/>
            </w:tcBorders>
            <w:shd w:val="clear" w:color="auto" w:fill="auto"/>
            <w:vAlign w:val="center"/>
            <w:hideMark/>
          </w:tcPr>
          <w:p w14:paraId="52CD9B35"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23/9/2026</w:t>
            </w:r>
          </w:p>
        </w:tc>
        <w:tc>
          <w:tcPr>
            <w:tcW w:w="591" w:type="pct"/>
            <w:tcBorders>
              <w:top w:val="nil"/>
              <w:left w:val="nil"/>
              <w:bottom w:val="single" w:sz="4" w:space="0" w:color="auto"/>
              <w:right w:val="single" w:sz="4" w:space="0" w:color="auto"/>
            </w:tcBorders>
            <w:shd w:val="clear" w:color="auto" w:fill="auto"/>
            <w:vAlign w:val="center"/>
          </w:tcPr>
          <w:p w14:paraId="34C822EF" w14:textId="3EC3D2FA"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000000" w:fill="FFFFFF"/>
            <w:vAlign w:val="center"/>
          </w:tcPr>
          <w:p w14:paraId="7CF10D20" w14:textId="6FE1A6AB" w:rsidR="00E7148F" w:rsidRPr="00E7148F" w:rsidRDefault="00E7148F" w:rsidP="00E7148F">
            <w:pPr>
              <w:jc w:val="center"/>
              <w:rPr>
                <w:rFonts w:ascii="Calibri" w:hAnsi="Calibri" w:cs="Calibri"/>
                <w:color w:val="000000"/>
                <w:sz w:val="18"/>
                <w:szCs w:val="18"/>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469190D1" w14:textId="4CAEFB0B" w:rsidR="00E7148F" w:rsidRPr="00E7148F" w:rsidRDefault="00E7148F" w:rsidP="00E7148F">
            <w:pPr>
              <w:jc w:val="center"/>
              <w:rPr>
                <w:rFonts w:ascii="Calibri" w:hAnsi="Calibri" w:cs="Calibri"/>
                <w:color w:val="000000"/>
                <w:sz w:val="16"/>
                <w:szCs w:val="16"/>
              </w:rPr>
            </w:pPr>
          </w:p>
        </w:tc>
      </w:tr>
      <w:tr w:rsidR="00E7148F" w:rsidRPr="00E7148F" w14:paraId="4EBE52CC"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575769B4"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Πεμ</w:t>
            </w:r>
            <w:proofErr w:type="spellEnd"/>
          </w:p>
        </w:tc>
        <w:tc>
          <w:tcPr>
            <w:tcW w:w="724" w:type="pct"/>
            <w:tcBorders>
              <w:top w:val="nil"/>
              <w:left w:val="nil"/>
              <w:bottom w:val="single" w:sz="4" w:space="0" w:color="auto"/>
              <w:right w:val="single" w:sz="4" w:space="0" w:color="auto"/>
            </w:tcBorders>
            <w:shd w:val="clear" w:color="auto" w:fill="auto"/>
            <w:vAlign w:val="center"/>
            <w:hideMark/>
          </w:tcPr>
          <w:p w14:paraId="4F7EFE13"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24/9/2026</w:t>
            </w:r>
          </w:p>
        </w:tc>
        <w:tc>
          <w:tcPr>
            <w:tcW w:w="591" w:type="pct"/>
            <w:tcBorders>
              <w:top w:val="nil"/>
              <w:left w:val="nil"/>
              <w:bottom w:val="single" w:sz="4" w:space="0" w:color="auto"/>
              <w:right w:val="single" w:sz="4" w:space="0" w:color="auto"/>
            </w:tcBorders>
            <w:shd w:val="clear" w:color="auto" w:fill="auto"/>
            <w:vAlign w:val="center"/>
          </w:tcPr>
          <w:p w14:paraId="55E5F704" w14:textId="1D593525"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000000" w:fill="FFFFFF"/>
            <w:vAlign w:val="center"/>
          </w:tcPr>
          <w:p w14:paraId="724245AB" w14:textId="792BB8B0" w:rsidR="00E7148F" w:rsidRPr="00E7148F" w:rsidRDefault="00E7148F" w:rsidP="00E7148F">
            <w:pPr>
              <w:jc w:val="center"/>
              <w:rPr>
                <w:rFonts w:ascii="Calibri" w:hAnsi="Calibri" w:cs="Calibri"/>
                <w:color w:val="000000"/>
                <w:sz w:val="18"/>
                <w:szCs w:val="18"/>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73779C91" w14:textId="7981872D" w:rsidR="00E7148F" w:rsidRPr="00E7148F" w:rsidRDefault="00E7148F" w:rsidP="00E7148F">
            <w:pPr>
              <w:jc w:val="center"/>
              <w:rPr>
                <w:rFonts w:ascii="Calibri" w:hAnsi="Calibri" w:cs="Calibri"/>
                <w:color w:val="000000"/>
                <w:sz w:val="16"/>
                <w:szCs w:val="16"/>
              </w:rPr>
            </w:pPr>
          </w:p>
        </w:tc>
      </w:tr>
      <w:tr w:rsidR="00E7148F" w:rsidRPr="00E7148F" w14:paraId="3275E7F9"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767B3A24"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Παρ</w:t>
            </w:r>
          </w:p>
        </w:tc>
        <w:tc>
          <w:tcPr>
            <w:tcW w:w="724" w:type="pct"/>
            <w:tcBorders>
              <w:top w:val="nil"/>
              <w:left w:val="nil"/>
              <w:bottom w:val="single" w:sz="4" w:space="0" w:color="auto"/>
              <w:right w:val="single" w:sz="4" w:space="0" w:color="auto"/>
            </w:tcBorders>
            <w:shd w:val="clear" w:color="auto" w:fill="auto"/>
            <w:vAlign w:val="center"/>
            <w:hideMark/>
          </w:tcPr>
          <w:p w14:paraId="707275B4"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25/9/2026</w:t>
            </w:r>
          </w:p>
        </w:tc>
        <w:tc>
          <w:tcPr>
            <w:tcW w:w="591" w:type="pct"/>
            <w:tcBorders>
              <w:top w:val="nil"/>
              <w:left w:val="nil"/>
              <w:bottom w:val="single" w:sz="4" w:space="0" w:color="auto"/>
              <w:right w:val="single" w:sz="4" w:space="0" w:color="auto"/>
            </w:tcBorders>
            <w:shd w:val="clear" w:color="auto" w:fill="auto"/>
            <w:vAlign w:val="center"/>
          </w:tcPr>
          <w:p w14:paraId="721A79B1" w14:textId="7CCD5615"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auto" w:fill="auto"/>
            <w:vAlign w:val="center"/>
          </w:tcPr>
          <w:p w14:paraId="7CBB6C84" w14:textId="1B328963"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3D3EEF7A" w14:textId="02589401" w:rsidR="00E7148F" w:rsidRPr="00E7148F" w:rsidRDefault="00E7148F" w:rsidP="00E7148F">
            <w:pPr>
              <w:jc w:val="center"/>
              <w:rPr>
                <w:rFonts w:ascii="Calibri" w:hAnsi="Calibri" w:cs="Calibri"/>
                <w:color w:val="000000"/>
                <w:sz w:val="16"/>
                <w:szCs w:val="16"/>
              </w:rPr>
            </w:pPr>
          </w:p>
        </w:tc>
      </w:tr>
      <w:tr w:rsidR="00E7148F" w:rsidRPr="00E7148F" w14:paraId="4E24E828" w14:textId="77777777" w:rsidTr="008E2B0F">
        <w:trPr>
          <w:trHeight w:val="290"/>
        </w:trPr>
        <w:tc>
          <w:tcPr>
            <w:tcW w:w="527"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70510E53"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Σαβ</w:t>
            </w:r>
            <w:proofErr w:type="spellEnd"/>
          </w:p>
        </w:tc>
        <w:tc>
          <w:tcPr>
            <w:tcW w:w="724"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709F824E"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26/9/2026</w:t>
            </w:r>
          </w:p>
        </w:tc>
        <w:tc>
          <w:tcPr>
            <w:tcW w:w="591" w:type="pct"/>
            <w:tcBorders>
              <w:top w:val="single" w:sz="4" w:space="0" w:color="auto"/>
              <w:left w:val="single" w:sz="4" w:space="0" w:color="auto"/>
              <w:bottom w:val="single" w:sz="4" w:space="0" w:color="auto"/>
              <w:right w:val="single" w:sz="4" w:space="0" w:color="auto"/>
            </w:tcBorders>
            <w:shd w:val="clear" w:color="000000" w:fill="BFBFBF"/>
            <w:vAlign w:val="center"/>
          </w:tcPr>
          <w:p w14:paraId="3256E9CA" w14:textId="2D76DCDF"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4B53C32C" w14:textId="14C039D2"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67735230" w14:textId="6C6C6088" w:rsidR="00E7148F" w:rsidRPr="00E7148F" w:rsidRDefault="00E7148F" w:rsidP="00E7148F">
            <w:pPr>
              <w:jc w:val="center"/>
              <w:rPr>
                <w:rFonts w:ascii="Calibri" w:hAnsi="Calibri" w:cs="Calibri"/>
                <w:color w:val="000000"/>
                <w:sz w:val="16"/>
                <w:szCs w:val="16"/>
              </w:rPr>
            </w:pPr>
          </w:p>
        </w:tc>
      </w:tr>
      <w:tr w:rsidR="00E7148F" w:rsidRPr="00E7148F" w14:paraId="36987B95" w14:textId="77777777" w:rsidTr="008E2B0F">
        <w:trPr>
          <w:trHeight w:val="290"/>
        </w:trPr>
        <w:tc>
          <w:tcPr>
            <w:tcW w:w="527"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78EB35DF"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Κυρ</w:t>
            </w:r>
          </w:p>
        </w:tc>
        <w:tc>
          <w:tcPr>
            <w:tcW w:w="724"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727EA910"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27/9/2026</w:t>
            </w:r>
          </w:p>
        </w:tc>
        <w:tc>
          <w:tcPr>
            <w:tcW w:w="591" w:type="pct"/>
            <w:tcBorders>
              <w:top w:val="single" w:sz="4" w:space="0" w:color="auto"/>
              <w:left w:val="single" w:sz="4" w:space="0" w:color="auto"/>
              <w:bottom w:val="single" w:sz="4" w:space="0" w:color="auto"/>
              <w:right w:val="single" w:sz="4" w:space="0" w:color="auto"/>
            </w:tcBorders>
            <w:shd w:val="clear" w:color="000000" w:fill="BFBFBF"/>
            <w:vAlign w:val="center"/>
          </w:tcPr>
          <w:p w14:paraId="0028D12A" w14:textId="5F2474E2"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38ECDF99" w14:textId="6C0A3873" w:rsidR="00E7148F" w:rsidRPr="00E7148F" w:rsidRDefault="00E7148F" w:rsidP="00E7148F">
            <w:pPr>
              <w:jc w:val="center"/>
              <w:rPr>
                <w:rFonts w:ascii="Calibri" w:hAnsi="Calibri" w:cs="Calibri"/>
                <w:color w:val="000000"/>
                <w:sz w:val="18"/>
                <w:szCs w:val="18"/>
              </w:rPr>
            </w:pPr>
          </w:p>
        </w:tc>
        <w:tc>
          <w:tcPr>
            <w:tcW w:w="1575"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724AB1EB" w14:textId="4404179A" w:rsidR="00E7148F" w:rsidRPr="00E7148F" w:rsidRDefault="00E7148F" w:rsidP="00E7148F">
            <w:pPr>
              <w:jc w:val="center"/>
              <w:rPr>
                <w:rFonts w:ascii="Calibri" w:hAnsi="Calibri" w:cs="Calibri"/>
                <w:color w:val="000000"/>
                <w:sz w:val="16"/>
                <w:szCs w:val="16"/>
              </w:rPr>
            </w:pPr>
          </w:p>
        </w:tc>
      </w:tr>
      <w:tr w:rsidR="00E7148F" w:rsidRPr="00E7148F" w14:paraId="077A9AFA"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12C9DCAC"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Δευ</w:t>
            </w:r>
            <w:proofErr w:type="spellEnd"/>
          </w:p>
        </w:tc>
        <w:tc>
          <w:tcPr>
            <w:tcW w:w="724" w:type="pct"/>
            <w:tcBorders>
              <w:top w:val="nil"/>
              <w:left w:val="nil"/>
              <w:bottom w:val="single" w:sz="4" w:space="0" w:color="auto"/>
              <w:right w:val="single" w:sz="4" w:space="0" w:color="auto"/>
            </w:tcBorders>
            <w:shd w:val="clear" w:color="auto" w:fill="auto"/>
            <w:vAlign w:val="center"/>
            <w:hideMark/>
          </w:tcPr>
          <w:p w14:paraId="65236848"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28/9/2026</w:t>
            </w:r>
          </w:p>
        </w:tc>
        <w:tc>
          <w:tcPr>
            <w:tcW w:w="591" w:type="pct"/>
            <w:tcBorders>
              <w:top w:val="nil"/>
              <w:left w:val="nil"/>
              <w:bottom w:val="single" w:sz="4" w:space="0" w:color="auto"/>
              <w:right w:val="single" w:sz="4" w:space="0" w:color="auto"/>
            </w:tcBorders>
            <w:shd w:val="clear" w:color="auto" w:fill="auto"/>
            <w:vAlign w:val="center"/>
          </w:tcPr>
          <w:p w14:paraId="1A647C08" w14:textId="28AB335B"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000000" w:fill="FFFFFF"/>
            <w:vAlign w:val="center"/>
          </w:tcPr>
          <w:p w14:paraId="1BF70BA3" w14:textId="15EC6353" w:rsidR="00E7148F" w:rsidRPr="00E7148F" w:rsidRDefault="00E7148F" w:rsidP="00E7148F">
            <w:pPr>
              <w:jc w:val="center"/>
              <w:rPr>
                <w:rFonts w:ascii="Calibri" w:hAnsi="Calibri" w:cs="Calibri"/>
                <w:color w:val="000000"/>
                <w:sz w:val="18"/>
                <w:szCs w:val="18"/>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6F861FB0" w14:textId="14A4EB87" w:rsidR="00E7148F" w:rsidRPr="00E7148F" w:rsidRDefault="00E7148F" w:rsidP="00E7148F">
            <w:pPr>
              <w:jc w:val="center"/>
              <w:rPr>
                <w:rFonts w:ascii="Calibri" w:hAnsi="Calibri" w:cs="Calibri"/>
                <w:color w:val="000000"/>
                <w:sz w:val="16"/>
                <w:szCs w:val="16"/>
              </w:rPr>
            </w:pPr>
          </w:p>
        </w:tc>
      </w:tr>
      <w:tr w:rsidR="00E7148F" w:rsidRPr="00E7148F" w14:paraId="2604EBBD"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05981C00" w14:textId="77777777" w:rsidR="00E7148F" w:rsidRPr="00E7148F" w:rsidRDefault="00E7148F" w:rsidP="00E7148F">
            <w:pPr>
              <w:jc w:val="center"/>
              <w:rPr>
                <w:rFonts w:ascii="Calibri" w:hAnsi="Calibri" w:cs="Calibri"/>
                <w:color w:val="000000"/>
                <w:sz w:val="18"/>
                <w:szCs w:val="18"/>
              </w:rPr>
            </w:pPr>
            <w:proofErr w:type="spellStart"/>
            <w:r w:rsidRPr="00E7148F">
              <w:rPr>
                <w:rFonts w:ascii="Calibri" w:hAnsi="Calibri" w:cs="Calibri"/>
                <w:color w:val="000000"/>
                <w:sz w:val="18"/>
                <w:szCs w:val="18"/>
              </w:rPr>
              <w:t>Τρι</w:t>
            </w:r>
            <w:proofErr w:type="spellEnd"/>
          </w:p>
        </w:tc>
        <w:tc>
          <w:tcPr>
            <w:tcW w:w="724" w:type="pct"/>
            <w:tcBorders>
              <w:top w:val="nil"/>
              <w:left w:val="nil"/>
              <w:bottom w:val="single" w:sz="4" w:space="0" w:color="auto"/>
              <w:right w:val="single" w:sz="4" w:space="0" w:color="auto"/>
            </w:tcBorders>
            <w:shd w:val="clear" w:color="auto" w:fill="auto"/>
            <w:vAlign w:val="center"/>
            <w:hideMark/>
          </w:tcPr>
          <w:p w14:paraId="3776E1CD"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29/9/2026</w:t>
            </w:r>
          </w:p>
        </w:tc>
        <w:tc>
          <w:tcPr>
            <w:tcW w:w="591" w:type="pct"/>
            <w:tcBorders>
              <w:top w:val="nil"/>
              <w:left w:val="nil"/>
              <w:bottom w:val="single" w:sz="4" w:space="0" w:color="auto"/>
              <w:right w:val="single" w:sz="4" w:space="0" w:color="auto"/>
            </w:tcBorders>
            <w:shd w:val="clear" w:color="auto" w:fill="auto"/>
            <w:vAlign w:val="center"/>
          </w:tcPr>
          <w:p w14:paraId="66C138FB" w14:textId="0D64EBA9"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auto" w:fill="auto"/>
            <w:vAlign w:val="center"/>
          </w:tcPr>
          <w:p w14:paraId="1DB3E847" w14:textId="40B8D234"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19E29F45" w14:textId="4ADDF97B" w:rsidR="00E7148F" w:rsidRPr="00E7148F" w:rsidRDefault="00E7148F" w:rsidP="00E7148F">
            <w:pPr>
              <w:jc w:val="center"/>
              <w:rPr>
                <w:rFonts w:ascii="Calibri" w:hAnsi="Calibri" w:cs="Calibri"/>
                <w:color w:val="000000"/>
                <w:sz w:val="16"/>
                <w:szCs w:val="16"/>
              </w:rPr>
            </w:pPr>
          </w:p>
        </w:tc>
      </w:tr>
      <w:tr w:rsidR="00E7148F" w:rsidRPr="00E7148F" w14:paraId="183348CF" w14:textId="77777777" w:rsidTr="008E2B0F">
        <w:trPr>
          <w:trHeight w:val="29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25D48B0D"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Τετ</w:t>
            </w:r>
          </w:p>
        </w:tc>
        <w:tc>
          <w:tcPr>
            <w:tcW w:w="724" w:type="pct"/>
            <w:tcBorders>
              <w:top w:val="nil"/>
              <w:left w:val="nil"/>
              <w:bottom w:val="single" w:sz="4" w:space="0" w:color="auto"/>
              <w:right w:val="single" w:sz="4" w:space="0" w:color="auto"/>
            </w:tcBorders>
            <w:shd w:val="clear" w:color="auto" w:fill="auto"/>
            <w:vAlign w:val="center"/>
            <w:hideMark/>
          </w:tcPr>
          <w:p w14:paraId="65E73FF2"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30/9/2026</w:t>
            </w:r>
          </w:p>
        </w:tc>
        <w:tc>
          <w:tcPr>
            <w:tcW w:w="591" w:type="pct"/>
            <w:tcBorders>
              <w:top w:val="nil"/>
              <w:left w:val="nil"/>
              <w:bottom w:val="single" w:sz="4" w:space="0" w:color="auto"/>
              <w:right w:val="single" w:sz="4" w:space="0" w:color="auto"/>
            </w:tcBorders>
            <w:shd w:val="clear" w:color="auto" w:fill="auto"/>
            <w:vAlign w:val="center"/>
          </w:tcPr>
          <w:p w14:paraId="738D1907" w14:textId="749024F0"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nil"/>
              <w:bottom w:val="single" w:sz="4" w:space="0" w:color="auto"/>
              <w:right w:val="single" w:sz="4" w:space="0" w:color="auto"/>
            </w:tcBorders>
            <w:shd w:val="clear" w:color="000000" w:fill="FFFFFF"/>
            <w:vAlign w:val="center"/>
          </w:tcPr>
          <w:p w14:paraId="070613E3" w14:textId="7992172D" w:rsidR="00E7148F" w:rsidRPr="00E7148F" w:rsidRDefault="00E7148F" w:rsidP="00E7148F">
            <w:pPr>
              <w:jc w:val="center"/>
              <w:rPr>
                <w:rFonts w:ascii="Calibri" w:hAnsi="Calibri" w:cs="Calibri"/>
                <w:color w:val="000000"/>
                <w:sz w:val="18"/>
                <w:szCs w:val="18"/>
              </w:rPr>
            </w:pPr>
          </w:p>
        </w:tc>
        <w:tc>
          <w:tcPr>
            <w:tcW w:w="1575" w:type="pct"/>
            <w:gridSpan w:val="2"/>
            <w:tcBorders>
              <w:top w:val="single" w:sz="4" w:space="0" w:color="auto"/>
              <w:left w:val="nil"/>
              <w:bottom w:val="single" w:sz="4" w:space="0" w:color="auto"/>
              <w:right w:val="single" w:sz="4" w:space="0" w:color="auto"/>
            </w:tcBorders>
            <w:shd w:val="clear" w:color="auto" w:fill="auto"/>
            <w:vAlign w:val="center"/>
          </w:tcPr>
          <w:p w14:paraId="0F35A623" w14:textId="73B172E8" w:rsidR="00E7148F" w:rsidRPr="00E7148F" w:rsidRDefault="00E7148F" w:rsidP="00E7148F">
            <w:pPr>
              <w:jc w:val="center"/>
              <w:rPr>
                <w:rFonts w:ascii="Calibri" w:hAnsi="Calibri" w:cs="Calibri"/>
                <w:color w:val="000000"/>
                <w:sz w:val="16"/>
                <w:szCs w:val="16"/>
              </w:rPr>
            </w:pPr>
          </w:p>
        </w:tc>
      </w:tr>
      <w:tr w:rsidR="00E7148F" w:rsidRPr="00E7148F" w14:paraId="1B346B3B" w14:textId="77777777" w:rsidTr="008E2B0F">
        <w:trPr>
          <w:trHeight w:val="290"/>
        </w:trPr>
        <w:tc>
          <w:tcPr>
            <w:tcW w:w="527"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027CFA9B"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 </w:t>
            </w:r>
          </w:p>
        </w:tc>
        <w:tc>
          <w:tcPr>
            <w:tcW w:w="724"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0FA6B1C7" w14:textId="77777777" w:rsidR="00E7148F" w:rsidRPr="00E7148F" w:rsidRDefault="00E7148F" w:rsidP="00E7148F">
            <w:pPr>
              <w:jc w:val="center"/>
              <w:rPr>
                <w:rFonts w:ascii="Calibri" w:hAnsi="Calibri" w:cs="Calibri"/>
                <w:color w:val="000000"/>
                <w:sz w:val="18"/>
                <w:szCs w:val="18"/>
              </w:rPr>
            </w:pPr>
            <w:r w:rsidRPr="00E7148F">
              <w:rPr>
                <w:rFonts w:ascii="Calibri" w:hAnsi="Calibri" w:cs="Calibri"/>
                <w:color w:val="000000"/>
                <w:sz w:val="18"/>
                <w:szCs w:val="18"/>
              </w:rPr>
              <w:t> </w:t>
            </w:r>
          </w:p>
        </w:tc>
        <w:tc>
          <w:tcPr>
            <w:tcW w:w="591" w:type="pct"/>
            <w:tcBorders>
              <w:top w:val="single" w:sz="4" w:space="0" w:color="auto"/>
              <w:left w:val="single" w:sz="4" w:space="0" w:color="auto"/>
              <w:bottom w:val="single" w:sz="4" w:space="0" w:color="auto"/>
              <w:right w:val="single" w:sz="4" w:space="0" w:color="auto"/>
            </w:tcBorders>
            <w:shd w:val="clear" w:color="000000" w:fill="BFBFBF"/>
            <w:vAlign w:val="center"/>
          </w:tcPr>
          <w:p w14:paraId="08FECBE2" w14:textId="3FBF3697" w:rsidR="00E7148F" w:rsidRPr="00E7148F" w:rsidRDefault="00E7148F" w:rsidP="00E7148F">
            <w:pPr>
              <w:rPr>
                <w:rFonts w:ascii="Calibri" w:hAnsi="Calibri" w:cs="Calibri"/>
                <w:color w:val="000000"/>
                <w:sz w:val="18"/>
                <w:szCs w:val="18"/>
              </w:rPr>
            </w:pPr>
          </w:p>
        </w:tc>
        <w:tc>
          <w:tcPr>
            <w:tcW w:w="158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31E04424" w14:textId="5F0E3975" w:rsidR="00E7148F" w:rsidRPr="00E7148F" w:rsidRDefault="00E7148F" w:rsidP="00E7148F">
            <w:pPr>
              <w:jc w:val="center"/>
              <w:rPr>
                <w:rFonts w:ascii="Calibri" w:hAnsi="Calibri" w:cs="Calibri"/>
                <w:color w:val="000000"/>
                <w:sz w:val="16"/>
                <w:szCs w:val="16"/>
              </w:rPr>
            </w:pPr>
          </w:p>
        </w:tc>
        <w:tc>
          <w:tcPr>
            <w:tcW w:w="1575"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03A2E4E9" w14:textId="48E6F33D" w:rsidR="00E7148F" w:rsidRPr="00E7148F" w:rsidRDefault="00E7148F" w:rsidP="00E7148F">
            <w:pPr>
              <w:jc w:val="center"/>
              <w:rPr>
                <w:rFonts w:ascii="Calibri" w:hAnsi="Calibri" w:cs="Calibri"/>
                <w:color w:val="000000"/>
                <w:sz w:val="16"/>
                <w:szCs w:val="16"/>
              </w:rPr>
            </w:pPr>
          </w:p>
        </w:tc>
      </w:tr>
      <w:tr w:rsidR="00E7148F" w:rsidRPr="00E7148F" w14:paraId="2B7BDB8D" w14:textId="77777777" w:rsidTr="00AA124A">
        <w:trPr>
          <w:trHeight w:val="510"/>
        </w:trPr>
        <w:tc>
          <w:tcPr>
            <w:tcW w:w="2370"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026CD5" w14:textId="77777777" w:rsidR="00E7148F" w:rsidRPr="00E7148F" w:rsidRDefault="00E7148F" w:rsidP="00E7148F">
            <w:pPr>
              <w:jc w:val="center"/>
              <w:rPr>
                <w:rFonts w:ascii="Calibri" w:hAnsi="Calibri" w:cs="Calibri"/>
                <w:color w:val="000000"/>
                <w:sz w:val="16"/>
                <w:szCs w:val="16"/>
              </w:rPr>
            </w:pPr>
            <w:r w:rsidRPr="00E7148F">
              <w:rPr>
                <w:rFonts w:ascii="Calibri" w:hAnsi="Calibri" w:cs="Calibri"/>
                <w:color w:val="000000"/>
                <w:sz w:val="16"/>
                <w:szCs w:val="16"/>
              </w:rPr>
              <w:t>Ο/Η αναπληρωτής/τρια εκπαιδευτικός</w:t>
            </w:r>
            <w:r w:rsidRPr="00E7148F">
              <w:rPr>
                <w:rFonts w:ascii="Calibri" w:hAnsi="Calibri" w:cs="Calibri"/>
                <w:color w:val="000000"/>
                <w:sz w:val="16"/>
                <w:szCs w:val="16"/>
              </w:rPr>
              <w:br/>
              <w:t xml:space="preserve">          </w:t>
            </w:r>
            <w:r w:rsidRPr="00E7148F">
              <w:rPr>
                <w:rFonts w:ascii="Calibri" w:hAnsi="Calibri" w:cs="Calibri"/>
                <w:color w:val="000000"/>
                <w:sz w:val="16"/>
                <w:szCs w:val="16"/>
              </w:rPr>
              <w:br/>
            </w:r>
            <w:r w:rsidRPr="00E7148F">
              <w:rPr>
                <w:rFonts w:ascii="Calibri" w:hAnsi="Calibri" w:cs="Calibri"/>
                <w:color w:val="000000"/>
                <w:sz w:val="16"/>
                <w:szCs w:val="16"/>
              </w:rPr>
              <w:br/>
              <w:t xml:space="preserve">                                                                                                                                                                                    </w:t>
            </w:r>
            <w:r w:rsidRPr="00E7148F">
              <w:rPr>
                <w:rFonts w:ascii="Calibri" w:hAnsi="Calibri" w:cs="Calibri"/>
                <w:color w:val="000000"/>
                <w:sz w:val="16"/>
                <w:szCs w:val="16"/>
              </w:rPr>
              <w:br/>
            </w:r>
            <w:r w:rsidRPr="00E7148F">
              <w:rPr>
                <w:rFonts w:ascii="Calibri" w:hAnsi="Calibri" w:cs="Calibri"/>
                <w:color w:val="000000"/>
                <w:sz w:val="16"/>
                <w:szCs w:val="16"/>
              </w:rPr>
              <w:br/>
              <w:t xml:space="preserve"> (Υπογραφή)                                                </w:t>
            </w:r>
          </w:p>
        </w:tc>
        <w:tc>
          <w:tcPr>
            <w:tcW w:w="263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15FC47" w14:textId="64A87C90" w:rsidR="00E7148F" w:rsidRPr="00E7148F" w:rsidRDefault="00E7148F" w:rsidP="00E7148F">
            <w:pPr>
              <w:jc w:val="center"/>
              <w:rPr>
                <w:rFonts w:ascii="Calibri" w:hAnsi="Calibri" w:cs="Calibri"/>
                <w:color w:val="000000"/>
                <w:sz w:val="16"/>
                <w:szCs w:val="16"/>
              </w:rPr>
            </w:pPr>
            <w:r w:rsidRPr="00E7148F">
              <w:rPr>
                <w:rFonts w:ascii="Calibri" w:hAnsi="Calibri" w:cs="Calibri"/>
                <w:color w:val="000000"/>
                <w:sz w:val="16"/>
                <w:szCs w:val="16"/>
              </w:rPr>
              <w:t>Βεβαιώνεται ότι οι ημέρες &amp; οι ώρες απασχόλησης στη σχολική μονάδα είναι σύμφωνες με την Απόφαση Τοποθέτησης-Διάθεσης του/της αναπληρωτή/</w:t>
            </w:r>
            <w:proofErr w:type="spellStart"/>
            <w:r w:rsidRPr="00E7148F">
              <w:rPr>
                <w:rFonts w:ascii="Calibri" w:hAnsi="Calibri" w:cs="Calibri"/>
                <w:color w:val="000000"/>
                <w:sz w:val="16"/>
                <w:szCs w:val="16"/>
              </w:rPr>
              <w:t>τριας</w:t>
            </w:r>
            <w:proofErr w:type="spellEnd"/>
            <w:r w:rsidRPr="00E7148F">
              <w:rPr>
                <w:rFonts w:ascii="Calibri" w:hAnsi="Calibri" w:cs="Calibri"/>
                <w:color w:val="000000"/>
                <w:sz w:val="16"/>
                <w:szCs w:val="16"/>
              </w:rPr>
              <w:t xml:space="preserve"> </w:t>
            </w:r>
            <w:proofErr w:type="spellStart"/>
            <w:r w:rsidRPr="00E7148F">
              <w:rPr>
                <w:rFonts w:ascii="Calibri" w:hAnsi="Calibri" w:cs="Calibri"/>
                <w:color w:val="000000"/>
                <w:sz w:val="16"/>
                <w:szCs w:val="16"/>
              </w:rPr>
              <w:t>εκπ</w:t>
            </w:r>
            <w:proofErr w:type="spellEnd"/>
            <w:r w:rsidRPr="00E7148F">
              <w:rPr>
                <w:rFonts w:ascii="Calibri" w:hAnsi="Calibri" w:cs="Calibri"/>
                <w:color w:val="000000"/>
                <w:sz w:val="16"/>
                <w:szCs w:val="16"/>
              </w:rPr>
              <w:t>/</w:t>
            </w:r>
            <w:proofErr w:type="spellStart"/>
            <w:r w:rsidRPr="00E7148F">
              <w:rPr>
                <w:rFonts w:ascii="Calibri" w:hAnsi="Calibri" w:cs="Calibri"/>
                <w:color w:val="000000"/>
                <w:sz w:val="16"/>
                <w:szCs w:val="16"/>
              </w:rPr>
              <w:t>κού</w:t>
            </w:r>
            <w:proofErr w:type="spellEnd"/>
            <w:r w:rsidRPr="00E7148F">
              <w:rPr>
                <w:rFonts w:ascii="Calibri" w:hAnsi="Calibri" w:cs="Calibri"/>
                <w:color w:val="000000"/>
                <w:sz w:val="16"/>
                <w:szCs w:val="16"/>
              </w:rPr>
              <w:t xml:space="preserve">. Επίσης, δηλώνεται υπεύθυνα ότι η στήλη ΩΡΟΛΟΓΙΟ ΠΡΟΓΡΑΜΜΑ είναι σύμφωνη με το ωρολόγιο πρόγραμμα του αναπληρωτή.  </w:t>
            </w:r>
            <w:r w:rsidRPr="00E7148F">
              <w:rPr>
                <w:rFonts w:ascii="Calibri" w:hAnsi="Calibri" w:cs="Calibri"/>
                <w:color w:val="000000"/>
                <w:sz w:val="16"/>
                <w:szCs w:val="16"/>
              </w:rPr>
              <w:br/>
              <w:t xml:space="preserve">        </w:t>
            </w:r>
            <w:r w:rsidRPr="00E7148F">
              <w:rPr>
                <w:rFonts w:ascii="Calibri" w:hAnsi="Calibri" w:cs="Calibri"/>
                <w:color w:val="000000"/>
                <w:sz w:val="16"/>
                <w:szCs w:val="16"/>
              </w:rPr>
              <w:br/>
              <w:t>Ο/Η ΔΙΕΥΘΥΝΤΗΣ/ΝΤΡΙΑ ΤΟΥ ΣΧΟΛΕΙΟΥ</w:t>
            </w:r>
            <w:r w:rsidRPr="00E7148F">
              <w:rPr>
                <w:rFonts w:ascii="Calibri" w:hAnsi="Calibri" w:cs="Calibri"/>
                <w:color w:val="000000"/>
                <w:sz w:val="16"/>
                <w:szCs w:val="16"/>
              </w:rPr>
              <w:br/>
              <w:t>Ή Ο/Η ΠΡΟΪΣΤΑΜΕΝΟΣ/Η ΤΟΥ ΝΗΠΙΑΓΩΓΕΙΟΥ</w:t>
            </w:r>
            <w:r w:rsidRPr="00E7148F">
              <w:rPr>
                <w:rFonts w:ascii="Calibri" w:hAnsi="Calibri" w:cs="Calibri"/>
                <w:color w:val="000000"/>
                <w:sz w:val="16"/>
                <w:szCs w:val="16"/>
              </w:rPr>
              <w:br/>
              <w:t>(Υπογραφή – Σφραγίδα)</w:t>
            </w:r>
          </w:p>
        </w:tc>
      </w:tr>
      <w:tr w:rsidR="00E7148F" w:rsidRPr="00E7148F" w14:paraId="33514F10" w14:textId="77777777" w:rsidTr="00AA124A">
        <w:trPr>
          <w:trHeight w:val="435"/>
        </w:trPr>
        <w:tc>
          <w:tcPr>
            <w:tcW w:w="2370" w:type="pct"/>
            <w:gridSpan w:val="4"/>
            <w:vMerge/>
            <w:tcBorders>
              <w:top w:val="single" w:sz="4" w:space="0" w:color="auto"/>
              <w:left w:val="single" w:sz="4" w:space="0" w:color="auto"/>
              <w:bottom w:val="single" w:sz="4" w:space="0" w:color="auto"/>
              <w:right w:val="single" w:sz="4" w:space="0" w:color="auto"/>
            </w:tcBorders>
            <w:vAlign w:val="center"/>
            <w:hideMark/>
          </w:tcPr>
          <w:p w14:paraId="49A28D0F" w14:textId="77777777" w:rsidR="00E7148F" w:rsidRPr="00E7148F" w:rsidRDefault="00E7148F" w:rsidP="00E7148F">
            <w:pPr>
              <w:rPr>
                <w:rFonts w:ascii="Calibri" w:hAnsi="Calibri" w:cs="Calibri"/>
                <w:color w:val="000000"/>
                <w:sz w:val="16"/>
                <w:szCs w:val="16"/>
              </w:rPr>
            </w:pPr>
          </w:p>
        </w:tc>
        <w:tc>
          <w:tcPr>
            <w:tcW w:w="2630" w:type="pct"/>
            <w:gridSpan w:val="3"/>
            <w:vMerge/>
            <w:tcBorders>
              <w:top w:val="single" w:sz="4" w:space="0" w:color="auto"/>
              <w:left w:val="single" w:sz="4" w:space="0" w:color="auto"/>
              <w:bottom w:val="single" w:sz="4" w:space="0" w:color="auto"/>
              <w:right w:val="single" w:sz="4" w:space="0" w:color="auto"/>
            </w:tcBorders>
            <w:vAlign w:val="center"/>
            <w:hideMark/>
          </w:tcPr>
          <w:p w14:paraId="7C0A544F" w14:textId="77777777" w:rsidR="00E7148F" w:rsidRPr="00E7148F" w:rsidRDefault="00E7148F" w:rsidP="00E7148F">
            <w:pPr>
              <w:rPr>
                <w:rFonts w:ascii="Calibri" w:hAnsi="Calibri" w:cs="Calibri"/>
                <w:color w:val="000000"/>
                <w:sz w:val="16"/>
                <w:szCs w:val="16"/>
              </w:rPr>
            </w:pPr>
          </w:p>
        </w:tc>
      </w:tr>
      <w:tr w:rsidR="00E7148F" w:rsidRPr="00E7148F" w14:paraId="0B5A63F8" w14:textId="77777777" w:rsidTr="00AA124A">
        <w:trPr>
          <w:trHeight w:val="555"/>
        </w:trPr>
        <w:tc>
          <w:tcPr>
            <w:tcW w:w="2370" w:type="pct"/>
            <w:gridSpan w:val="4"/>
            <w:vMerge/>
            <w:tcBorders>
              <w:top w:val="single" w:sz="4" w:space="0" w:color="auto"/>
              <w:left w:val="single" w:sz="4" w:space="0" w:color="auto"/>
              <w:bottom w:val="single" w:sz="4" w:space="0" w:color="auto"/>
              <w:right w:val="single" w:sz="4" w:space="0" w:color="auto"/>
            </w:tcBorders>
            <w:vAlign w:val="center"/>
            <w:hideMark/>
          </w:tcPr>
          <w:p w14:paraId="5152F619" w14:textId="77777777" w:rsidR="00E7148F" w:rsidRPr="00E7148F" w:rsidRDefault="00E7148F" w:rsidP="00E7148F">
            <w:pPr>
              <w:rPr>
                <w:rFonts w:ascii="Calibri" w:hAnsi="Calibri" w:cs="Calibri"/>
                <w:color w:val="000000"/>
                <w:sz w:val="16"/>
                <w:szCs w:val="16"/>
              </w:rPr>
            </w:pPr>
          </w:p>
        </w:tc>
        <w:tc>
          <w:tcPr>
            <w:tcW w:w="2630" w:type="pct"/>
            <w:gridSpan w:val="3"/>
            <w:vMerge/>
            <w:tcBorders>
              <w:top w:val="single" w:sz="4" w:space="0" w:color="auto"/>
              <w:left w:val="single" w:sz="4" w:space="0" w:color="auto"/>
              <w:bottom w:val="single" w:sz="4" w:space="0" w:color="auto"/>
              <w:right w:val="single" w:sz="4" w:space="0" w:color="auto"/>
            </w:tcBorders>
            <w:vAlign w:val="center"/>
            <w:hideMark/>
          </w:tcPr>
          <w:p w14:paraId="76B7FC63" w14:textId="77777777" w:rsidR="00E7148F" w:rsidRPr="00E7148F" w:rsidRDefault="00E7148F" w:rsidP="00E7148F">
            <w:pPr>
              <w:rPr>
                <w:rFonts w:ascii="Calibri" w:hAnsi="Calibri" w:cs="Calibri"/>
                <w:color w:val="000000"/>
                <w:sz w:val="16"/>
                <w:szCs w:val="16"/>
              </w:rPr>
            </w:pPr>
          </w:p>
        </w:tc>
      </w:tr>
      <w:tr w:rsidR="00E7148F" w:rsidRPr="00E7148F" w14:paraId="5681AD32" w14:textId="77777777" w:rsidTr="00AA124A">
        <w:trPr>
          <w:trHeight w:val="405"/>
        </w:trPr>
        <w:tc>
          <w:tcPr>
            <w:tcW w:w="2370" w:type="pct"/>
            <w:gridSpan w:val="4"/>
            <w:vMerge/>
            <w:tcBorders>
              <w:top w:val="single" w:sz="4" w:space="0" w:color="auto"/>
              <w:left w:val="single" w:sz="4" w:space="0" w:color="auto"/>
              <w:bottom w:val="single" w:sz="4" w:space="0" w:color="auto"/>
              <w:right w:val="single" w:sz="4" w:space="0" w:color="auto"/>
            </w:tcBorders>
            <w:vAlign w:val="center"/>
            <w:hideMark/>
          </w:tcPr>
          <w:p w14:paraId="25B9DA44" w14:textId="77777777" w:rsidR="00E7148F" w:rsidRPr="00E7148F" w:rsidRDefault="00E7148F" w:rsidP="00E7148F">
            <w:pPr>
              <w:rPr>
                <w:rFonts w:ascii="Calibri" w:hAnsi="Calibri" w:cs="Calibri"/>
                <w:color w:val="000000"/>
                <w:sz w:val="16"/>
                <w:szCs w:val="16"/>
              </w:rPr>
            </w:pPr>
          </w:p>
        </w:tc>
        <w:tc>
          <w:tcPr>
            <w:tcW w:w="2630" w:type="pct"/>
            <w:gridSpan w:val="3"/>
            <w:vMerge/>
            <w:tcBorders>
              <w:top w:val="single" w:sz="4" w:space="0" w:color="auto"/>
              <w:left w:val="single" w:sz="4" w:space="0" w:color="auto"/>
              <w:bottom w:val="single" w:sz="4" w:space="0" w:color="auto"/>
              <w:right w:val="single" w:sz="4" w:space="0" w:color="auto"/>
            </w:tcBorders>
            <w:vAlign w:val="center"/>
            <w:hideMark/>
          </w:tcPr>
          <w:p w14:paraId="65F72CE1" w14:textId="77777777" w:rsidR="00E7148F" w:rsidRPr="00E7148F" w:rsidRDefault="00E7148F" w:rsidP="00E7148F">
            <w:pPr>
              <w:rPr>
                <w:rFonts w:ascii="Calibri" w:hAnsi="Calibri" w:cs="Calibri"/>
                <w:color w:val="000000"/>
                <w:sz w:val="16"/>
                <w:szCs w:val="16"/>
              </w:rPr>
            </w:pPr>
          </w:p>
        </w:tc>
      </w:tr>
    </w:tbl>
    <w:p w14:paraId="263F11CF" w14:textId="77777777" w:rsidR="00DA277B" w:rsidRDefault="00DA277B">
      <w:pPr>
        <w:rPr>
          <w:rFonts w:ascii="Calibri" w:hAnsi="Calibri"/>
          <w:sz w:val="18"/>
          <w:szCs w:val="18"/>
          <w:u w:val="single"/>
        </w:rPr>
      </w:pPr>
      <w:r>
        <w:rPr>
          <w:rFonts w:ascii="Calibri" w:hAnsi="Calibri"/>
          <w:sz w:val="18"/>
          <w:szCs w:val="18"/>
          <w:u w:val="single"/>
        </w:rPr>
        <w:br w:type="page"/>
      </w:r>
    </w:p>
    <w:p w14:paraId="3568C009" w14:textId="77777777" w:rsidR="00E7148F" w:rsidRDefault="00E7148F" w:rsidP="001E1887">
      <w:pPr>
        <w:jc w:val="both"/>
        <w:rPr>
          <w:rFonts w:ascii="Calibri" w:hAnsi="Calibri"/>
          <w:sz w:val="18"/>
          <w:szCs w:val="18"/>
          <w:u w:val="single"/>
        </w:rPr>
      </w:pPr>
    </w:p>
    <w:p w14:paraId="6A07868F" w14:textId="77777777" w:rsidR="00592F90" w:rsidRDefault="00592F90" w:rsidP="00592F90">
      <w:pPr>
        <w:jc w:val="center"/>
        <w:rPr>
          <w:rFonts w:ascii="Calibri" w:hAnsi="Calibri"/>
          <w:strike/>
          <w:color w:val="000000"/>
          <w:sz w:val="18"/>
          <w:szCs w:val="18"/>
        </w:rPr>
      </w:pPr>
    </w:p>
    <w:p w14:paraId="74C37F66" w14:textId="77777777" w:rsidR="00013D9B" w:rsidRPr="00520F26" w:rsidRDefault="00013D9B" w:rsidP="00013D9B">
      <w:pPr>
        <w:spacing w:after="120" w:line="276" w:lineRule="auto"/>
        <w:jc w:val="center"/>
        <w:rPr>
          <w:rFonts w:asciiTheme="minorHAnsi" w:hAnsiTheme="minorHAnsi" w:cstheme="minorHAnsi"/>
          <w:b/>
          <w:bCs/>
          <w:caps/>
          <w:color w:val="000000"/>
          <w:sz w:val="22"/>
          <w:szCs w:val="22"/>
          <w:u w:val="single"/>
        </w:rPr>
      </w:pPr>
      <w:r w:rsidRPr="001D4C48">
        <w:rPr>
          <w:rFonts w:asciiTheme="minorHAnsi" w:hAnsiTheme="minorHAnsi" w:cstheme="minorHAnsi"/>
          <w:b/>
          <w:bCs/>
          <w:caps/>
          <w:color w:val="000000"/>
          <w:sz w:val="22"/>
          <w:szCs w:val="22"/>
          <w:u w:val="single"/>
        </w:rPr>
        <w:t>Οδηγίες συμπλήρωσης του Ατομικού Ημερήσιου Απουσιολογίου ΕΚΠΑΙΔΕΥΤΙΚΩΝ</w:t>
      </w:r>
    </w:p>
    <w:p w14:paraId="0AFB65D1" w14:textId="77777777" w:rsidR="00013D9B" w:rsidRPr="00520F26" w:rsidRDefault="00013D9B" w:rsidP="006E31FF">
      <w:pPr>
        <w:numPr>
          <w:ilvl w:val="0"/>
          <w:numId w:val="26"/>
        </w:numPr>
        <w:spacing w:after="120" w:line="276" w:lineRule="auto"/>
        <w:ind w:left="567" w:hanging="567"/>
        <w:jc w:val="both"/>
        <w:rPr>
          <w:rFonts w:asciiTheme="minorHAnsi" w:hAnsiTheme="minorHAnsi" w:cstheme="minorHAnsi"/>
          <w:color w:val="000000"/>
          <w:sz w:val="22"/>
          <w:szCs w:val="22"/>
        </w:rPr>
      </w:pPr>
      <w:r w:rsidRPr="00520F26">
        <w:rPr>
          <w:rFonts w:asciiTheme="minorHAnsi" w:hAnsiTheme="minorHAnsi" w:cstheme="minorHAnsi"/>
          <w:color w:val="000000"/>
          <w:sz w:val="22"/>
          <w:szCs w:val="22"/>
        </w:rPr>
        <w:t>Το Ατομικό Ημερήσιο Απουσιολόγιο εκδίδεται για κάθε μήνα του διδακτικού έτους και συμπληρώνεται την 1</w:t>
      </w:r>
      <w:r w:rsidRPr="00520F26">
        <w:rPr>
          <w:rFonts w:asciiTheme="minorHAnsi" w:hAnsiTheme="minorHAnsi" w:cstheme="minorHAnsi"/>
          <w:color w:val="000000"/>
          <w:sz w:val="22"/>
          <w:szCs w:val="22"/>
          <w:vertAlign w:val="superscript"/>
        </w:rPr>
        <w:t>η</w:t>
      </w:r>
      <w:r w:rsidRPr="00520F26">
        <w:rPr>
          <w:rFonts w:asciiTheme="minorHAnsi" w:hAnsiTheme="minorHAnsi" w:cstheme="minorHAnsi"/>
          <w:color w:val="000000"/>
          <w:sz w:val="22"/>
          <w:szCs w:val="22"/>
        </w:rPr>
        <w:t xml:space="preserve"> ημέρα κάθε μήνα για το διάστημα του προηγούμενου μήνα και πρέπει να φέρει τις απαιτούμενες υπογραφές και σφραγίδες.</w:t>
      </w:r>
    </w:p>
    <w:p w14:paraId="697DBCD8" w14:textId="77777777" w:rsidR="00013D9B" w:rsidRPr="00520F26" w:rsidRDefault="00013D9B" w:rsidP="006E31FF">
      <w:pPr>
        <w:numPr>
          <w:ilvl w:val="0"/>
          <w:numId w:val="26"/>
        </w:numPr>
        <w:spacing w:after="120" w:line="276" w:lineRule="auto"/>
        <w:ind w:left="567" w:hanging="567"/>
        <w:jc w:val="both"/>
        <w:rPr>
          <w:rFonts w:asciiTheme="minorHAnsi" w:hAnsiTheme="minorHAnsi" w:cstheme="minorHAnsi"/>
          <w:color w:val="000000"/>
          <w:sz w:val="22"/>
          <w:szCs w:val="22"/>
        </w:rPr>
      </w:pPr>
      <w:r w:rsidRPr="00520F26">
        <w:rPr>
          <w:rFonts w:asciiTheme="minorHAnsi" w:hAnsiTheme="minorHAnsi" w:cstheme="minorHAnsi"/>
          <w:color w:val="000000"/>
          <w:sz w:val="22"/>
          <w:szCs w:val="22"/>
        </w:rPr>
        <w:t xml:space="preserve">Το Ατομικό Ημερήσιο Απουσιολόγιο ελέγχεται και υπογράφεται ΥΠΟΧΡΕΩΤΙΚΑ από τον αναπληρωτή Εκπαιδευτικό και τον Διευθυντή της Σχολικής Μονάδας, ακόμη και σε περίπτωση που δεν υπάρχουν άδειες/απεργίες/απουσίες (κενό Απουσιολόγιο). </w:t>
      </w:r>
    </w:p>
    <w:p w14:paraId="17C293F8" w14:textId="77777777" w:rsidR="00013D9B" w:rsidRPr="00520F26" w:rsidRDefault="00013D9B" w:rsidP="006E31FF">
      <w:pPr>
        <w:numPr>
          <w:ilvl w:val="0"/>
          <w:numId w:val="26"/>
        </w:numPr>
        <w:spacing w:after="120" w:line="276" w:lineRule="auto"/>
        <w:ind w:left="567" w:hanging="567"/>
        <w:jc w:val="both"/>
        <w:rPr>
          <w:rFonts w:asciiTheme="minorHAnsi" w:hAnsiTheme="minorHAnsi" w:cstheme="minorHAnsi"/>
          <w:color w:val="000000"/>
          <w:sz w:val="22"/>
          <w:szCs w:val="22"/>
        </w:rPr>
      </w:pPr>
      <w:r w:rsidRPr="00520F26">
        <w:rPr>
          <w:rFonts w:asciiTheme="minorHAnsi" w:hAnsiTheme="minorHAnsi" w:cstheme="minorHAnsi"/>
          <w:color w:val="000000"/>
          <w:sz w:val="22"/>
          <w:szCs w:val="22"/>
        </w:rPr>
        <w:t xml:space="preserve">Σε περίπτωση μακροχρόνιας απουσίας (π.χ. άδεια κύησης, </w:t>
      </w:r>
      <w:proofErr w:type="spellStart"/>
      <w:r w:rsidRPr="00520F26">
        <w:rPr>
          <w:rFonts w:asciiTheme="minorHAnsi" w:hAnsiTheme="minorHAnsi" w:cstheme="minorHAnsi"/>
          <w:color w:val="000000"/>
          <w:sz w:val="22"/>
          <w:szCs w:val="22"/>
        </w:rPr>
        <w:t>κλπ</w:t>
      </w:r>
      <w:proofErr w:type="spellEnd"/>
      <w:r w:rsidRPr="00520F26">
        <w:rPr>
          <w:rFonts w:asciiTheme="minorHAnsi" w:hAnsiTheme="minorHAnsi" w:cstheme="minorHAnsi"/>
          <w:color w:val="000000"/>
          <w:sz w:val="22"/>
          <w:szCs w:val="22"/>
        </w:rPr>
        <w:t xml:space="preserve">) το Απουσιολόγιο συμπληρώνεται, υπογράφεται και σφραγίζεται μόνο από τον Διευθυντή της Σχολικής Μονάδας. </w:t>
      </w:r>
    </w:p>
    <w:p w14:paraId="1EB36158" w14:textId="77777777" w:rsidR="00013D9B" w:rsidRPr="00190BBD" w:rsidRDefault="00013D9B" w:rsidP="006E31FF">
      <w:pPr>
        <w:numPr>
          <w:ilvl w:val="0"/>
          <w:numId w:val="26"/>
        </w:numPr>
        <w:spacing w:after="120" w:line="276" w:lineRule="auto"/>
        <w:ind w:left="567" w:hanging="567"/>
        <w:jc w:val="both"/>
        <w:rPr>
          <w:rFonts w:asciiTheme="minorHAnsi" w:hAnsiTheme="minorHAnsi" w:cstheme="minorHAnsi"/>
          <w:sz w:val="22"/>
          <w:szCs w:val="22"/>
        </w:rPr>
      </w:pPr>
      <w:r w:rsidRPr="00520F26">
        <w:rPr>
          <w:rFonts w:asciiTheme="minorHAnsi" w:hAnsiTheme="minorHAnsi" w:cstheme="minorHAnsi"/>
          <w:color w:val="000000"/>
          <w:sz w:val="22"/>
          <w:szCs w:val="22"/>
        </w:rPr>
        <w:t>Σε περίπτωση που το Απουσιολόγιο αναρτάται στην πλατφόρμα (</w:t>
      </w:r>
      <w:r w:rsidRPr="00520F26">
        <w:rPr>
          <w:rFonts w:asciiTheme="minorHAnsi" w:hAnsiTheme="minorHAnsi" w:cstheme="minorHAnsi"/>
          <w:b/>
          <w:bCs/>
          <w:color w:val="0000FF"/>
          <w:sz w:val="22"/>
          <w:szCs w:val="22"/>
          <w:lang w:val="en-US"/>
        </w:rPr>
        <w:t>invoices</w:t>
      </w:r>
      <w:r w:rsidRPr="00520F26">
        <w:rPr>
          <w:rFonts w:asciiTheme="minorHAnsi" w:hAnsiTheme="minorHAnsi" w:cstheme="minorHAnsi"/>
          <w:b/>
          <w:bCs/>
          <w:color w:val="0000FF"/>
          <w:sz w:val="22"/>
          <w:szCs w:val="22"/>
        </w:rPr>
        <w:t>-</w:t>
      </w:r>
      <w:r w:rsidRPr="00520F26">
        <w:rPr>
          <w:rFonts w:asciiTheme="minorHAnsi" w:hAnsiTheme="minorHAnsi" w:cstheme="minorHAnsi"/>
          <w:b/>
          <w:bCs/>
          <w:color w:val="0000FF"/>
          <w:sz w:val="22"/>
          <w:szCs w:val="22"/>
          <w:lang w:val="en-US"/>
        </w:rPr>
        <w:t>schools</w:t>
      </w:r>
      <w:r w:rsidRPr="00520F26">
        <w:rPr>
          <w:rFonts w:asciiTheme="minorHAnsi" w:hAnsiTheme="minorHAnsi" w:cstheme="minorHAnsi"/>
          <w:color w:val="000000"/>
          <w:sz w:val="22"/>
          <w:szCs w:val="22"/>
        </w:rPr>
        <w:t xml:space="preserve">), το πρωτότυπο </w:t>
      </w:r>
      <w:r w:rsidRPr="00190BBD">
        <w:rPr>
          <w:rFonts w:asciiTheme="minorHAnsi" w:hAnsiTheme="minorHAnsi" w:cstheme="minorHAnsi"/>
          <w:color w:val="000000"/>
          <w:sz w:val="22"/>
          <w:szCs w:val="22"/>
        </w:rPr>
        <w:t>παραμένει στο Σχολείο. Εάν το πρωτότυπο αποστέλλεται στη Δ/</w:t>
      </w:r>
      <w:proofErr w:type="spellStart"/>
      <w:r w:rsidRPr="00190BBD">
        <w:rPr>
          <w:rFonts w:asciiTheme="minorHAnsi" w:hAnsiTheme="minorHAnsi" w:cstheme="minorHAnsi"/>
          <w:color w:val="000000"/>
          <w:sz w:val="22"/>
          <w:szCs w:val="22"/>
        </w:rPr>
        <w:t>νση</w:t>
      </w:r>
      <w:proofErr w:type="spellEnd"/>
      <w:r w:rsidRPr="00190BBD">
        <w:rPr>
          <w:rFonts w:asciiTheme="minorHAnsi" w:hAnsiTheme="minorHAnsi" w:cstheme="minorHAnsi"/>
          <w:color w:val="000000"/>
          <w:sz w:val="22"/>
          <w:szCs w:val="22"/>
        </w:rPr>
        <w:t xml:space="preserve"> </w:t>
      </w:r>
      <w:proofErr w:type="spellStart"/>
      <w:r w:rsidRPr="00190BBD">
        <w:rPr>
          <w:rFonts w:asciiTheme="minorHAnsi" w:hAnsiTheme="minorHAnsi" w:cstheme="minorHAnsi"/>
          <w:color w:val="000000"/>
          <w:sz w:val="22"/>
          <w:szCs w:val="22"/>
        </w:rPr>
        <w:t>Εκπ</w:t>
      </w:r>
      <w:proofErr w:type="spellEnd"/>
      <w:r w:rsidRPr="00190BBD">
        <w:rPr>
          <w:rFonts w:asciiTheme="minorHAnsi" w:hAnsiTheme="minorHAnsi" w:cstheme="minorHAnsi"/>
          <w:color w:val="000000"/>
          <w:sz w:val="22"/>
          <w:szCs w:val="22"/>
        </w:rPr>
        <w:t>/</w:t>
      </w:r>
      <w:proofErr w:type="spellStart"/>
      <w:r w:rsidRPr="00190BBD">
        <w:rPr>
          <w:rFonts w:asciiTheme="minorHAnsi" w:hAnsiTheme="minorHAnsi" w:cstheme="minorHAnsi"/>
          <w:color w:val="000000"/>
          <w:sz w:val="22"/>
          <w:szCs w:val="22"/>
        </w:rPr>
        <w:t>σης</w:t>
      </w:r>
      <w:proofErr w:type="spellEnd"/>
      <w:r w:rsidRPr="00190BBD">
        <w:rPr>
          <w:rFonts w:asciiTheme="minorHAnsi" w:hAnsiTheme="minorHAnsi" w:cstheme="minorHAnsi"/>
          <w:color w:val="000000"/>
          <w:sz w:val="22"/>
          <w:szCs w:val="22"/>
        </w:rPr>
        <w:t xml:space="preserve">, στο Σχολείο φυλάσσεται αντίγραφο του Απουσιολογίου. </w:t>
      </w:r>
    </w:p>
    <w:p w14:paraId="62AA350C" w14:textId="54599F1A" w:rsidR="00013D9B" w:rsidRPr="00190BBD" w:rsidRDefault="00013D9B" w:rsidP="006E31FF">
      <w:pPr>
        <w:numPr>
          <w:ilvl w:val="0"/>
          <w:numId w:val="26"/>
        </w:numPr>
        <w:spacing w:after="120" w:line="276" w:lineRule="auto"/>
        <w:ind w:left="567" w:hanging="567"/>
        <w:jc w:val="both"/>
        <w:rPr>
          <w:rFonts w:asciiTheme="minorHAnsi" w:hAnsiTheme="minorHAnsi" w:cstheme="minorHAnsi"/>
          <w:b/>
          <w:color w:val="000000"/>
          <w:sz w:val="22"/>
          <w:szCs w:val="22"/>
        </w:rPr>
      </w:pPr>
      <w:r w:rsidRPr="00190BBD">
        <w:rPr>
          <w:rFonts w:asciiTheme="minorHAnsi" w:hAnsiTheme="minorHAnsi" w:cstheme="minorHAnsi"/>
          <w:color w:val="000000"/>
          <w:sz w:val="22"/>
          <w:szCs w:val="22"/>
        </w:rPr>
        <w:t>Στη στήλη</w:t>
      </w:r>
      <w:r w:rsidRPr="00190BBD">
        <w:rPr>
          <w:rFonts w:asciiTheme="minorHAnsi" w:hAnsiTheme="minorHAnsi" w:cstheme="minorHAnsi"/>
          <w:sz w:val="22"/>
          <w:szCs w:val="22"/>
        </w:rPr>
        <w:t xml:space="preserve"> </w:t>
      </w:r>
      <w:r w:rsidRPr="00190BBD">
        <w:rPr>
          <w:rFonts w:asciiTheme="minorHAnsi" w:hAnsiTheme="minorHAnsi" w:cstheme="minorHAnsi"/>
          <w:b/>
          <w:color w:val="000000"/>
          <w:sz w:val="22"/>
          <w:szCs w:val="22"/>
        </w:rPr>
        <w:t>«ΩΡΟΛΟΓΙΟ ΠΡΟΓΡΑΜΜΑ»</w:t>
      </w:r>
      <w:r w:rsidRPr="00190BBD">
        <w:rPr>
          <w:rFonts w:asciiTheme="minorHAnsi" w:hAnsiTheme="minorHAnsi" w:cstheme="minorHAnsi"/>
          <w:color w:val="000000"/>
          <w:sz w:val="22"/>
          <w:szCs w:val="22"/>
        </w:rPr>
        <w:t xml:space="preserve"> αναγράφεται ο αριθμός των ωρών που προβλέπεται κάθε </w:t>
      </w:r>
      <w:r w:rsidRPr="002174EB">
        <w:rPr>
          <w:rFonts w:asciiTheme="minorHAnsi" w:hAnsiTheme="minorHAnsi" w:cstheme="minorHAnsi"/>
          <w:color w:val="000000"/>
          <w:sz w:val="22"/>
          <w:szCs w:val="22"/>
        </w:rPr>
        <w:t xml:space="preserve">ημέρα </w:t>
      </w:r>
      <w:r w:rsidRPr="002174EB">
        <w:rPr>
          <w:rFonts w:asciiTheme="minorHAnsi" w:hAnsiTheme="minorHAnsi" w:cstheme="minorHAnsi"/>
          <w:b/>
          <w:color w:val="000000"/>
          <w:sz w:val="22"/>
          <w:szCs w:val="22"/>
        </w:rPr>
        <w:t xml:space="preserve">με βάση το εν ισχύ, ωρολόγιο πρόγραμμα </w:t>
      </w:r>
      <w:r w:rsidR="00B8287E" w:rsidRPr="002174EB">
        <w:rPr>
          <w:rFonts w:asciiTheme="minorHAnsi" w:hAnsiTheme="minorHAnsi" w:cstheme="minorHAnsi"/>
          <w:b/>
          <w:color w:val="000000"/>
          <w:sz w:val="22"/>
          <w:szCs w:val="22"/>
        </w:rPr>
        <w:t>του αναπληρωτή εκπαιδευτικού στη σχολική μονάδα</w:t>
      </w:r>
      <w:r w:rsidRPr="002174EB">
        <w:rPr>
          <w:rFonts w:asciiTheme="minorHAnsi" w:hAnsiTheme="minorHAnsi" w:cstheme="minorHAnsi"/>
          <w:color w:val="000000"/>
          <w:sz w:val="22"/>
          <w:szCs w:val="22"/>
        </w:rPr>
        <w:t xml:space="preserve">. Στην περίπτωση που, εντός ενός μήνα αναφοράς, υπάρξουν πολλές ενδιάμεσες εκδόσεις ωρολογίων προγραμμάτων, (πχ λόγω νέων προσλήψεων ή και τροποποιήσεων στις αποφάσεις τοποθέτησης - διάθεσης των εκπαιδευτικών/ΕΕΠ/ΕΒΠ αλλά και λοιπών ειδικών θεμάτων των σχολικών μονάδων), τα απουσιολόγια των αναπληρωτών θα συμπληρώνονται βάσει των ωρολογίων προγραμμάτων που εφαρμόζονται για το χρονικό διάστημα αναφοράς στη σχολική μονάδα, τηρούνται με σφραγίδα και υπογραφή Δ/ντή στο αρχείο της σχολικής μονάδας, συμφωνούν με την κάλυψη του διδακτικού ωραρίου των αναπληρωτών και διαβιβάζονται σωρευτικά στην Δ/νση Εκπαίδευσης είτε μέσω της πλατφόρμας </w:t>
      </w:r>
      <w:proofErr w:type="spellStart"/>
      <w:r w:rsidRPr="002174EB">
        <w:rPr>
          <w:rFonts w:asciiTheme="minorHAnsi" w:hAnsiTheme="minorHAnsi" w:cstheme="minorHAnsi"/>
          <w:color w:val="000000"/>
          <w:sz w:val="22"/>
          <w:szCs w:val="22"/>
        </w:rPr>
        <w:t>invoices-schools</w:t>
      </w:r>
      <w:proofErr w:type="spellEnd"/>
      <w:r w:rsidRPr="002174EB">
        <w:rPr>
          <w:rFonts w:asciiTheme="minorHAnsi" w:hAnsiTheme="minorHAnsi" w:cstheme="minorHAnsi"/>
          <w:color w:val="000000"/>
          <w:sz w:val="22"/>
          <w:szCs w:val="22"/>
        </w:rPr>
        <w:t xml:space="preserve"> είτε ταχυδρομικά. </w:t>
      </w:r>
      <w:r w:rsidRPr="002174EB">
        <w:rPr>
          <w:rFonts w:asciiTheme="minorHAnsi" w:hAnsiTheme="minorHAnsi" w:cstheme="minorHAnsi"/>
          <w:b/>
          <w:color w:val="000000"/>
          <w:sz w:val="22"/>
          <w:szCs w:val="22"/>
        </w:rPr>
        <w:t xml:space="preserve">Σε κάθε περίπτωση, συστήνεται αυστηρώς, οι αλλαγές των ωρολογίων προγραμμάτων να ισχύουν από την αρχή της επόμενης εβδομάδας προκειμένου να </w:t>
      </w:r>
      <w:r w:rsidRPr="002174EB">
        <w:rPr>
          <w:rFonts w:ascii="Calibri" w:hAnsi="Calibri" w:cs="Calibri"/>
          <w:b/>
          <w:color w:val="000000"/>
          <w:sz w:val="22"/>
          <w:szCs w:val="22"/>
        </w:rPr>
        <w:t xml:space="preserve">διασφαλίζεται </w:t>
      </w:r>
      <w:r w:rsidRPr="002174EB">
        <w:rPr>
          <w:rFonts w:asciiTheme="minorHAnsi" w:hAnsiTheme="minorHAnsi" w:cstheme="minorHAnsi"/>
          <w:b/>
          <w:color w:val="000000"/>
          <w:sz w:val="22"/>
          <w:szCs w:val="22"/>
        </w:rPr>
        <w:t xml:space="preserve">η ακεραιότητα του υποχρεωτικού ωραρίου των αναπληρωτών </w:t>
      </w:r>
      <w:r w:rsidRPr="002174EB">
        <w:rPr>
          <w:rFonts w:ascii="Calibri" w:hAnsi="Calibri" w:cs="Calibri"/>
          <w:b/>
          <w:color w:val="000000"/>
          <w:sz w:val="22"/>
          <w:szCs w:val="22"/>
        </w:rPr>
        <w:t>και να αναγράφεται σε αυτά το χρονικό διάστημα ισχύος των προγραμμάτων</w:t>
      </w:r>
      <w:r w:rsidRPr="002174EB">
        <w:rPr>
          <w:rFonts w:asciiTheme="minorHAnsi" w:hAnsiTheme="minorHAnsi" w:cstheme="minorHAnsi"/>
          <w:b/>
          <w:color w:val="000000"/>
          <w:sz w:val="22"/>
          <w:szCs w:val="22"/>
        </w:rPr>
        <w:t>.</w:t>
      </w:r>
    </w:p>
    <w:p w14:paraId="36C20386" w14:textId="220D7FAB" w:rsidR="00013D9B" w:rsidRPr="006922CD" w:rsidRDefault="00013D9B" w:rsidP="006E31FF">
      <w:pPr>
        <w:numPr>
          <w:ilvl w:val="0"/>
          <w:numId w:val="26"/>
        </w:numPr>
        <w:spacing w:after="120" w:line="276" w:lineRule="auto"/>
        <w:ind w:left="567" w:hanging="567"/>
        <w:jc w:val="both"/>
        <w:rPr>
          <w:rFonts w:asciiTheme="minorHAnsi" w:hAnsiTheme="minorHAnsi" w:cstheme="minorHAnsi"/>
          <w:color w:val="000000"/>
          <w:sz w:val="22"/>
          <w:szCs w:val="22"/>
        </w:rPr>
      </w:pPr>
      <w:r w:rsidRPr="00520F26">
        <w:rPr>
          <w:rFonts w:ascii="Calibri" w:hAnsi="Calibri"/>
          <w:color w:val="000000"/>
          <w:sz w:val="22"/>
          <w:szCs w:val="22"/>
        </w:rPr>
        <w:t xml:space="preserve">Η </w:t>
      </w:r>
      <w:r w:rsidRPr="00520F26">
        <w:rPr>
          <w:rFonts w:asciiTheme="minorHAnsi" w:hAnsiTheme="minorHAnsi" w:cstheme="minorHAnsi"/>
          <w:color w:val="000000"/>
          <w:sz w:val="22"/>
          <w:szCs w:val="22"/>
        </w:rPr>
        <w:t>Στήλη</w:t>
      </w:r>
      <w:r w:rsidRPr="00520F26">
        <w:rPr>
          <w:rFonts w:ascii="Calibri" w:hAnsi="Calibri"/>
          <w:color w:val="000000"/>
          <w:sz w:val="22"/>
          <w:szCs w:val="22"/>
        </w:rPr>
        <w:t xml:space="preserve"> </w:t>
      </w:r>
      <w:r w:rsidRPr="00520F26">
        <w:rPr>
          <w:rFonts w:asciiTheme="minorHAnsi" w:hAnsiTheme="minorHAnsi" w:cstheme="minorHAnsi"/>
          <w:b/>
          <w:color w:val="000000"/>
          <w:sz w:val="22"/>
          <w:szCs w:val="22"/>
        </w:rPr>
        <w:t>«</w:t>
      </w:r>
      <w:r w:rsidRPr="006922CD">
        <w:rPr>
          <w:rFonts w:asciiTheme="minorHAnsi" w:hAnsiTheme="minorHAnsi" w:cstheme="minorHAnsi"/>
          <w:b/>
          <w:color w:val="000000"/>
          <w:sz w:val="22"/>
          <w:szCs w:val="22"/>
        </w:rPr>
        <w:t>ΩΡΟΛΟΓΙΟ ΠΡΟΓΡΑΜΜΑ»</w:t>
      </w:r>
      <w:r w:rsidRPr="006922CD">
        <w:rPr>
          <w:rFonts w:asciiTheme="minorHAnsi" w:hAnsiTheme="minorHAnsi" w:cstheme="minorHAnsi"/>
          <w:color w:val="000000"/>
          <w:sz w:val="22"/>
          <w:szCs w:val="22"/>
        </w:rPr>
        <w:t xml:space="preserve"> </w:t>
      </w:r>
      <w:r w:rsidRPr="006922CD">
        <w:rPr>
          <w:rFonts w:ascii="Calibri" w:hAnsi="Calibri"/>
          <w:b/>
          <w:color w:val="000000"/>
          <w:sz w:val="22"/>
          <w:szCs w:val="22"/>
        </w:rPr>
        <w:t xml:space="preserve">δεν συμπληρώνεται </w:t>
      </w:r>
      <w:r w:rsidR="000F3256" w:rsidRPr="006922CD">
        <w:rPr>
          <w:rFonts w:ascii="Calibri" w:hAnsi="Calibri"/>
          <w:b/>
          <w:color w:val="000000"/>
          <w:sz w:val="22"/>
          <w:szCs w:val="22"/>
        </w:rPr>
        <w:t xml:space="preserve">μόνο </w:t>
      </w:r>
      <w:r w:rsidRPr="006922CD">
        <w:rPr>
          <w:rFonts w:ascii="Calibri" w:hAnsi="Calibri"/>
          <w:b/>
          <w:color w:val="000000"/>
          <w:sz w:val="22"/>
          <w:szCs w:val="22"/>
        </w:rPr>
        <w:t xml:space="preserve">σε μη εργάσιμες ημέρες (Σ/Κ, Επίσημες αργίες, Τοπικές αργίες, Πάσχα, Χριστούγεννα, </w:t>
      </w:r>
      <w:proofErr w:type="spellStart"/>
      <w:r w:rsidRPr="006922CD">
        <w:rPr>
          <w:rFonts w:ascii="Calibri" w:hAnsi="Calibri"/>
          <w:b/>
          <w:color w:val="000000"/>
          <w:sz w:val="22"/>
          <w:szCs w:val="22"/>
        </w:rPr>
        <w:t>κλπ</w:t>
      </w:r>
      <w:proofErr w:type="spellEnd"/>
      <w:r w:rsidRPr="006922CD">
        <w:rPr>
          <w:rFonts w:ascii="Calibri" w:hAnsi="Calibri"/>
          <w:b/>
          <w:color w:val="000000"/>
          <w:sz w:val="22"/>
          <w:szCs w:val="22"/>
        </w:rPr>
        <w:t>)</w:t>
      </w:r>
    </w:p>
    <w:p w14:paraId="4C0DF050" w14:textId="77777777" w:rsidR="00013D9B" w:rsidRPr="006922CD" w:rsidRDefault="00013D9B" w:rsidP="006E31FF">
      <w:pPr>
        <w:numPr>
          <w:ilvl w:val="0"/>
          <w:numId w:val="26"/>
        </w:numPr>
        <w:spacing w:after="120" w:line="276" w:lineRule="auto"/>
        <w:ind w:left="567" w:hanging="567"/>
        <w:jc w:val="both"/>
        <w:rPr>
          <w:rFonts w:asciiTheme="minorHAnsi" w:hAnsiTheme="minorHAnsi" w:cstheme="minorHAnsi"/>
          <w:color w:val="000000"/>
          <w:sz w:val="22"/>
          <w:szCs w:val="22"/>
        </w:rPr>
      </w:pPr>
      <w:r w:rsidRPr="006922CD">
        <w:rPr>
          <w:rFonts w:asciiTheme="minorHAnsi" w:hAnsiTheme="minorHAnsi" w:cstheme="minorHAnsi"/>
          <w:color w:val="000000"/>
          <w:sz w:val="22"/>
          <w:szCs w:val="22"/>
        </w:rPr>
        <w:t xml:space="preserve">Στη στήλη </w:t>
      </w:r>
      <w:r w:rsidRPr="006922CD">
        <w:rPr>
          <w:rFonts w:asciiTheme="minorHAnsi" w:hAnsiTheme="minorHAnsi" w:cstheme="minorHAnsi"/>
          <w:b/>
          <w:color w:val="000000"/>
          <w:sz w:val="22"/>
          <w:szCs w:val="22"/>
        </w:rPr>
        <w:t xml:space="preserve">«ΑΙΤΙΟΛΟΓΙΑ </w:t>
      </w:r>
      <w:r w:rsidRPr="006922CD">
        <w:rPr>
          <w:rFonts w:asciiTheme="minorHAnsi" w:hAnsiTheme="minorHAnsi" w:cstheme="minorHAnsi"/>
          <w:b/>
          <w:sz w:val="22"/>
          <w:szCs w:val="22"/>
        </w:rPr>
        <w:t>(ΕΙΔΟΣ ΑΔΕΙΑΣ / ΑΠΕΡΓΙΑ/ ΣΤΑΣΗ ΕΡΓΑΣΙΑΣ /ΑΠΟΥΣΙΑ)»</w:t>
      </w:r>
      <w:r w:rsidRPr="006922CD">
        <w:rPr>
          <w:rFonts w:asciiTheme="minorHAnsi" w:hAnsiTheme="minorHAnsi" w:cstheme="minorHAnsi"/>
          <w:b/>
          <w:bCs/>
          <w:sz w:val="22"/>
          <w:szCs w:val="22"/>
        </w:rPr>
        <w:t xml:space="preserve"> </w:t>
      </w:r>
      <w:r w:rsidRPr="006922CD">
        <w:rPr>
          <w:rFonts w:asciiTheme="minorHAnsi" w:hAnsiTheme="minorHAnsi" w:cstheme="minorHAnsi"/>
          <w:sz w:val="22"/>
          <w:szCs w:val="22"/>
        </w:rPr>
        <w:t xml:space="preserve">αναγράφεται η αιτιολογία της απουσίας. </w:t>
      </w:r>
    </w:p>
    <w:p w14:paraId="4DC91596" w14:textId="77777777" w:rsidR="00013D9B" w:rsidRPr="006922CD" w:rsidRDefault="00013D9B" w:rsidP="006E31FF">
      <w:pPr>
        <w:numPr>
          <w:ilvl w:val="0"/>
          <w:numId w:val="26"/>
        </w:numPr>
        <w:spacing w:after="120" w:line="276" w:lineRule="auto"/>
        <w:ind w:left="567" w:hanging="567"/>
        <w:jc w:val="both"/>
        <w:rPr>
          <w:rFonts w:asciiTheme="minorHAnsi" w:hAnsiTheme="minorHAnsi" w:cstheme="minorHAnsi"/>
          <w:sz w:val="22"/>
          <w:szCs w:val="22"/>
        </w:rPr>
      </w:pPr>
      <w:r w:rsidRPr="006922CD">
        <w:rPr>
          <w:rFonts w:asciiTheme="minorHAnsi" w:hAnsiTheme="minorHAnsi" w:cstheme="minorHAnsi"/>
          <w:color w:val="000000"/>
          <w:sz w:val="22"/>
          <w:szCs w:val="22"/>
        </w:rPr>
        <w:t>Στη στήλη</w:t>
      </w:r>
      <w:r w:rsidRPr="006922CD">
        <w:rPr>
          <w:rFonts w:asciiTheme="minorHAnsi" w:hAnsiTheme="minorHAnsi" w:cstheme="minorHAnsi"/>
          <w:sz w:val="22"/>
          <w:szCs w:val="22"/>
        </w:rPr>
        <w:t xml:space="preserve"> </w:t>
      </w:r>
      <w:r w:rsidRPr="006922CD">
        <w:rPr>
          <w:rFonts w:asciiTheme="minorHAnsi" w:hAnsiTheme="minorHAnsi" w:cstheme="minorHAnsi"/>
          <w:b/>
          <w:bCs/>
          <w:sz w:val="22"/>
          <w:szCs w:val="22"/>
        </w:rPr>
        <w:t xml:space="preserve">«ΔΙΕΥΚΡΙΝΙΣΕΙΣ» </w:t>
      </w:r>
      <w:r w:rsidRPr="006922CD">
        <w:rPr>
          <w:rFonts w:asciiTheme="minorHAnsi" w:hAnsiTheme="minorHAnsi" w:cstheme="minorHAnsi"/>
          <w:sz w:val="22"/>
          <w:szCs w:val="22"/>
          <w:u w:val="single"/>
        </w:rPr>
        <w:t>αναγράφονται</w:t>
      </w:r>
      <w:r w:rsidRPr="006922CD">
        <w:rPr>
          <w:rFonts w:asciiTheme="minorHAnsi" w:hAnsiTheme="minorHAnsi" w:cstheme="minorHAnsi"/>
          <w:sz w:val="22"/>
          <w:szCs w:val="22"/>
        </w:rPr>
        <w:t xml:space="preserve"> πρόσθετες</w:t>
      </w:r>
      <w:r w:rsidRPr="006922CD">
        <w:rPr>
          <w:rFonts w:asciiTheme="minorHAnsi" w:hAnsiTheme="minorHAnsi" w:cstheme="minorHAnsi"/>
          <w:sz w:val="22"/>
          <w:szCs w:val="22"/>
          <w:u w:val="single"/>
        </w:rPr>
        <w:t xml:space="preserve"> </w:t>
      </w:r>
      <w:r w:rsidRPr="006922CD">
        <w:rPr>
          <w:rFonts w:asciiTheme="minorHAnsi" w:hAnsiTheme="minorHAnsi" w:cstheme="minorHAnsi"/>
          <w:sz w:val="22"/>
          <w:szCs w:val="22"/>
        </w:rPr>
        <w:t xml:space="preserve">επεξηγήσεις όπως: </w:t>
      </w:r>
    </w:p>
    <w:p w14:paraId="364E043E" w14:textId="77777777" w:rsidR="00013D9B" w:rsidRPr="006922CD" w:rsidRDefault="00013D9B" w:rsidP="006E31FF">
      <w:pPr>
        <w:numPr>
          <w:ilvl w:val="1"/>
          <w:numId w:val="26"/>
        </w:numPr>
        <w:spacing w:after="120" w:line="276" w:lineRule="auto"/>
        <w:jc w:val="both"/>
        <w:rPr>
          <w:rFonts w:asciiTheme="minorHAnsi" w:hAnsiTheme="minorHAnsi" w:cstheme="minorHAnsi"/>
          <w:sz w:val="22"/>
          <w:szCs w:val="22"/>
        </w:rPr>
      </w:pPr>
      <w:r w:rsidRPr="006922CD">
        <w:rPr>
          <w:rFonts w:asciiTheme="minorHAnsi" w:hAnsiTheme="minorHAnsi" w:cstheme="minorHAnsi"/>
          <w:sz w:val="22"/>
          <w:szCs w:val="22"/>
        </w:rPr>
        <w:t>«</w:t>
      </w:r>
      <w:r w:rsidRPr="006922CD">
        <w:rPr>
          <w:rFonts w:asciiTheme="minorHAnsi" w:hAnsiTheme="minorHAnsi" w:cstheme="minorHAnsi"/>
          <w:b/>
          <w:sz w:val="22"/>
          <w:szCs w:val="22"/>
        </w:rPr>
        <w:t>Ενέργειες προετοιμασίας για την έναρξη των μαθημάτων</w:t>
      </w:r>
      <w:r w:rsidRPr="006922CD">
        <w:rPr>
          <w:rFonts w:asciiTheme="minorHAnsi" w:hAnsiTheme="minorHAnsi" w:cstheme="minorHAnsi"/>
          <w:sz w:val="22"/>
          <w:szCs w:val="22"/>
        </w:rPr>
        <w:t>», για το χρονικό διάστημα από 01/09/20… μέχρι την έναρξη των μαθημάτων.</w:t>
      </w:r>
    </w:p>
    <w:p w14:paraId="6A0595D0" w14:textId="77777777" w:rsidR="00013D9B" w:rsidRPr="006922CD" w:rsidRDefault="00013D9B" w:rsidP="006E31FF">
      <w:pPr>
        <w:numPr>
          <w:ilvl w:val="1"/>
          <w:numId w:val="26"/>
        </w:numPr>
        <w:spacing w:after="120" w:line="276" w:lineRule="auto"/>
        <w:jc w:val="both"/>
        <w:rPr>
          <w:rFonts w:asciiTheme="minorHAnsi" w:hAnsiTheme="minorHAnsi" w:cstheme="minorHAnsi"/>
          <w:sz w:val="22"/>
          <w:szCs w:val="22"/>
        </w:rPr>
      </w:pPr>
      <w:r w:rsidRPr="006922CD">
        <w:rPr>
          <w:rFonts w:asciiTheme="minorHAnsi" w:hAnsiTheme="minorHAnsi" w:cstheme="minorHAnsi"/>
          <w:sz w:val="22"/>
          <w:szCs w:val="22"/>
        </w:rPr>
        <w:t xml:space="preserve"> «</w:t>
      </w:r>
      <w:r w:rsidRPr="006922CD">
        <w:rPr>
          <w:rFonts w:asciiTheme="minorHAnsi" w:hAnsiTheme="minorHAnsi" w:cstheme="minorHAnsi"/>
          <w:b/>
          <w:sz w:val="22"/>
          <w:szCs w:val="22"/>
        </w:rPr>
        <w:t>Ενέργειες ολοκλήρωσης διδακτικού έτους</w:t>
      </w:r>
      <w:r w:rsidRPr="006922CD">
        <w:rPr>
          <w:rFonts w:asciiTheme="minorHAnsi" w:hAnsiTheme="minorHAnsi" w:cstheme="minorHAnsi"/>
          <w:sz w:val="22"/>
          <w:szCs w:val="22"/>
        </w:rPr>
        <w:t>», για το χρονικό διάστημα από τη λήξη των μαθημάτων μέχρι τη λήξη του διδακτικού έτους (21/6 για την Α/θμια και 30/6 για τη Β/θμια)</w:t>
      </w:r>
    </w:p>
    <w:p w14:paraId="7FC093AB" w14:textId="3831EC34" w:rsidR="00781E64" w:rsidRPr="006922CD" w:rsidRDefault="003E1A57" w:rsidP="00B8287E">
      <w:pPr>
        <w:spacing w:after="120" w:line="276" w:lineRule="auto"/>
        <w:ind w:left="720"/>
        <w:jc w:val="both"/>
        <w:rPr>
          <w:rFonts w:asciiTheme="minorHAnsi" w:hAnsiTheme="minorHAnsi" w:cstheme="minorHAnsi"/>
          <w:sz w:val="22"/>
          <w:szCs w:val="22"/>
        </w:rPr>
      </w:pPr>
      <w:r w:rsidRPr="006922CD">
        <w:rPr>
          <w:rFonts w:asciiTheme="minorHAnsi" w:hAnsiTheme="minorHAnsi" w:cstheme="minorHAnsi"/>
          <w:sz w:val="22"/>
          <w:szCs w:val="22"/>
        </w:rPr>
        <w:t xml:space="preserve">Σημειώνεται ότι στις ανωτέρω δύο (2) περιπτώσεις παρότι δεν πραγματοποιείται διδασκαλία, οι </w:t>
      </w:r>
      <w:r w:rsidRPr="002174EB">
        <w:rPr>
          <w:rFonts w:asciiTheme="minorHAnsi" w:hAnsiTheme="minorHAnsi" w:cstheme="minorHAnsi"/>
          <w:sz w:val="22"/>
          <w:szCs w:val="22"/>
        </w:rPr>
        <w:t>αναπληρωτές</w:t>
      </w:r>
      <w:r w:rsidR="00E21C95" w:rsidRPr="002174EB">
        <w:rPr>
          <w:rFonts w:asciiTheme="minorHAnsi" w:hAnsiTheme="minorHAnsi" w:cstheme="minorHAnsi"/>
          <w:sz w:val="22"/>
          <w:szCs w:val="22"/>
        </w:rPr>
        <w:t xml:space="preserve"> εκπαιδευτικοί</w:t>
      </w:r>
      <w:r w:rsidRPr="002174EB">
        <w:rPr>
          <w:rFonts w:asciiTheme="minorHAnsi" w:hAnsiTheme="minorHAnsi" w:cstheme="minorHAnsi"/>
          <w:sz w:val="22"/>
          <w:szCs w:val="22"/>
        </w:rPr>
        <w:t xml:space="preserve"> απασχολούνται για</w:t>
      </w:r>
      <w:r w:rsidRPr="006922CD">
        <w:rPr>
          <w:rFonts w:asciiTheme="minorHAnsi" w:hAnsiTheme="minorHAnsi" w:cstheme="minorHAnsi"/>
          <w:sz w:val="22"/>
          <w:szCs w:val="22"/>
        </w:rPr>
        <w:t xml:space="preserve"> τις ανάγκες των σχολικών μονάδων </w:t>
      </w:r>
      <w:r w:rsidR="00A55442" w:rsidRPr="006922CD">
        <w:rPr>
          <w:rFonts w:asciiTheme="minorHAnsi" w:hAnsiTheme="minorHAnsi" w:cstheme="minorHAnsi"/>
          <w:sz w:val="22"/>
          <w:szCs w:val="22"/>
        </w:rPr>
        <w:t>από την έναρξη της Σύμβασής του</w:t>
      </w:r>
      <w:r w:rsidR="00DE58E4" w:rsidRPr="006922CD">
        <w:rPr>
          <w:rFonts w:asciiTheme="minorHAnsi" w:hAnsiTheme="minorHAnsi" w:cstheme="minorHAnsi"/>
          <w:sz w:val="22"/>
          <w:szCs w:val="22"/>
        </w:rPr>
        <w:t>ς</w:t>
      </w:r>
      <w:r w:rsidR="00A55442" w:rsidRPr="006922CD">
        <w:rPr>
          <w:rFonts w:asciiTheme="minorHAnsi" w:hAnsiTheme="minorHAnsi" w:cstheme="minorHAnsi"/>
          <w:sz w:val="22"/>
          <w:szCs w:val="22"/>
        </w:rPr>
        <w:t xml:space="preserve"> στην 1</w:t>
      </w:r>
      <w:r w:rsidR="00A55442" w:rsidRPr="006922CD">
        <w:rPr>
          <w:rFonts w:asciiTheme="minorHAnsi" w:hAnsiTheme="minorHAnsi" w:cstheme="minorHAnsi"/>
          <w:sz w:val="22"/>
          <w:szCs w:val="22"/>
          <w:vertAlign w:val="superscript"/>
        </w:rPr>
        <w:t>η</w:t>
      </w:r>
      <w:r w:rsidR="00A55442" w:rsidRPr="006922CD">
        <w:rPr>
          <w:rFonts w:asciiTheme="minorHAnsi" w:hAnsiTheme="minorHAnsi" w:cstheme="minorHAnsi"/>
          <w:sz w:val="22"/>
          <w:szCs w:val="22"/>
        </w:rPr>
        <w:t xml:space="preserve"> περίπτωση μέχρι και τη λήξη της Σύβασής τους στην 2</w:t>
      </w:r>
      <w:r w:rsidR="00A55442" w:rsidRPr="006922CD">
        <w:rPr>
          <w:rFonts w:asciiTheme="minorHAnsi" w:hAnsiTheme="minorHAnsi" w:cstheme="minorHAnsi"/>
          <w:sz w:val="22"/>
          <w:szCs w:val="22"/>
          <w:vertAlign w:val="superscript"/>
        </w:rPr>
        <w:t>η</w:t>
      </w:r>
      <w:r w:rsidR="00A55442" w:rsidRPr="006922CD">
        <w:rPr>
          <w:rFonts w:asciiTheme="minorHAnsi" w:hAnsiTheme="minorHAnsi" w:cstheme="minorHAnsi"/>
          <w:sz w:val="22"/>
          <w:szCs w:val="22"/>
        </w:rPr>
        <w:t xml:space="preserve"> περίπτωση </w:t>
      </w:r>
      <w:r w:rsidR="006A555E" w:rsidRPr="006922CD">
        <w:rPr>
          <w:rFonts w:asciiTheme="minorHAnsi" w:hAnsiTheme="minorHAnsi" w:cstheme="minorHAnsi"/>
          <w:sz w:val="22"/>
          <w:szCs w:val="22"/>
        </w:rPr>
        <w:t xml:space="preserve">βάσει του προβλεπόμενου υποχρεωτικού τους ωραρίου </w:t>
      </w:r>
      <w:r w:rsidR="00DE58E4" w:rsidRPr="006922CD">
        <w:rPr>
          <w:rFonts w:asciiTheme="minorHAnsi" w:hAnsiTheme="minorHAnsi" w:cstheme="minorHAnsi"/>
          <w:sz w:val="22"/>
          <w:szCs w:val="22"/>
        </w:rPr>
        <w:t>και επομ</w:t>
      </w:r>
      <w:r w:rsidR="006A555E" w:rsidRPr="006922CD">
        <w:rPr>
          <w:rFonts w:asciiTheme="minorHAnsi" w:hAnsiTheme="minorHAnsi" w:cstheme="minorHAnsi"/>
          <w:sz w:val="22"/>
          <w:szCs w:val="22"/>
        </w:rPr>
        <w:t>ένως η</w:t>
      </w:r>
      <w:r w:rsidR="00DE58E4" w:rsidRPr="006922CD">
        <w:rPr>
          <w:rFonts w:asciiTheme="minorHAnsi" w:hAnsiTheme="minorHAnsi" w:cstheme="minorHAnsi"/>
          <w:sz w:val="22"/>
          <w:szCs w:val="22"/>
        </w:rPr>
        <w:t xml:space="preserve"> </w:t>
      </w:r>
      <w:r w:rsidRPr="006922CD">
        <w:rPr>
          <w:rFonts w:asciiTheme="minorHAnsi" w:hAnsiTheme="minorHAnsi" w:cstheme="minorHAnsi"/>
          <w:sz w:val="22"/>
          <w:szCs w:val="22"/>
        </w:rPr>
        <w:t xml:space="preserve">στήλη «ΩΡΟΛΟΓΙΟ ΠΡΟΓΡΑΜΜΑ» </w:t>
      </w:r>
      <w:r w:rsidR="006A555E" w:rsidRPr="006922CD">
        <w:rPr>
          <w:rFonts w:asciiTheme="minorHAnsi" w:hAnsiTheme="minorHAnsi" w:cstheme="minorHAnsi"/>
          <w:sz w:val="22"/>
          <w:szCs w:val="22"/>
        </w:rPr>
        <w:t>θα πρέπει να συμπληρώνεται.</w:t>
      </w:r>
    </w:p>
    <w:p w14:paraId="1D0BAF29" w14:textId="77777777" w:rsidR="004F7A25" w:rsidRDefault="00781E64" w:rsidP="00B8287E">
      <w:pPr>
        <w:spacing w:after="120" w:line="276" w:lineRule="auto"/>
        <w:ind w:left="720"/>
        <w:jc w:val="both"/>
        <w:rPr>
          <w:rFonts w:asciiTheme="minorHAnsi" w:hAnsiTheme="minorHAnsi" w:cstheme="minorHAnsi"/>
          <w:sz w:val="22"/>
          <w:szCs w:val="22"/>
        </w:rPr>
      </w:pPr>
      <w:r w:rsidRPr="006922CD">
        <w:rPr>
          <w:rFonts w:asciiTheme="minorHAnsi" w:hAnsiTheme="minorHAnsi" w:cstheme="minorHAnsi"/>
          <w:sz w:val="22"/>
          <w:szCs w:val="22"/>
        </w:rPr>
        <w:t>Συγκεκριμένα, σ</w:t>
      </w:r>
      <w:r w:rsidR="003E1A57" w:rsidRPr="006922CD">
        <w:rPr>
          <w:rFonts w:asciiTheme="minorHAnsi" w:hAnsiTheme="minorHAnsi" w:cstheme="minorHAnsi"/>
          <w:sz w:val="22"/>
          <w:szCs w:val="22"/>
        </w:rPr>
        <w:t>την 1</w:t>
      </w:r>
      <w:r w:rsidR="003E1A57" w:rsidRPr="006922CD">
        <w:rPr>
          <w:rFonts w:asciiTheme="minorHAnsi" w:hAnsiTheme="minorHAnsi" w:cstheme="minorHAnsi"/>
          <w:sz w:val="22"/>
          <w:szCs w:val="22"/>
          <w:vertAlign w:val="superscript"/>
        </w:rPr>
        <w:t>η</w:t>
      </w:r>
      <w:r w:rsidR="003E1A57" w:rsidRPr="006922CD">
        <w:rPr>
          <w:rFonts w:asciiTheme="minorHAnsi" w:hAnsiTheme="minorHAnsi" w:cstheme="minorHAnsi"/>
          <w:sz w:val="22"/>
          <w:szCs w:val="22"/>
        </w:rPr>
        <w:t xml:space="preserve"> περίπτωση </w:t>
      </w:r>
      <w:r w:rsidRPr="006922CD">
        <w:rPr>
          <w:rFonts w:asciiTheme="minorHAnsi" w:hAnsiTheme="minorHAnsi" w:cstheme="minorHAnsi"/>
          <w:sz w:val="22"/>
          <w:szCs w:val="22"/>
        </w:rPr>
        <w:t xml:space="preserve">αναγράφονται </w:t>
      </w:r>
      <w:r w:rsidR="003E1A57" w:rsidRPr="006922CD">
        <w:rPr>
          <w:rFonts w:asciiTheme="minorHAnsi" w:hAnsiTheme="minorHAnsi" w:cstheme="minorHAnsi"/>
          <w:sz w:val="22"/>
          <w:szCs w:val="22"/>
        </w:rPr>
        <w:t>οι ώρες του αρχικού ωρολογίου προγράμματος του μήνα αναφοράς και στην 2</w:t>
      </w:r>
      <w:r w:rsidR="003E1A57" w:rsidRPr="006922CD">
        <w:rPr>
          <w:rFonts w:asciiTheme="minorHAnsi" w:hAnsiTheme="minorHAnsi" w:cstheme="minorHAnsi"/>
          <w:sz w:val="22"/>
          <w:szCs w:val="22"/>
          <w:vertAlign w:val="superscript"/>
        </w:rPr>
        <w:t>η</w:t>
      </w:r>
      <w:r w:rsidR="003E1A57" w:rsidRPr="006922CD">
        <w:rPr>
          <w:rFonts w:asciiTheme="minorHAnsi" w:hAnsiTheme="minorHAnsi" w:cstheme="minorHAnsi"/>
          <w:sz w:val="22"/>
          <w:szCs w:val="22"/>
        </w:rPr>
        <w:t xml:space="preserve"> περίπτωση οι ώρες του τελευταίου εν ισχύ προγράμματος </w:t>
      </w:r>
      <w:r w:rsidRPr="006922CD">
        <w:rPr>
          <w:rFonts w:asciiTheme="minorHAnsi" w:hAnsiTheme="minorHAnsi" w:cstheme="minorHAnsi"/>
          <w:sz w:val="22"/>
          <w:szCs w:val="22"/>
        </w:rPr>
        <w:t>της σχολικής μονάδας</w:t>
      </w:r>
      <w:r w:rsidR="006A555E" w:rsidRPr="006922CD">
        <w:rPr>
          <w:rFonts w:asciiTheme="minorHAnsi" w:hAnsiTheme="minorHAnsi" w:cstheme="minorHAnsi"/>
          <w:sz w:val="22"/>
          <w:szCs w:val="22"/>
        </w:rPr>
        <w:t>.</w:t>
      </w:r>
    </w:p>
    <w:p w14:paraId="73513DDA" w14:textId="2319A8F3" w:rsidR="00013D9B" w:rsidRPr="006922CD" w:rsidRDefault="008E2B0F" w:rsidP="006E31FF">
      <w:pPr>
        <w:numPr>
          <w:ilvl w:val="1"/>
          <w:numId w:val="26"/>
        </w:numPr>
        <w:spacing w:after="120" w:line="276" w:lineRule="auto"/>
        <w:jc w:val="both"/>
        <w:rPr>
          <w:rFonts w:asciiTheme="minorHAnsi" w:hAnsiTheme="minorHAnsi" w:cstheme="minorHAnsi"/>
          <w:sz w:val="22"/>
          <w:szCs w:val="22"/>
        </w:rPr>
      </w:pPr>
      <w:r w:rsidRPr="006922CD">
        <w:rPr>
          <w:rFonts w:asciiTheme="minorHAnsi" w:hAnsiTheme="minorHAnsi" w:cstheme="minorHAnsi"/>
          <w:sz w:val="22"/>
          <w:szCs w:val="22"/>
        </w:rPr>
        <w:t xml:space="preserve"> </w:t>
      </w:r>
      <w:r w:rsidR="00013D9B" w:rsidRPr="006922CD">
        <w:rPr>
          <w:rFonts w:asciiTheme="minorHAnsi" w:hAnsiTheme="minorHAnsi" w:cstheme="minorHAnsi"/>
          <w:sz w:val="22"/>
          <w:szCs w:val="22"/>
        </w:rPr>
        <w:t>«Καθαρά Δευτέρα», «Διακοπές Πάσχα», «Διακοπές Χριστουγέννων», τοπικές αργίες, (π.χ. εορτασμός πολιούχου αγίου) στις αντίστοιχες ημερομηνίες.</w:t>
      </w:r>
    </w:p>
    <w:p w14:paraId="57B3EDD7" w14:textId="2AFE9321" w:rsidR="00394887" w:rsidRPr="006922CD" w:rsidRDefault="00394887" w:rsidP="006E31FF">
      <w:pPr>
        <w:pStyle w:val="af4"/>
        <w:numPr>
          <w:ilvl w:val="1"/>
          <w:numId w:val="26"/>
        </w:numPr>
        <w:jc w:val="both"/>
        <w:rPr>
          <w:rFonts w:asciiTheme="minorHAnsi" w:eastAsia="Times New Roman" w:hAnsiTheme="minorHAnsi" w:cstheme="minorHAnsi"/>
          <w:lang w:eastAsia="el-GR"/>
        </w:rPr>
      </w:pPr>
      <w:r w:rsidRPr="006922CD">
        <w:rPr>
          <w:rFonts w:asciiTheme="minorHAnsi" w:eastAsia="Times New Roman" w:hAnsiTheme="minorHAnsi" w:cstheme="minorHAnsi"/>
          <w:lang w:eastAsia="el-GR"/>
        </w:rPr>
        <w:t xml:space="preserve">«ΕΔΥ» για τους αναπληρωτές εκπαιδευτικούς της Πράξης που συμμετέχουν στη στελέχωση των Επιτροπών Διεπιστημονικής Υποστήριξης (Ε.Δ.Υ.) των σχολικών μονάδων των ΣΔΕΥ (Σχολικών Δικτύων Εκπαιδευτικής Υποστήριξης). Στην περίπτωση αυτή, αναγράφονται κανονικά οι ώρες και στις παρατηρήσεις σημειώνεται ότι μία (1) </w:t>
      </w:r>
      <w:r w:rsidR="00935CEC" w:rsidRPr="006922CD">
        <w:rPr>
          <w:rFonts w:asciiTheme="minorHAnsi" w:eastAsia="Times New Roman" w:hAnsiTheme="minorHAnsi" w:cstheme="minorHAnsi"/>
          <w:lang w:eastAsia="el-GR"/>
        </w:rPr>
        <w:t xml:space="preserve">εκ των ωρών αφορά </w:t>
      </w:r>
      <w:r w:rsidRPr="006922CD">
        <w:rPr>
          <w:rFonts w:asciiTheme="minorHAnsi" w:eastAsia="Times New Roman" w:hAnsiTheme="minorHAnsi" w:cstheme="minorHAnsi"/>
          <w:lang w:eastAsia="el-GR"/>
        </w:rPr>
        <w:t xml:space="preserve"> </w:t>
      </w:r>
      <w:r w:rsidR="00935CEC" w:rsidRPr="006922CD">
        <w:rPr>
          <w:rFonts w:asciiTheme="minorHAnsi" w:eastAsia="Times New Roman" w:hAnsiTheme="minorHAnsi" w:cstheme="minorHAnsi"/>
          <w:lang w:eastAsia="el-GR"/>
        </w:rPr>
        <w:t>απασχόληση</w:t>
      </w:r>
      <w:r w:rsidRPr="006922CD">
        <w:rPr>
          <w:rFonts w:asciiTheme="minorHAnsi" w:eastAsia="Times New Roman" w:hAnsiTheme="minorHAnsi" w:cstheme="minorHAnsi"/>
          <w:lang w:eastAsia="el-GR"/>
        </w:rPr>
        <w:t xml:space="preserve"> στην ΕΔΥ.</w:t>
      </w:r>
    </w:p>
    <w:p w14:paraId="5B04859C" w14:textId="57546348" w:rsidR="000F3256" w:rsidRDefault="00013D9B" w:rsidP="006E31FF">
      <w:pPr>
        <w:numPr>
          <w:ilvl w:val="1"/>
          <w:numId w:val="26"/>
        </w:numPr>
        <w:spacing w:after="120" w:line="276" w:lineRule="auto"/>
        <w:jc w:val="both"/>
        <w:rPr>
          <w:rFonts w:asciiTheme="minorHAnsi" w:hAnsiTheme="minorHAnsi" w:cstheme="minorHAnsi"/>
          <w:sz w:val="22"/>
          <w:szCs w:val="22"/>
        </w:rPr>
      </w:pPr>
      <w:r w:rsidRPr="006922CD">
        <w:rPr>
          <w:rFonts w:asciiTheme="minorHAnsi" w:hAnsiTheme="minorHAnsi" w:cstheme="minorHAnsi"/>
          <w:sz w:val="22"/>
          <w:szCs w:val="22"/>
        </w:rPr>
        <w:t xml:space="preserve">Άλλες διευκρινίσεις, παραδείγματος χάριν σε περίπτωση στάσεων εργασίας την ίδια ημέρα, αναγράφεται η </w:t>
      </w:r>
      <w:proofErr w:type="spellStart"/>
      <w:r w:rsidRPr="006922CD">
        <w:rPr>
          <w:rFonts w:asciiTheme="minorHAnsi" w:hAnsiTheme="minorHAnsi" w:cstheme="minorHAnsi"/>
          <w:sz w:val="22"/>
          <w:szCs w:val="22"/>
        </w:rPr>
        <w:t>προκηρυχθείσα</w:t>
      </w:r>
      <w:proofErr w:type="spellEnd"/>
      <w:r w:rsidRPr="006922CD">
        <w:rPr>
          <w:rFonts w:asciiTheme="minorHAnsi" w:hAnsiTheme="minorHAnsi" w:cstheme="minorHAnsi"/>
          <w:sz w:val="22"/>
          <w:szCs w:val="22"/>
        </w:rPr>
        <w:t xml:space="preserve"> στάση).</w:t>
      </w:r>
    </w:p>
    <w:p w14:paraId="5B71ACD4" w14:textId="511F573F" w:rsidR="008E2B0F" w:rsidRDefault="008E2B0F" w:rsidP="008E2B0F">
      <w:pPr>
        <w:spacing w:after="120" w:line="276" w:lineRule="auto"/>
        <w:jc w:val="both"/>
        <w:rPr>
          <w:rFonts w:asciiTheme="minorHAnsi" w:hAnsiTheme="minorHAnsi" w:cstheme="minorHAnsi"/>
          <w:sz w:val="22"/>
          <w:szCs w:val="22"/>
        </w:rPr>
      </w:pPr>
    </w:p>
    <w:p w14:paraId="3A62DF35" w14:textId="77777777" w:rsidR="008E2B0F" w:rsidRPr="006922CD" w:rsidRDefault="008E2B0F" w:rsidP="008E2B0F">
      <w:pPr>
        <w:spacing w:after="120" w:line="276" w:lineRule="auto"/>
        <w:jc w:val="both"/>
        <w:rPr>
          <w:rFonts w:asciiTheme="minorHAnsi" w:hAnsiTheme="minorHAnsi" w:cstheme="minorHAnsi"/>
          <w:sz w:val="22"/>
          <w:szCs w:val="22"/>
        </w:rPr>
      </w:pPr>
    </w:p>
    <w:p w14:paraId="291C53F9" w14:textId="5786A9B5" w:rsidR="00E1700D" w:rsidRPr="00C35519" w:rsidRDefault="00E1700D" w:rsidP="00013D9B">
      <w:pPr>
        <w:spacing w:after="120" w:line="276" w:lineRule="auto"/>
        <w:ind w:left="567"/>
        <w:jc w:val="both"/>
        <w:rPr>
          <w:rFonts w:ascii="Calibri" w:hAnsi="Calibri"/>
          <w:color w:val="000000"/>
          <w:sz w:val="22"/>
          <w:szCs w:val="22"/>
        </w:rPr>
      </w:pPr>
      <w:r w:rsidRPr="00C35519">
        <w:rPr>
          <w:rFonts w:ascii="Calibri" w:hAnsi="Calibri"/>
          <w:color w:val="000000"/>
          <w:sz w:val="18"/>
          <w:szCs w:val="18"/>
        </w:rPr>
        <w:br w:type="page"/>
      </w:r>
    </w:p>
    <w:p w14:paraId="3ECE3293" w14:textId="1BCFB507" w:rsidR="001E1887" w:rsidRPr="00C35519" w:rsidRDefault="001E1887" w:rsidP="001E1887">
      <w:pPr>
        <w:pStyle w:val="af0"/>
        <w:pBdr>
          <w:top w:val="single" w:sz="4" w:space="1" w:color="auto"/>
          <w:left w:val="single" w:sz="4" w:space="0" w:color="auto"/>
          <w:bottom w:val="single" w:sz="4" w:space="1" w:color="auto"/>
          <w:right w:val="single" w:sz="4" w:space="4" w:color="auto"/>
        </w:pBdr>
        <w:shd w:val="clear" w:color="auto" w:fill="E0E0E0"/>
        <w:spacing w:line="276" w:lineRule="auto"/>
        <w:rPr>
          <w:rFonts w:ascii="Calibri" w:hAnsi="Calibri"/>
          <w:sz w:val="22"/>
        </w:rPr>
      </w:pPr>
      <w:bookmarkStart w:id="55" w:name="_Toc77678859"/>
      <w:bookmarkStart w:id="56" w:name="_Toc238724274"/>
      <w:r w:rsidRPr="003427EC">
        <w:rPr>
          <w:rFonts w:ascii="Calibri" w:hAnsi="Calibri"/>
          <w:sz w:val="22"/>
        </w:rPr>
        <w:t xml:space="preserve">ΥΠΟΔΕΙΓΜΑ 6.2: ΗΜΕΡΗΣΙΟ ΑΤΟΜΙΚΟ ΑΠΟΥΣΙΟΛΟΓΙΟ </w:t>
      </w:r>
      <w:r w:rsidR="00222E4F" w:rsidRPr="003427EC">
        <w:rPr>
          <w:rFonts w:ascii="Calibri" w:hAnsi="Calibri"/>
          <w:sz w:val="22"/>
        </w:rPr>
        <w:t>ΑΝΑΠΛΗΡΩΤΩΝ</w:t>
      </w:r>
      <w:r w:rsidRPr="003427EC">
        <w:rPr>
          <w:rFonts w:ascii="Calibri" w:hAnsi="Calibri"/>
          <w:sz w:val="22"/>
        </w:rPr>
        <w:t xml:space="preserve"> Ε</w:t>
      </w:r>
      <w:bookmarkEnd w:id="55"/>
      <w:r w:rsidR="00DC7DF7" w:rsidRPr="003427EC">
        <w:rPr>
          <w:rFonts w:ascii="Calibri" w:hAnsi="Calibri"/>
          <w:sz w:val="22"/>
        </w:rPr>
        <w:t>ΕΠ/ΕΒΠ</w:t>
      </w:r>
      <w:r w:rsidRPr="003427EC">
        <w:rPr>
          <w:rFonts w:ascii="Calibri" w:hAnsi="Calibri"/>
          <w:sz w:val="22"/>
        </w:rPr>
        <w:t xml:space="preserve"> </w:t>
      </w:r>
      <w:r w:rsidR="00193D76" w:rsidRPr="003427EC">
        <w:rPr>
          <w:rFonts w:ascii="Calibri" w:hAnsi="Calibri"/>
          <w:sz w:val="22"/>
        </w:rPr>
        <w:t>(ΥΠΟΕΡΓ</w:t>
      </w:r>
      <w:r w:rsidR="005E2B5E" w:rsidRPr="003427EC">
        <w:rPr>
          <w:rFonts w:ascii="Calibri" w:hAnsi="Calibri"/>
          <w:sz w:val="22"/>
        </w:rPr>
        <w:t>Α</w:t>
      </w:r>
      <w:r w:rsidR="00193D76" w:rsidRPr="003427EC">
        <w:rPr>
          <w:rFonts w:ascii="Calibri" w:hAnsi="Calibri"/>
          <w:sz w:val="22"/>
        </w:rPr>
        <w:t xml:space="preserve"> 1</w:t>
      </w:r>
      <w:r w:rsidR="005E2B5E" w:rsidRPr="003427EC">
        <w:rPr>
          <w:rFonts w:ascii="Calibri" w:hAnsi="Calibri"/>
          <w:sz w:val="22"/>
        </w:rPr>
        <w:t xml:space="preserve"> &amp; 2</w:t>
      </w:r>
      <w:r w:rsidR="00193D76" w:rsidRPr="003427EC">
        <w:rPr>
          <w:rFonts w:ascii="Calibri" w:hAnsi="Calibri"/>
          <w:sz w:val="22"/>
        </w:rPr>
        <w:t>)</w:t>
      </w:r>
      <w:bookmarkEnd w:id="56"/>
    </w:p>
    <w:tbl>
      <w:tblPr>
        <w:tblW w:w="5000" w:type="pct"/>
        <w:tblLook w:val="04A0" w:firstRow="1" w:lastRow="0" w:firstColumn="1" w:lastColumn="0" w:noHBand="0" w:noVBand="1"/>
      </w:tblPr>
      <w:tblGrid>
        <w:gridCol w:w="1414"/>
        <w:gridCol w:w="1559"/>
        <w:gridCol w:w="1276"/>
        <w:gridCol w:w="283"/>
        <w:gridCol w:w="2712"/>
        <w:gridCol w:w="1098"/>
        <w:gridCol w:w="1429"/>
      </w:tblGrid>
      <w:tr w:rsidR="00DA277B" w:rsidRPr="00DA277B" w14:paraId="3A43D757" w14:textId="77777777" w:rsidTr="00DA277B">
        <w:trPr>
          <w:trHeight w:val="321"/>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0D08324" w14:textId="34079EEA" w:rsidR="00DA277B" w:rsidRPr="00DA277B" w:rsidRDefault="00DA277B" w:rsidP="00C84FF6">
            <w:pPr>
              <w:jc w:val="both"/>
              <w:rPr>
                <w:rFonts w:ascii="Calibri" w:hAnsi="Calibri" w:cs="Calibri"/>
                <w:b/>
                <w:bCs/>
                <w:sz w:val="16"/>
                <w:szCs w:val="16"/>
              </w:rPr>
            </w:pPr>
            <w:r w:rsidRPr="00DA277B">
              <w:rPr>
                <w:rFonts w:ascii="Calibri" w:hAnsi="Calibri" w:cs="Calibri"/>
                <w:b/>
                <w:bCs/>
                <w:sz w:val="16"/>
                <w:szCs w:val="16"/>
              </w:rPr>
              <w:t xml:space="preserve">Πράξη:  </w:t>
            </w:r>
            <w:r w:rsidR="005065DF">
              <w:rPr>
                <w:rFonts w:ascii="Calibri" w:hAnsi="Calibri" w:cs="Calibri"/>
                <w:b/>
                <w:bCs/>
                <w:sz w:val="16"/>
                <w:szCs w:val="16"/>
              </w:rPr>
              <w:t>«Υποστήριξη φοίτησης μαθητών/τριών με αναπηρία ή ειδικές εκπαιδευτικές ανάγκες, σχολικό έτος 2026-2027»</w:t>
            </w:r>
            <w:r w:rsidRPr="00DA277B">
              <w:rPr>
                <w:rFonts w:ascii="Calibri" w:hAnsi="Calibri" w:cs="Calibri"/>
                <w:b/>
                <w:bCs/>
                <w:sz w:val="16"/>
                <w:szCs w:val="16"/>
              </w:rPr>
              <w:t xml:space="preserve">, </w:t>
            </w:r>
            <w:r w:rsidR="00756CBE" w:rsidRPr="00756CBE">
              <w:rPr>
                <w:rFonts w:ascii="Calibri" w:hAnsi="Calibri" w:cs="Calibri"/>
                <w:b/>
                <w:bCs/>
                <w:sz w:val="16"/>
                <w:szCs w:val="16"/>
              </w:rPr>
              <w:t xml:space="preserve">με κωδικό ΟΠΣ: 6063312, </w:t>
            </w:r>
            <w:r w:rsidRPr="00DA277B">
              <w:rPr>
                <w:rFonts w:ascii="Calibri" w:hAnsi="Calibri" w:cs="Calibri"/>
                <w:b/>
                <w:bCs/>
                <w:sz w:val="16"/>
                <w:szCs w:val="16"/>
              </w:rPr>
              <w:t>του Τομεακού Προγράμματος «Ανθρώπινο Δυναμικό και Κοινωνική Συνοχή», ΕΣΠΑ 2021-2027</w:t>
            </w:r>
          </w:p>
        </w:tc>
      </w:tr>
      <w:tr w:rsidR="00AA124A" w:rsidRPr="00DA277B" w14:paraId="35977C91" w14:textId="77777777" w:rsidTr="00AA124A">
        <w:trPr>
          <w:trHeight w:val="214"/>
        </w:trPr>
        <w:tc>
          <w:tcPr>
            <w:tcW w:w="23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90796" w14:textId="77777777" w:rsidR="00AA124A" w:rsidRPr="00DA277B" w:rsidRDefault="00AA124A" w:rsidP="00DA277B">
            <w:pPr>
              <w:rPr>
                <w:rFonts w:ascii="Calibri" w:hAnsi="Calibri" w:cs="Calibri"/>
                <w:color w:val="000000"/>
                <w:sz w:val="16"/>
                <w:szCs w:val="16"/>
              </w:rPr>
            </w:pPr>
            <w:r w:rsidRPr="00DA277B">
              <w:rPr>
                <w:rFonts w:ascii="Calibri" w:hAnsi="Calibri" w:cs="Calibri"/>
                <w:color w:val="000000"/>
                <w:sz w:val="16"/>
                <w:szCs w:val="16"/>
              </w:rPr>
              <w:t xml:space="preserve">Δ/νση …./θμιας </w:t>
            </w:r>
            <w:proofErr w:type="spellStart"/>
            <w:r w:rsidRPr="00DA277B">
              <w:rPr>
                <w:rFonts w:ascii="Calibri" w:hAnsi="Calibri" w:cs="Calibri"/>
                <w:color w:val="000000"/>
                <w:sz w:val="16"/>
                <w:szCs w:val="16"/>
              </w:rPr>
              <w:t>Εκπ</w:t>
            </w:r>
            <w:proofErr w:type="spellEnd"/>
            <w:r w:rsidRPr="00DA277B">
              <w:rPr>
                <w:rFonts w:ascii="Calibri" w:hAnsi="Calibri" w:cs="Calibri"/>
                <w:color w:val="000000"/>
                <w:sz w:val="16"/>
                <w:szCs w:val="16"/>
              </w:rPr>
              <w:t>/</w:t>
            </w:r>
            <w:proofErr w:type="spellStart"/>
            <w:r w:rsidRPr="00DA277B">
              <w:rPr>
                <w:rFonts w:ascii="Calibri" w:hAnsi="Calibri" w:cs="Calibri"/>
                <w:color w:val="000000"/>
                <w:sz w:val="16"/>
                <w:szCs w:val="16"/>
              </w:rPr>
              <w:t>σης</w:t>
            </w:r>
            <w:proofErr w:type="spellEnd"/>
            <w:r w:rsidRPr="00DA277B">
              <w:rPr>
                <w:rFonts w:ascii="Calibri" w:hAnsi="Calibri" w:cs="Calibri"/>
                <w:color w:val="000000"/>
                <w:sz w:val="16"/>
                <w:szCs w:val="16"/>
              </w:rPr>
              <w:t>:</w:t>
            </w:r>
          </w:p>
        </w:tc>
        <w:tc>
          <w:tcPr>
            <w:tcW w:w="1388" w:type="pct"/>
            <w:tcBorders>
              <w:top w:val="single" w:sz="4" w:space="0" w:color="auto"/>
              <w:left w:val="nil"/>
              <w:bottom w:val="single" w:sz="4" w:space="0" w:color="auto"/>
              <w:right w:val="single" w:sz="4" w:space="0" w:color="auto"/>
            </w:tcBorders>
            <w:shd w:val="clear" w:color="auto" w:fill="auto"/>
            <w:noWrap/>
            <w:vAlign w:val="center"/>
            <w:hideMark/>
          </w:tcPr>
          <w:p w14:paraId="6EA2AEA0" w14:textId="77777777" w:rsidR="00AA124A" w:rsidRPr="00DA277B" w:rsidRDefault="00AA124A" w:rsidP="00DA277B">
            <w:pPr>
              <w:rPr>
                <w:rFonts w:ascii="Calibri" w:hAnsi="Calibri" w:cs="Calibri"/>
                <w:color w:val="000000"/>
                <w:sz w:val="16"/>
                <w:szCs w:val="16"/>
              </w:rPr>
            </w:pPr>
            <w:r w:rsidRPr="00DA277B">
              <w:rPr>
                <w:rFonts w:ascii="Calibri" w:hAnsi="Calibri" w:cs="Calibri"/>
                <w:color w:val="000000"/>
                <w:sz w:val="16"/>
                <w:szCs w:val="16"/>
              </w:rPr>
              <w:t>Σχολείο:</w:t>
            </w: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0BFAF50C" w14:textId="77777777" w:rsidR="00AA124A" w:rsidRPr="00DA277B" w:rsidRDefault="00AA124A" w:rsidP="00DA277B">
            <w:pPr>
              <w:rPr>
                <w:rFonts w:ascii="Calibri" w:hAnsi="Calibri" w:cs="Calibri"/>
                <w:color w:val="000000"/>
                <w:sz w:val="16"/>
                <w:szCs w:val="16"/>
              </w:rPr>
            </w:pPr>
            <w:r w:rsidRPr="00DA277B">
              <w:rPr>
                <w:rFonts w:ascii="Calibri" w:hAnsi="Calibri" w:cs="Calibri"/>
                <w:color w:val="000000"/>
                <w:sz w:val="16"/>
                <w:szCs w:val="16"/>
              </w:rPr>
              <w:t>Κωδικός Σχολείου:</w:t>
            </w:r>
          </w:p>
        </w:tc>
      </w:tr>
      <w:tr w:rsidR="00AA124A" w:rsidRPr="00DA277B" w14:paraId="05EA7D75" w14:textId="77777777" w:rsidTr="00AA124A">
        <w:trPr>
          <w:trHeight w:val="131"/>
        </w:trPr>
        <w:tc>
          <w:tcPr>
            <w:tcW w:w="23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28ACA" w14:textId="77777777" w:rsidR="00AA124A" w:rsidRPr="00DA277B" w:rsidRDefault="00AA124A" w:rsidP="00DA277B">
            <w:pPr>
              <w:rPr>
                <w:rFonts w:ascii="Calibri" w:hAnsi="Calibri" w:cs="Calibri"/>
                <w:color w:val="000000"/>
                <w:sz w:val="16"/>
                <w:szCs w:val="16"/>
              </w:rPr>
            </w:pPr>
            <w:r w:rsidRPr="00DA277B">
              <w:rPr>
                <w:rFonts w:ascii="Calibri" w:hAnsi="Calibri" w:cs="Calibri"/>
                <w:color w:val="000000"/>
                <w:sz w:val="16"/>
                <w:szCs w:val="16"/>
              </w:rPr>
              <w:t>Ταχ. Δ/νση Σχολείου:</w:t>
            </w:r>
          </w:p>
        </w:tc>
        <w:tc>
          <w:tcPr>
            <w:tcW w:w="1388" w:type="pct"/>
            <w:tcBorders>
              <w:top w:val="nil"/>
              <w:left w:val="nil"/>
              <w:bottom w:val="single" w:sz="4" w:space="0" w:color="auto"/>
              <w:right w:val="single" w:sz="4" w:space="0" w:color="auto"/>
            </w:tcBorders>
            <w:shd w:val="clear" w:color="auto" w:fill="auto"/>
            <w:noWrap/>
            <w:vAlign w:val="center"/>
            <w:hideMark/>
          </w:tcPr>
          <w:p w14:paraId="0B948105" w14:textId="77777777" w:rsidR="00AA124A" w:rsidRPr="00DA277B" w:rsidRDefault="00AA124A" w:rsidP="00AA124A">
            <w:pPr>
              <w:rPr>
                <w:rFonts w:ascii="Calibri" w:hAnsi="Calibri" w:cs="Calibri"/>
                <w:color w:val="000000"/>
                <w:sz w:val="16"/>
                <w:szCs w:val="16"/>
              </w:rPr>
            </w:pPr>
            <w:r w:rsidRPr="00DA277B">
              <w:rPr>
                <w:rFonts w:ascii="Calibri" w:hAnsi="Calibri" w:cs="Calibri"/>
                <w:color w:val="000000"/>
                <w:sz w:val="16"/>
                <w:szCs w:val="16"/>
              </w:rPr>
              <w:t>Τηλ. Σχολείου: </w:t>
            </w:r>
          </w:p>
        </w:tc>
        <w:tc>
          <w:tcPr>
            <w:tcW w:w="1293" w:type="pct"/>
            <w:gridSpan w:val="2"/>
            <w:tcBorders>
              <w:top w:val="nil"/>
              <w:left w:val="nil"/>
              <w:bottom w:val="single" w:sz="4" w:space="0" w:color="auto"/>
              <w:right w:val="single" w:sz="4" w:space="0" w:color="auto"/>
            </w:tcBorders>
            <w:shd w:val="clear" w:color="auto" w:fill="auto"/>
            <w:vAlign w:val="center"/>
          </w:tcPr>
          <w:p w14:paraId="71CAA360" w14:textId="77777777" w:rsidR="00AA124A" w:rsidRPr="00DA277B" w:rsidRDefault="00AA124A" w:rsidP="00DA277B">
            <w:pPr>
              <w:rPr>
                <w:rFonts w:ascii="Calibri" w:hAnsi="Calibri" w:cs="Calibri"/>
                <w:color w:val="000000"/>
                <w:sz w:val="16"/>
                <w:szCs w:val="16"/>
              </w:rPr>
            </w:pPr>
            <w:r w:rsidRPr="00DA277B">
              <w:rPr>
                <w:rFonts w:ascii="Calibri" w:hAnsi="Calibri" w:cs="Calibri"/>
                <w:color w:val="000000"/>
                <w:sz w:val="16"/>
                <w:szCs w:val="16"/>
              </w:rPr>
              <w:t>e-mail:</w:t>
            </w:r>
          </w:p>
        </w:tc>
      </w:tr>
      <w:tr w:rsidR="00DA277B" w:rsidRPr="00DA277B" w14:paraId="7AA52836" w14:textId="77777777" w:rsidTr="00DA277B">
        <w:trPr>
          <w:trHeight w:val="20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BB46B" w14:textId="77777777" w:rsidR="00DA277B" w:rsidRPr="00DA277B" w:rsidRDefault="00DA277B" w:rsidP="00DA277B">
            <w:pPr>
              <w:rPr>
                <w:rFonts w:ascii="Calibri" w:hAnsi="Calibri" w:cs="Calibri"/>
                <w:color w:val="000000"/>
                <w:sz w:val="16"/>
                <w:szCs w:val="16"/>
              </w:rPr>
            </w:pPr>
            <w:r w:rsidRPr="00DA277B">
              <w:rPr>
                <w:rFonts w:ascii="Calibri" w:hAnsi="Calibri" w:cs="Calibri"/>
                <w:color w:val="000000"/>
                <w:sz w:val="16"/>
                <w:szCs w:val="16"/>
              </w:rPr>
              <w:t>Ονοματεπώνυμο Διευθυντή /</w:t>
            </w:r>
            <w:proofErr w:type="spellStart"/>
            <w:r w:rsidRPr="00DA277B">
              <w:rPr>
                <w:rFonts w:ascii="Calibri" w:hAnsi="Calibri" w:cs="Calibri"/>
                <w:color w:val="000000"/>
                <w:sz w:val="16"/>
                <w:szCs w:val="16"/>
              </w:rPr>
              <w:t>ντριας</w:t>
            </w:r>
            <w:proofErr w:type="spellEnd"/>
            <w:r w:rsidRPr="00DA277B">
              <w:rPr>
                <w:rFonts w:ascii="Calibri" w:hAnsi="Calibri" w:cs="Calibri"/>
                <w:color w:val="000000"/>
                <w:sz w:val="16"/>
                <w:szCs w:val="16"/>
              </w:rPr>
              <w:t xml:space="preserve">  Σχολείου / Προϊσταμένου/ης Νηπιαγωγείου:</w:t>
            </w:r>
          </w:p>
        </w:tc>
      </w:tr>
      <w:tr w:rsidR="00DA277B" w:rsidRPr="00DA277B" w14:paraId="670645FE" w14:textId="77777777" w:rsidTr="00DA277B">
        <w:trPr>
          <w:trHeight w:val="123"/>
        </w:trPr>
        <w:tc>
          <w:tcPr>
            <w:tcW w:w="3707"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49A6D" w14:textId="77777777" w:rsidR="00DA277B" w:rsidRPr="00DA277B" w:rsidRDefault="00DA277B" w:rsidP="00DA277B">
            <w:pPr>
              <w:rPr>
                <w:rFonts w:ascii="Calibri" w:hAnsi="Calibri" w:cs="Calibri"/>
                <w:b/>
                <w:bCs/>
                <w:color w:val="000000"/>
                <w:sz w:val="16"/>
                <w:szCs w:val="16"/>
              </w:rPr>
            </w:pPr>
            <w:r w:rsidRPr="00DA277B">
              <w:rPr>
                <w:rFonts w:ascii="Calibri" w:hAnsi="Calibri" w:cs="Calibri"/>
                <w:b/>
                <w:bCs/>
                <w:color w:val="000000"/>
                <w:sz w:val="16"/>
                <w:szCs w:val="16"/>
              </w:rPr>
              <w:t>Ονοματεπώνυμο αναπληρωτή/τριας:</w:t>
            </w:r>
          </w:p>
        </w:tc>
        <w:tc>
          <w:tcPr>
            <w:tcW w:w="562" w:type="pct"/>
            <w:tcBorders>
              <w:top w:val="nil"/>
              <w:left w:val="nil"/>
              <w:bottom w:val="single" w:sz="4" w:space="0" w:color="auto"/>
              <w:right w:val="single" w:sz="4" w:space="0" w:color="auto"/>
            </w:tcBorders>
            <w:shd w:val="clear" w:color="auto" w:fill="auto"/>
            <w:vAlign w:val="center"/>
            <w:hideMark/>
          </w:tcPr>
          <w:p w14:paraId="24A51659" w14:textId="74A8C075" w:rsidR="00DA277B" w:rsidRPr="00DA277B" w:rsidRDefault="00DA277B" w:rsidP="00DA277B">
            <w:pPr>
              <w:rPr>
                <w:rFonts w:ascii="Calibri" w:hAnsi="Calibri" w:cs="Calibri"/>
                <w:color w:val="000000"/>
                <w:sz w:val="16"/>
                <w:szCs w:val="16"/>
              </w:rPr>
            </w:pPr>
            <w:r w:rsidRPr="00DA277B">
              <w:rPr>
                <w:rFonts w:ascii="Calibri" w:hAnsi="Calibri" w:cs="Calibri"/>
                <w:color w:val="000000"/>
                <w:sz w:val="16"/>
                <w:szCs w:val="16"/>
              </w:rPr>
              <w:t> </w:t>
            </w:r>
            <w:r w:rsidR="00AA124A" w:rsidRPr="00043387">
              <w:rPr>
                <w:rFonts w:ascii="Calibri" w:hAnsi="Calibri"/>
                <w:color w:val="000000"/>
                <w:sz w:val="16"/>
                <w:szCs w:val="16"/>
              </w:rPr>
              <w:t>Ειδικότητα:</w:t>
            </w:r>
          </w:p>
        </w:tc>
        <w:tc>
          <w:tcPr>
            <w:tcW w:w="731" w:type="pct"/>
            <w:tcBorders>
              <w:top w:val="nil"/>
              <w:left w:val="nil"/>
              <w:bottom w:val="single" w:sz="4" w:space="0" w:color="auto"/>
              <w:right w:val="single" w:sz="4" w:space="0" w:color="auto"/>
            </w:tcBorders>
            <w:shd w:val="clear" w:color="auto" w:fill="auto"/>
            <w:vAlign w:val="center"/>
            <w:hideMark/>
          </w:tcPr>
          <w:p w14:paraId="6C572A7F" w14:textId="77777777" w:rsidR="00DA277B" w:rsidRPr="00DA277B" w:rsidRDefault="00DA277B" w:rsidP="00DA277B">
            <w:pPr>
              <w:rPr>
                <w:rFonts w:ascii="Calibri" w:hAnsi="Calibri" w:cs="Calibri"/>
                <w:color w:val="000000"/>
                <w:sz w:val="16"/>
                <w:szCs w:val="16"/>
              </w:rPr>
            </w:pPr>
            <w:r w:rsidRPr="00DA277B">
              <w:rPr>
                <w:rFonts w:ascii="Calibri" w:hAnsi="Calibri" w:cs="Calibri"/>
                <w:color w:val="000000"/>
                <w:sz w:val="16"/>
                <w:szCs w:val="16"/>
              </w:rPr>
              <w:t>ΑΦΜ:</w:t>
            </w:r>
          </w:p>
        </w:tc>
      </w:tr>
      <w:tr w:rsidR="00DA277B" w:rsidRPr="00DA277B" w14:paraId="4C11E56E" w14:textId="77777777" w:rsidTr="00DA277B">
        <w:trPr>
          <w:trHeight w:val="211"/>
        </w:trPr>
        <w:tc>
          <w:tcPr>
            <w:tcW w:w="3707"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804DA" w14:textId="77777777" w:rsidR="00DA277B" w:rsidRPr="00DA277B" w:rsidRDefault="00DA277B" w:rsidP="00DA277B">
            <w:pPr>
              <w:rPr>
                <w:rFonts w:ascii="Calibri" w:hAnsi="Calibri" w:cs="Calibri"/>
                <w:b/>
                <w:bCs/>
                <w:color w:val="000000"/>
                <w:sz w:val="16"/>
                <w:szCs w:val="18"/>
              </w:rPr>
            </w:pPr>
            <w:r w:rsidRPr="00DA277B">
              <w:rPr>
                <w:rFonts w:ascii="Calibri" w:hAnsi="Calibri" w:cs="Calibri"/>
                <w:b/>
                <w:bCs/>
                <w:color w:val="000000"/>
                <w:sz w:val="16"/>
                <w:szCs w:val="18"/>
              </w:rPr>
              <w:t>ΕΤΟΣ :</w:t>
            </w:r>
          </w:p>
        </w:tc>
        <w:tc>
          <w:tcPr>
            <w:tcW w:w="1293" w:type="pct"/>
            <w:gridSpan w:val="2"/>
            <w:tcBorders>
              <w:top w:val="single" w:sz="4" w:space="0" w:color="auto"/>
              <w:left w:val="nil"/>
              <w:bottom w:val="single" w:sz="4" w:space="0" w:color="auto"/>
              <w:right w:val="single" w:sz="4" w:space="0" w:color="auto"/>
            </w:tcBorders>
            <w:shd w:val="clear" w:color="auto" w:fill="auto"/>
            <w:vAlign w:val="center"/>
            <w:hideMark/>
          </w:tcPr>
          <w:p w14:paraId="0C9F0866" w14:textId="77777777" w:rsidR="00DA277B" w:rsidRPr="00DA277B" w:rsidRDefault="00DA277B" w:rsidP="00DA277B">
            <w:pPr>
              <w:rPr>
                <w:rFonts w:ascii="Calibri" w:hAnsi="Calibri" w:cs="Calibri"/>
                <w:b/>
                <w:bCs/>
                <w:color w:val="000000"/>
                <w:sz w:val="16"/>
                <w:szCs w:val="18"/>
              </w:rPr>
            </w:pPr>
            <w:r w:rsidRPr="00DA277B">
              <w:rPr>
                <w:rFonts w:ascii="Calibri" w:hAnsi="Calibri" w:cs="Calibri"/>
                <w:b/>
                <w:bCs/>
                <w:color w:val="000000"/>
                <w:sz w:val="16"/>
                <w:szCs w:val="18"/>
              </w:rPr>
              <w:t> </w:t>
            </w:r>
          </w:p>
        </w:tc>
      </w:tr>
      <w:tr w:rsidR="00DA277B" w:rsidRPr="00DA277B" w14:paraId="02E1DB62" w14:textId="77777777" w:rsidTr="008E2B0F">
        <w:trPr>
          <w:trHeight w:val="580"/>
        </w:trPr>
        <w:tc>
          <w:tcPr>
            <w:tcW w:w="723" w:type="pct"/>
            <w:tcBorders>
              <w:top w:val="nil"/>
              <w:left w:val="single" w:sz="4" w:space="0" w:color="auto"/>
              <w:bottom w:val="single" w:sz="4" w:space="0" w:color="auto"/>
              <w:right w:val="single" w:sz="4" w:space="0" w:color="auto"/>
            </w:tcBorders>
            <w:shd w:val="clear" w:color="000000" w:fill="FFFF00"/>
            <w:textDirection w:val="btLr"/>
            <w:vAlign w:val="center"/>
            <w:hideMark/>
          </w:tcPr>
          <w:p w14:paraId="659B8586" w14:textId="77777777" w:rsidR="00DA277B" w:rsidRPr="00DA277B" w:rsidRDefault="00DA277B" w:rsidP="00DA277B">
            <w:pPr>
              <w:jc w:val="center"/>
              <w:rPr>
                <w:rFonts w:ascii="Calibri" w:hAnsi="Calibri" w:cs="Calibri"/>
                <w:b/>
                <w:bCs/>
                <w:color w:val="000000"/>
                <w:sz w:val="16"/>
                <w:szCs w:val="16"/>
              </w:rPr>
            </w:pPr>
            <w:r w:rsidRPr="00DA277B">
              <w:rPr>
                <w:rFonts w:ascii="Calibri" w:hAnsi="Calibri" w:cs="Calibri"/>
                <w:b/>
                <w:bCs/>
                <w:color w:val="000000"/>
                <w:sz w:val="16"/>
                <w:szCs w:val="16"/>
              </w:rPr>
              <w:t xml:space="preserve">ΗΜΕΡΑ </w:t>
            </w:r>
          </w:p>
        </w:tc>
        <w:tc>
          <w:tcPr>
            <w:tcW w:w="798" w:type="pct"/>
            <w:tcBorders>
              <w:top w:val="nil"/>
              <w:left w:val="nil"/>
              <w:bottom w:val="single" w:sz="4" w:space="0" w:color="auto"/>
              <w:right w:val="single" w:sz="4" w:space="0" w:color="auto"/>
            </w:tcBorders>
            <w:shd w:val="clear" w:color="000000" w:fill="FFFF00"/>
            <w:vAlign w:val="center"/>
            <w:hideMark/>
          </w:tcPr>
          <w:p w14:paraId="1A5E5A58" w14:textId="77777777" w:rsidR="00DA277B" w:rsidRPr="00DA277B" w:rsidRDefault="00DA277B" w:rsidP="00DA277B">
            <w:pPr>
              <w:jc w:val="center"/>
              <w:rPr>
                <w:rFonts w:ascii="Calibri" w:hAnsi="Calibri" w:cs="Calibri"/>
                <w:b/>
                <w:bCs/>
                <w:color w:val="000000"/>
                <w:sz w:val="16"/>
                <w:szCs w:val="16"/>
              </w:rPr>
            </w:pPr>
            <w:r w:rsidRPr="00DA277B">
              <w:rPr>
                <w:rFonts w:ascii="Calibri" w:hAnsi="Calibri" w:cs="Calibri"/>
                <w:b/>
                <w:bCs/>
                <w:color w:val="000000"/>
                <w:sz w:val="16"/>
                <w:szCs w:val="16"/>
              </w:rPr>
              <w:t>ΗΜΕΡΟΜΗΝΙΑ</w:t>
            </w:r>
          </w:p>
        </w:tc>
        <w:tc>
          <w:tcPr>
            <w:tcW w:w="653" w:type="pct"/>
            <w:tcBorders>
              <w:top w:val="nil"/>
              <w:left w:val="nil"/>
              <w:bottom w:val="single" w:sz="4" w:space="0" w:color="auto"/>
              <w:right w:val="single" w:sz="4" w:space="0" w:color="auto"/>
            </w:tcBorders>
            <w:shd w:val="clear" w:color="000000" w:fill="FFFF00"/>
            <w:vAlign w:val="center"/>
            <w:hideMark/>
          </w:tcPr>
          <w:p w14:paraId="30BCB4B1" w14:textId="77777777" w:rsidR="00DA277B" w:rsidRPr="00DA277B" w:rsidRDefault="00DA277B" w:rsidP="00DA277B">
            <w:pPr>
              <w:jc w:val="center"/>
              <w:rPr>
                <w:rFonts w:ascii="Calibri" w:hAnsi="Calibri" w:cs="Calibri"/>
                <w:b/>
                <w:bCs/>
                <w:color w:val="000000"/>
                <w:sz w:val="16"/>
                <w:szCs w:val="16"/>
              </w:rPr>
            </w:pPr>
            <w:r w:rsidRPr="00DA277B">
              <w:rPr>
                <w:rFonts w:ascii="Calibri" w:hAnsi="Calibri" w:cs="Calibri"/>
                <w:b/>
                <w:bCs/>
                <w:color w:val="000000"/>
                <w:sz w:val="16"/>
                <w:szCs w:val="16"/>
              </w:rPr>
              <w:t>ΩΡΕΣ ΕΡΓΑΣΙΑΣ</w:t>
            </w:r>
          </w:p>
        </w:tc>
        <w:tc>
          <w:tcPr>
            <w:tcW w:w="1533" w:type="pct"/>
            <w:gridSpan w:val="2"/>
            <w:tcBorders>
              <w:top w:val="single" w:sz="4" w:space="0" w:color="auto"/>
              <w:left w:val="nil"/>
              <w:bottom w:val="single" w:sz="4" w:space="0" w:color="auto"/>
              <w:right w:val="single" w:sz="4" w:space="0" w:color="auto"/>
            </w:tcBorders>
            <w:shd w:val="clear" w:color="000000" w:fill="FFFF00"/>
            <w:vAlign w:val="center"/>
            <w:hideMark/>
          </w:tcPr>
          <w:p w14:paraId="526CB228" w14:textId="77777777" w:rsidR="00DA277B" w:rsidRPr="00DA277B" w:rsidRDefault="00DA277B" w:rsidP="00DA277B">
            <w:pPr>
              <w:jc w:val="center"/>
              <w:rPr>
                <w:rFonts w:ascii="Calibri" w:hAnsi="Calibri" w:cs="Calibri"/>
                <w:b/>
                <w:bCs/>
                <w:color w:val="000000"/>
                <w:sz w:val="16"/>
                <w:szCs w:val="16"/>
              </w:rPr>
            </w:pPr>
            <w:r w:rsidRPr="00DA277B">
              <w:rPr>
                <w:rFonts w:ascii="Calibri" w:hAnsi="Calibri" w:cs="Calibri"/>
                <w:b/>
                <w:bCs/>
                <w:color w:val="000000"/>
                <w:sz w:val="16"/>
                <w:szCs w:val="16"/>
              </w:rPr>
              <w:t>ΑΙΤΙΟΛΟΓΙΑ</w:t>
            </w:r>
            <w:r w:rsidRPr="00DA277B">
              <w:rPr>
                <w:rFonts w:ascii="Calibri" w:hAnsi="Calibri" w:cs="Calibri"/>
                <w:b/>
                <w:bCs/>
                <w:color w:val="000000"/>
                <w:sz w:val="16"/>
                <w:szCs w:val="16"/>
              </w:rPr>
              <w:br/>
              <w:t>(ΕΙΔΟΣ ΑΔΕΙΑΣ / ΑΠΕΡΓΙΑ / ΣΤΑΣΗ ΕΡΓΑΣΙΑΣ/ΑΠΟΥΣΙΑ)</w:t>
            </w:r>
          </w:p>
        </w:tc>
        <w:tc>
          <w:tcPr>
            <w:tcW w:w="1293" w:type="pct"/>
            <w:gridSpan w:val="2"/>
            <w:tcBorders>
              <w:top w:val="single" w:sz="4" w:space="0" w:color="auto"/>
              <w:left w:val="nil"/>
              <w:bottom w:val="single" w:sz="4" w:space="0" w:color="auto"/>
              <w:right w:val="single" w:sz="4" w:space="0" w:color="auto"/>
            </w:tcBorders>
            <w:shd w:val="clear" w:color="000000" w:fill="ABEE32"/>
            <w:vAlign w:val="center"/>
            <w:hideMark/>
          </w:tcPr>
          <w:p w14:paraId="2EFB89CA" w14:textId="77777777" w:rsidR="00DA277B" w:rsidRPr="00DA277B" w:rsidRDefault="00DA277B" w:rsidP="00DA277B">
            <w:pPr>
              <w:jc w:val="center"/>
              <w:rPr>
                <w:rFonts w:ascii="Calibri" w:hAnsi="Calibri" w:cs="Calibri"/>
                <w:b/>
                <w:bCs/>
                <w:color w:val="000000"/>
                <w:sz w:val="16"/>
                <w:szCs w:val="16"/>
              </w:rPr>
            </w:pPr>
            <w:r w:rsidRPr="00DA277B">
              <w:rPr>
                <w:rFonts w:ascii="Calibri" w:hAnsi="Calibri" w:cs="Calibri"/>
                <w:b/>
                <w:bCs/>
                <w:color w:val="000000"/>
                <w:sz w:val="16"/>
                <w:szCs w:val="16"/>
              </w:rPr>
              <w:t>ΔΙΕΥΚΡΙΝΙΣΕΙΣ</w:t>
            </w:r>
          </w:p>
        </w:tc>
      </w:tr>
      <w:tr w:rsidR="00DA277B" w:rsidRPr="00DA277B" w14:paraId="2227A7BA" w14:textId="77777777" w:rsidTr="008E2B0F">
        <w:trPr>
          <w:trHeight w:val="290"/>
        </w:trPr>
        <w:tc>
          <w:tcPr>
            <w:tcW w:w="723" w:type="pct"/>
            <w:tcBorders>
              <w:top w:val="nil"/>
              <w:left w:val="single" w:sz="4" w:space="0" w:color="auto"/>
              <w:bottom w:val="single" w:sz="4" w:space="0" w:color="auto"/>
              <w:right w:val="single" w:sz="4" w:space="0" w:color="auto"/>
            </w:tcBorders>
            <w:shd w:val="clear" w:color="000000" w:fill="FFFFFF"/>
            <w:vAlign w:val="center"/>
            <w:hideMark/>
          </w:tcPr>
          <w:p w14:paraId="2DA9FFA4"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Τρι</w:t>
            </w:r>
            <w:proofErr w:type="spellEnd"/>
          </w:p>
        </w:tc>
        <w:tc>
          <w:tcPr>
            <w:tcW w:w="798" w:type="pct"/>
            <w:tcBorders>
              <w:top w:val="nil"/>
              <w:left w:val="nil"/>
              <w:bottom w:val="single" w:sz="4" w:space="0" w:color="auto"/>
              <w:right w:val="single" w:sz="4" w:space="0" w:color="auto"/>
            </w:tcBorders>
            <w:shd w:val="clear" w:color="000000" w:fill="FFFFFF"/>
            <w:vAlign w:val="center"/>
            <w:hideMark/>
          </w:tcPr>
          <w:p w14:paraId="6DC10388"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1/9/2026</w:t>
            </w:r>
          </w:p>
        </w:tc>
        <w:tc>
          <w:tcPr>
            <w:tcW w:w="653" w:type="pct"/>
            <w:tcBorders>
              <w:top w:val="nil"/>
              <w:left w:val="nil"/>
              <w:bottom w:val="single" w:sz="4" w:space="0" w:color="auto"/>
              <w:right w:val="single" w:sz="4" w:space="0" w:color="auto"/>
            </w:tcBorders>
            <w:shd w:val="clear" w:color="000000" w:fill="FFFFFF"/>
            <w:vAlign w:val="center"/>
          </w:tcPr>
          <w:p w14:paraId="20B157CB" w14:textId="23EFB2AE"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auto" w:fill="auto"/>
            <w:vAlign w:val="center"/>
          </w:tcPr>
          <w:p w14:paraId="4E81C310" w14:textId="043C9A14"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63251F1E" w14:textId="51B768CE" w:rsidR="00DA277B" w:rsidRPr="00DA277B" w:rsidRDefault="00DA277B" w:rsidP="00DA277B">
            <w:pPr>
              <w:jc w:val="center"/>
              <w:rPr>
                <w:rFonts w:ascii="Calibri" w:hAnsi="Calibri" w:cs="Calibri"/>
                <w:color w:val="000000"/>
                <w:sz w:val="16"/>
                <w:szCs w:val="16"/>
              </w:rPr>
            </w:pPr>
          </w:p>
        </w:tc>
      </w:tr>
      <w:tr w:rsidR="00DA277B" w:rsidRPr="00DA277B" w14:paraId="2263E66B"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665A5EA3"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Τετ</w:t>
            </w:r>
          </w:p>
        </w:tc>
        <w:tc>
          <w:tcPr>
            <w:tcW w:w="798" w:type="pct"/>
            <w:tcBorders>
              <w:top w:val="nil"/>
              <w:left w:val="nil"/>
              <w:bottom w:val="single" w:sz="4" w:space="0" w:color="auto"/>
              <w:right w:val="single" w:sz="4" w:space="0" w:color="auto"/>
            </w:tcBorders>
            <w:shd w:val="clear" w:color="auto" w:fill="auto"/>
            <w:vAlign w:val="center"/>
            <w:hideMark/>
          </w:tcPr>
          <w:p w14:paraId="33ED8BC7"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2/9/2026</w:t>
            </w:r>
          </w:p>
        </w:tc>
        <w:tc>
          <w:tcPr>
            <w:tcW w:w="653" w:type="pct"/>
            <w:tcBorders>
              <w:top w:val="nil"/>
              <w:left w:val="nil"/>
              <w:bottom w:val="single" w:sz="4" w:space="0" w:color="auto"/>
              <w:right w:val="single" w:sz="4" w:space="0" w:color="auto"/>
            </w:tcBorders>
            <w:shd w:val="clear" w:color="auto" w:fill="auto"/>
            <w:vAlign w:val="center"/>
          </w:tcPr>
          <w:p w14:paraId="3B180EBC" w14:textId="589C2906"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000000" w:fill="FFFFFF"/>
            <w:vAlign w:val="center"/>
          </w:tcPr>
          <w:p w14:paraId="24FA1A0A" w14:textId="38881BB8" w:rsidR="00DA277B" w:rsidRPr="00DA277B" w:rsidRDefault="00DA277B" w:rsidP="00DA277B">
            <w:pPr>
              <w:jc w:val="center"/>
              <w:rPr>
                <w:rFonts w:ascii="Calibri" w:hAnsi="Calibri" w:cs="Calibri"/>
                <w:color w:val="000000"/>
                <w:sz w:val="18"/>
                <w:szCs w:val="18"/>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29C5C002" w14:textId="3DA686A4" w:rsidR="00DA277B" w:rsidRPr="00DA277B" w:rsidRDefault="00DA277B" w:rsidP="00DA277B">
            <w:pPr>
              <w:jc w:val="center"/>
              <w:rPr>
                <w:rFonts w:ascii="Calibri" w:hAnsi="Calibri" w:cs="Calibri"/>
                <w:color w:val="000000"/>
                <w:sz w:val="16"/>
                <w:szCs w:val="16"/>
              </w:rPr>
            </w:pPr>
          </w:p>
        </w:tc>
      </w:tr>
      <w:tr w:rsidR="00DA277B" w:rsidRPr="00DA277B" w14:paraId="15622C4D" w14:textId="77777777" w:rsidTr="008E2B0F">
        <w:trPr>
          <w:trHeight w:val="217"/>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6D8B5A9B"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Πεμ</w:t>
            </w:r>
            <w:proofErr w:type="spellEnd"/>
          </w:p>
        </w:tc>
        <w:tc>
          <w:tcPr>
            <w:tcW w:w="798" w:type="pct"/>
            <w:tcBorders>
              <w:top w:val="nil"/>
              <w:left w:val="nil"/>
              <w:bottom w:val="single" w:sz="4" w:space="0" w:color="auto"/>
              <w:right w:val="single" w:sz="4" w:space="0" w:color="auto"/>
            </w:tcBorders>
            <w:shd w:val="clear" w:color="auto" w:fill="auto"/>
            <w:vAlign w:val="center"/>
            <w:hideMark/>
          </w:tcPr>
          <w:p w14:paraId="161FCDF1"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3/9/2026</w:t>
            </w:r>
          </w:p>
        </w:tc>
        <w:tc>
          <w:tcPr>
            <w:tcW w:w="653" w:type="pct"/>
            <w:tcBorders>
              <w:top w:val="nil"/>
              <w:left w:val="nil"/>
              <w:bottom w:val="single" w:sz="4" w:space="0" w:color="auto"/>
              <w:right w:val="single" w:sz="4" w:space="0" w:color="auto"/>
            </w:tcBorders>
            <w:shd w:val="clear" w:color="auto" w:fill="auto"/>
            <w:vAlign w:val="center"/>
          </w:tcPr>
          <w:p w14:paraId="5D2C641A" w14:textId="4FDE1B87"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000000" w:fill="FFFFFF"/>
            <w:vAlign w:val="center"/>
          </w:tcPr>
          <w:p w14:paraId="0B091337" w14:textId="70A39D80" w:rsidR="00DA277B" w:rsidRPr="00DA277B" w:rsidRDefault="00DA277B" w:rsidP="00DA277B">
            <w:pPr>
              <w:jc w:val="center"/>
              <w:rPr>
                <w:rFonts w:ascii="Calibri" w:hAnsi="Calibri" w:cs="Calibri"/>
                <w:color w:val="000000"/>
                <w:sz w:val="18"/>
                <w:szCs w:val="18"/>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7632C951" w14:textId="79DEBA72" w:rsidR="00DA277B" w:rsidRPr="00DA277B" w:rsidRDefault="00DA277B" w:rsidP="00DA277B">
            <w:pPr>
              <w:jc w:val="center"/>
              <w:rPr>
                <w:rFonts w:ascii="Calibri" w:hAnsi="Calibri" w:cs="Calibri"/>
                <w:color w:val="000000"/>
                <w:sz w:val="16"/>
                <w:szCs w:val="16"/>
              </w:rPr>
            </w:pPr>
          </w:p>
        </w:tc>
      </w:tr>
      <w:tr w:rsidR="00DA277B" w:rsidRPr="00DA277B" w14:paraId="00A237F2"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724A53D2"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Παρ</w:t>
            </w:r>
          </w:p>
        </w:tc>
        <w:tc>
          <w:tcPr>
            <w:tcW w:w="798" w:type="pct"/>
            <w:tcBorders>
              <w:top w:val="nil"/>
              <w:left w:val="nil"/>
              <w:bottom w:val="single" w:sz="4" w:space="0" w:color="auto"/>
              <w:right w:val="single" w:sz="4" w:space="0" w:color="auto"/>
            </w:tcBorders>
            <w:shd w:val="clear" w:color="auto" w:fill="auto"/>
            <w:vAlign w:val="center"/>
            <w:hideMark/>
          </w:tcPr>
          <w:p w14:paraId="287E94EE"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4/9/2026</w:t>
            </w:r>
          </w:p>
        </w:tc>
        <w:tc>
          <w:tcPr>
            <w:tcW w:w="653" w:type="pct"/>
            <w:tcBorders>
              <w:top w:val="nil"/>
              <w:left w:val="nil"/>
              <w:bottom w:val="single" w:sz="4" w:space="0" w:color="auto"/>
              <w:right w:val="single" w:sz="4" w:space="0" w:color="auto"/>
            </w:tcBorders>
            <w:shd w:val="clear" w:color="auto" w:fill="auto"/>
            <w:vAlign w:val="center"/>
          </w:tcPr>
          <w:p w14:paraId="1B2428D5" w14:textId="70958FC3"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auto" w:fill="auto"/>
            <w:vAlign w:val="center"/>
          </w:tcPr>
          <w:p w14:paraId="553F39F6" w14:textId="3651862F"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759F7040" w14:textId="16D2F6C4" w:rsidR="00DA277B" w:rsidRPr="00DA277B" w:rsidRDefault="00DA277B" w:rsidP="00DA277B">
            <w:pPr>
              <w:jc w:val="center"/>
              <w:rPr>
                <w:rFonts w:ascii="Calibri" w:hAnsi="Calibri" w:cs="Calibri"/>
                <w:color w:val="000000"/>
                <w:sz w:val="16"/>
                <w:szCs w:val="16"/>
              </w:rPr>
            </w:pPr>
          </w:p>
        </w:tc>
      </w:tr>
      <w:tr w:rsidR="00DA277B" w:rsidRPr="00DA277B" w14:paraId="17D2D1A1" w14:textId="77777777" w:rsidTr="008E2B0F">
        <w:trPr>
          <w:trHeight w:val="290"/>
        </w:trPr>
        <w:tc>
          <w:tcPr>
            <w:tcW w:w="723"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6A48F995"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Σαβ</w:t>
            </w:r>
            <w:proofErr w:type="spellEnd"/>
          </w:p>
        </w:tc>
        <w:tc>
          <w:tcPr>
            <w:tcW w:w="798"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0C9BAB97"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5/9/2026</w:t>
            </w:r>
          </w:p>
        </w:tc>
        <w:tc>
          <w:tcPr>
            <w:tcW w:w="653" w:type="pct"/>
            <w:tcBorders>
              <w:top w:val="single" w:sz="4" w:space="0" w:color="auto"/>
              <w:left w:val="single" w:sz="4" w:space="0" w:color="auto"/>
              <w:bottom w:val="single" w:sz="4" w:space="0" w:color="auto"/>
              <w:right w:val="single" w:sz="4" w:space="0" w:color="auto"/>
            </w:tcBorders>
            <w:shd w:val="clear" w:color="000000" w:fill="BFBFBF"/>
            <w:vAlign w:val="center"/>
          </w:tcPr>
          <w:p w14:paraId="4B12725B" w14:textId="6838C1A7"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1DB9F73C" w14:textId="3FC44931"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024E7B0A" w14:textId="34B9321D" w:rsidR="00DA277B" w:rsidRPr="00DA277B" w:rsidRDefault="00DA277B" w:rsidP="00DA277B">
            <w:pPr>
              <w:jc w:val="center"/>
              <w:rPr>
                <w:rFonts w:ascii="Calibri" w:hAnsi="Calibri" w:cs="Calibri"/>
                <w:color w:val="000000"/>
                <w:sz w:val="16"/>
                <w:szCs w:val="16"/>
              </w:rPr>
            </w:pPr>
          </w:p>
        </w:tc>
      </w:tr>
      <w:tr w:rsidR="00DA277B" w:rsidRPr="00DA277B" w14:paraId="4CBB0148" w14:textId="77777777" w:rsidTr="008E2B0F">
        <w:trPr>
          <w:trHeight w:val="290"/>
        </w:trPr>
        <w:tc>
          <w:tcPr>
            <w:tcW w:w="723"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0DC0BA4D"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Κυρ</w:t>
            </w:r>
          </w:p>
        </w:tc>
        <w:tc>
          <w:tcPr>
            <w:tcW w:w="798"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35B7D7EB"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6/9/2026</w:t>
            </w:r>
          </w:p>
        </w:tc>
        <w:tc>
          <w:tcPr>
            <w:tcW w:w="653" w:type="pct"/>
            <w:tcBorders>
              <w:top w:val="single" w:sz="4" w:space="0" w:color="auto"/>
              <w:left w:val="single" w:sz="4" w:space="0" w:color="auto"/>
              <w:bottom w:val="single" w:sz="4" w:space="0" w:color="auto"/>
              <w:right w:val="single" w:sz="4" w:space="0" w:color="auto"/>
            </w:tcBorders>
            <w:shd w:val="clear" w:color="000000" w:fill="BFBFBF"/>
            <w:vAlign w:val="center"/>
          </w:tcPr>
          <w:p w14:paraId="68E311D5" w14:textId="4BF6FA9C"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6A3012CF" w14:textId="53FDD591"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514E87C2" w14:textId="646A103D" w:rsidR="00DA277B" w:rsidRPr="00DA277B" w:rsidRDefault="00DA277B" w:rsidP="00DA277B">
            <w:pPr>
              <w:jc w:val="center"/>
              <w:rPr>
                <w:rFonts w:ascii="Calibri" w:hAnsi="Calibri" w:cs="Calibri"/>
                <w:color w:val="000000"/>
                <w:sz w:val="16"/>
                <w:szCs w:val="16"/>
              </w:rPr>
            </w:pPr>
          </w:p>
        </w:tc>
      </w:tr>
      <w:tr w:rsidR="00DA277B" w:rsidRPr="00DA277B" w14:paraId="11564C00"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3D2CFEE6"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Δευ</w:t>
            </w:r>
            <w:proofErr w:type="spellEnd"/>
          </w:p>
        </w:tc>
        <w:tc>
          <w:tcPr>
            <w:tcW w:w="798" w:type="pct"/>
            <w:tcBorders>
              <w:top w:val="nil"/>
              <w:left w:val="nil"/>
              <w:bottom w:val="single" w:sz="4" w:space="0" w:color="auto"/>
              <w:right w:val="single" w:sz="4" w:space="0" w:color="auto"/>
            </w:tcBorders>
            <w:shd w:val="clear" w:color="auto" w:fill="auto"/>
            <w:vAlign w:val="center"/>
            <w:hideMark/>
          </w:tcPr>
          <w:p w14:paraId="023B8BEF"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7/9/2026</w:t>
            </w:r>
          </w:p>
        </w:tc>
        <w:tc>
          <w:tcPr>
            <w:tcW w:w="653" w:type="pct"/>
            <w:tcBorders>
              <w:top w:val="nil"/>
              <w:left w:val="nil"/>
              <w:bottom w:val="single" w:sz="4" w:space="0" w:color="auto"/>
              <w:right w:val="single" w:sz="4" w:space="0" w:color="auto"/>
            </w:tcBorders>
            <w:shd w:val="clear" w:color="auto" w:fill="auto"/>
            <w:vAlign w:val="center"/>
          </w:tcPr>
          <w:p w14:paraId="41740326" w14:textId="2DE074F8"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000000" w:fill="FFFFFF"/>
            <w:vAlign w:val="center"/>
          </w:tcPr>
          <w:p w14:paraId="1AA9B2E8" w14:textId="5A2DE614" w:rsidR="00DA277B" w:rsidRPr="00DA277B" w:rsidRDefault="00DA277B" w:rsidP="00DA277B">
            <w:pPr>
              <w:jc w:val="center"/>
              <w:rPr>
                <w:rFonts w:ascii="Calibri" w:hAnsi="Calibri" w:cs="Calibri"/>
                <w:color w:val="000000"/>
                <w:sz w:val="18"/>
                <w:szCs w:val="18"/>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7B41408D" w14:textId="5CF911D4" w:rsidR="00DA277B" w:rsidRPr="00DA277B" w:rsidRDefault="00DA277B" w:rsidP="00DA277B">
            <w:pPr>
              <w:jc w:val="center"/>
              <w:rPr>
                <w:rFonts w:ascii="Calibri" w:hAnsi="Calibri" w:cs="Calibri"/>
                <w:color w:val="000000"/>
                <w:sz w:val="16"/>
                <w:szCs w:val="16"/>
              </w:rPr>
            </w:pPr>
          </w:p>
        </w:tc>
      </w:tr>
      <w:tr w:rsidR="00DA277B" w:rsidRPr="00DA277B" w14:paraId="4D43B29F"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36AE4955"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Τρι</w:t>
            </w:r>
            <w:proofErr w:type="spellEnd"/>
          </w:p>
        </w:tc>
        <w:tc>
          <w:tcPr>
            <w:tcW w:w="798" w:type="pct"/>
            <w:tcBorders>
              <w:top w:val="nil"/>
              <w:left w:val="nil"/>
              <w:bottom w:val="single" w:sz="4" w:space="0" w:color="auto"/>
              <w:right w:val="single" w:sz="4" w:space="0" w:color="auto"/>
            </w:tcBorders>
            <w:shd w:val="clear" w:color="auto" w:fill="auto"/>
            <w:vAlign w:val="center"/>
            <w:hideMark/>
          </w:tcPr>
          <w:p w14:paraId="57401799"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8/9/2026</w:t>
            </w:r>
          </w:p>
        </w:tc>
        <w:tc>
          <w:tcPr>
            <w:tcW w:w="653" w:type="pct"/>
            <w:tcBorders>
              <w:top w:val="nil"/>
              <w:left w:val="nil"/>
              <w:bottom w:val="single" w:sz="4" w:space="0" w:color="auto"/>
              <w:right w:val="single" w:sz="4" w:space="0" w:color="auto"/>
            </w:tcBorders>
            <w:shd w:val="clear" w:color="auto" w:fill="auto"/>
            <w:vAlign w:val="center"/>
          </w:tcPr>
          <w:p w14:paraId="50D61AA1" w14:textId="2D834CA4"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auto" w:fill="auto"/>
            <w:vAlign w:val="center"/>
          </w:tcPr>
          <w:p w14:paraId="40C8685B" w14:textId="2C2BF5D9"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63584B0A" w14:textId="16F4108F" w:rsidR="00DA277B" w:rsidRPr="00DA277B" w:rsidRDefault="00DA277B" w:rsidP="00DA277B">
            <w:pPr>
              <w:jc w:val="center"/>
              <w:rPr>
                <w:rFonts w:ascii="Calibri" w:hAnsi="Calibri" w:cs="Calibri"/>
                <w:color w:val="000000"/>
                <w:sz w:val="16"/>
                <w:szCs w:val="16"/>
              </w:rPr>
            </w:pPr>
          </w:p>
        </w:tc>
      </w:tr>
      <w:tr w:rsidR="00DA277B" w:rsidRPr="00DA277B" w14:paraId="117631F8"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39285E7F"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Τετ</w:t>
            </w:r>
          </w:p>
        </w:tc>
        <w:tc>
          <w:tcPr>
            <w:tcW w:w="798" w:type="pct"/>
            <w:tcBorders>
              <w:top w:val="nil"/>
              <w:left w:val="nil"/>
              <w:bottom w:val="single" w:sz="4" w:space="0" w:color="auto"/>
              <w:right w:val="single" w:sz="4" w:space="0" w:color="auto"/>
            </w:tcBorders>
            <w:shd w:val="clear" w:color="auto" w:fill="auto"/>
            <w:vAlign w:val="center"/>
            <w:hideMark/>
          </w:tcPr>
          <w:p w14:paraId="5CBDF4B8"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9/9/2026</w:t>
            </w:r>
          </w:p>
        </w:tc>
        <w:tc>
          <w:tcPr>
            <w:tcW w:w="653" w:type="pct"/>
            <w:tcBorders>
              <w:top w:val="nil"/>
              <w:left w:val="nil"/>
              <w:bottom w:val="single" w:sz="4" w:space="0" w:color="auto"/>
              <w:right w:val="single" w:sz="4" w:space="0" w:color="auto"/>
            </w:tcBorders>
            <w:shd w:val="clear" w:color="auto" w:fill="auto"/>
            <w:vAlign w:val="center"/>
          </w:tcPr>
          <w:p w14:paraId="7E6214BA" w14:textId="0188E676"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000000" w:fill="FFFFFF"/>
            <w:vAlign w:val="center"/>
          </w:tcPr>
          <w:p w14:paraId="13C21444" w14:textId="631396B1" w:rsidR="00DA277B" w:rsidRPr="00DA277B" w:rsidRDefault="00DA277B" w:rsidP="00DA277B">
            <w:pPr>
              <w:jc w:val="center"/>
              <w:rPr>
                <w:rFonts w:ascii="Calibri" w:hAnsi="Calibri" w:cs="Calibri"/>
                <w:color w:val="000000"/>
                <w:sz w:val="18"/>
                <w:szCs w:val="18"/>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17902F60" w14:textId="211FFC02" w:rsidR="00DA277B" w:rsidRPr="00DA277B" w:rsidRDefault="00DA277B" w:rsidP="00DA277B">
            <w:pPr>
              <w:jc w:val="center"/>
              <w:rPr>
                <w:rFonts w:ascii="Calibri" w:hAnsi="Calibri" w:cs="Calibri"/>
                <w:color w:val="000000"/>
                <w:sz w:val="16"/>
                <w:szCs w:val="16"/>
              </w:rPr>
            </w:pPr>
          </w:p>
        </w:tc>
      </w:tr>
      <w:tr w:rsidR="00DA277B" w:rsidRPr="00DA277B" w14:paraId="4E50EDB0"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7E67C47E"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Πεμ</w:t>
            </w:r>
            <w:proofErr w:type="spellEnd"/>
          </w:p>
        </w:tc>
        <w:tc>
          <w:tcPr>
            <w:tcW w:w="798" w:type="pct"/>
            <w:tcBorders>
              <w:top w:val="nil"/>
              <w:left w:val="nil"/>
              <w:bottom w:val="single" w:sz="4" w:space="0" w:color="auto"/>
              <w:right w:val="single" w:sz="4" w:space="0" w:color="auto"/>
            </w:tcBorders>
            <w:shd w:val="clear" w:color="auto" w:fill="auto"/>
            <w:vAlign w:val="center"/>
            <w:hideMark/>
          </w:tcPr>
          <w:p w14:paraId="6DEA07F6"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10/9/2026</w:t>
            </w:r>
          </w:p>
        </w:tc>
        <w:tc>
          <w:tcPr>
            <w:tcW w:w="653" w:type="pct"/>
            <w:tcBorders>
              <w:top w:val="nil"/>
              <w:left w:val="nil"/>
              <w:bottom w:val="single" w:sz="4" w:space="0" w:color="auto"/>
              <w:right w:val="single" w:sz="4" w:space="0" w:color="auto"/>
            </w:tcBorders>
            <w:shd w:val="clear" w:color="auto" w:fill="auto"/>
            <w:vAlign w:val="center"/>
          </w:tcPr>
          <w:p w14:paraId="464061AD" w14:textId="0128845A"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000000" w:fill="FFFFFF"/>
            <w:vAlign w:val="center"/>
          </w:tcPr>
          <w:p w14:paraId="2EF006AF" w14:textId="57AF7501" w:rsidR="00DA277B" w:rsidRPr="00DA277B" w:rsidRDefault="00DA277B" w:rsidP="00DA277B">
            <w:pPr>
              <w:jc w:val="center"/>
              <w:rPr>
                <w:rFonts w:ascii="Calibri" w:hAnsi="Calibri" w:cs="Calibri"/>
                <w:color w:val="000000"/>
                <w:sz w:val="18"/>
                <w:szCs w:val="18"/>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493D4370" w14:textId="7BFDEE64" w:rsidR="00DA277B" w:rsidRPr="00DA277B" w:rsidRDefault="00DA277B" w:rsidP="00DA277B">
            <w:pPr>
              <w:jc w:val="center"/>
              <w:rPr>
                <w:rFonts w:ascii="Calibri" w:hAnsi="Calibri" w:cs="Calibri"/>
                <w:color w:val="000000"/>
                <w:sz w:val="16"/>
                <w:szCs w:val="16"/>
              </w:rPr>
            </w:pPr>
          </w:p>
        </w:tc>
      </w:tr>
      <w:tr w:rsidR="00DA277B" w:rsidRPr="00DA277B" w14:paraId="5CCD7E06"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11BB5627"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Παρ</w:t>
            </w:r>
          </w:p>
        </w:tc>
        <w:tc>
          <w:tcPr>
            <w:tcW w:w="798" w:type="pct"/>
            <w:tcBorders>
              <w:top w:val="nil"/>
              <w:left w:val="nil"/>
              <w:bottom w:val="single" w:sz="4" w:space="0" w:color="auto"/>
              <w:right w:val="single" w:sz="4" w:space="0" w:color="auto"/>
            </w:tcBorders>
            <w:shd w:val="clear" w:color="auto" w:fill="auto"/>
            <w:vAlign w:val="center"/>
            <w:hideMark/>
          </w:tcPr>
          <w:p w14:paraId="5AE4C825"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11/9/2026</w:t>
            </w:r>
          </w:p>
        </w:tc>
        <w:tc>
          <w:tcPr>
            <w:tcW w:w="653" w:type="pct"/>
            <w:tcBorders>
              <w:top w:val="nil"/>
              <w:left w:val="nil"/>
              <w:bottom w:val="single" w:sz="4" w:space="0" w:color="auto"/>
              <w:right w:val="single" w:sz="4" w:space="0" w:color="auto"/>
            </w:tcBorders>
            <w:shd w:val="clear" w:color="auto" w:fill="auto"/>
            <w:vAlign w:val="center"/>
          </w:tcPr>
          <w:p w14:paraId="15DF1334" w14:textId="794995A1"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auto" w:fill="auto"/>
            <w:vAlign w:val="center"/>
          </w:tcPr>
          <w:p w14:paraId="29F06A9D" w14:textId="275EC21D"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0736CFC5" w14:textId="0A6A3422" w:rsidR="00DA277B" w:rsidRPr="00DA277B" w:rsidRDefault="00DA277B" w:rsidP="00DA277B">
            <w:pPr>
              <w:jc w:val="center"/>
              <w:rPr>
                <w:rFonts w:ascii="Calibri" w:hAnsi="Calibri" w:cs="Calibri"/>
                <w:color w:val="000000"/>
                <w:sz w:val="16"/>
                <w:szCs w:val="16"/>
              </w:rPr>
            </w:pPr>
          </w:p>
        </w:tc>
      </w:tr>
      <w:tr w:rsidR="00DA277B" w:rsidRPr="00DA277B" w14:paraId="6CD6AA63" w14:textId="77777777" w:rsidTr="008E2B0F">
        <w:trPr>
          <w:trHeight w:val="290"/>
        </w:trPr>
        <w:tc>
          <w:tcPr>
            <w:tcW w:w="723"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526894A1"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Σαβ</w:t>
            </w:r>
            <w:proofErr w:type="spellEnd"/>
          </w:p>
        </w:tc>
        <w:tc>
          <w:tcPr>
            <w:tcW w:w="798"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111AC646"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12/9/2026</w:t>
            </w:r>
          </w:p>
        </w:tc>
        <w:tc>
          <w:tcPr>
            <w:tcW w:w="653" w:type="pct"/>
            <w:tcBorders>
              <w:top w:val="single" w:sz="4" w:space="0" w:color="auto"/>
              <w:left w:val="single" w:sz="4" w:space="0" w:color="auto"/>
              <w:bottom w:val="single" w:sz="4" w:space="0" w:color="auto"/>
              <w:right w:val="single" w:sz="4" w:space="0" w:color="auto"/>
            </w:tcBorders>
            <w:shd w:val="clear" w:color="000000" w:fill="BFBFBF"/>
            <w:vAlign w:val="center"/>
          </w:tcPr>
          <w:p w14:paraId="4B35207B" w14:textId="2D73D3BE"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502BD93D" w14:textId="34153A8C"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3D39C8BC" w14:textId="16FE47CD" w:rsidR="00DA277B" w:rsidRPr="00DA277B" w:rsidRDefault="00DA277B" w:rsidP="00DA277B">
            <w:pPr>
              <w:jc w:val="center"/>
              <w:rPr>
                <w:rFonts w:ascii="Calibri" w:hAnsi="Calibri" w:cs="Calibri"/>
                <w:color w:val="000000"/>
                <w:sz w:val="16"/>
                <w:szCs w:val="16"/>
              </w:rPr>
            </w:pPr>
          </w:p>
        </w:tc>
      </w:tr>
      <w:tr w:rsidR="00DA277B" w:rsidRPr="00DA277B" w14:paraId="4AD8EE60" w14:textId="77777777" w:rsidTr="008E2B0F">
        <w:trPr>
          <w:trHeight w:val="290"/>
        </w:trPr>
        <w:tc>
          <w:tcPr>
            <w:tcW w:w="723"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02538CDB"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Κυρ</w:t>
            </w:r>
          </w:p>
        </w:tc>
        <w:tc>
          <w:tcPr>
            <w:tcW w:w="798"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5A4F6ED2"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13/9/2026</w:t>
            </w:r>
          </w:p>
        </w:tc>
        <w:tc>
          <w:tcPr>
            <w:tcW w:w="653" w:type="pct"/>
            <w:tcBorders>
              <w:top w:val="single" w:sz="4" w:space="0" w:color="auto"/>
              <w:left w:val="single" w:sz="4" w:space="0" w:color="auto"/>
              <w:bottom w:val="single" w:sz="4" w:space="0" w:color="auto"/>
              <w:right w:val="single" w:sz="4" w:space="0" w:color="auto"/>
            </w:tcBorders>
            <w:shd w:val="clear" w:color="000000" w:fill="BFBFBF"/>
            <w:vAlign w:val="center"/>
          </w:tcPr>
          <w:p w14:paraId="345B5026" w14:textId="0CCA51CD"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2E1E94D4" w14:textId="3A1D3014" w:rsidR="00DA277B" w:rsidRPr="00DA277B" w:rsidRDefault="00DA277B" w:rsidP="00DA277B">
            <w:pPr>
              <w:jc w:val="center"/>
              <w:rPr>
                <w:rFonts w:ascii="Calibri" w:hAnsi="Calibri" w:cs="Calibri"/>
                <w:color w:val="000000"/>
                <w:sz w:val="18"/>
                <w:szCs w:val="18"/>
              </w:rPr>
            </w:pPr>
          </w:p>
        </w:tc>
        <w:tc>
          <w:tcPr>
            <w:tcW w:w="129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66404661" w14:textId="4F8EF36B" w:rsidR="00DA277B" w:rsidRPr="00DA277B" w:rsidRDefault="00DA277B" w:rsidP="00DA277B">
            <w:pPr>
              <w:jc w:val="center"/>
              <w:rPr>
                <w:rFonts w:ascii="Calibri" w:hAnsi="Calibri" w:cs="Calibri"/>
                <w:color w:val="000000"/>
                <w:sz w:val="16"/>
                <w:szCs w:val="16"/>
              </w:rPr>
            </w:pPr>
          </w:p>
        </w:tc>
      </w:tr>
      <w:tr w:rsidR="00DA277B" w:rsidRPr="00DA277B" w14:paraId="1F3E795B"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7F3DAB5E"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Δευ</w:t>
            </w:r>
            <w:proofErr w:type="spellEnd"/>
          </w:p>
        </w:tc>
        <w:tc>
          <w:tcPr>
            <w:tcW w:w="798" w:type="pct"/>
            <w:tcBorders>
              <w:top w:val="nil"/>
              <w:left w:val="nil"/>
              <w:bottom w:val="single" w:sz="4" w:space="0" w:color="auto"/>
              <w:right w:val="single" w:sz="4" w:space="0" w:color="auto"/>
            </w:tcBorders>
            <w:shd w:val="clear" w:color="auto" w:fill="auto"/>
            <w:vAlign w:val="center"/>
            <w:hideMark/>
          </w:tcPr>
          <w:p w14:paraId="7BE434D3"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14/9/2026</w:t>
            </w:r>
          </w:p>
        </w:tc>
        <w:tc>
          <w:tcPr>
            <w:tcW w:w="653" w:type="pct"/>
            <w:tcBorders>
              <w:top w:val="nil"/>
              <w:left w:val="nil"/>
              <w:bottom w:val="single" w:sz="4" w:space="0" w:color="auto"/>
              <w:right w:val="single" w:sz="4" w:space="0" w:color="auto"/>
            </w:tcBorders>
            <w:shd w:val="clear" w:color="auto" w:fill="auto"/>
            <w:vAlign w:val="center"/>
          </w:tcPr>
          <w:p w14:paraId="7CCB7045" w14:textId="231318A7"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000000" w:fill="FFFFFF"/>
            <w:vAlign w:val="center"/>
          </w:tcPr>
          <w:p w14:paraId="239EFD61" w14:textId="42ADDD64" w:rsidR="00DA277B" w:rsidRPr="00DA277B" w:rsidRDefault="00DA277B" w:rsidP="00DA277B">
            <w:pPr>
              <w:jc w:val="center"/>
              <w:rPr>
                <w:rFonts w:ascii="Calibri" w:hAnsi="Calibri" w:cs="Calibri"/>
                <w:color w:val="000000"/>
                <w:sz w:val="18"/>
                <w:szCs w:val="18"/>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256B44E3" w14:textId="48B0D37A" w:rsidR="00DA277B" w:rsidRPr="00DA277B" w:rsidRDefault="00DA277B" w:rsidP="00DA277B">
            <w:pPr>
              <w:jc w:val="center"/>
              <w:rPr>
                <w:rFonts w:ascii="Calibri" w:hAnsi="Calibri" w:cs="Calibri"/>
                <w:color w:val="000000"/>
                <w:sz w:val="16"/>
                <w:szCs w:val="16"/>
              </w:rPr>
            </w:pPr>
          </w:p>
        </w:tc>
      </w:tr>
      <w:tr w:rsidR="00DA277B" w:rsidRPr="00DA277B" w14:paraId="2056BE81"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3AC25713"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Τρι</w:t>
            </w:r>
            <w:proofErr w:type="spellEnd"/>
          </w:p>
        </w:tc>
        <w:tc>
          <w:tcPr>
            <w:tcW w:w="798" w:type="pct"/>
            <w:tcBorders>
              <w:top w:val="nil"/>
              <w:left w:val="nil"/>
              <w:bottom w:val="single" w:sz="4" w:space="0" w:color="auto"/>
              <w:right w:val="single" w:sz="4" w:space="0" w:color="auto"/>
            </w:tcBorders>
            <w:shd w:val="clear" w:color="auto" w:fill="auto"/>
            <w:vAlign w:val="center"/>
            <w:hideMark/>
          </w:tcPr>
          <w:p w14:paraId="4C934486"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15/9/2026</w:t>
            </w:r>
          </w:p>
        </w:tc>
        <w:tc>
          <w:tcPr>
            <w:tcW w:w="653" w:type="pct"/>
            <w:tcBorders>
              <w:top w:val="nil"/>
              <w:left w:val="nil"/>
              <w:bottom w:val="single" w:sz="4" w:space="0" w:color="auto"/>
              <w:right w:val="single" w:sz="4" w:space="0" w:color="auto"/>
            </w:tcBorders>
            <w:shd w:val="clear" w:color="auto" w:fill="auto"/>
            <w:vAlign w:val="center"/>
          </w:tcPr>
          <w:p w14:paraId="48B8B39A" w14:textId="0B682DCE"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auto" w:fill="auto"/>
            <w:vAlign w:val="center"/>
          </w:tcPr>
          <w:p w14:paraId="70CEFC80" w14:textId="1C01C826"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4FB9A75F" w14:textId="2EA5718C" w:rsidR="00DA277B" w:rsidRPr="00DA277B" w:rsidRDefault="00DA277B" w:rsidP="00DA277B">
            <w:pPr>
              <w:jc w:val="center"/>
              <w:rPr>
                <w:rFonts w:ascii="Calibri" w:hAnsi="Calibri" w:cs="Calibri"/>
                <w:color w:val="000000"/>
                <w:sz w:val="16"/>
                <w:szCs w:val="16"/>
              </w:rPr>
            </w:pPr>
          </w:p>
        </w:tc>
      </w:tr>
      <w:tr w:rsidR="00DA277B" w:rsidRPr="00DA277B" w14:paraId="149F57F3"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3AD73048"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Τετ</w:t>
            </w:r>
          </w:p>
        </w:tc>
        <w:tc>
          <w:tcPr>
            <w:tcW w:w="798" w:type="pct"/>
            <w:tcBorders>
              <w:top w:val="nil"/>
              <w:left w:val="nil"/>
              <w:bottom w:val="single" w:sz="4" w:space="0" w:color="auto"/>
              <w:right w:val="single" w:sz="4" w:space="0" w:color="auto"/>
            </w:tcBorders>
            <w:shd w:val="clear" w:color="auto" w:fill="auto"/>
            <w:vAlign w:val="center"/>
            <w:hideMark/>
          </w:tcPr>
          <w:p w14:paraId="6C6416B1"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16/9/2026</w:t>
            </w:r>
          </w:p>
        </w:tc>
        <w:tc>
          <w:tcPr>
            <w:tcW w:w="653" w:type="pct"/>
            <w:tcBorders>
              <w:top w:val="nil"/>
              <w:left w:val="nil"/>
              <w:bottom w:val="single" w:sz="4" w:space="0" w:color="auto"/>
              <w:right w:val="single" w:sz="4" w:space="0" w:color="auto"/>
            </w:tcBorders>
            <w:shd w:val="clear" w:color="auto" w:fill="auto"/>
            <w:vAlign w:val="center"/>
          </w:tcPr>
          <w:p w14:paraId="56C76AA7" w14:textId="434DB602"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000000" w:fill="FFFFFF"/>
            <w:vAlign w:val="center"/>
          </w:tcPr>
          <w:p w14:paraId="3B53674E" w14:textId="606CA6F4" w:rsidR="00DA277B" w:rsidRPr="00DA277B" w:rsidRDefault="00DA277B" w:rsidP="00DA277B">
            <w:pPr>
              <w:jc w:val="center"/>
              <w:rPr>
                <w:rFonts w:ascii="Calibri" w:hAnsi="Calibri" w:cs="Calibri"/>
                <w:color w:val="000000"/>
                <w:sz w:val="18"/>
                <w:szCs w:val="18"/>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09AEDEA0" w14:textId="36B1DCB4" w:rsidR="00DA277B" w:rsidRPr="00DA277B" w:rsidRDefault="00DA277B" w:rsidP="00DA277B">
            <w:pPr>
              <w:jc w:val="center"/>
              <w:rPr>
                <w:rFonts w:ascii="Calibri" w:hAnsi="Calibri" w:cs="Calibri"/>
                <w:color w:val="000000"/>
                <w:sz w:val="16"/>
                <w:szCs w:val="16"/>
              </w:rPr>
            </w:pPr>
          </w:p>
        </w:tc>
      </w:tr>
      <w:tr w:rsidR="00DA277B" w:rsidRPr="00DA277B" w14:paraId="2D04DB3F"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3FFDC51E"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Πεμ</w:t>
            </w:r>
            <w:proofErr w:type="spellEnd"/>
          </w:p>
        </w:tc>
        <w:tc>
          <w:tcPr>
            <w:tcW w:w="798" w:type="pct"/>
            <w:tcBorders>
              <w:top w:val="nil"/>
              <w:left w:val="nil"/>
              <w:bottom w:val="single" w:sz="4" w:space="0" w:color="auto"/>
              <w:right w:val="single" w:sz="4" w:space="0" w:color="auto"/>
            </w:tcBorders>
            <w:shd w:val="clear" w:color="auto" w:fill="auto"/>
            <w:vAlign w:val="center"/>
            <w:hideMark/>
          </w:tcPr>
          <w:p w14:paraId="057FE073"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17/9/2026</w:t>
            </w:r>
          </w:p>
        </w:tc>
        <w:tc>
          <w:tcPr>
            <w:tcW w:w="653" w:type="pct"/>
            <w:tcBorders>
              <w:top w:val="nil"/>
              <w:left w:val="nil"/>
              <w:bottom w:val="single" w:sz="4" w:space="0" w:color="auto"/>
              <w:right w:val="single" w:sz="4" w:space="0" w:color="auto"/>
            </w:tcBorders>
            <w:shd w:val="clear" w:color="auto" w:fill="auto"/>
            <w:vAlign w:val="center"/>
          </w:tcPr>
          <w:p w14:paraId="15D2595F" w14:textId="435C9750"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auto" w:fill="auto"/>
            <w:vAlign w:val="center"/>
          </w:tcPr>
          <w:p w14:paraId="41BB50D4" w14:textId="62BE8E0E"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4A189B26" w14:textId="174C3CA0" w:rsidR="00DA277B" w:rsidRPr="00DA277B" w:rsidRDefault="00DA277B" w:rsidP="00DA277B">
            <w:pPr>
              <w:jc w:val="center"/>
              <w:rPr>
                <w:rFonts w:ascii="Calibri" w:hAnsi="Calibri" w:cs="Calibri"/>
                <w:color w:val="000000"/>
                <w:sz w:val="16"/>
                <w:szCs w:val="16"/>
              </w:rPr>
            </w:pPr>
          </w:p>
        </w:tc>
      </w:tr>
      <w:tr w:rsidR="00DA277B" w:rsidRPr="00DA277B" w14:paraId="6F517398"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2E5BBC94"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Παρ</w:t>
            </w:r>
          </w:p>
        </w:tc>
        <w:tc>
          <w:tcPr>
            <w:tcW w:w="798" w:type="pct"/>
            <w:tcBorders>
              <w:top w:val="nil"/>
              <w:left w:val="nil"/>
              <w:bottom w:val="single" w:sz="4" w:space="0" w:color="auto"/>
              <w:right w:val="single" w:sz="4" w:space="0" w:color="auto"/>
            </w:tcBorders>
            <w:shd w:val="clear" w:color="auto" w:fill="auto"/>
            <w:vAlign w:val="center"/>
            <w:hideMark/>
          </w:tcPr>
          <w:p w14:paraId="105E588E"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18/9/2026</w:t>
            </w:r>
          </w:p>
        </w:tc>
        <w:tc>
          <w:tcPr>
            <w:tcW w:w="653" w:type="pct"/>
            <w:tcBorders>
              <w:top w:val="nil"/>
              <w:left w:val="nil"/>
              <w:bottom w:val="single" w:sz="4" w:space="0" w:color="auto"/>
              <w:right w:val="single" w:sz="4" w:space="0" w:color="auto"/>
            </w:tcBorders>
            <w:shd w:val="clear" w:color="auto" w:fill="auto"/>
            <w:vAlign w:val="center"/>
          </w:tcPr>
          <w:p w14:paraId="0E77EA73" w14:textId="62883729"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auto" w:fill="auto"/>
            <w:vAlign w:val="center"/>
          </w:tcPr>
          <w:p w14:paraId="2969ED5C" w14:textId="093572F8"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5FC3A302" w14:textId="5225A4F0" w:rsidR="00DA277B" w:rsidRPr="00DA277B" w:rsidRDefault="00DA277B" w:rsidP="00DA277B">
            <w:pPr>
              <w:jc w:val="center"/>
              <w:rPr>
                <w:rFonts w:ascii="Calibri" w:hAnsi="Calibri" w:cs="Calibri"/>
                <w:color w:val="000000"/>
                <w:sz w:val="16"/>
                <w:szCs w:val="16"/>
              </w:rPr>
            </w:pPr>
          </w:p>
        </w:tc>
      </w:tr>
      <w:tr w:rsidR="00DA277B" w:rsidRPr="00DA277B" w14:paraId="28F4A8D1" w14:textId="77777777" w:rsidTr="008E2B0F">
        <w:trPr>
          <w:trHeight w:val="290"/>
        </w:trPr>
        <w:tc>
          <w:tcPr>
            <w:tcW w:w="723"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22CC6F54"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Σαβ</w:t>
            </w:r>
            <w:proofErr w:type="spellEnd"/>
          </w:p>
        </w:tc>
        <w:tc>
          <w:tcPr>
            <w:tcW w:w="798"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17D7AC94"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19/9/2026</w:t>
            </w:r>
          </w:p>
        </w:tc>
        <w:tc>
          <w:tcPr>
            <w:tcW w:w="653" w:type="pct"/>
            <w:tcBorders>
              <w:top w:val="single" w:sz="4" w:space="0" w:color="auto"/>
              <w:left w:val="single" w:sz="4" w:space="0" w:color="auto"/>
              <w:bottom w:val="single" w:sz="4" w:space="0" w:color="auto"/>
              <w:right w:val="single" w:sz="4" w:space="0" w:color="auto"/>
            </w:tcBorders>
            <w:shd w:val="clear" w:color="000000" w:fill="BFBFBF"/>
            <w:vAlign w:val="center"/>
          </w:tcPr>
          <w:p w14:paraId="4804730C" w14:textId="3DCE150C"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6DBE5F8F" w14:textId="395CF274"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3B64E6BD" w14:textId="1EB8FA09" w:rsidR="00DA277B" w:rsidRPr="00DA277B" w:rsidRDefault="00DA277B" w:rsidP="00DA277B">
            <w:pPr>
              <w:jc w:val="center"/>
              <w:rPr>
                <w:rFonts w:ascii="Calibri" w:hAnsi="Calibri" w:cs="Calibri"/>
                <w:color w:val="000000"/>
                <w:sz w:val="16"/>
                <w:szCs w:val="16"/>
              </w:rPr>
            </w:pPr>
          </w:p>
        </w:tc>
      </w:tr>
      <w:tr w:rsidR="00DA277B" w:rsidRPr="00DA277B" w14:paraId="70A0315E" w14:textId="77777777" w:rsidTr="008E2B0F">
        <w:trPr>
          <w:trHeight w:val="290"/>
        </w:trPr>
        <w:tc>
          <w:tcPr>
            <w:tcW w:w="723"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4CFD30B1"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Κυρ</w:t>
            </w:r>
          </w:p>
        </w:tc>
        <w:tc>
          <w:tcPr>
            <w:tcW w:w="798"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2841DD2E"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20/9/2026</w:t>
            </w:r>
          </w:p>
        </w:tc>
        <w:tc>
          <w:tcPr>
            <w:tcW w:w="653" w:type="pct"/>
            <w:tcBorders>
              <w:top w:val="single" w:sz="4" w:space="0" w:color="auto"/>
              <w:left w:val="single" w:sz="4" w:space="0" w:color="auto"/>
              <w:bottom w:val="single" w:sz="4" w:space="0" w:color="auto"/>
              <w:right w:val="single" w:sz="4" w:space="0" w:color="auto"/>
            </w:tcBorders>
            <w:shd w:val="clear" w:color="000000" w:fill="BFBFBF"/>
            <w:vAlign w:val="center"/>
          </w:tcPr>
          <w:p w14:paraId="01CEF040" w14:textId="416243AD"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7AE3861D" w14:textId="71D632A8"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059CEF97" w14:textId="260A3D16" w:rsidR="00DA277B" w:rsidRPr="00DA277B" w:rsidRDefault="00DA277B" w:rsidP="00DA277B">
            <w:pPr>
              <w:jc w:val="center"/>
              <w:rPr>
                <w:rFonts w:ascii="Calibri" w:hAnsi="Calibri" w:cs="Calibri"/>
                <w:color w:val="000000"/>
                <w:sz w:val="16"/>
                <w:szCs w:val="16"/>
              </w:rPr>
            </w:pPr>
          </w:p>
        </w:tc>
      </w:tr>
      <w:tr w:rsidR="00DA277B" w:rsidRPr="00DA277B" w14:paraId="6371843E"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4C92E838"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Δευ</w:t>
            </w:r>
            <w:proofErr w:type="spellEnd"/>
          </w:p>
        </w:tc>
        <w:tc>
          <w:tcPr>
            <w:tcW w:w="798" w:type="pct"/>
            <w:tcBorders>
              <w:top w:val="nil"/>
              <w:left w:val="nil"/>
              <w:bottom w:val="single" w:sz="4" w:space="0" w:color="auto"/>
              <w:right w:val="single" w:sz="4" w:space="0" w:color="auto"/>
            </w:tcBorders>
            <w:shd w:val="clear" w:color="auto" w:fill="auto"/>
            <w:vAlign w:val="center"/>
            <w:hideMark/>
          </w:tcPr>
          <w:p w14:paraId="3AE39CF6"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21/9/2026</w:t>
            </w:r>
          </w:p>
        </w:tc>
        <w:tc>
          <w:tcPr>
            <w:tcW w:w="653" w:type="pct"/>
            <w:tcBorders>
              <w:top w:val="nil"/>
              <w:left w:val="nil"/>
              <w:bottom w:val="single" w:sz="4" w:space="0" w:color="auto"/>
              <w:right w:val="single" w:sz="4" w:space="0" w:color="auto"/>
            </w:tcBorders>
            <w:shd w:val="clear" w:color="auto" w:fill="auto"/>
            <w:vAlign w:val="center"/>
          </w:tcPr>
          <w:p w14:paraId="4909636E" w14:textId="2772DEC8"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000000" w:fill="FFFFFF"/>
            <w:vAlign w:val="center"/>
          </w:tcPr>
          <w:p w14:paraId="0838598B" w14:textId="1A722144" w:rsidR="00DA277B" w:rsidRPr="00DA277B" w:rsidRDefault="00DA277B" w:rsidP="00DA277B">
            <w:pPr>
              <w:jc w:val="center"/>
              <w:rPr>
                <w:rFonts w:ascii="Calibri" w:hAnsi="Calibri" w:cs="Calibri"/>
                <w:color w:val="000000"/>
                <w:sz w:val="18"/>
                <w:szCs w:val="18"/>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74CFD028" w14:textId="71CB2C5F" w:rsidR="00DA277B" w:rsidRPr="00DA277B" w:rsidRDefault="00DA277B" w:rsidP="00DA277B">
            <w:pPr>
              <w:jc w:val="center"/>
              <w:rPr>
                <w:rFonts w:ascii="Calibri" w:hAnsi="Calibri" w:cs="Calibri"/>
                <w:color w:val="000000"/>
                <w:sz w:val="16"/>
                <w:szCs w:val="16"/>
              </w:rPr>
            </w:pPr>
          </w:p>
        </w:tc>
      </w:tr>
      <w:tr w:rsidR="00DA277B" w:rsidRPr="00DA277B" w14:paraId="169BE5E4"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14EB2627"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Τρι</w:t>
            </w:r>
            <w:proofErr w:type="spellEnd"/>
          </w:p>
        </w:tc>
        <w:tc>
          <w:tcPr>
            <w:tcW w:w="798" w:type="pct"/>
            <w:tcBorders>
              <w:top w:val="nil"/>
              <w:left w:val="nil"/>
              <w:bottom w:val="single" w:sz="4" w:space="0" w:color="auto"/>
              <w:right w:val="single" w:sz="4" w:space="0" w:color="auto"/>
            </w:tcBorders>
            <w:shd w:val="clear" w:color="auto" w:fill="auto"/>
            <w:vAlign w:val="center"/>
            <w:hideMark/>
          </w:tcPr>
          <w:p w14:paraId="1C2361AA"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22/9/2026</w:t>
            </w:r>
          </w:p>
        </w:tc>
        <w:tc>
          <w:tcPr>
            <w:tcW w:w="653" w:type="pct"/>
            <w:tcBorders>
              <w:top w:val="nil"/>
              <w:left w:val="nil"/>
              <w:bottom w:val="single" w:sz="4" w:space="0" w:color="auto"/>
              <w:right w:val="single" w:sz="4" w:space="0" w:color="auto"/>
            </w:tcBorders>
            <w:shd w:val="clear" w:color="auto" w:fill="auto"/>
            <w:vAlign w:val="center"/>
          </w:tcPr>
          <w:p w14:paraId="146672C7" w14:textId="32B78B16"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auto" w:fill="auto"/>
            <w:vAlign w:val="center"/>
          </w:tcPr>
          <w:p w14:paraId="394E02BA" w14:textId="3DCB137E"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00CB6986" w14:textId="7CD97785" w:rsidR="00DA277B" w:rsidRPr="00DA277B" w:rsidRDefault="00DA277B" w:rsidP="00DA277B">
            <w:pPr>
              <w:jc w:val="center"/>
              <w:rPr>
                <w:rFonts w:ascii="Calibri" w:hAnsi="Calibri" w:cs="Calibri"/>
                <w:color w:val="000000"/>
                <w:sz w:val="16"/>
                <w:szCs w:val="16"/>
              </w:rPr>
            </w:pPr>
          </w:p>
        </w:tc>
      </w:tr>
      <w:tr w:rsidR="00DA277B" w:rsidRPr="00DA277B" w14:paraId="3FC02D69"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75CF15BF"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Τετ</w:t>
            </w:r>
          </w:p>
        </w:tc>
        <w:tc>
          <w:tcPr>
            <w:tcW w:w="798" w:type="pct"/>
            <w:tcBorders>
              <w:top w:val="nil"/>
              <w:left w:val="nil"/>
              <w:bottom w:val="single" w:sz="4" w:space="0" w:color="auto"/>
              <w:right w:val="single" w:sz="4" w:space="0" w:color="auto"/>
            </w:tcBorders>
            <w:shd w:val="clear" w:color="auto" w:fill="auto"/>
            <w:vAlign w:val="center"/>
            <w:hideMark/>
          </w:tcPr>
          <w:p w14:paraId="24823564"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23/9/2026</w:t>
            </w:r>
          </w:p>
        </w:tc>
        <w:tc>
          <w:tcPr>
            <w:tcW w:w="653" w:type="pct"/>
            <w:tcBorders>
              <w:top w:val="nil"/>
              <w:left w:val="nil"/>
              <w:bottom w:val="single" w:sz="4" w:space="0" w:color="auto"/>
              <w:right w:val="single" w:sz="4" w:space="0" w:color="auto"/>
            </w:tcBorders>
            <w:shd w:val="clear" w:color="auto" w:fill="auto"/>
            <w:vAlign w:val="center"/>
          </w:tcPr>
          <w:p w14:paraId="3246F5E6" w14:textId="229AB100"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000000" w:fill="FFFFFF"/>
            <w:vAlign w:val="center"/>
          </w:tcPr>
          <w:p w14:paraId="675457B6" w14:textId="5CD64179" w:rsidR="00DA277B" w:rsidRPr="00DA277B" w:rsidRDefault="00DA277B" w:rsidP="00DA277B">
            <w:pPr>
              <w:jc w:val="center"/>
              <w:rPr>
                <w:rFonts w:ascii="Calibri" w:hAnsi="Calibri" w:cs="Calibri"/>
                <w:color w:val="000000"/>
                <w:sz w:val="18"/>
                <w:szCs w:val="18"/>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29B5D52F" w14:textId="465F9B51" w:rsidR="00DA277B" w:rsidRPr="00DA277B" w:rsidRDefault="00DA277B" w:rsidP="00DA277B">
            <w:pPr>
              <w:jc w:val="center"/>
              <w:rPr>
                <w:rFonts w:ascii="Calibri" w:hAnsi="Calibri" w:cs="Calibri"/>
                <w:color w:val="000000"/>
                <w:sz w:val="16"/>
                <w:szCs w:val="16"/>
              </w:rPr>
            </w:pPr>
          </w:p>
        </w:tc>
      </w:tr>
      <w:tr w:rsidR="00DA277B" w:rsidRPr="00DA277B" w14:paraId="31788997"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4A9AFDF8"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Πεμ</w:t>
            </w:r>
            <w:proofErr w:type="spellEnd"/>
          </w:p>
        </w:tc>
        <w:tc>
          <w:tcPr>
            <w:tcW w:w="798" w:type="pct"/>
            <w:tcBorders>
              <w:top w:val="nil"/>
              <w:left w:val="nil"/>
              <w:bottom w:val="single" w:sz="4" w:space="0" w:color="auto"/>
              <w:right w:val="single" w:sz="4" w:space="0" w:color="auto"/>
            </w:tcBorders>
            <w:shd w:val="clear" w:color="auto" w:fill="auto"/>
            <w:vAlign w:val="center"/>
            <w:hideMark/>
          </w:tcPr>
          <w:p w14:paraId="370DF15B"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24/9/2026</w:t>
            </w:r>
          </w:p>
        </w:tc>
        <w:tc>
          <w:tcPr>
            <w:tcW w:w="653" w:type="pct"/>
            <w:tcBorders>
              <w:top w:val="nil"/>
              <w:left w:val="nil"/>
              <w:bottom w:val="single" w:sz="4" w:space="0" w:color="auto"/>
              <w:right w:val="single" w:sz="4" w:space="0" w:color="auto"/>
            </w:tcBorders>
            <w:shd w:val="clear" w:color="auto" w:fill="auto"/>
            <w:vAlign w:val="center"/>
          </w:tcPr>
          <w:p w14:paraId="2CF0F6DE" w14:textId="73FEC913"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000000" w:fill="FFFFFF"/>
            <w:vAlign w:val="center"/>
          </w:tcPr>
          <w:p w14:paraId="333B6F14" w14:textId="4310BBBB" w:rsidR="00DA277B" w:rsidRPr="00DA277B" w:rsidRDefault="00DA277B" w:rsidP="00DA277B">
            <w:pPr>
              <w:jc w:val="center"/>
              <w:rPr>
                <w:rFonts w:ascii="Calibri" w:hAnsi="Calibri" w:cs="Calibri"/>
                <w:color w:val="000000"/>
                <w:sz w:val="18"/>
                <w:szCs w:val="18"/>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0A21103C" w14:textId="23851203" w:rsidR="00DA277B" w:rsidRPr="00DA277B" w:rsidRDefault="00DA277B" w:rsidP="00DA277B">
            <w:pPr>
              <w:jc w:val="center"/>
              <w:rPr>
                <w:rFonts w:ascii="Calibri" w:hAnsi="Calibri" w:cs="Calibri"/>
                <w:color w:val="000000"/>
                <w:sz w:val="16"/>
                <w:szCs w:val="16"/>
              </w:rPr>
            </w:pPr>
          </w:p>
        </w:tc>
      </w:tr>
      <w:tr w:rsidR="00DA277B" w:rsidRPr="00DA277B" w14:paraId="38FDD93A"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78433DBE"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Παρ</w:t>
            </w:r>
          </w:p>
        </w:tc>
        <w:tc>
          <w:tcPr>
            <w:tcW w:w="798" w:type="pct"/>
            <w:tcBorders>
              <w:top w:val="nil"/>
              <w:left w:val="nil"/>
              <w:bottom w:val="single" w:sz="4" w:space="0" w:color="auto"/>
              <w:right w:val="single" w:sz="4" w:space="0" w:color="auto"/>
            </w:tcBorders>
            <w:shd w:val="clear" w:color="auto" w:fill="auto"/>
            <w:vAlign w:val="center"/>
            <w:hideMark/>
          </w:tcPr>
          <w:p w14:paraId="46A4A4B3"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25/9/2026</w:t>
            </w:r>
          </w:p>
        </w:tc>
        <w:tc>
          <w:tcPr>
            <w:tcW w:w="653" w:type="pct"/>
            <w:tcBorders>
              <w:top w:val="nil"/>
              <w:left w:val="nil"/>
              <w:bottom w:val="single" w:sz="4" w:space="0" w:color="auto"/>
              <w:right w:val="single" w:sz="4" w:space="0" w:color="auto"/>
            </w:tcBorders>
            <w:shd w:val="clear" w:color="auto" w:fill="auto"/>
            <w:vAlign w:val="center"/>
          </w:tcPr>
          <w:p w14:paraId="354F387A" w14:textId="6641E5CC"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auto" w:fill="auto"/>
            <w:vAlign w:val="center"/>
          </w:tcPr>
          <w:p w14:paraId="3B3664CE" w14:textId="6E5FA4CB"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30C60D6D" w14:textId="1074DD6F" w:rsidR="00DA277B" w:rsidRPr="00DA277B" w:rsidRDefault="00DA277B" w:rsidP="00DA277B">
            <w:pPr>
              <w:jc w:val="center"/>
              <w:rPr>
                <w:rFonts w:ascii="Calibri" w:hAnsi="Calibri" w:cs="Calibri"/>
                <w:color w:val="000000"/>
                <w:sz w:val="16"/>
                <w:szCs w:val="16"/>
              </w:rPr>
            </w:pPr>
          </w:p>
        </w:tc>
      </w:tr>
      <w:tr w:rsidR="00DA277B" w:rsidRPr="00DA277B" w14:paraId="78CDFC3B" w14:textId="77777777" w:rsidTr="008E2B0F">
        <w:trPr>
          <w:trHeight w:val="290"/>
        </w:trPr>
        <w:tc>
          <w:tcPr>
            <w:tcW w:w="723"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7D835C9C"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Σαβ</w:t>
            </w:r>
            <w:proofErr w:type="spellEnd"/>
          </w:p>
        </w:tc>
        <w:tc>
          <w:tcPr>
            <w:tcW w:w="798"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3384C502"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26/9/2026</w:t>
            </w:r>
          </w:p>
        </w:tc>
        <w:tc>
          <w:tcPr>
            <w:tcW w:w="653" w:type="pct"/>
            <w:tcBorders>
              <w:top w:val="single" w:sz="4" w:space="0" w:color="auto"/>
              <w:left w:val="single" w:sz="4" w:space="0" w:color="auto"/>
              <w:bottom w:val="single" w:sz="4" w:space="0" w:color="auto"/>
              <w:right w:val="single" w:sz="4" w:space="0" w:color="auto"/>
            </w:tcBorders>
            <w:shd w:val="clear" w:color="000000" w:fill="BFBFBF"/>
            <w:vAlign w:val="center"/>
          </w:tcPr>
          <w:p w14:paraId="0786ACC8" w14:textId="1C39905D"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549F19F8" w14:textId="38F14D91"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76B42A77" w14:textId="0919AC3D" w:rsidR="00DA277B" w:rsidRPr="00DA277B" w:rsidRDefault="00DA277B" w:rsidP="00DA277B">
            <w:pPr>
              <w:jc w:val="center"/>
              <w:rPr>
                <w:rFonts w:ascii="Calibri" w:hAnsi="Calibri" w:cs="Calibri"/>
                <w:color w:val="000000"/>
                <w:sz w:val="16"/>
                <w:szCs w:val="16"/>
              </w:rPr>
            </w:pPr>
          </w:p>
        </w:tc>
      </w:tr>
      <w:tr w:rsidR="00DA277B" w:rsidRPr="00DA277B" w14:paraId="0BDCE164" w14:textId="77777777" w:rsidTr="008E2B0F">
        <w:trPr>
          <w:trHeight w:val="290"/>
        </w:trPr>
        <w:tc>
          <w:tcPr>
            <w:tcW w:w="723"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11525DF2"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Κυρ</w:t>
            </w:r>
          </w:p>
        </w:tc>
        <w:tc>
          <w:tcPr>
            <w:tcW w:w="798"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1FEABFCB"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27/9/2026</w:t>
            </w:r>
          </w:p>
        </w:tc>
        <w:tc>
          <w:tcPr>
            <w:tcW w:w="653" w:type="pct"/>
            <w:tcBorders>
              <w:top w:val="single" w:sz="4" w:space="0" w:color="auto"/>
              <w:left w:val="single" w:sz="4" w:space="0" w:color="auto"/>
              <w:bottom w:val="single" w:sz="4" w:space="0" w:color="auto"/>
              <w:right w:val="single" w:sz="4" w:space="0" w:color="auto"/>
            </w:tcBorders>
            <w:shd w:val="clear" w:color="000000" w:fill="BFBFBF"/>
            <w:vAlign w:val="center"/>
          </w:tcPr>
          <w:p w14:paraId="0BCC8F0A" w14:textId="2AFC06E3"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41982044" w14:textId="046ED55D" w:rsidR="00DA277B" w:rsidRPr="00DA277B" w:rsidRDefault="00DA277B" w:rsidP="00DA277B">
            <w:pPr>
              <w:jc w:val="center"/>
              <w:rPr>
                <w:rFonts w:ascii="Calibri" w:hAnsi="Calibri" w:cs="Calibri"/>
                <w:color w:val="000000"/>
                <w:sz w:val="18"/>
                <w:szCs w:val="18"/>
              </w:rPr>
            </w:pPr>
          </w:p>
        </w:tc>
        <w:tc>
          <w:tcPr>
            <w:tcW w:w="129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041A9BEF" w14:textId="67640DB5" w:rsidR="00DA277B" w:rsidRPr="00DA277B" w:rsidRDefault="00DA277B" w:rsidP="00DA277B">
            <w:pPr>
              <w:jc w:val="center"/>
              <w:rPr>
                <w:rFonts w:ascii="Calibri" w:hAnsi="Calibri" w:cs="Calibri"/>
                <w:color w:val="000000"/>
                <w:sz w:val="16"/>
                <w:szCs w:val="16"/>
              </w:rPr>
            </w:pPr>
          </w:p>
        </w:tc>
      </w:tr>
      <w:tr w:rsidR="00DA277B" w:rsidRPr="00DA277B" w14:paraId="465057CE"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33BF6A55"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Δευ</w:t>
            </w:r>
            <w:proofErr w:type="spellEnd"/>
          </w:p>
        </w:tc>
        <w:tc>
          <w:tcPr>
            <w:tcW w:w="798" w:type="pct"/>
            <w:tcBorders>
              <w:top w:val="nil"/>
              <w:left w:val="nil"/>
              <w:bottom w:val="single" w:sz="4" w:space="0" w:color="auto"/>
              <w:right w:val="single" w:sz="4" w:space="0" w:color="auto"/>
            </w:tcBorders>
            <w:shd w:val="clear" w:color="auto" w:fill="auto"/>
            <w:vAlign w:val="center"/>
            <w:hideMark/>
          </w:tcPr>
          <w:p w14:paraId="515F10C6"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28/9/2026</w:t>
            </w:r>
          </w:p>
        </w:tc>
        <w:tc>
          <w:tcPr>
            <w:tcW w:w="653" w:type="pct"/>
            <w:tcBorders>
              <w:top w:val="nil"/>
              <w:left w:val="nil"/>
              <w:bottom w:val="single" w:sz="4" w:space="0" w:color="auto"/>
              <w:right w:val="single" w:sz="4" w:space="0" w:color="auto"/>
            </w:tcBorders>
            <w:shd w:val="clear" w:color="auto" w:fill="auto"/>
            <w:vAlign w:val="center"/>
          </w:tcPr>
          <w:p w14:paraId="47136A39" w14:textId="2B15A002"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000000" w:fill="FFFFFF"/>
            <w:vAlign w:val="center"/>
          </w:tcPr>
          <w:p w14:paraId="4EDEF4EF" w14:textId="3576D6A7" w:rsidR="00DA277B" w:rsidRPr="00DA277B" w:rsidRDefault="00DA277B" w:rsidP="00DA277B">
            <w:pPr>
              <w:jc w:val="center"/>
              <w:rPr>
                <w:rFonts w:ascii="Calibri" w:hAnsi="Calibri" w:cs="Calibri"/>
                <w:color w:val="000000"/>
                <w:sz w:val="18"/>
                <w:szCs w:val="18"/>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5A6741B3" w14:textId="21A0EB7D" w:rsidR="00DA277B" w:rsidRPr="00DA277B" w:rsidRDefault="00DA277B" w:rsidP="00DA277B">
            <w:pPr>
              <w:jc w:val="center"/>
              <w:rPr>
                <w:rFonts w:ascii="Calibri" w:hAnsi="Calibri" w:cs="Calibri"/>
                <w:color w:val="000000"/>
                <w:sz w:val="16"/>
                <w:szCs w:val="16"/>
              </w:rPr>
            </w:pPr>
          </w:p>
        </w:tc>
      </w:tr>
      <w:tr w:rsidR="00DA277B" w:rsidRPr="00DA277B" w14:paraId="7B183BA7"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13454345" w14:textId="77777777" w:rsidR="00DA277B" w:rsidRPr="00DA277B" w:rsidRDefault="00DA277B" w:rsidP="00DA277B">
            <w:pPr>
              <w:jc w:val="center"/>
              <w:rPr>
                <w:rFonts w:ascii="Calibri" w:hAnsi="Calibri" w:cs="Calibri"/>
                <w:color w:val="000000"/>
                <w:sz w:val="18"/>
                <w:szCs w:val="18"/>
              </w:rPr>
            </w:pPr>
            <w:proofErr w:type="spellStart"/>
            <w:r w:rsidRPr="00DA277B">
              <w:rPr>
                <w:rFonts w:ascii="Calibri" w:hAnsi="Calibri" w:cs="Calibri"/>
                <w:color w:val="000000"/>
                <w:sz w:val="18"/>
                <w:szCs w:val="18"/>
              </w:rPr>
              <w:t>Τρι</w:t>
            </w:r>
            <w:proofErr w:type="spellEnd"/>
          </w:p>
        </w:tc>
        <w:tc>
          <w:tcPr>
            <w:tcW w:w="798" w:type="pct"/>
            <w:tcBorders>
              <w:top w:val="nil"/>
              <w:left w:val="nil"/>
              <w:bottom w:val="single" w:sz="4" w:space="0" w:color="auto"/>
              <w:right w:val="single" w:sz="4" w:space="0" w:color="auto"/>
            </w:tcBorders>
            <w:shd w:val="clear" w:color="auto" w:fill="auto"/>
            <w:vAlign w:val="center"/>
            <w:hideMark/>
          </w:tcPr>
          <w:p w14:paraId="633261D7"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29/9/2026</w:t>
            </w:r>
          </w:p>
        </w:tc>
        <w:tc>
          <w:tcPr>
            <w:tcW w:w="653" w:type="pct"/>
            <w:tcBorders>
              <w:top w:val="nil"/>
              <w:left w:val="nil"/>
              <w:bottom w:val="single" w:sz="4" w:space="0" w:color="auto"/>
              <w:right w:val="single" w:sz="4" w:space="0" w:color="auto"/>
            </w:tcBorders>
            <w:shd w:val="clear" w:color="auto" w:fill="auto"/>
            <w:vAlign w:val="center"/>
          </w:tcPr>
          <w:p w14:paraId="1EE062A7" w14:textId="108B2846"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auto" w:fill="auto"/>
            <w:vAlign w:val="center"/>
          </w:tcPr>
          <w:p w14:paraId="21356993" w14:textId="0A5240C3"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191FFC21" w14:textId="77A8304F" w:rsidR="00DA277B" w:rsidRPr="00DA277B" w:rsidRDefault="00DA277B" w:rsidP="00DA277B">
            <w:pPr>
              <w:jc w:val="center"/>
              <w:rPr>
                <w:rFonts w:ascii="Calibri" w:hAnsi="Calibri" w:cs="Calibri"/>
                <w:color w:val="000000"/>
                <w:sz w:val="16"/>
                <w:szCs w:val="16"/>
              </w:rPr>
            </w:pPr>
          </w:p>
        </w:tc>
      </w:tr>
      <w:tr w:rsidR="00DA277B" w:rsidRPr="00DA277B" w14:paraId="53C7A0D0" w14:textId="77777777" w:rsidTr="008E2B0F">
        <w:trPr>
          <w:trHeight w:val="290"/>
        </w:trPr>
        <w:tc>
          <w:tcPr>
            <w:tcW w:w="723" w:type="pct"/>
            <w:tcBorders>
              <w:top w:val="nil"/>
              <w:left w:val="single" w:sz="4" w:space="0" w:color="auto"/>
              <w:bottom w:val="single" w:sz="4" w:space="0" w:color="auto"/>
              <w:right w:val="single" w:sz="4" w:space="0" w:color="auto"/>
            </w:tcBorders>
            <w:shd w:val="clear" w:color="auto" w:fill="auto"/>
            <w:vAlign w:val="center"/>
            <w:hideMark/>
          </w:tcPr>
          <w:p w14:paraId="6BB56250"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Τετ</w:t>
            </w:r>
          </w:p>
        </w:tc>
        <w:tc>
          <w:tcPr>
            <w:tcW w:w="798" w:type="pct"/>
            <w:tcBorders>
              <w:top w:val="nil"/>
              <w:left w:val="nil"/>
              <w:bottom w:val="single" w:sz="4" w:space="0" w:color="auto"/>
              <w:right w:val="single" w:sz="4" w:space="0" w:color="auto"/>
            </w:tcBorders>
            <w:shd w:val="clear" w:color="auto" w:fill="auto"/>
            <w:vAlign w:val="center"/>
            <w:hideMark/>
          </w:tcPr>
          <w:p w14:paraId="28897F97"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30/9/2026</w:t>
            </w:r>
          </w:p>
        </w:tc>
        <w:tc>
          <w:tcPr>
            <w:tcW w:w="653" w:type="pct"/>
            <w:tcBorders>
              <w:top w:val="nil"/>
              <w:left w:val="nil"/>
              <w:bottom w:val="single" w:sz="4" w:space="0" w:color="auto"/>
              <w:right w:val="single" w:sz="4" w:space="0" w:color="auto"/>
            </w:tcBorders>
            <w:shd w:val="clear" w:color="auto" w:fill="auto"/>
            <w:vAlign w:val="center"/>
          </w:tcPr>
          <w:p w14:paraId="3DF08651" w14:textId="042E763D"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nil"/>
              <w:bottom w:val="single" w:sz="4" w:space="0" w:color="auto"/>
              <w:right w:val="single" w:sz="4" w:space="0" w:color="auto"/>
            </w:tcBorders>
            <w:shd w:val="clear" w:color="000000" w:fill="FFFFFF"/>
            <w:vAlign w:val="center"/>
          </w:tcPr>
          <w:p w14:paraId="4F5DAFAF" w14:textId="7566CF5F" w:rsidR="00DA277B" w:rsidRPr="00DA277B" w:rsidRDefault="00DA277B" w:rsidP="00DA277B">
            <w:pPr>
              <w:jc w:val="center"/>
              <w:rPr>
                <w:rFonts w:ascii="Calibri" w:hAnsi="Calibri" w:cs="Calibri"/>
                <w:color w:val="000000"/>
                <w:sz w:val="18"/>
                <w:szCs w:val="18"/>
              </w:rPr>
            </w:pP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14:paraId="5829B9BE" w14:textId="4594B815" w:rsidR="00DA277B" w:rsidRPr="00DA277B" w:rsidRDefault="00DA277B" w:rsidP="00DA277B">
            <w:pPr>
              <w:jc w:val="center"/>
              <w:rPr>
                <w:rFonts w:ascii="Calibri" w:hAnsi="Calibri" w:cs="Calibri"/>
                <w:color w:val="000000"/>
                <w:sz w:val="16"/>
                <w:szCs w:val="16"/>
              </w:rPr>
            </w:pPr>
          </w:p>
        </w:tc>
      </w:tr>
      <w:tr w:rsidR="00DA277B" w:rsidRPr="00DA277B" w14:paraId="4481D043" w14:textId="77777777" w:rsidTr="008E2B0F">
        <w:trPr>
          <w:trHeight w:val="290"/>
        </w:trPr>
        <w:tc>
          <w:tcPr>
            <w:tcW w:w="723"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2C712FE5"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 </w:t>
            </w:r>
          </w:p>
        </w:tc>
        <w:tc>
          <w:tcPr>
            <w:tcW w:w="798"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0D471FFD" w14:textId="77777777" w:rsidR="00DA277B" w:rsidRPr="00DA277B" w:rsidRDefault="00DA277B" w:rsidP="00DA277B">
            <w:pPr>
              <w:jc w:val="center"/>
              <w:rPr>
                <w:rFonts w:ascii="Calibri" w:hAnsi="Calibri" w:cs="Calibri"/>
                <w:color w:val="000000"/>
                <w:sz w:val="18"/>
                <w:szCs w:val="18"/>
              </w:rPr>
            </w:pPr>
            <w:r w:rsidRPr="00DA277B">
              <w:rPr>
                <w:rFonts w:ascii="Calibri" w:hAnsi="Calibri" w:cs="Calibri"/>
                <w:color w:val="000000"/>
                <w:sz w:val="18"/>
                <w:szCs w:val="18"/>
              </w:rPr>
              <w:t> </w:t>
            </w:r>
          </w:p>
        </w:tc>
        <w:tc>
          <w:tcPr>
            <w:tcW w:w="653" w:type="pct"/>
            <w:tcBorders>
              <w:top w:val="single" w:sz="4" w:space="0" w:color="auto"/>
              <w:left w:val="single" w:sz="4" w:space="0" w:color="auto"/>
              <w:bottom w:val="single" w:sz="4" w:space="0" w:color="auto"/>
              <w:right w:val="single" w:sz="4" w:space="0" w:color="auto"/>
            </w:tcBorders>
            <w:shd w:val="clear" w:color="000000" w:fill="BFBFBF"/>
            <w:vAlign w:val="center"/>
          </w:tcPr>
          <w:p w14:paraId="7CA2DE6F" w14:textId="55AD7798" w:rsidR="00DA277B" w:rsidRPr="00DA277B" w:rsidRDefault="00DA277B" w:rsidP="00DA277B">
            <w:pPr>
              <w:rPr>
                <w:rFonts w:ascii="Calibri" w:hAnsi="Calibri" w:cs="Calibri"/>
                <w:color w:val="000000"/>
                <w:sz w:val="18"/>
                <w:szCs w:val="18"/>
              </w:rPr>
            </w:pPr>
          </w:p>
        </w:tc>
        <w:tc>
          <w:tcPr>
            <w:tcW w:w="153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0F3C4B01" w14:textId="4D411AC9" w:rsidR="00DA277B" w:rsidRPr="00DA277B" w:rsidRDefault="00DA277B" w:rsidP="00DA277B">
            <w:pPr>
              <w:jc w:val="center"/>
              <w:rPr>
                <w:rFonts w:ascii="Calibri" w:hAnsi="Calibri" w:cs="Calibri"/>
                <w:color w:val="000000"/>
                <w:sz w:val="16"/>
                <w:szCs w:val="16"/>
              </w:rPr>
            </w:pPr>
          </w:p>
        </w:tc>
        <w:tc>
          <w:tcPr>
            <w:tcW w:w="1293" w:type="pct"/>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17161073" w14:textId="057AA60E" w:rsidR="00DA277B" w:rsidRPr="00DA277B" w:rsidRDefault="00DA277B" w:rsidP="00DA277B">
            <w:pPr>
              <w:jc w:val="center"/>
              <w:rPr>
                <w:rFonts w:ascii="Calibri" w:hAnsi="Calibri" w:cs="Calibri"/>
                <w:color w:val="000000"/>
                <w:sz w:val="16"/>
                <w:szCs w:val="16"/>
              </w:rPr>
            </w:pPr>
          </w:p>
        </w:tc>
      </w:tr>
      <w:tr w:rsidR="00DA277B" w:rsidRPr="00DA277B" w14:paraId="255EDDE6" w14:textId="77777777" w:rsidTr="00AA124A">
        <w:trPr>
          <w:trHeight w:val="510"/>
        </w:trPr>
        <w:tc>
          <w:tcPr>
            <w:tcW w:w="2319"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1F74EE" w14:textId="77777777" w:rsidR="00DA277B" w:rsidRPr="00DA277B" w:rsidRDefault="00DA277B" w:rsidP="00DA277B">
            <w:pPr>
              <w:jc w:val="center"/>
              <w:rPr>
                <w:rFonts w:ascii="Calibri" w:hAnsi="Calibri" w:cs="Calibri"/>
                <w:color w:val="000000"/>
                <w:sz w:val="16"/>
                <w:szCs w:val="16"/>
              </w:rPr>
            </w:pPr>
            <w:r w:rsidRPr="00DA277B">
              <w:rPr>
                <w:rFonts w:ascii="Calibri" w:hAnsi="Calibri" w:cs="Calibri"/>
                <w:color w:val="000000"/>
                <w:sz w:val="16"/>
                <w:szCs w:val="16"/>
              </w:rPr>
              <w:t>Ο/Η αναπληρωτής/τρια ΕΕΠ/ΕΒΠ</w:t>
            </w:r>
            <w:r w:rsidRPr="00DA277B">
              <w:rPr>
                <w:rFonts w:ascii="Calibri" w:hAnsi="Calibri" w:cs="Calibri"/>
                <w:color w:val="000000"/>
                <w:sz w:val="16"/>
                <w:szCs w:val="16"/>
              </w:rPr>
              <w:br/>
              <w:t xml:space="preserve">                                                                                                                                                                                              </w:t>
            </w:r>
            <w:r w:rsidRPr="00DA277B">
              <w:rPr>
                <w:rFonts w:ascii="Calibri" w:hAnsi="Calibri" w:cs="Calibri"/>
                <w:color w:val="000000"/>
                <w:sz w:val="16"/>
                <w:szCs w:val="16"/>
              </w:rPr>
              <w:br/>
            </w:r>
            <w:r w:rsidRPr="00DA277B">
              <w:rPr>
                <w:rFonts w:ascii="Calibri" w:hAnsi="Calibri" w:cs="Calibri"/>
                <w:color w:val="000000"/>
                <w:sz w:val="16"/>
                <w:szCs w:val="16"/>
              </w:rPr>
              <w:br/>
            </w:r>
            <w:r w:rsidRPr="00DA277B">
              <w:rPr>
                <w:rFonts w:ascii="Calibri" w:hAnsi="Calibri" w:cs="Calibri"/>
                <w:color w:val="000000"/>
                <w:sz w:val="16"/>
                <w:szCs w:val="16"/>
              </w:rPr>
              <w:br/>
            </w:r>
            <w:r w:rsidRPr="00DA277B">
              <w:rPr>
                <w:rFonts w:ascii="Calibri" w:hAnsi="Calibri" w:cs="Calibri"/>
                <w:color w:val="000000"/>
                <w:sz w:val="16"/>
                <w:szCs w:val="16"/>
              </w:rPr>
              <w:br/>
              <w:t xml:space="preserve"> (Υπογραφή)                                                </w:t>
            </w:r>
          </w:p>
        </w:tc>
        <w:tc>
          <w:tcPr>
            <w:tcW w:w="268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BBAAF3" w14:textId="77777777" w:rsidR="00DA277B" w:rsidRDefault="00DA277B" w:rsidP="00DA277B">
            <w:pPr>
              <w:jc w:val="center"/>
              <w:rPr>
                <w:rFonts w:ascii="Calibri" w:hAnsi="Calibri" w:cs="Calibri"/>
                <w:color w:val="000000"/>
                <w:sz w:val="16"/>
                <w:szCs w:val="16"/>
              </w:rPr>
            </w:pPr>
            <w:r w:rsidRPr="00DA277B">
              <w:rPr>
                <w:rFonts w:ascii="Calibri" w:hAnsi="Calibri" w:cs="Calibri"/>
                <w:color w:val="000000"/>
                <w:sz w:val="16"/>
                <w:szCs w:val="16"/>
              </w:rPr>
              <w:t>Βεβαιώνεται ότι οι ημέρες &amp; οι ώρες απασχόλησης στη σχολική μονάδα είναι σύμφωνες με την Απόφαση Τοποθέτησης-Διάθεσης του/της αναπληρωτή/τριας  ΕΕΠ/ΕΒΠ. Επίσης, δηλώνεται υπεύθυνα ότι η στήλη ΩΡΕΣ ΕΡΓΑΣΙΑΣ είναι σύμφωνη με τη βεβαίωση εργασίας του ΕΕΠ/ΕΒΠ.</w:t>
            </w:r>
          </w:p>
          <w:p w14:paraId="7406F6BA" w14:textId="77777777" w:rsidR="00DA277B" w:rsidRDefault="00DA277B" w:rsidP="00DA277B">
            <w:pPr>
              <w:jc w:val="center"/>
              <w:rPr>
                <w:rFonts w:ascii="Calibri" w:hAnsi="Calibri" w:cs="Calibri"/>
                <w:color w:val="000000"/>
                <w:sz w:val="16"/>
                <w:szCs w:val="16"/>
              </w:rPr>
            </w:pPr>
          </w:p>
          <w:p w14:paraId="28D59917" w14:textId="738297D0" w:rsidR="00DA277B" w:rsidRPr="00DA277B" w:rsidRDefault="00DA277B" w:rsidP="00DA277B">
            <w:pPr>
              <w:jc w:val="center"/>
              <w:rPr>
                <w:rFonts w:ascii="Calibri" w:hAnsi="Calibri" w:cs="Calibri"/>
                <w:color w:val="000000"/>
                <w:sz w:val="16"/>
                <w:szCs w:val="16"/>
              </w:rPr>
            </w:pPr>
            <w:r w:rsidRPr="00DA277B">
              <w:rPr>
                <w:rFonts w:ascii="Calibri" w:hAnsi="Calibri" w:cs="Calibri"/>
                <w:color w:val="000000"/>
                <w:sz w:val="16"/>
                <w:szCs w:val="16"/>
              </w:rPr>
              <w:br/>
              <w:t>Ο/Η ΔΙΕΥΘΥΝΤΗΣ/ΝΤΡΙΑ ΤΟΥ ΣΧΟΛΕΙΟΥ</w:t>
            </w:r>
            <w:r w:rsidRPr="00DA277B">
              <w:rPr>
                <w:rFonts w:ascii="Calibri" w:hAnsi="Calibri" w:cs="Calibri"/>
                <w:color w:val="000000"/>
                <w:sz w:val="16"/>
                <w:szCs w:val="16"/>
              </w:rPr>
              <w:br/>
              <w:t>Ή Ο/Η ΠΡΟΪΣΤΑΜΕΝΟΣ/Η ΤΟΥ ΝΗΠΙΑΓΩΓΕΙΟΥ</w:t>
            </w:r>
            <w:r w:rsidRPr="00DA277B">
              <w:rPr>
                <w:rFonts w:ascii="Calibri" w:hAnsi="Calibri" w:cs="Calibri"/>
                <w:color w:val="000000"/>
                <w:sz w:val="16"/>
                <w:szCs w:val="16"/>
              </w:rPr>
              <w:br/>
              <w:t>(Υπογραφή – Σφραγίδα)</w:t>
            </w:r>
          </w:p>
        </w:tc>
      </w:tr>
      <w:tr w:rsidR="00DA277B" w:rsidRPr="00DA277B" w14:paraId="140EE8A8" w14:textId="77777777" w:rsidTr="00AA124A">
        <w:trPr>
          <w:trHeight w:val="435"/>
        </w:trPr>
        <w:tc>
          <w:tcPr>
            <w:tcW w:w="2319" w:type="pct"/>
            <w:gridSpan w:val="4"/>
            <w:vMerge/>
            <w:tcBorders>
              <w:top w:val="single" w:sz="4" w:space="0" w:color="auto"/>
              <w:left w:val="single" w:sz="4" w:space="0" w:color="auto"/>
              <w:bottom w:val="single" w:sz="4" w:space="0" w:color="auto"/>
              <w:right w:val="single" w:sz="4" w:space="0" w:color="auto"/>
            </w:tcBorders>
            <w:vAlign w:val="center"/>
            <w:hideMark/>
          </w:tcPr>
          <w:p w14:paraId="43739287" w14:textId="77777777" w:rsidR="00DA277B" w:rsidRPr="00DA277B" w:rsidRDefault="00DA277B" w:rsidP="00DA277B">
            <w:pPr>
              <w:rPr>
                <w:rFonts w:ascii="Calibri" w:hAnsi="Calibri" w:cs="Calibri"/>
                <w:color w:val="000000"/>
                <w:sz w:val="16"/>
                <w:szCs w:val="16"/>
              </w:rPr>
            </w:pPr>
          </w:p>
        </w:tc>
        <w:tc>
          <w:tcPr>
            <w:tcW w:w="2681" w:type="pct"/>
            <w:gridSpan w:val="3"/>
            <w:vMerge/>
            <w:tcBorders>
              <w:top w:val="single" w:sz="4" w:space="0" w:color="auto"/>
              <w:left w:val="single" w:sz="4" w:space="0" w:color="auto"/>
              <w:bottom w:val="single" w:sz="4" w:space="0" w:color="auto"/>
              <w:right w:val="single" w:sz="4" w:space="0" w:color="auto"/>
            </w:tcBorders>
            <w:vAlign w:val="center"/>
            <w:hideMark/>
          </w:tcPr>
          <w:p w14:paraId="43C913F1" w14:textId="77777777" w:rsidR="00DA277B" w:rsidRPr="00DA277B" w:rsidRDefault="00DA277B" w:rsidP="00DA277B">
            <w:pPr>
              <w:rPr>
                <w:rFonts w:ascii="Calibri" w:hAnsi="Calibri" w:cs="Calibri"/>
                <w:color w:val="000000"/>
                <w:sz w:val="16"/>
                <w:szCs w:val="16"/>
              </w:rPr>
            </w:pPr>
          </w:p>
        </w:tc>
      </w:tr>
      <w:tr w:rsidR="00DA277B" w:rsidRPr="00DA277B" w14:paraId="18789F56" w14:textId="77777777" w:rsidTr="00AA124A">
        <w:trPr>
          <w:trHeight w:val="555"/>
        </w:trPr>
        <w:tc>
          <w:tcPr>
            <w:tcW w:w="2319" w:type="pct"/>
            <w:gridSpan w:val="4"/>
            <w:vMerge/>
            <w:tcBorders>
              <w:top w:val="single" w:sz="4" w:space="0" w:color="auto"/>
              <w:left w:val="single" w:sz="4" w:space="0" w:color="auto"/>
              <w:bottom w:val="single" w:sz="4" w:space="0" w:color="auto"/>
              <w:right w:val="single" w:sz="4" w:space="0" w:color="auto"/>
            </w:tcBorders>
            <w:vAlign w:val="center"/>
            <w:hideMark/>
          </w:tcPr>
          <w:p w14:paraId="1B004249" w14:textId="77777777" w:rsidR="00DA277B" w:rsidRPr="00DA277B" w:rsidRDefault="00DA277B" w:rsidP="00DA277B">
            <w:pPr>
              <w:rPr>
                <w:rFonts w:ascii="Calibri" w:hAnsi="Calibri" w:cs="Calibri"/>
                <w:color w:val="000000"/>
                <w:sz w:val="16"/>
                <w:szCs w:val="16"/>
              </w:rPr>
            </w:pPr>
          </w:p>
        </w:tc>
        <w:tc>
          <w:tcPr>
            <w:tcW w:w="2681" w:type="pct"/>
            <w:gridSpan w:val="3"/>
            <w:vMerge/>
            <w:tcBorders>
              <w:top w:val="single" w:sz="4" w:space="0" w:color="auto"/>
              <w:left w:val="single" w:sz="4" w:space="0" w:color="auto"/>
              <w:bottom w:val="single" w:sz="4" w:space="0" w:color="auto"/>
              <w:right w:val="single" w:sz="4" w:space="0" w:color="auto"/>
            </w:tcBorders>
            <w:vAlign w:val="center"/>
            <w:hideMark/>
          </w:tcPr>
          <w:p w14:paraId="73FBA868" w14:textId="77777777" w:rsidR="00DA277B" w:rsidRPr="00DA277B" w:rsidRDefault="00DA277B" w:rsidP="00DA277B">
            <w:pPr>
              <w:rPr>
                <w:rFonts w:ascii="Calibri" w:hAnsi="Calibri" w:cs="Calibri"/>
                <w:color w:val="000000"/>
                <w:sz w:val="16"/>
                <w:szCs w:val="16"/>
              </w:rPr>
            </w:pPr>
          </w:p>
        </w:tc>
      </w:tr>
      <w:tr w:rsidR="00DA277B" w:rsidRPr="00DA277B" w14:paraId="3C4D3F10" w14:textId="77777777" w:rsidTr="00AA124A">
        <w:trPr>
          <w:trHeight w:val="405"/>
        </w:trPr>
        <w:tc>
          <w:tcPr>
            <w:tcW w:w="2319" w:type="pct"/>
            <w:gridSpan w:val="4"/>
            <w:vMerge/>
            <w:tcBorders>
              <w:top w:val="single" w:sz="4" w:space="0" w:color="auto"/>
              <w:left w:val="single" w:sz="4" w:space="0" w:color="auto"/>
              <w:bottom w:val="single" w:sz="4" w:space="0" w:color="auto"/>
              <w:right w:val="single" w:sz="4" w:space="0" w:color="auto"/>
            </w:tcBorders>
            <w:vAlign w:val="center"/>
            <w:hideMark/>
          </w:tcPr>
          <w:p w14:paraId="66855BF7" w14:textId="77777777" w:rsidR="00DA277B" w:rsidRPr="00DA277B" w:rsidRDefault="00DA277B" w:rsidP="00DA277B">
            <w:pPr>
              <w:rPr>
                <w:rFonts w:ascii="Calibri" w:hAnsi="Calibri" w:cs="Calibri"/>
                <w:color w:val="000000"/>
                <w:sz w:val="16"/>
                <w:szCs w:val="16"/>
              </w:rPr>
            </w:pPr>
          </w:p>
        </w:tc>
        <w:tc>
          <w:tcPr>
            <w:tcW w:w="2681" w:type="pct"/>
            <w:gridSpan w:val="3"/>
            <w:vMerge/>
            <w:tcBorders>
              <w:top w:val="single" w:sz="4" w:space="0" w:color="auto"/>
              <w:left w:val="single" w:sz="4" w:space="0" w:color="auto"/>
              <w:bottom w:val="single" w:sz="4" w:space="0" w:color="auto"/>
              <w:right w:val="single" w:sz="4" w:space="0" w:color="auto"/>
            </w:tcBorders>
            <w:vAlign w:val="center"/>
            <w:hideMark/>
          </w:tcPr>
          <w:p w14:paraId="2525F5A3" w14:textId="77777777" w:rsidR="00DA277B" w:rsidRPr="00DA277B" w:rsidRDefault="00DA277B" w:rsidP="00DA277B">
            <w:pPr>
              <w:rPr>
                <w:rFonts w:ascii="Calibri" w:hAnsi="Calibri" w:cs="Calibri"/>
                <w:color w:val="000000"/>
                <w:sz w:val="16"/>
                <w:szCs w:val="16"/>
              </w:rPr>
            </w:pPr>
          </w:p>
        </w:tc>
      </w:tr>
    </w:tbl>
    <w:p w14:paraId="73B735AA" w14:textId="77777777" w:rsidR="00DA277B" w:rsidRDefault="00DA277B">
      <w:pPr>
        <w:rPr>
          <w:rFonts w:ascii="Calibri" w:hAnsi="Calibri"/>
          <w:sz w:val="18"/>
          <w:szCs w:val="18"/>
          <w:u w:val="single"/>
        </w:rPr>
      </w:pPr>
      <w:r>
        <w:rPr>
          <w:rFonts w:ascii="Calibri" w:hAnsi="Calibri"/>
          <w:sz w:val="18"/>
          <w:szCs w:val="18"/>
          <w:u w:val="single"/>
        </w:rPr>
        <w:br w:type="page"/>
      </w:r>
    </w:p>
    <w:p w14:paraId="19B7C920" w14:textId="77777777" w:rsidR="00DA277B" w:rsidRDefault="00DA277B" w:rsidP="003752FF">
      <w:pPr>
        <w:jc w:val="both"/>
        <w:rPr>
          <w:rFonts w:ascii="Calibri" w:hAnsi="Calibri"/>
          <w:sz w:val="18"/>
          <w:szCs w:val="18"/>
          <w:u w:val="single"/>
        </w:rPr>
      </w:pPr>
    </w:p>
    <w:p w14:paraId="175284B6" w14:textId="77777777" w:rsidR="00AE2415" w:rsidRPr="00520F26" w:rsidRDefault="00AE2415" w:rsidP="00AE2415">
      <w:pPr>
        <w:spacing w:after="120" w:line="276" w:lineRule="auto"/>
        <w:jc w:val="center"/>
        <w:rPr>
          <w:rFonts w:asciiTheme="minorHAnsi" w:hAnsiTheme="minorHAnsi" w:cstheme="minorHAnsi"/>
          <w:b/>
          <w:bCs/>
          <w:caps/>
          <w:color w:val="000000"/>
          <w:sz w:val="22"/>
          <w:szCs w:val="22"/>
          <w:u w:val="single"/>
        </w:rPr>
      </w:pPr>
      <w:r w:rsidRPr="001D4C48">
        <w:rPr>
          <w:rFonts w:asciiTheme="minorHAnsi" w:hAnsiTheme="minorHAnsi" w:cstheme="minorHAnsi"/>
          <w:b/>
          <w:bCs/>
          <w:caps/>
          <w:color w:val="000000"/>
          <w:sz w:val="22"/>
          <w:szCs w:val="22"/>
          <w:u w:val="single"/>
        </w:rPr>
        <w:t>Οδηγίες συμπλήρωσης του Ατομικού Ημερήσιου Απουσιολογίου ΕΕΠ/ΕΒΠ</w:t>
      </w:r>
    </w:p>
    <w:p w14:paraId="53B9EF8A" w14:textId="77777777" w:rsidR="00AE2415" w:rsidRPr="00520F26" w:rsidRDefault="00AE2415" w:rsidP="006E31FF">
      <w:pPr>
        <w:numPr>
          <w:ilvl w:val="0"/>
          <w:numId w:val="37"/>
        </w:numPr>
        <w:spacing w:after="120" w:line="276" w:lineRule="auto"/>
        <w:ind w:left="567" w:hanging="501"/>
        <w:jc w:val="both"/>
        <w:rPr>
          <w:rFonts w:asciiTheme="minorHAnsi" w:hAnsiTheme="minorHAnsi" w:cstheme="minorHAnsi"/>
          <w:color w:val="000000"/>
          <w:sz w:val="22"/>
          <w:szCs w:val="22"/>
        </w:rPr>
      </w:pPr>
      <w:r w:rsidRPr="00520F26">
        <w:rPr>
          <w:rFonts w:asciiTheme="minorHAnsi" w:hAnsiTheme="minorHAnsi" w:cstheme="minorHAnsi"/>
          <w:color w:val="000000"/>
          <w:sz w:val="22"/>
          <w:szCs w:val="22"/>
        </w:rPr>
        <w:t>Το Ατομικό Ημερήσιο Απουσιολόγιο εκδίδεται για κάθε μήνα του διδακτικού έτους και συμπληρώνεται την 1</w:t>
      </w:r>
      <w:r w:rsidRPr="00520F26">
        <w:rPr>
          <w:rFonts w:asciiTheme="minorHAnsi" w:hAnsiTheme="minorHAnsi" w:cstheme="minorHAnsi"/>
          <w:color w:val="000000"/>
          <w:sz w:val="22"/>
          <w:szCs w:val="22"/>
          <w:vertAlign w:val="superscript"/>
        </w:rPr>
        <w:t>η</w:t>
      </w:r>
      <w:r w:rsidRPr="00520F26">
        <w:rPr>
          <w:rFonts w:asciiTheme="minorHAnsi" w:hAnsiTheme="minorHAnsi" w:cstheme="minorHAnsi"/>
          <w:color w:val="000000"/>
          <w:sz w:val="22"/>
          <w:szCs w:val="22"/>
        </w:rPr>
        <w:t xml:space="preserve"> ημέρα κάθε μήνα για το διάστημα του προηγούμενου μήνα και πρέπει να φέρει τις απαιτούμενες υπογραφές και σφραγίδες.</w:t>
      </w:r>
    </w:p>
    <w:p w14:paraId="1F276E88" w14:textId="77777777" w:rsidR="00AE2415" w:rsidRPr="00520F26" w:rsidRDefault="00AE2415" w:rsidP="006E31FF">
      <w:pPr>
        <w:numPr>
          <w:ilvl w:val="0"/>
          <w:numId w:val="37"/>
        </w:numPr>
        <w:spacing w:after="120" w:line="276" w:lineRule="auto"/>
        <w:ind w:left="567" w:hanging="501"/>
        <w:jc w:val="both"/>
        <w:rPr>
          <w:rFonts w:asciiTheme="minorHAnsi" w:hAnsiTheme="minorHAnsi" w:cstheme="minorHAnsi"/>
          <w:color w:val="000000"/>
          <w:sz w:val="22"/>
          <w:szCs w:val="22"/>
        </w:rPr>
      </w:pPr>
      <w:r w:rsidRPr="00520F26">
        <w:rPr>
          <w:rFonts w:asciiTheme="minorHAnsi" w:hAnsiTheme="minorHAnsi" w:cstheme="minorHAnsi"/>
          <w:color w:val="000000"/>
          <w:sz w:val="22"/>
          <w:szCs w:val="22"/>
        </w:rPr>
        <w:t xml:space="preserve">Το Ατομικό Ημερήσιο Απουσιολόγιο ελέγχεται και υπογράφεται ΥΠΟΧΡΕΩΤΙΚΑ από τον αναπληρωτή ΕΕΠ/ΕΒΠ και τον Διευθυντή της Σχολικής Μονάδας, ακόμη και σε περίπτωση που δεν υπάρχουν άδειες/απεργίες/απουσίες (κενό Απουσιολόγιο). </w:t>
      </w:r>
    </w:p>
    <w:p w14:paraId="46C81260" w14:textId="77777777" w:rsidR="00AE2415" w:rsidRPr="00520F26" w:rsidRDefault="00AE2415" w:rsidP="006E31FF">
      <w:pPr>
        <w:numPr>
          <w:ilvl w:val="0"/>
          <w:numId w:val="37"/>
        </w:numPr>
        <w:spacing w:after="120" w:line="276" w:lineRule="auto"/>
        <w:ind w:left="567" w:hanging="501"/>
        <w:jc w:val="both"/>
        <w:rPr>
          <w:rFonts w:asciiTheme="minorHAnsi" w:hAnsiTheme="minorHAnsi" w:cstheme="minorHAnsi"/>
          <w:color w:val="000000"/>
          <w:sz w:val="22"/>
          <w:szCs w:val="22"/>
        </w:rPr>
      </w:pPr>
      <w:r w:rsidRPr="00520F26">
        <w:rPr>
          <w:rFonts w:asciiTheme="minorHAnsi" w:hAnsiTheme="minorHAnsi" w:cstheme="minorHAnsi"/>
          <w:color w:val="000000"/>
          <w:sz w:val="22"/>
          <w:szCs w:val="22"/>
        </w:rPr>
        <w:t xml:space="preserve">Σε περίπτωση μακρόχρονης απουσίας (π.χ. άδεια κύησης, </w:t>
      </w:r>
      <w:proofErr w:type="spellStart"/>
      <w:r w:rsidRPr="00520F26">
        <w:rPr>
          <w:rFonts w:asciiTheme="minorHAnsi" w:hAnsiTheme="minorHAnsi" w:cstheme="minorHAnsi"/>
          <w:color w:val="000000"/>
          <w:sz w:val="22"/>
          <w:szCs w:val="22"/>
        </w:rPr>
        <w:t>κλπ</w:t>
      </w:r>
      <w:proofErr w:type="spellEnd"/>
      <w:r w:rsidRPr="00520F26">
        <w:rPr>
          <w:rFonts w:asciiTheme="minorHAnsi" w:hAnsiTheme="minorHAnsi" w:cstheme="minorHAnsi"/>
          <w:color w:val="000000"/>
          <w:sz w:val="22"/>
          <w:szCs w:val="22"/>
        </w:rPr>
        <w:t xml:space="preserve">) το Απουσιολόγιο συμπληρώνεται, υπογράφεται και σφραγίζεται μόνο από τον Διευθυντή της Σχολικής Μονάδας. </w:t>
      </w:r>
    </w:p>
    <w:p w14:paraId="0475C4D8" w14:textId="77777777" w:rsidR="00AE2415" w:rsidRPr="00520F26" w:rsidRDefault="00AE2415" w:rsidP="006E31FF">
      <w:pPr>
        <w:numPr>
          <w:ilvl w:val="0"/>
          <w:numId w:val="37"/>
        </w:numPr>
        <w:spacing w:after="120" w:line="276" w:lineRule="auto"/>
        <w:ind w:left="567" w:hanging="501"/>
        <w:jc w:val="both"/>
        <w:rPr>
          <w:rFonts w:asciiTheme="minorHAnsi" w:hAnsiTheme="minorHAnsi" w:cstheme="minorHAnsi"/>
          <w:sz w:val="22"/>
          <w:szCs w:val="22"/>
        </w:rPr>
      </w:pPr>
      <w:r w:rsidRPr="00520F26">
        <w:rPr>
          <w:rFonts w:asciiTheme="minorHAnsi" w:hAnsiTheme="minorHAnsi" w:cstheme="minorHAnsi"/>
          <w:color w:val="000000"/>
          <w:sz w:val="22"/>
          <w:szCs w:val="22"/>
        </w:rPr>
        <w:t>Σε περίπτωση που το Απουσιολόγιο αναρτάται στην πλατφόρμα (</w:t>
      </w:r>
      <w:r w:rsidRPr="00520F26">
        <w:rPr>
          <w:rFonts w:asciiTheme="minorHAnsi" w:hAnsiTheme="minorHAnsi" w:cstheme="minorHAnsi"/>
          <w:b/>
          <w:bCs/>
          <w:color w:val="0000FF"/>
          <w:sz w:val="22"/>
          <w:szCs w:val="22"/>
          <w:lang w:val="en-US"/>
        </w:rPr>
        <w:t>invoices</w:t>
      </w:r>
      <w:r w:rsidRPr="00520F26">
        <w:rPr>
          <w:rFonts w:asciiTheme="minorHAnsi" w:hAnsiTheme="minorHAnsi" w:cstheme="minorHAnsi"/>
          <w:b/>
          <w:bCs/>
          <w:color w:val="0000FF"/>
          <w:sz w:val="22"/>
          <w:szCs w:val="22"/>
        </w:rPr>
        <w:t>-</w:t>
      </w:r>
      <w:r w:rsidRPr="00520F26">
        <w:rPr>
          <w:rFonts w:asciiTheme="minorHAnsi" w:hAnsiTheme="minorHAnsi" w:cstheme="minorHAnsi"/>
          <w:b/>
          <w:bCs/>
          <w:color w:val="0000FF"/>
          <w:sz w:val="22"/>
          <w:szCs w:val="22"/>
          <w:lang w:val="en-US"/>
        </w:rPr>
        <w:t>schools</w:t>
      </w:r>
      <w:r w:rsidRPr="00520F26">
        <w:rPr>
          <w:rFonts w:asciiTheme="minorHAnsi" w:hAnsiTheme="minorHAnsi" w:cstheme="minorHAnsi"/>
          <w:color w:val="000000"/>
          <w:sz w:val="22"/>
          <w:szCs w:val="22"/>
        </w:rPr>
        <w:t>), το πρωτότυπο παραμένει στο Σχολείο. Εάν το πρωτότυπο αποστέλλεται στη Δ/</w:t>
      </w:r>
      <w:proofErr w:type="spellStart"/>
      <w:r w:rsidRPr="00520F26">
        <w:rPr>
          <w:rFonts w:asciiTheme="minorHAnsi" w:hAnsiTheme="minorHAnsi" w:cstheme="minorHAnsi"/>
          <w:color w:val="000000"/>
          <w:sz w:val="22"/>
          <w:szCs w:val="22"/>
        </w:rPr>
        <w:t>νση</w:t>
      </w:r>
      <w:proofErr w:type="spellEnd"/>
      <w:r w:rsidRPr="00520F26">
        <w:rPr>
          <w:rFonts w:asciiTheme="minorHAnsi" w:hAnsiTheme="minorHAnsi" w:cstheme="minorHAnsi"/>
          <w:color w:val="000000"/>
          <w:sz w:val="22"/>
          <w:szCs w:val="22"/>
        </w:rPr>
        <w:t xml:space="preserve"> </w:t>
      </w:r>
      <w:proofErr w:type="spellStart"/>
      <w:r w:rsidRPr="00520F26">
        <w:rPr>
          <w:rFonts w:asciiTheme="minorHAnsi" w:hAnsiTheme="minorHAnsi" w:cstheme="minorHAnsi"/>
          <w:color w:val="000000"/>
          <w:sz w:val="22"/>
          <w:szCs w:val="22"/>
        </w:rPr>
        <w:t>Εκπ</w:t>
      </w:r>
      <w:proofErr w:type="spellEnd"/>
      <w:r w:rsidRPr="00520F26">
        <w:rPr>
          <w:rFonts w:asciiTheme="minorHAnsi" w:hAnsiTheme="minorHAnsi" w:cstheme="minorHAnsi"/>
          <w:color w:val="000000"/>
          <w:sz w:val="22"/>
          <w:szCs w:val="22"/>
        </w:rPr>
        <w:t>/</w:t>
      </w:r>
      <w:proofErr w:type="spellStart"/>
      <w:r w:rsidRPr="00520F26">
        <w:rPr>
          <w:rFonts w:asciiTheme="minorHAnsi" w:hAnsiTheme="minorHAnsi" w:cstheme="minorHAnsi"/>
          <w:color w:val="000000"/>
          <w:sz w:val="22"/>
          <w:szCs w:val="22"/>
        </w:rPr>
        <w:t>σης</w:t>
      </w:r>
      <w:proofErr w:type="spellEnd"/>
      <w:r w:rsidRPr="00520F26">
        <w:rPr>
          <w:rFonts w:asciiTheme="minorHAnsi" w:hAnsiTheme="minorHAnsi" w:cstheme="minorHAnsi"/>
          <w:color w:val="000000"/>
          <w:sz w:val="22"/>
          <w:szCs w:val="22"/>
        </w:rPr>
        <w:t xml:space="preserve">, στο Σχολείο φυλάσσεται αντίγραφο του Απουσιολογίου. </w:t>
      </w:r>
    </w:p>
    <w:p w14:paraId="350D4F63" w14:textId="5848F95B" w:rsidR="00AE2415" w:rsidRPr="002174EB" w:rsidRDefault="00AE2415" w:rsidP="006E31FF">
      <w:pPr>
        <w:numPr>
          <w:ilvl w:val="0"/>
          <w:numId w:val="37"/>
        </w:numPr>
        <w:spacing w:after="120" w:line="276" w:lineRule="auto"/>
        <w:ind w:left="567" w:hanging="501"/>
        <w:jc w:val="both"/>
        <w:rPr>
          <w:rFonts w:asciiTheme="minorHAnsi" w:hAnsiTheme="minorHAnsi" w:cstheme="minorHAnsi"/>
          <w:color w:val="000000"/>
          <w:sz w:val="22"/>
          <w:szCs w:val="22"/>
        </w:rPr>
      </w:pPr>
      <w:r w:rsidRPr="002174EB">
        <w:rPr>
          <w:rFonts w:ascii="Calibri" w:hAnsi="Calibri"/>
          <w:color w:val="000000"/>
          <w:sz w:val="22"/>
          <w:szCs w:val="22"/>
        </w:rPr>
        <w:t>Στη στήλη</w:t>
      </w:r>
      <w:r w:rsidRPr="002174EB">
        <w:t xml:space="preserve"> </w:t>
      </w:r>
      <w:r w:rsidRPr="002174EB">
        <w:rPr>
          <w:rFonts w:ascii="Calibri" w:hAnsi="Calibri"/>
          <w:b/>
          <w:color w:val="000000"/>
          <w:sz w:val="22"/>
          <w:szCs w:val="22"/>
        </w:rPr>
        <w:t>«ΩΡΕΣ ΕΡΓΑΣΙΑΣ»</w:t>
      </w:r>
      <w:r w:rsidRPr="002174EB">
        <w:t xml:space="preserve"> </w:t>
      </w:r>
      <w:r w:rsidRPr="002174EB">
        <w:rPr>
          <w:rFonts w:ascii="Calibri" w:hAnsi="Calibri"/>
          <w:color w:val="000000"/>
          <w:sz w:val="22"/>
          <w:szCs w:val="22"/>
        </w:rPr>
        <w:t>αναγράφεται ο αριθμός των ωρών εργασίας που κατανέμονται σε κάθε ημέρα με βάση το πλήρες ωράριο εργασίας των ΕΕΠ/ΕΒΠ</w:t>
      </w:r>
      <w:r w:rsidR="00B8287E" w:rsidRPr="002174EB">
        <w:rPr>
          <w:rFonts w:ascii="Calibri" w:hAnsi="Calibri"/>
          <w:color w:val="000000"/>
          <w:sz w:val="22"/>
          <w:szCs w:val="22"/>
        </w:rPr>
        <w:t>, όπως αποτυπώνεται στην εν ισχύ βεβαίωση εργασίας.</w:t>
      </w:r>
    </w:p>
    <w:p w14:paraId="5AAB564A" w14:textId="0EF718D3" w:rsidR="00AE2415" w:rsidRPr="002174EB" w:rsidRDefault="00AE2415" w:rsidP="006E31FF">
      <w:pPr>
        <w:numPr>
          <w:ilvl w:val="0"/>
          <w:numId w:val="37"/>
        </w:numPr>
        <w:spacing w:after="120" w:line="276" w:lineRule="auto"/>
        <w:ind w:left="567" w:hanging="501"/>
        <w:jc w:val="both"/>
        <w:rPr>
          <w:rFonts w:asciiTheme="minorHAnsi" w:hAnsiTheme="minorHAnsi" w:cstheme="minorHAnsi"/>
          <w:color w:val="000000"/>
          <w:sz w:val="22"/>
          <w:szCs w:val="22"/>
        </w:rPr>
      </w:pPr>
      <w:r w:rsidRPr="002174EB">
        <w:rPr>
          <w:rFonts w:ascii="Calibri" w:hAnsi="Calibri"/>
          <w:color w:val="000000"/>
          <w:sz w:val="22"/>
          <w:szCs w:val="22"/>
        </w:rPr>
        <w:t xml:space="preserve">Η </w:t>
      </w:r>
      <w:r w:rsidRPr="002174EB">
        <w:rPr>
          <w:rFonts w:asciiTheme="minorHAnsi" w:hAnsiTheme="minorHAnsi" w:cstheme="minorHAnsi"/>
          <w:color w:val="000000"/>
          <w:sz w:val="22"/>
          <w:szCs w:val="22"/>
        </w:rPr>
        <w:t>Στήλη</w:t>
      </w:r>
      <w:r w:rsidRPr="002174EB">
        <w:rPr>
          <w:rFonts w:ascii="Calibri" w:hAnsi="Calibri"/>
          <w:color w:val="000000"/>
          <w:sz w:val="22"/>
          <w:szCs w:val="22"/>
        </w:rPr>
        <w:t xml:space="preserve"> </w:t>
      </w:r>
      <w:r w:rsidRPr="002174EB">
        <w:rPr>
          <w:rFonts w:ascii="Calibri" w:hAnsi="Calibri"/>
          <w:b/>
          <w:color w:val="000000"/>
          <w:sz w:val="22"/>
          <w:szCs w:val="22"/>
        </w:rPr>
        <w:t xml:space="preserve">«ΩΡΕΣ ΕΡΓΑΣΙΑΣ» δεν συμπληρώνεται </w:t>
      </w:r>
      <w:r w:rsidR="001C24A3" w:rsidRPr="002174EB">
        <w:rPr>
          <w:rFonts w:ascii="Calibri" w:hAnsi="Calibri"/>
          <w:b/>
          <w:color w:val="000000"/>
          <w:sz w:val="22"/>
          <w:szCs w:val="22"/>
        </w:rPr>
        <w:t xml:space="preserve">μόνο </w:t>
      </w:r>
      <w:r w:rsidRPr="002174EB">
        <w:rPr>
          <w:rFonts w:ascii="Calibri" w:hAnsi="Calibri"/>
          <w:b/>
          <w:color w:val="000000"/>
          <w:sz w:val="22"/>
          <w:szCs w:val="22"/>
        </w:rPr>
        <w:t xml:space="preserve">σε μη εργάσιμες ημέρες (Σ/Κ, Επίσημες αργίες, Τοπικές αργίες, Πάσχα, Χριστούγεννα, </w:t>
      </w:r>
      <w:proofErr w:type="spellStart"/>
      <w:r w:rsidRPr="002174EB">
        <w:rPr>
          <w:rFonts w:ascii="Calibri" w:hAnsi="Calibri"/>
          <w:b/>
          <w:color w:val="000000"/>
          <w:sz w:val="22"/>
          <w:szCs w:val="22"/>
        </w:rPr>
        <w:t>κλπ</w:t>
      </w:r>
      <w:proofErr w:type="spellEnd"/>
      <w:r w:rsidRPr="002174EB">
        <w:rPr>
          <w:rFonts w:ascii="Calibri" w:hAnsi="Calibri"/>
          <w:b/>
          <w:color w:val="000000"/>
          <w:sz w:val="22"/>
          <w:szCs w:val="22"/>
        </w:rPr>
        <w:t>)</w:t>
      </w:r>
    </w:p>
    <w:p w14:paraId="7A1A401A" w14:textId="77777777" w:rsidR="00AE2415" w:rsidRPr="002174EB" w:rsidRDefault="00AE2415" w:rsidP="006E31FF">
      <w:pPr>
        <w:numPr>
          <w:ilvl w:val="0"/>
          <w:numId w:val="37"/>
        </w:numPr>
        <w:spacing w:after="120" w:line="276" w:lineRule="auto"/>
        <w:ind w:left="567" w:hanging="501"/>
        <w:jc w:val="both"/>
        <w:rPr>
          <w:rFonts w:asciiTheme="minorHAnsi" w:hAnsiTheme="minorHAnsi" w:cstheme="minorHAnsi"/>
          <w:color w:val="000000"/>
          <w:sz w:val="22"/>
          <w:szCs w:val="22"/>
        </w:rPr>
      </w:pPr>
      <w:r w:rsidRPr="002174EB">
        <w:rPr>
          <w:rFonts w:asciiTheme="minorHAnsi" w:hAnsiTheme="minorHAnsi" w:cstheme="minorHAnsi"/>
          <w:color w:val="000000"/>
          <w:sz w:val="22"/>
          <w:szCs w:val="22"/>
        </w:rPr>
        <w:t>Στη στήλη «</w:t>
      </w:r>
      <w:r w:rsidRPr="002174EB">
        <w:rPr>
          <w:rFonts w:asciiTheme="minorHAnsi" w:hAnsiTheme="minorHAnsi" w:cstheme="minorHAnsi"/>
          <w:b/>
          <w:color w:val="000000"/>
          <w:sz w:val="22"/>
          <w:szCs w:val="22"/>
        </w:rPr>
        <w:t>ΑΙΤΙΟΛΟΓΙΑ (ΕΙΔΟΣ ΑΔΕΙΑΣ / ΑΠΕΡΓΙΑ/ ΣΤΑΣΗ ΕΡΓΑΣΙΑΣ /ΑΠΟΥΣΙΑ</w:t>
      </w:r>
      <w:r w:rsidRPr="002174EB">
        <w:rPr>
          <w:rFonts w:asciiTheme="minorHAnsi" w:hAnsiTheme="minorHAnsi" w:cstheme="minorHAnsi"/>
          <w:color w:val="000000"/>
          <w:sz w:val="22"/>
          <w:szCs w:val="22"/>
        </w:rPr>
        <w:t xml:space="preserve">)»: Αναγράφεται η αιτιολογία της απουσίας. </w:t>
      </w:r>
    </w:p>
    <w:p w14:paraId="5C1A22E0" w14:textId="77777777" w:rsidR="00AE2415" w:rsidRPr="002174EB" w:rsidRDefault="00AE2415" w:rsidP="006E31FF">
      <w:pPr>
        <w:numPr>
          <w:ilvl w:val="0"/>
          <w:numId w:val="37"/>
        </w:numPr>
        <w:spacing w:after="120" w:line="276" w:lineRule="auto"/>
        <w:ind w:left="567" w:hanging="501"/>
        <w:jc w:val="both"/>
        <w:rPr>
          <w:rFonts w:asciiTheme="minorHAnsi" w:hAnsiTheme="minorHAnsi" w:cstheme="minorHAnsi"/>
          <w:sz w:val="22"/>
          <w:szCs w:val="22"/>
        </w:rPr>
      </w:pPr>
      <w:r w:rsidRPr="002174EB">
        <w:rPr>
          <w:rFonts w:asciiTheme="minorHAnsi" w:hAnsiTheme="minorHAnsi" w:cstheme="minorHAnsi"/>
          <w:color w:val="000000"/>
          <w:sz w:val="22"/>
          <w:szCs w:val="22"/>
        </w:rPr>
        <w:t>Στήλη</w:t>
      </w:r>
      <w:r w:rsidRPr="002174EB">
        <w:rPr>
          <w:rFonts w:asciiTheme="minorHAnsi" w:hAnsiTheme="minorHAnsi" w:cstheme="minorHAnsi"/>
          <w:sz w:val="22"/>
          <w:szCs w:val="22"/>
        </w:rPr>
        <w:t xml:space="preserve"> </w:t>
      </w:r>
      <w:r w:rsidRPr="002174EB">
        <w:rPr>
          <w:rFonts w:asciiTheme="minorHAnsi" w:hAnsiTheme="minorHAnsi" w:cstheme="minorHAnsi"/>
          <w:b/>
          <w:bCs/>
          <w:sz w:val="22"/>
          <w:szCs w:val="22"/>
        </w:rPr>
        <w:t xml:space="preserve">«ΔΙΕΥΚΡΙΝΙΣΕΙΣ»: </w:t>
      </w:r>
      <w:r w:rsidRPr="002174EB">
        <w:rPr>
          <w:rFonts w:asciiTheme="minorHAnsi" w:hAnsiTheme="minorHAnsi" w:cstheme="minorHAnsi"/>
          <w:sz w:val="22"/>
          <w:szCs w:val="22"/>
          <w:u w:val="single"/>
        </w:rPr>
        <w:t>αναγράφονται</w:t>
      </w:r>
      <w:r w:rsidRPr="002174EB">
        <w:rPr>
          <w:rFonts w:asciiTheme="minorHAnsi" w:hAnsiTheme="minorHAnsi" w:cstheme="minorHAnsi"/>
          <w:sz w:val="22"/>
          <w:szCs w:val="22"/>
        </w:rPr>
        <w:t xml:space="preserve"> πρόσθετες</w:t>
      </w:r>
      <w:r w:rsidRPr="002174EB">
        <w:rPr>
          <w:rFonts w:asciiTheme="minorHAnsi" w:hAnsiTheme="minorHAnsi" w:cstheme="minorHAnsi"/>
          <w:sz w:val="22"/>
          <w:szCs w:val="22"/>
          <w:u w:val="single"/>
        </w:rPr>
        <w:t xml:space="preserve"> </w:t>
      </w:r>
      <w:r w:rsidRPr="002174EB">
        <w:rPr>
          <w:rFonts w:asciiTheme="minorHAnsi" w:hAnsiTheme="minorHAnsi" w:cstheme="minorHAnsi"/>
          <w:sz w:val="22"/>
          <w:szCs w:val="22"/>
        </w:rPr>
        <w:t xml:space="preserve">επεξηγήσεις όπως : </w:t>
      </w:r>
    </w:p>
    <w:p w14:paraId="71B8C7C2" w14:textId="77777777" w:rsidR="00AE2415" w:rsidRPr="002174EB" w:rsidRDefault="00AE2415" w:rsidP="006E31FF">
      <w:pPr>
        <w:numPr>
          <w:ilvl w:val="1"/>
          <w:numId w:val="37"/>
        </w:numPr>
        <w:spacing w:after="120" w:line="276" w:lineRule="auto"/>
        <w:jc w:val="both"/>
        <w:rPr>
          <w:rFonts w:asciiTheme="minorHAnsi" w:hAnsiTheme="minorHAnsi" w:cstheme="minorHAnsi"/>
          <w:sz w:val="22"/>
          <w:szCs w:val="22"/>
        </w:rPr>
      </w:pPr>
      <w:r w:rsidRPr="002174EB">
        <w:rPr>
          <w:rFonts w:asciiTheme="minorHAnsi" w:hAnsiTheme="minorHAnsi" w:cstheme="minorHAnsi"/>
          <w:sz w:val="22"/>
          <w:szCs w:val="22"/>
        </w:rPr>
        <w:t>«</w:t>
      </w:r>
      <w:r w:rsidRPr="002174EB">
        <w:rPr>
          <w:rFonts w:asciiTheme="minorHAnsi" w:hAnsiTheme="minorHAnsi" w:cstheme="minorHAnsi"/>
          <w:b/>
          <w:sz w:val="22"/>
          <w:szCs w:val="22"/>
        </w:rPr>
        <w:t>Ενέργειες προετοιμασίας για την έναρξη των μαθημάτων</w:t>
      </w:r>
      <w:r w:rsidRPr="002174EB">
        <w:rPr>
          <w:rFonts w:asciiTheme="minorHAnsi" w:hAnsiTheme="minorHAnsi" w:cstheme="minorHAnsi"/>
          <w:sz w:val="22"/>
          <w:szCs w:val="22"/>
        </w:rPr>
        <w:t>», για το χρονικό διάστημα από 01/09/20… μέχρι την έναρξη των μαθημάτων.</w:t>
      </w:r>
    </w:p>
    <w:p w14:paraId="6B98345F" w14:textId="6EE1F232" w:rsidR="001C24A3" w:rsidRPr="002174EB" w:rsidRDefault="00AE2415" w:rsidP="006E31FF">
      <w:pPr>
        <w:numPr>
          <w:ilvl w:val="1"/>
          <w:numId w:val="37"/>
        </w:numPr>
        <w:spacing w:after="120" w:line="276" w:lineRule="auto"/>
        <w:jc w:val="both"/>
        <w:rPr>
          <w:rFonts w:asciiTheme="minorHAnsi" w:hAnsiTheme="minorHAnsi" w:cstheme="minorHAnsi"/>
          <w:sz w:val="22"/>
          <w:szCs w:val="22"/>
        </w:rPr>
      </w:pPr>
      <w:r w:rsidRPr="002174EB">
        <w:rPr>
          <w:rFonts w:asciiTheme="minorHAnsi" w:hAnsiTheme="minorHAnsi" w:cstheme="minorHAnsi"/>
          <w:sz w:val="22"/>
          <w:szCs w:val="22"/>
        </w:rPr>
        <w:t xml:space="preserve"> «</w:t>
      </w:r>
      <w:r w:rsidRPr="002174EB">
        <w:rPr>
          <w:rFonts w:asciiTheme="minorHAnsi" w:hAnsiTheme="minorHAnsi" w:cstheme="minorHAnsi"/>
          <w:b/>
          <w:sz w:val="22"/>
          <w:szCs w:val="22"/>
        </w:rPr>
        <w:t>Ενέργειες ολοκλήρωσης διδακτικού έτους</w:t>
      </w:r>
      <w:r w:rsidRPr="002174EB">
        <w:rPr>
          <w:rFonts w:asciiTheme="minorHAnsi" w:hAnsiTheme="minorHAnsi" w:cstheme="minorHAnsi"/>
          <w:sz w:val="22"/>
          <w:szCs w:val="22"/>
        </w:rPr>
        <w:t xml:space="preserve">», για το χρονικό διάστημα από τη λήξη των μαθημάτων μέχρι τη λήξη του διδακτικού έτους (21/6 για την </w:t>
      </w:r>
      <w:proofErr w:type="spellStart"/>
      <w:r w:rsidRPr="002174EB">
        <w:rPr>
          <w:rFonts w:asciiTheme="minorHAnsi" w:hAnsiTheme="minorHAnsi" w:cstheme="minorHAnsi"/>
          <w:sz w:val="22"/>
          <w:szCs w:val="22"/>
        </w:rPr>
        <w:t>Αθμια</w:t>
      </w:r>
      <w:proofErr w:type="spellEnd"/>
      <w:r w:rsidRPr="002174EB">
        <w:rPr>
          <w:rFonts w:asciiTheme="minorHAnsi" w:hAnsiTheme="minorHAnsi" w:cstheme="minorHAnsi"/>
          <w:sz w:val="22"/>
          <w:szCs w:val="22"/>
        </w:rPr>
        <w:t xml:space="preserve"> και 30/6 για τη </w:t>
      </w:r>
      <w:proofErr w:type="spellStart"/>
      <w:r w:rsidRPr="002174EB">
        <w:rPr>
          <w:rFonts w:asciiTheme="minorHAnsi" w:hAnsiTheme="minorHAnsi" w:cstheme="minorHAnsi"/>
          <w:sz w:val="22"/>
          <w:szCs w:val="22"/>
        </w:rPr>
        <w:t>Βθμια</w:t>
      </w:r>
      <w:proofErr w:type="spellEnd"/>
      <w:r w:rsidRPr="002174EB">
        <w:rPr>
          <w:rFonts w:asciiTheme="minorHAnsi" w:hAnsiTheme="minorHAnsi" w:cstheme="minorHAnsi"/>
          <w:sz w:val="22"/>
          <w:szCs w:val="22"/>
        </w:rPr>
        <w:t>)</w:t>
      </w:r>
    </w:p>
    <w:p w14:paraId="491E0B96" w14:textId="00864097" w:rsidR="001C24A3" w:rsidRPr="006E1B8A" w:rsidRDefault="001C24A3" w:rsidP="00E21C95">
      <w:pPr>
        <w:spacing w:after="120" w:line="276" w:lineRule="auto"/>
        <w:ind w:left="720"/>
        <w:jc w:val="both"/>
        <w:rPr>
          <w:rFonts w:asciiTheme="minorHAnsi" w:hAnsiTheme="minorHAnsi" w:cstheme="minorHAnsi"/>
          <w:sz w:val="22"/>
          <w:szCs w:val="22"/>
        </w:rPr>
      </w:pPr>
      <w:r w:rsidRPr="006E1B8A">
        <w:rPr>
          <w:rFonts w:asciiTheme="minorHAnsi" w:hAnsiTheme="minorHAnsi" w:cstheme="minorHAnsi"/>
          <w:sz w:val="22"/>
          <w:szCs w:val="22"/>
        </w:rPr>
        <w:t xml:space="preserve">Σημειώνεται ότι στις ανωτέρω δύο (2) περιπτώσεις παρότι δεν πραγματοποιείται </w:t>
      </w:r>
      <w:r w:rsidR="00B8287E" w:rsidRPr="006E1B8A">
        <w:rPr>
          <w:rFonts w:asciiTheme="minorHAnsi" w:hAnsiTheme="minorHAnsi" w:cstheme="minorHAnsi"/>
          <w:sz w:val="22"/>
          <w:szCs w:val="22"/>
        </w:rPr>
        <w:t>υποστήριξη</w:t>
      </w:r>
      <w:r w:rsidRPr="006E1B8A">
        <w:rPr>
          <w:rFonts w:asciiTheme="minorHAnsi" w:hAnsiTheme="minorHAnsi" w:cstheme="minorHAnsi"/>
          <w:sz w:val="22"/>
          <w:szCs w:val="22"/>
        </w:rPr>
        <w:t xml:space="preserve">, οι αναπληρωτές </w:t>
      </w:r>
      <w:r w:rsidR="00E21C95" w:rsidRPr="006E1B8A">
        <w:rPr>
          <w:rFonts w:asciiTheme="minorHAnsi" w:hAnsiTheme="minorHAnsi" w:cstheme="minorHAnsi"/>
          <w:sz w:val="22"/>
          <w:szCs w:val="22"/>
        </w:rPr>
        <w:t xml:space="preserve">ΕΕΠ/ΕΒΠ </w:t>
      </w:r>
      <w:r w:rsidRPr="006E1B8A">
        <w:rPr>
          <w:rFonts w:asciiTheme="minorHAnsi" w:hAnsiTheme="minorHAnsi" w:cstheme="minorHAnsi"/>
          <w:sz w:val="22"/>
          <w:szCs w:val="22"/>
        </w:rPr>
        <w:t>απασχολούνται για τις ανάγκες των σχολικών μονάδων από την έναρξη της Σύμβασής τους στην 1</w:t>
      </w:r>
      <w:r w:rsidRPr="006E1B8A">
        <w:rPr>
          <w:rFonts w:asciiTheme="minorHAnsi" w:hAnsiTheme="minorHAnsi" w:cstheme="minorHAnsi"/>
          <w:sz w:val="22"/>
          <w:szCs w:val="22"/>
          <w:vertAlign w:val="superscript"/>
        </w:rPr>
        <w:t>η</w:t>
      </w:r>
      <w:r w:rsidRPr="006E1B8A">
        <w:rPr>
          <w:rFonts w:asciiTheme="minorHAnsi" w:hAnsiTheme="minorHAnsi" w:cstheme="minorHAnsi"/>
          <w:sz w:val="22"/>
          <w:szCs w:val="22"/>
        </w:rPr>
        <w:t xml:space="preserve"> περίπτωση μέχρι και τη λήξη της Σύβασής τους στην 2</w:t>
      </w:r>
      <w:r w:rsidRPr="006E1B8A">
        <w:rPr>
          <w:rFonts w:asciiTheme="minorHAnsi" w:hAnsiTheme="minorHAnsi" w:cstheme="minorHAnsi"/>
          <w:sz w:val="22"/>
          <w:szCs w:val="22"/>
          <w:vertAlign w:val="superscript"/>
        </w:rPr>
        <w:t>η</w:t>
      </w:r>
      <w:r w:rsidRPr="006E1B8A">
        <w:rPr>
          <w:rFonts w:asciiTheme="minorHAnsi" w:hAnsiTheme="minorHAnsi" w:cstheme="minorHAnsi"/>
          <w:sz w:val="22"/>
          <w:szCs w:val="22"/>
        </w:rPr>
        <w:t xml:space="preserve"> περίπτωση βάσει του προβλεπόμενου υποχρεωτικού τους ωραρίου και επομένως η στήλη «</w:t>
      </w:r>
      <w:r w:rsidR="009A2B13">
        <w:rPr>
          <w:rFonts w:asciiTheme="minorHAnsi" w:hAnsiTheme="minorHAnsi" w:cstheme="minorHAnsi"/>
          <w:sz w:val="22"/>
          <w:szCs w:val="22"/>
        </w:rPr>
        <w:t>ΩΡΕΣ ΕΡ</w:t>
      </w:r>
      <w:r w:rsidR="00407D94" w:rsidRPr="006E1B8A">
        <w:rPr>
          <w:rFonts w:asciiTheme="minorHAnsi" w:hAnsiTheme="minorHAnsi" w:cstheme="minorHAnsi"/>
          <w:sz w:val="22"/>
          <w:szCs w:val="22"/>
        </w:rPr>
        <w:t>ΓΑΣΙΑΣ</w:t>
      </w:r>
      <w:r w:rsidRPr="006E1B8A">
        <w:rPr>
          <w:rFonts w:asciiTheme="minorHAnsi" w:hAnsiTheme="minorHAnsi" w:cstheme="minorHAnsi"/>
          <w:sz w:val="22"/>
          <w:szCs w:val="22"/>
        </w:rPr>
        <w:t>» θα πρέπει να συμπληρώνεται.</w:t>
      </w:r>
    </w:p>
    <w:p w14:paraId="796D27AE" w14:textId="69BD5426" w:rsidR="001C24A3" w:rsidRPr="006922CD" w:rsidRDefault="001C24A3" w:rsidP="00E21C95">
      <w:pPr>
        <w:spacing w:after="120" w:line="276" w:lineRule="auto"/>
        <w:ind w:left="720"/>
        <w:jc w:val="both"/>
        <w:rPr>
          <w:rFonts w:asciiTheme="minorHAnsi" w:hAnsiTheme="minorHAnsi" w:cstheme="minorHAnsi"/>
          <w:sz w:val="22"/>
          <w:szCs w:val="22"/>
        </w:rPr>
      </w:pPr>
      <w:r w:rsidRPr="006E1B8A">
        <w:rPr>
          <w:rFonts w:asciiTheme="minorHAnsi" w:hAnsiTheme="minorHAnsi" w:cstheme="minorHAnsi"/>
          <w:sz w:val="22"/>
          <w:szCs w:val="22"/>
        </w:rPr>
        <w:t>Συγκεκριμένα, στην 1</w:t>
      </w:r>
      <w:r w:rsidRPr="006E1B8A">
        <w:rPr>
          <w:rFonts w:asciiTheme="minorHAnsi" w:hAnsiTheme="minorHAnsi" w:cstheme="minorHAnsi"/>
          <w:sz w:val="22"/>
          <w:szCs w:val="22"/>
          <w:vertAlign w:val="superscript"/>
        </w:rPr>
        <w:t>η</w:t>
      </w:r>
      <w:r w:rsidRPr="006E1B8A">
        <w:rPr>
          <w:rFonts w:asciiTheme="minorHAnsi" w:hAnsiTheme="minorHAnsi" w:cstheme="minorHAnsi"/>
          <w:sz w:val="22"/>
          <w:szCs w:val="22"/>
        </w:rPr>
        <w:t xml:space="preserve"> περίπτωση αναγράφονται οι ώρες </w:t>
      </w:r>
      <w:r w:rsidR="00407D94" w:rsidRPr="006E1B8A">
        <w:rPr>
          <w:rFonts w:asciiTheme="minorHAnsi" w:hAnsiTheme="minorHAnsi" w:cstheme="minorHAnsi"/>
          <w:sz w:val="22"/>
          <w:szCs w:val="22"/>
        </w:rPr>
        <w:t>της αρχικής βεβαίωσης εργασίας</w:t>
      </w:r>
      <w:r w:rsidRPr="006E1B8A">
        <w:rPr>
          <w:rFonts w:asciiTheme="minorHAnsi" w:hAnsiTheme="minorHAnsi" w:cstheme="minorHAnsi"/>
          <w:sz w:val="22"/>
          <w:szCs w:val="22"/>
        </w:rPr>
        <w:t xml:space="preserve"> του μήνα αναφοράς και στην 2</w:t>
      </w:r>
      <w:r w:rsidRPr="006E1B8A">
        <w:rPr>
          <w:rFonts w:asciiTheme="minorHAnsi" w:hAnsiTheme="minorHAnsi" w:cstheme="minorHAnsi"/>
          <w:sz w:val="22"/>
          <w:szCs w:val="22"/>
          <w:vertAlign w:val="superscript"/>
        </w:rPr>
        <w:t>η</w:t>
      </w:r>
      <w:r w:rsidRPr="006E1B8A">
        <w:rPr>
          <w:rFonts w:asciiTheme="minorHAnsi" w:hAnsiTheme="minorHAnsi" w:cstheme="minorHAnsi"/>
          <w:sz w:val="22"/>
          <w:szCs w:val="22"/>
        </w:rPr>
        <w:t xml:space="preserve"> περίπτωση οι ώρες </w:t>
      </w:r>
      <w:r w:rsidR="00407D94" w:rsidRPr="006E1B8A">
        <w:rPr>
          <w:rFonts w:asciiTheme="minorHAnsi" w:hAnsiTheme="minorHAnsi" w:cstheme="minorHAnsi"/>
          <w:sz w:val="22"/>
          <w:szCs w:val="22"/>
        </w:rPr>
        <w:t>της τελευταίας βεβαίωσης εργασίας</w:t>
      </w:r>
      <w:r w:rsidRPr="006E1B8A">
        <w:rPr>
          <w:rFonts w:asciiTheme="minorHAnsi" w:hAnsiTheme="minorHAnsi" w:cstheme="minorHAnsi"/>
          <w:sz w:val="22"/>
          <w:szCs w:val="22"/>
        </w:rPr>
        <w:t xml:space="preserve"> της σχολικής μονάδας.</w:t>
      </w:r>
    </w:p>
    <w:p w14:paraId="65E41057" w14:textId="77777777" w:rsidR="00AE2415" w:rsidRPr="006922CD" w:rsidRDefault="00AE2415" w:rsidP="006E31FF">
      <w:pPr>
        <w:numPr>
          <w:ilvl w:val="1"/>
          <w:numId w:val="37"/>
        </w:numPr>
        <w:spacing w:after="120" w:line="276" w:lineRule="auto"/>
        <w:jc w:val="both"/>
        <w:rPr>
          <w:rFonts w:asciiTheme="minorHAnsi" w:hAnsiTheme="minorHAnsi" w:cstheme="minorHAnsi"/>
          <w:sz w:val="22"/>
          <w:szCs w:val="22"/>
        </w:rPr>
      </w:pPr>
      <w:r w:rsidRPr="006922CD">
        <w:rPr>
          <w:rFonts w:asciiTheme="minorHAnsi" w:hAnsiTheme="minorHAnsi" w:cstheme="minorHAnsi"/>
          <w:sz w:val="22"/>
          <w:szCs w:val="22"/>
        </w:rPr>
        <w:t>«Καθαρά Δευτέρα», «Διακοπές Πάσχα», «Διακοπές Χριστουγέννων», τοπικές αργίες, (π.χ. εορτασμός πολιούχου αγίου) στις αντίστοιχες ημερομηνίες.</w:t>
      </w:r>
    </w:p>
    <w:p w14:paraId="7953B491" w14:textId="0A127405" w:rsidR="00AE2415" w:rsidRDefault="00AE2415" w:rsidP="006E31FF">
      <w:pPr>
        <w:numPr>
          <w:ilvl w:val="1"/>
          <w:numId w:val="37"/>
        </w:numPr>
        <w:spacing w:after="120" w:line="276" w:lineRule="auto"/>
        <w:jc w:val="both"/>
        <w:rPr>
          <w:rFonts w:asciiTheme="minorHAnsi" w:hAnsiTheme="minorHAnsi" w:cstheme="minorHAnsi"/>
          <w:sz w:val="22"/>
          <w:szCs w:val="22"/>
        </w:rPr>
      </w:pPr>
      <w:r w:rsidRPr="006922CD">
        <w:rPr>
          <w:rFonts w:asciiTheme="minorHAnsi" w:hAnsiTheme="minorHAnsi" w:cstheme="minorHAnsi"/>
          <w:sz w:val="22"/>
          <w:szCs w:val="22"/>
        </w:rPr>
        <w:t>Άλλες διευκρινίσεις, παραδείγματος χάριν σε περίπτωση στάσεων εργασίας την ίδια ημέρα, αναγράφεται στις</w:t>
      </w:r>
      <w:r w:rsidRPr="00520F26">
        <w:rPr>
          <w:rFonts w:asciiTheme="minorHAnsi" w:hAnsiTheme="minorHAnsi" w:cstheme="minorHAnsi"/>
          <w:sz w:val="22"/>
          <w:szCs w:val="22"/>
        </w:rPr>
        <w:t xml:space="preserve"> «Διευκρ</w:t>
      </w:r>
      <w:r w:rsidR="00C64284">
        <w:rPr>
          <w:rFonts w:asciiTheme="minorHAnsi" w:hAnsiTheme="minorHAnsi" w:cstheme="minorHAnsi"/>
          <w:sz w:val="22"/>
          <w:szCs w:val="22"/>
        </w:rPr>
        <w:t xml:space="preserve">ινίσεις» η </w:t>
      </w:r>
      <w:proofErr w:type="spellStart"/>
      <w:r w:rsidR="00C64284">
        <w:rPr>
          <w:rFonts w:asciiTheme="minorHAnsi" w:hAnsiTheme="minorHAnsi" w:cstheme="minorHAnsi"/>
          <w:sz w:val="22"/>
          <w:szCs w:val="22"/>
        </w:rPr>
        <w:t>προκηρυχθείσα</w:t>
      </w:r>
      <w:proofErr w:type="spellEnd"/>
      <w:r w:rsidR="00C64284">
        <w:rPr>
          <w:rFonts w:asciiTheme="minorHAnsi" w:hAnsiTheme="minorHAnsi" w:cstheme="minorHAnsi"/>
          <w:sz w:val="22"/>
          <w:szCs w:val="22"/>
        </w:rPr>
        <w:t xml:space="preserve"> στάση)</w:t>
      </w:r>
      <w:r w:rsidR="00B72950">
        <w:rPr>
          <w:rFonts w:asciiTheme="minorHAnsi" w:hAnsiTheme="minorHAnsi" w:cstheme="minorHAnsi"/>
          <w:sz w:val="22"/>
          <w:szCs w:val="22"/>
        </w:rPr>
        <w:t>.</w:t>
      </w:r>
    </w:p>
    <w:p w14:paraId="5490EE19" w14:textId="77777777" w:rsidR="00E21C95" w:rsidRDefault="00E21C95" w:rsidP="00E21C95">
      <w:pPr>
        <w:spacing w:after="120" w:line="276" w:lineRule="auto"/>
        <w:ind w:left="1440"/>
        <w:jc w:val="both"/>
        <w:rPr>
          <w:rFonts w:asciiTheme="minorHAnsi" w:hAnsiTheme="minorHAnsi" w:cstheme="minorHAnsi"/>
          <w:sz w:val="22"/>
          <w:szCs w:val="22"/>
        </w:rPr>
      </w:pPr>
    </w:p>
    <w:p w14:paraId="24B38394" w14:textId="77777777" w:rsidR="00F92500" w:rsidRDefault="00F92500" w:rsidP="00E21C95">
      <w:pPr>
        <w:spacing w:after="120" w:line="276" w:lineRule="auto"/>
        <w:ind w:left="1440"/>
        <w:jc w:val="both"/>
        <w:rPr>
          <w:rFonts w:asciiTheme="minorHAnsi" w:hAnsiTheme="minorHAnsi" w:cstheme="minorHAnsi"/>
          <w:sz w:val="22"/>
          <w:szCs w:val="22"/>
        </w:rPr>
      </w:pPr>
    </w:p>
    <w:p w14:paraId="3AA56AA0" w14:textId="77777777" w:rsidR="00F92500" w:rsidRDefault="00F92500" w:rsidP="00E21C95">
      <w:pPr>
        <w:spacing w:after="120" w:line="276" w:lineRule="auto"/>
        <w:ind w:left="1440"/>
        <w:jc w:val="both"/>
        <w:rPr>
          <w:rFonts w:asciiTheme="minorHAnsi" w:hAnsiTheme="minorHAnsi" w:cstheme="minorHAnsi"/>
          <w:sz w:val="22"/>
          <w:szCs w:val="22"/>
        </w:rPr>
      </w:pPr>
    </w:p>
    <w:p w14:paraId="76F85776" w14:textId="77777777" w:rsidR="00F92500" w:rsidRDefault="00F92500" w:rsidP="00F92500">
      <w:pPr>
        <w:pStyle w:val="af0"/>
        <w:pBdr>
          <w:top w:val="single" w:sz="4" w:space="1" w:color="auto"/>
          <w:left w:val="single" w:sz="4" w:space="21" w:color="auto"/>
          <w:bottom w:val="single" w:sz="4" w:space="1" w:color="auto"/>
          <w:right w:val="single" w:sz="4" w:space="22" w:color="auto"/>
        </w:pBdr>
        <w:shd w:val="clear" w:color="auto" w:fill="E0E0E0"/>
        <w:spacing w:line="276" w:lineRule="auto"/>
        <w:jc w:val="both"/>
        <w:rPr>
          <w:rFonts w:asciiTheme="minorHAnsi" w:hAnsiTheme="minorHAnsi"/>
          <w:sz w:val="22"/>
        </w:rPr>
      </w:pPr>
      <w:bookmarkStart w:id="57" w:name="_Toc113441133"/>
      <w:bookmarkStart w:id="58" w:name="_Toc207698802"/>
      <w:bookmarkStart w:id="59" w:name="_Toc238724275"/>
      <w:r w:rsidRPr="00DF6840">
        <w:rPr>
          <w:rFonts w:ascii="Calibri" w:hAnsi="Calibri"/>
          <w:sz w:val="22"/>
        </w:rPr>
        <w:t>ΥΠΟΔΕΙΓΜΑ 6.3: ΗΜΕΡΗΣΙΟ ΑΤΟΜΙΚΟ ΑΠΟΥΣΙΟΛΟΓΙΟ ΑΝΑΠΛΗΡΩΤΗ/ΤΡΙΑΣ ΕΚΠΑΙΔΕΥΤΙΚΟΥ/ΕΕΠ ΣΕ ΚΕΔΑΣΥ</w:t>
      </w:r>
      <w:bookmarkEnd w:id="57"/>
      <w:r w:rsidRPr="00DF6840">
        <w:rPr>
          <w:rFonts w:ascii="Calibri" w:hAnsi="Calibri"/>
          <w:sz w:val="22"/>
        </w:rPr>
        <w:t xml:space="preserve"> </w:t>
      </w:r>
      <w:r w:rsidRPr="00DF6840">
        <w:rPr>
          <w:rFonts w:asciiTheme="minorHAnsi" w:hAnsiTheme="minorHAnsi"/>
          <w:sz w:val="22"/>
        </w:rPr>
        <w:t>(ΥΠΟΕΡΓΟ 2)</w:t>
      </w:r>
      <w:bookmarkEnd w:id="58"/>
      <w:bookmarkEnd w:id="59"/>
    </w:p>
    <w:tbl>
      <w:tblPr>
        <w:tblW w:w="10850" w:type="dxa"/>
        <w:tblInd w:w="-521" w:type="dxa"/>
        <w:tblLook w:val="04A0" w:firstRow="1" w:lastRow="0" w:firstColumn="1" w:lastColumn="0" w:noHBand="0" w:noVBand="1"/>
      </w:tblPr>
      <w:tblGrid>
        <w:gridCol w:w="681"/>
        <w:gridCol w:w="1242"/>
        <w:gridCol w:w="1642"/>
        <w:gridCol w:w="1362"/>
        <w:gridCol w:w="1282"/>
        <w:gridCol w:w="1111"/>
        <w:gridCol w:w="3530"/>
      </w:tblGrid>
      <w:tr w:rsidR="00F92500" w:rsidRPr="00043387" w14:paraId="2A10ACC6" w14:textId="77777777" w:rsidTr="009E2AA1">
        <w:trPr>
          <w:trHeight w:val="459"/>
        </w:trPr>
        <w:tc>
          <w:tcPr>
            <w:tcW w:w="1085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04033D1" w14:textId="3425361A" w:rsidR="00F92500" w:rsidRPr="00043387" w:rsidRDefault="00F92500" w:rsidP="00C84FF6">
            <w:pPr>
              <w:jc w:val="both"/>
              <w:rPr>
                <w:rFonts w:ascii="Calibri" w:hAnsi="Calibri"/>
                <w:b/>
                <w:bCs/>
                <w:color w:val="000000"/>
                <w:sz w:val="16"/>
                <w:szCs w:val="16"/>
              </w:rPr>
            </w:pPr>
            <w:r w:rsidRPr="004C66B4">
              <w:rPr>
                <w:rFonts w:ascii="Calibri" w:hAnsi="Calibri"/>
                <w:b/>
                <w:bCs/>
                <w:color w:val="000000"/>
                <w:sz w:val="16"/>
                <w:szCs w:val="16"/>
              </w:rPr>
              <w:t>Πράξη:</w:t>
            </w:r>
            <w:r>
              <w:rPr>
                <w:rFonts w:ascii="Calibri" w:hAnsi="Calibri"/>
                <w:b/>
                <w:bCs/>
                <w:color w:val="000000"/>
                <w:sz w:val="16"/>
                <w:szCs w:val="16"/>
              </w:rPr>
              <w:t xml:space="preserve"> </w:t>
            </w:r>
            <w:r w:rsidR="004E2F93">
              <w:rPr>
                <w:rFonts w:ascii="Calibri" w:hAnsi="Calibri"/>
                <w:b/>
                <w:bCs/>
                <w:color w:val="000000"/>
                <w:sz w:val="16"/>
                <w:szCs w:val="16"/>
              </w:rPr>
              <w:t>Υποστήριξη φοίτησης μαθητών/τριών με αναπηρία ή ειδικές εκπαιδευτικές ανάγκες, σχολικό έτος 2026-2027</w:t>
            </w:r>
            <w:r>
              <w:rPr>
                <w:rFonts w:ascii="Calibri" w:hAnsi="Calibri"/>
                <w:b/>
                <w:bCs/>
                <w:color w:val="000000"/>
                <w:sz w:val="16"/>
                <w:szCs w:val="16"/>
              </w:rPr>
              <w:t xml:space="preserve">», </w:t>
            </w:r>
            <w:r w:rsidR="00C84FF6" w:rsidRPr="00C84FF6">
              <w:rPr>
                <w:rFonts w:ascii="Calibri" w:hAnsi="Calibri"/>
                <w:b/>
                <w:bCs/>
                <w:color w:val="000000"/>
                <w:sz w:val="16"/>
                <w:szCs w:val="16"/>
              </w:rPr>
              <w:t xml:space="preserve">με κωδικό ΟΠΣ: 6063312, </w:t>
            </w:r>
            <w:r w:rsidRPr="004C66B4">
              <w:rPr>
                <w:rFonts w:ascii="Calibri" w:hAnsi="Calibri"/>
                <w:b/>
                <w:bCs/>
                <w:color w:val="000000"/>
                <w:sz w:val="16"/>
                <w:szCs w:val="16"/>
              </w:rPr>
              <w:t>του Τομεακού Προγράμματος «Ανθρώπινο Δυναμικό και Κοινωνική Συνοχή», ΕΣΠΑ 2021-2027</w:t>
            </w:r>
          </w:p>
        </w:tc>
      </w:tr>
      <w:tr w:rsidR="00F92500" w:rsidRPr="00043387" w14:paraId="381FCF32" w14:textId="77777777" w:rsidTr="009E2AA1">
        <w:trPr>
          <w:trHeight w:val="297"/>
        </w:trPr>
        <w:tc>
          <w:tcPr>
            <w:tcW w:w="492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0E538" w14:textId="77777777" w:rsidR="00F92500" w:rsidRPr="00043387" w:rsidRDefault="00F92500" w:rsidP="009E2AA1">
            <w:pPr>
              <w:rPr>
                <w:rFonts w:ascii="Calibri" w:hAnsi="Calibri"/>
                <w:color w:val="000000"/>
                <w:sz w:val="16"/>
                <w:szCs w:val="16"/>
              </w:rPr>
            </w:pPr>
            <w:r w:rsidRPr="00CB6155">
              <w:rPr>
                <w:rFonts w:ascii="Calibri" w:hAnsi="Calibri" w:cs="Calibri"/>
                <w:sz w:val="18"/>
                <w:szCs w:val="18"/>
              </w:rPr>
              <w:t xml:space="preserve">Περ. Δ/νση Α/θμιας και Β/θμιας </w:t>
            </w:r>
            <w:proofErr w:type="spellStart"/>
            <w:r w:rsidRPr="00CB6155">
              <w:rPr>
                <w:rFonts w:ascii="Calibri" w:hAnsi="Calibri" w:cs="Calibri"/>
                <w:sz w:val="18"/>
                <w:szCs w:val="18"/>
              </w:rPr>
              <w:t>Εκπ</w:t>
            </w:r>
            <w:proofErr w:type="spellEnd"/>
            <w:r w:rsidRPr="00CB6155">
              <w:rPr>
                <w:rFonts w:ascii="Calibri" w:hAnsi="Calibri" w:cs="Calibri"/>
                <w:sz w:val="18"/>
                <w:szCs w:val="18"/>
              </w:rPr>
              <w:t>/</w:t>
            </w:r>
            <w:proofErr w:type="spellStart"/>
            <w:r w:rsidRPr="00CB6155">
              <w:rPr>
                <w:rFonts w:ascii="Calibri" w:hAnsi="Calibri" w:cs="Calibri"/>
                <w:sz w:val="18"/>
                <w:szCs w:val="18"/>
              </w:rPr>
              <w:t>σης</w:t>
            </w:r>
            <w:proofErr w:type="spellEnd"/>
            <w:r w:rsidRPr="00CB6155">
              <w:rPr>
                <w:rFonts w:ascii="Calibri" w:hAnsi="Calibri" w:cs="Calibri"/>
                <w:sz w:val="18"/>
                <w:szCs w:val="18"/>
              </w:rPr>
              <w:t>:</w:t>
            </w:r>
          </w:p>
        </w:tc>
        <w:tc>
          <w:tcPr>
            <w:tcW w:w="23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268582" w14:textId="77777777" w:rsidR="00F92500" w:rsidRPr="00043387" w:rsidRDefault="00F92500" w:rsidP="009E2AA1">
            <w:pPr>
              <w:rPr>
                <w:rFonts w:ascii="Calibri" w:hAnsi="Calibri"/>
                <w:color w:val="000000"/>
                <w:sz w:val="16"/>
                <w:szCs w:val="16"/>
              </w:rPr>
            </w:pPr>
            <w:r>
              <w:rPr>
                <w:rFonts w:ascii="Calibri" w:hAnsi="Calibri" w:cs="Calibri"/>
                <w:sz w:val="18"/>
                <w:szCs w:val="18"/>
              </w:rPr>
              <w:t>ΚΕΔΑΣΥ</w:t>
            </w:r>
          </w:p>
        </w:tc>
        <w:tc>
          <w:tcPr>
            <w:tcW w:w="3530" w:type="dxa"/>
            <w:tcBorders>
              <w:top w:val="nil"/>
              <w:left w:val="nil"/>
              <w:bottom w:val="single" w:sz="4" w:space="0" w:color="auto"/>
              <w:right w:val="single" w:sz="4" w:space="0" w:color="auto"/>
            </w:tcBorders>
            <w:shd w:val="clear" w:color="auto" w:fill="auto"/>
            <w:noWrap/>
            <w:vAlign w:val="center"/>
            <w:hideMark/>
          </w:tcPr>
          <w:p w14:paraId="33DCC935" w14:textId="77777777" w:rsidR="00F92500" w:rsidRPr="00043387" w:rsidRDefault="00F92500" w:rsidP="009E2AA1">
            <w:pPr>
              <w:rPr>
                <w:rFonts w:ascii="Calibri" w:hAnsi="Calibri"/>
                <w:color w:val="000000"/>
                <w:sz w:val="16"/>
                <w:szCs w:val="16"/>
              </w:rPr>
            </w:pPr>
            <w:r w:rsidRPr="00043387">
              <w:rPr>
                <w:rFonts w:ascii="Calibri" w:hAnsi="Calibri"/>
                <w:color w:val="000000"/>
                <w:sz w:val="16"/>
                <w:szCs w:val="16"/>
              </w:rPr>
              <w:t xml:space="preserve">Κωδικός </w:t>
            </w:r>
            <w:r>
              <w:rPr>
                <w:rFonts w:ascii="Calibri" w:hAnsi="Calibri" w:cs="Calibri"/>
                <w:sz w:val="18"/>
                <w:szCs w:val="18"/>
              </w:rPr>
              <w:t>ΚΕΔΑΣΥ</w:t>
            </w:r>
            <w:r w:rsidRPr="00043387">
              <w:rPr>
                <w:rFonts w:ascii="Calibri" w:hAnsi="Calibri"/>
                <w:color w:val="000000"/>
                <w:sz w:val="16"/>
                <w:szCs w:val="16"/>
              </w:rPr>
              <w:t>:</w:t>
            </w:r>
          </w:p>
        </w:tc>
      </w:tr>
      <w:tr w:rsidR="00F92500" w:rsidRPr="00043387" w14:paraId="53261858" w14:textId="77777777" w:rsidTr="009E2AA1">
        <w:trPr>
          <w:trHeight w:val="297"/>
        </w:trPr>
        <w:tc>
          <w:tcPr>
            <w:tcW w:w="492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C7BF1" w14:textId="77777777" w:rsidR="00F92500" w:rsidRPr="00043387" w:rsidRDefault="00F92500" w:rsidP="009E2AA1">
            <w:pPr>
              <w:rPr>
                <w:rFonts w:ascii="Calibri" w:hAnsi="Calibri"/>
                <w:color w:val="000000"/>
                <w:sz w:val="16"/>
                <w:szCs w:val="16"/>
              </w:rPr>
            </w:pPr>
            <w:r w:rsidRPr="00C10ACD">
              <w:rPr>
                <w:rFonts w:ascii="Calibri" w:hAnsi="Calibri" w:cs="Calibri"/>
                <w:sz w:val="18"/>
                <w:szCs w:val="18"/>
              </w:rPr>
              <w:t xml:space="preserve">Ταχ. Δ/νση </w:t>
            </w:r>
            <w:r>
              <w:rPr>
                <w:rFonts w:ascii="Calibri" w:hAnsi="Calibri" w:cs="Calibri"/>
                <w:sz w:val="18"/>
                <w:szCs w:val="18"/>
              </w:rPr>
              <w:t>ΚΕΔΑΣΥ</w:t>
            </w:r>
            <w:r w:rsidRPr="00C10ACD">
              <w:rPr>
                <w:rFonts w:ascii="Calibri" w:hAnsi="Calibri" w:cs="Calibri"/>
                <w:sz w:val="18"/>
                <w:szCs w:val="18"/>
              </w:rPr>
              <w:t>:</w:t>
            </w:r>
          </w:p>
        </w:tc>
        <w:tc>
          <w:tcPr>
            <w:tcW w:w="2393" w:type="dxa"/>
            <w:gridSpan w:val="2"/>
            <w:tcBorders>
              <w:top w:val="nil"/>
              <w:left w:val="nil"/>
              <w:bottom w:val="single" w:sz="4" w:space="0" w:color="auto"/>
              <w:right w:val="single" w:sz="4" w:space="0" w:color="auto"/>
            </w:tcBorders>
            <w:shd w:val="clear" w:color="auto" w:fill="auto"/>
            <w:noWrap/>
            <w:vAlign w:val="center"/>
            <w:hideMark/>
          </w:tcPr>
          <w:p w14:paraId="459349A3" w14:textId="5BC1BCDA" w:rsidR="00F92500" w:rsidRPr="00043387" w:rsidRDefault="00F92500" w:rsidP="009E2AA1">
            <w:pPr>
              <w:rPr>
                <w:rFonts w:ascii="Calibri" w:hAnsi="Calibri"/>
                <w:color w:val="000000"/>
                <w:sz w:val="16"/>
                <w:szCs w:val="16"/>
              </w:rPr>
            </w:pPr>
            <w:r w:rsidRPr="00C10ACD">
              <w:rPr>
                <w:rFonts w:ascii="Calibri" w:hAnsi="Calibri" w:cs="Calibri"/>
                <w:sz w:val="18"/>
                <w:szCs w:val="18"/>
              </w:rPr>
              <w:t xml:space="preserve">Τηλ. </w:t>
            </w:r>
            <w:r>
              <w:rPr>
                <w:rFonts w:ascii="Calibri" w:hAnsi="Calibri" w:cs="Calibri"/>
                <w:sz w:val="18"/>
                <w:szCs w:val="18"/>
              </w:rPr>
              <w:t>ΚΕΔΑΣΥ</w:t>
            </w:r>
            <w:r w:rsidRPr="00C10ACD">
              <w:rPr>
                <w:rFonts w:ascii="Calibri" w:hAnsi="Calibri" w:cs="Calibri"/>
                <w:sz w:val="18"/>
                <w:szCs w:val="18"/>
              </w:rPr>
              <w:t>:</w:t>
            </w:r>
          </w:p>
        </w:tc>
        <w:tc>
          <w:tcPr>
            <w:tcW w:w="3530" w:type="dxa"/>
            <w:tcBorders>
              <w:top w:val="nil"/>
              <w:left w:val="nil"/>
              <w:bottom w:val="single" w:sz="4" w:space="0" w:color="auto"/>
              <w:right w:val="single" w:sz="4" w:space="0" w:color="auto"/>
            </w:tcBorders>
            <w:shd w:val="clear" w:color="auto" w:fill="auto"/>
            <w:noWrap/>
            <w:vAlign w:val="center"/>
            <w:hideMark/>
          </w:tcPr>
          <w:p w14:paraId="3E7CC1DD" w14:textId="77777777" w:rsidR="00F92500" w:rsidRPr="00043387" w:rsidRDefault="00F92500" w:rsidP="009E2AA1">
            <w:pPr>
              <w:rPr>
                <w:rFonts w:ascii="Calibri" w:hAnsi="Calibri"/>
                <w:color w:val="000000"/>
                <w:sz w:val="16"/>
                <w:szCs w:val="16"/>
              </w:rPr>
            </w:pPr>
            <w:r w:rsidRPr="00043387">
              <w:rPr>
                <w:rFonts w:ascii="Calibri" w:hAnsi="Calibri"/>
                <w:color w:val="000000"/>
                <w:sz w:val="16"/>
                <w:szCs w:val="16"/>
              </w:rPr>
              <w:t>e-mail:</w:t>
            </w:r>
          </w:p>
        </w:tc>
      </w:tr>
      <w:tr w:rsidR="00F92500" w:rsidRPr="00043387" w14:paraId="25078C4D" w14:textId="77777777" w:rsidTr="009E2AA1">
        <w:trPr>
          <w:trHeight w:val="223"/>
        </w:trPr>
        <w:tc>
          <w:tcPr>
            <w:tcW w:w="1085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0D8BC" w14:textId="77777777" w:rsidR="00F92500" w:rsidRPr="00043387" w:rsidRDefault="00F92500" w:rsidP="009E2AA1">
            <w:pPr>
              <w:rPr>
                <w:rFonts w:ascii="Calibri" w:hAnsi="Calibri"/>
                <w:color w:val="000000"/>
                <w:sz w:val="16"/>
                <w:szCs w:val="16"/>
              </w:rPr>
            </w:pPr>
            <w:r w:rsidRPr="00CB6155">
              <w:rPr>
                <w:rFonts w:ascii="Calibri" w:hAnsi="Calibri" w:cs="Calibri"/>
                <w:sz w:val="18"/>
                <w:szCs w:val="18"/>
              </w:rPr>
              <w:t xml:space="preserve">Ονοματεπώνυμο Προϊσταμένου/ης του </w:t>
            </w:r>
            <w:r>
              <w:rPr>
                <w:rFonts w:ascii="Calibri" w:hAnsi="Calibri" w:cs="Calibri"/>
                <w:sz w:val="18"/>
                <w:szCs w:val="18"/>
              </w:rPr>
              <w:t>ΚΕΔΑΣΥ</w:t>
            </w:r>
            <w:r w:rsidRPr="00CB6155">
              <w:rPr>
                <w:rFonts w:ascii="Calibri" w:hAnsi="Calibri" w:cs="Calibri"/>
                <w:sz w:val="18"/>
                <w:szCs w:val="18"/>
              </w:rPr>
              <w:t>:</w:t>
            </w:r>
          </w:p>
        </w:tc>
      </w:tr>
      <w:tr w:rsidR="00F92500" w:rsidRPr="00043387" w14:paraId="61D15F03" w14:textId="77777777" w:rsidTr="009E2AA1">
        <w:trPr>
          <w:trHeight w:val="297"/>
        </w:trPr>
        <w:tc>
          <w:tcPr>
            <w:tcW w:w="620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E1DF2" w14:textId="77777777" w:rsidR="00F92500" w:rsidRPr="00043387" w:rsidRDefault="00F92500" w:rsidP="009E2AA1">
            <w:pPr>
              <w:rPr>
                <w:rFonts w:ascii="Calibri" w:hAnsi="Calibri"/>
                <w:b/>
                <w:bCs/>
                <w:color w:val="000000"/>
                <w:sz w:val="16"/>
                <w:szCs w:val="16"/>
              </w:rPr>
            </w:pPr>
            <w:r w:rsidRPr="00043387">
              <w:rPr>
                <w:rFonts w:ascii="Calibri" w:hAnsi="Calibri"/>
                <w:b/>
                <w:bCs/>
                <w:color w:val="000000"/>
                <w:sz w:val="16"/>
                <w:szCs w:val="16"/>
              </w:rPr>
              <w:t>Ονοματεπώνυμο αναπληρωτή/τριας:</w:t>
            </w:r>
          </w:p>
        </w:tc>
        <w:tc>
          <w:tcPr>
            <w:tcW w:w="1111" w:type="dxa"/>
            <w:tcBorders>
              <w:top w:val="nil"/>
              <w:left w:val="nil"/>
              <w:bottom w:val="single" w:sz="4" w:space="0" w:color="auto"/>
              <w:right w:val="single" w:sz="4" w:space="0" w:color="auto"/>
            </w:tcBorders>
            <w:shd w:val="clear" w:color="auto" w:fill="auto"/>
            <w:vAlign w:val="center"/>
            <w:hideMark/>
          </w:tcPr>
          <w:p w14:paraId="25EF9AB1" w14:textId="77777777" w:rsidR="00F92500" w:rsidRPr="00043387" w:rsidRDefault="00F92500" w:rsidP="009E2AA1">
            <w:pPr>
              <w:rPr>
                <w:rFonts w:ascii="Calibri" w:hAnsi="Calibri"/>
                <w:color w:val="000000"/>
                <w:sz w:val="16"/>
                <w:szCs w:val="16"/>
              </w:rPr>
            </w:pPr>
            <w:r w:rsidRPr="00043387">
              <w:rPr>
                <w:rFonts w:ascii="Calibri" w:hAnsi="Calibri"/>
                <w:color w:val="000000"/>
                <w:sz w:val="16"/>
                <w:szCs w:val="16"/>
              </w:rPr>
              <w:t>Ειδικότητα:</w:t>
            </w:r>
          </w:p>
        </w:tc>
        <w:tc>
          <w:tcPr>
            <w:tcW w:w="3530" w:type="dxa"/>
            <w:tcBorders>
              <w:top w:val="nil"/>
              <w:left w:val="nil"/>
              <w:bottom w:val="single" w:sz="4" w:space="0" w:color="auto"/>
              <w:right w:val="single" w:sz="4" w:space="0" w:color="auto"/>
            </w:tcBorders>
            <w:shd w:val="clear" w:color="auto" w:fill="auto"/>
            <w:vAlign w:val="center"/>
            <w:hideMark/>
          </w:tcPr>
          <w:p w14:paraId="740E409B" w14:textId="77777777" w:rsidR="00F92500" w:rsidRPr="00043387" w:rsidRDefault="00F92500" w:rsidP="009E2AA1">
            <w:pPr>
              <w:rPr>
                <w:rFonts w:ascii="Calibri" w:hAnsi="Calibri"/>
                <w:color w:val="000000"/>
                <w:sz w:val="16"/>
                <w:szCs w:val="16"/>
              </w:rPr>
            </w:pPr>
            <w:r w:rsidRPr="00043387">
              <w:rPr>
                <w:rFonts w:ascii="Calibri" w:hAnsi="Calibri"/>
                <w:color w:val="000000"/>
                <w:sz w:val="16"/>
                <w:szCs w:val="16"/>
              </w:rPr>
              <w:t>ΑΦΜ:</w:t>
            </w:r>
          </w:p>
        </w:tc>
      </w:tr>
      <w:tr w:rsidR="00F92500" w:rsidRPr="00043387" w14:paraId="4A8CFDBE" w14:textId="77777777" w:rsidTr="009E2AA1">
        <w:trPr>
          <w:trHeight w:val="153"/>
        </w:trPr>
        <w:tc>
          <w:tcPr>
            <w:tcW w:w="620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6D4BA" w14:textId="77777777" w:rsidR="00F92500" w:rsidRPr="00043387" w:rsidRDefault="00F92500" w:rsidP="009E2AA1">
            <w:pPr>
              <w:rPr>
                <w:rFonts w:ascii="Calibri" w:hAnsi="Calibri"/>
                <w:b/>
                <w:bCs/>
                <w:color w:val="000000"/>
                <w:sz w:val="18"/>
                <w:szCs w:val="18"/>
              </w:rPr>
            </w:pPr>
            <w:r w:rsidRPr="00043387">
              <w:rPr>
                <w:rFonts w:ascii="Calibri" w:hAnsi="Calibri"/>
                <w:b/>
                <w:bCs/>
                <w:color w:val="000000"/>
                <w:sz w:val="18"/>
                <w:szCs w:val="18"/>
              </w:rPr>
              <w:t>ΕΤΟΣ :</w:t>
            </w:r>
          </w:p>
        </w:tc>
        <w:tc>
          <w:tcPr>
            <w:tcW w:w="4641" w:type="dxa"/>
            <w:gridSpan w:val="2"/>
            <w:tcBorders>
              <w:top w:val="single" w:sz="4" w:space="0" w:color="auto"/>
              <w:left w:val="nil"/>
              <w:bottom w:val="single" w:sz="4" w:space="0" w:color="auto"/>
              <w:right w:val="single" w:sz="4" w:space="0" w:color="auto"/>
            </w:tcBorders>
            <w:shd w:val="clear" w:color="auto" w:fill="auto"/>
            <w:vAlign w:val="center"/>
            <w:hideMark/>
          </w:tcPr>
          <w:p w14:paraId="2A8BA6DC" w14:textId="77777777" w:rsidR="00F92500" w:rsidRPr="00043387" w:rsidRDefault="00F92500" w:rsidP="009E2AA1">
            <w:pPr>
              <w:rPr>
                <w:rFonts w:ascii="Calibri" w:hAnsi="Calibri"/>
                <w:b/>
                <w:bCs/>
                <w:color w:val="000000"/>
                <w:sz w:val="18"/>
                <w:szCs w:val="18"/>
              </w:rPr>
            </w:pPr>
            <w:r w:rsidRPr="00043387">
              <w:rPr>
                <w:rFonts w:ascii="Calibri" w:hAnsi="Calibri"/>
                <w:b/>
                <w:bCs/>
                <w:color w:val="000000"/>
                <w:sz w:val="18"/>
                <w:szCs w:val="18"/>
              </w:rPr>
              <w:t>ΜΗΝΑΣ:</w:t>
            </w:r>
          </w:p>
        </w:tc>
      </w:tr>
      <w:tr w:rsidR="00F92500" w:rsidRPr="00043387" w14:paraId="17789FF3" w14:textId="77777777" w:rsidTr="009E2AA1">
        <w:trPr>
          <w:trHeight w:val="642"/>
        </w:trPr>
        <w:tc>
          <w:tcPr>
            <w:tcW w:w="681" w:type="dxa"/>
            <w:tcBorders>
              <w:top w:val="nil"/>
              <w:left w:val="single" w:sz="4" w:space="0" w:color="auto"/>
              <w:bottom w:val="single" w:sz="4" w:space="0" w:color="auto"/>
              <w:right w:val="single" w:sz="4" w:space="0" w:color="auto"/>
            </w:tcBorders>
            <w:shd w:val="clear" w:color="000000" w:fill="FFFF00"/>
            <w:textDirection w:val="btLr"/>
            <w:vAlign w:val="center"/>
            <w:hideMark/>
          </w:tcPr>
          <w:p w14:paraId="1DEF483A" w14:textId="77777777" w:rsidR="00F92500" w:rsidRPr="00043387" w:rsidRDefault="00F92500" w:rsidP="009E2AA1">
            <w:pPr>
              <w:jc w:val="center"/>
              <w:rPr>
                <w:rFonts w:ascii="Calibri" w:hAnsi="Calibri"/>
                <w:b/>
                <w:bCs/>
                <w:color w:val="000000"/>
                <w:sz w:val="16"/>
                <w:szCs w:val="16"/>
              </w:rPr>
            </w:pPr>
            <w:r w:rsidRPr="00043387">
              <w:rPr>
                <w:rFonts w:ascii="Calibri" w:hAnsi="Calibri"/>
                <w:b/>
                <w:bCs/>
                <w:color w:val="000000"/>
                <w:sz w:val="16"/>
                <w:szCs w:val="16"/>
              </w:rPr>
              <w:t xml:space="preserve">ΗΜΕΡΑ </w:t>
            </w:r>
          </w:p>
        </w:tc>
        <w:tc>
          <w:tcPr>
            <w:tcW w:w="1242" w:type="dxa"/>
            <w:tcBorders>
              <w:top w:val="nil"/>
              <w:left w:val="nil"/>
              <w:bottom w:val="single" w:sz="4" w:space="0" w:color="auto"/>
              <w:right w:val="single" w:sz="4" w:space="0" w:color="auto"/>
            </w:tcBorders>
            <w:shd w:val="clear" w:color="000000" w:fill="FFFF00"/>
            <w:vAlign w:val="center"/>
            <w:hideMark/>
          </w:tcPr>
          <w:p w14:paraId="7FB2A99D" w14:textId="77777777" w:rsidR="00F92500" w:rsidRPr="00043387" w:rsidRDefault="00F92500" w:rsidP="009E2AA1">
            <w:pPr>
              <w:jc w:val="center"/>
              <w:rPr>
                <w:rFonts w:ascii="Calibri" w:hAnsi="Calibri"/>
                <w:b/>
                <w:bCs/>
                <w:color w:val="000000"/>
                <w:sz w:val="16"/>
                <w:szCs w:val="16"/>
              </w:rPr>
            </w:pPr>
            <w:r w:rsidRPr="00043387">
              <w:rPr>
                <w:rFonts w:ascii="Calibri" w:hAnsi="Calibri"/>
                <w:b/>
                <w:bCs/>
                <w:color w:val="000000"/>
                <w:sz w:val="16"/>
                <w:szCs w:val="16"/>
              </w:rPr>
              <w:t>ΗΜΕΡΟΜΗΝΙΑ</w:t>
            </w:r>
          </w:p>
        </w:tc>
        <w:tc>
          <w:tcPr>
            <w:tcW w:w="1642" w:type="dxa"/>
            <w:tcBorders>
              <w:top w:val="nil"/>
              <w:left w:val="nil"/>
              <w:bottom w:val="single" w:sz="4" w:space="0" w:color="auto"/>
              <w:right w:val="single" w:sz="4" w:space="0" w:color="auto"/>
            </w:tcBorders>
            <w:shd w:val="clear" w:color="000000" w:fill="FFFF00"/>
            <w:vAlign w:val="center"/>
            <w:hideMark/>
          </w:tcPr>
          <w:p w14:paraId="0421F65B" w14:textId="77777777" w:rsidR="00F92500" w:rsidRPr="00043387" w:rsidRDefault="00F92500" w:rsidP="009E2AA1">
            <w:pPr>
              <w:jc w:val="center"/>
              <w:rPr>
                <w:rFonts w:ascii="Calibri" w:hAnsi="Calibri"/>
                <w:b/>
                <w:bCs/>
                <w:color w:val="000000"/>
                <w:sz w:val="16"/>
                <w:szCs w:val="16"/>
              </w:rPr>
            </w:pPr>
            <w:r w:rsidRPr="004C66B4">
              <w:rPr>
                <w:rFonts w:ascii="Calibri" w:hAnsi="Calibri"/>
                <w:b/>
                <w:bCs/>
                <w:color w:val="000000"/>
                <w:sz w:val="16"/>
                <w:szCs w:val="16"/>
              </w:rPr>
              <w:t>ΩΡΕΣ ΕΡΓΑΣΙΑΣ</w:t>
            </w:r>
          </w:p>
        </w:tc>
        <w:tc>
          <w:tcPr>
            <w:tcW w:w="2644" w:type="dxa"/>
            <w:gridSpan w:val="2"/>
            <w:tcBorders>
              <w:top w:val="single" w:sz="4" w:space="0" w:color="auto"/>
              <w:left w:val="nil"/>
              <w:bottom w:val="single" w:sz="4" w:space="0" w:color="auto"/>
              <w:right w:val="single" w:sz="4" w:space="0" w:color="auto"/>
            </w:tcBorders>
            <w:shd w:val="clear" w:color="000000" w:fill="FFFF00"/>
            <w:vAlign w:val="center"/>
            <w:hideMark/>
          </w:tcPr>
          <w:p w14:paraId="25F4C086" w14:textId="77777777" w:rsidR="00F92500" w:rsidRPr="00043387" w:rsidRDefault="00F92500" w:rsidP="009E2AA1">
            <w:pPr>
              <w:jc w:val="center"/>
              <w:rPr>
                <w:rFonts w:ascii="Calibri" w:hAnsi="Calibri"/>
                <w:b/>
                <w:bCs/>
                <w:color w:val="000000"/>
                <w:sz w:val="16"/>
                <w:szCs w:val="16"/>
              </w:rPr>
            </w:pPr>
            <w:r w:rsidRPr="00043387">
              <w:rPr>
                <w:rFonts w:ascii="Calibri" w:hAnsi="Calibri"/>
                <w:b/>
                <w:bCs/>
                <w:color w:val="000000"/>
                <w:sz w:val="16"/>
                <w:szCs w:val="16"/>
              </w:rPr>
              <w:t>ΑΙΤΙΟΛΟΓΙΑ</w:t>
            </w:r>
            <w:r w:rsidRPr="00043387">
              <w:rPr>
                <w:rFonts w:ascii="Calibri" w:hAnsi="Calibri"/>
                <w:b/>
                <w:bCs/>
                <w:color w:val="000000"/>
                <w:sz w:val="16"/>
                <w:szCs w:val="16"/>
              </w:rPr>
              <w:br/>
              <w:t>(ΕΙΔΟΣ ΑΔΕΙΑΣ / ΑΠΕΡΓΙΑ / ΣΤΑΣΗ ΕΡΓΑΣΙΑΣ/ΑΠΟΥΣΙΑ)</w:t>
            </w:r>
          </w:p>
        </w:tc>
        <w:tc>
          <w:tcPr>
            <w:tcW w:w="4641" w:type="dxa"/>
            <w:gridSpan w:val="2"/>
            <w:tcBorders>
              <w:top w:val="single" w:sz="4" w:space="0" w:color="auto"/>
              <w:left w:val="nil"/>
              <w:bottom w:val="single" w:sz="4" w:space="0" w:color="auto"/>
              <w:right w:val="single" w:sz="4" w:space="0" w:color="auto"/>
            </w:tcBorders>
            <w:shd w:val="clear" w:color="000000" w:fill="ABEE32"/>
            <w:vAlign w:val="center"/>
            <w:hideMark/>
          </w:tcPr>
          <w:p w14:paraId="398AA8C0" w14:textId="77777777" w:rsidR="00F92500" w:rsidRPr="00043387" w:rsidRDefault="00F92500" w:rsidP="009E2AA1">
            <w:pPr>
              <w:jc w:val="center"/>
              <w:rPr>
                <w:rFonts w:ascii="Calibri" w:hAnsi="Calibri"/>
                <w:b/>
                <w:bCs/>
                <w:color w:val="000000"/>
                <w:sz w:val="16"/>
                <w:szCs w:val="16"/>
              </w:rPr>
            </w:pPr>
            <w:r w:rsidRPr="00043387">
              <w:rPr>
                <w:rFonts w:ascii="Calibri" w:hAnsi="Calibri"/>
                <w:b/>
                <w:bCs/>
                <w:color w:val="000000"/>
                <w:sz w:val="16"/>
                <w:szCs w:val="16"/>
              </w:rPr>
              <w:t>ΔΙΕΥΚΡΙΝΙΣΕΙΣ</w:t>
            </w:r>
          </w:p>
        </w:tc>
      </w:tr>
      <w:tr w:rsidR="00AA124A" w:rsidRPr="00043387" w14:paraId="2E98BACD"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03150988" w14:textId="29B1FDA5"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Τρι</w:t>
            </w:r>
            <w:proofErr w:type="spellEnd"/>
          </w:p>
        </w:tc>
        <w:tc>
          <w:tcPr>
            <w:tcW w:w="1242" w:type="dxa"/>
            <w:tcBorders>
              <w:top w:val="nil"/>
              <w:left w:val="nil"/>
              <w:bottom w:val="single" w:sz="4" w:space="0" w:color="auto"/>
              <w:right w:val="single" w:sz="4" w:space="0" w:color="auto"/>
            </w:tcBorders>
            <w:shd w:val="clear" w:color="auto" w:fill="auto"/>
            <w:vAlign w:val="center"/>
          </w:tcPr>
          <w:p w14:paraId="591B5336" w14:textId="2C5C5B5D"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1/9/2026</w:t>
            </w:r>
          </w:p>
        </w:tc>
        <w:tc>
          <w:tcPr>
            <w:tcW w:w="1642" w:type="dxa"/>
            <w:tcBorders>
              <w:top w:val="nil"/>
              <w:left w:val="nil"/>
              <w:bottom w:val="single" w:sz="4" w:space="0" w:color="auto"/>
              <w:right w:val="single" w:sz="4" w:space="0" w:color="auto"/>
            </w:tcBorders>
            <w:shd w:val="clear" w:color="auto" w:fill="auto"/>
            <w:vAlign w:val="center"/>
          </w:tcPr>
          <w:p w14:paraId="0854304A" w14:textId="7C610B59"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000000" w:fill="FFFFFF"/>
            <w:vAlign w:val="center"/>
          </w:tcPr>
          <w:p w14:paraId="20CD400E" w14:textId="62734D15" w:rsidR="00AA124A" w:rsidRPr="00043387" w:rsidRDefault="00AA124A" w:rsidP="00AA124A">
            <w:pPr>
              <w:jc w:val="center"/>
              <w:rPr>
                <w:rFonts w:ascii="Calibri" w:hAnsi="Calibri"/>
                <w:color w:val="000000"/>
                <w:sz w:val="18"/>
                <w:szCs w:val="18"/>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7D1F2343" w14:textId="79D7AF76" w:rsidR="00AA124A" w:rsidRPr="00043387" w:rsidRDefault="00AA124A" w:rsidP="00AA124A">
            <w:pPr>
              <w:jc w:val="center"/>
              <w:rPr>
                <w:rFonts w:ascii="Calibri" w:hAnsi="Calibri"/>
                <w:color w:val="000000"/>
                <w:sz w:val="16"/>
                <w:szCs w:val="16"/>
              </w:rPr>
            </w:pPr>
          </w:p>
        </w:tc>
      </w:tr>
      <w:tr w:rsidR="00AA124A" w:rsidRPr="00043387" w14:paraId="2A5093D4"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34430EE2" w14:textId="6E29D001"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Τετ</w:t>
            </w:r>
          </w:p>
        </w:tc>
        <w:tc>
          <w:tcPr>
            <w:tcW w:w="1242" w:type="dxa"/>
            <w:tcBorders>
              <w:top w:val="nil"/>
              <w:left w:val="nil"/>
              <w:bottom w:val="single" w:sz="4" w:space="0" w:color="auto"/>
              <w:right w:val="single" w:sz="4" w:space="0" w:color="auto"/>
            </w:tcBorders>
            <w:shd w:val="clear" w:color="auto" w:fill="auto"/>
            <w:vAlign w:val="center"/>
          </w:tcPr>
          <w:p w14:paraId="0B9EC7BA" w14:textId="551DB2AB"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2/9/2026</w:t>
            </w:r>
          </w:p>
        </w:tc>
        <w:tc>
          <w:tcPr>
            <w:tcW w:w="1642" w:type="dxa"/>
            <w:tcBorders>
              <w:top w:val="nil"/>
              <w:left w:val="nil"/>
              <w:bottom w:val="single" w:sz="4" w:space="0" w:color="auto"/>
              <w:right w:val="single" w:sz="4" w:space="0" w:color="auto"/>
            </w:tcBorders>
            <w:shd w:val="clear" w:color="auto" w:fill="auto"/>
            <w:vAlign w:val="center"/>
          </w:tcPr>
          <w:p w14:paraId="6560D2F4" w14:textId="5E6C98ED"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000000" w:fill="FFFFFF"/>
            <w:vAlign w:val="center"/>
          </w:tcPr>
          <w:p w14:paraId="4E89D72C" w14:textId="1D584570" w:rsidR="00AA124A" w:rsidRPr="00043387" w:rsidRDefault="00AA124A" w:rsidP="00AA124A">
            <w:pPr>
              <w:jc w:val="center"/>
              <w:rPr>
                <w:rFonts w:ascii="Calibri" w:hAnsi="Calibri"/>
                <w:color w:val="000000"/>
                <w:sz w:val="18"/>
                <w:szCs w:val="18"/>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1910887B" w14:textId="303C88C9" w:rsidR="00AA124A" w:rsidRPr="00043387" w:rsidRDefault="00AA124A" w:rsidP="00AA124A">
            <w:pPr>
              <w:jc w:val="center"/>
              <w:rPr>
                <w:rFonts w:ascii="Calibri" w:hAnsi="Calibri"/>
                <w:color w:val="000000"/>
                <w:sz w:val="16"/>
                <w:szCs w:val="16"/>
              </w:rPr>
            </w:pPr>
          </w:p>
        </w:tc>
      </w:tr>
      <w:tr w:rsidR="00AA124A" w:rsidRPr="00043387" w14:paraId="2B92B479"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7043E7E1" w14:textId="6F5C3125"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Πεμ</w:t>
            </w:r>
            <w:proofErr w:type="spellEnd"/>
          </w:p>
        </w:tc>
        <w:tc>
          <w:tcPr>
            <w:tcW w:w="1242" w:type="dxa"/>
            <w:tcBorders>
              <w:top w:val="nil"/>
              <w:left w:val="nil"/>
              <w:bottom w:val="single" w:sz="4" w:space="0" w:color="auto"/>
              <w:right w:val="single" w:sz="4" w:space="0" w:color="auto"/>
            </w:tcBorders>
            <w:shd w:val="clear" w:color="auto" w:fill="auto"/>
            <w:vAlign w:val="center"/>
          </w:tcPr>
          <w:p w14:paraId="7823A7F5" w14:textId="3ED64F47"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3/9/2026</w:t>
            </w:r>
          </w:p>
        </w:tc>
        <w:tc>
          <w:tcPr>
            <w:tcW w:w="1642" w:type="dxa"/>
            <w:tcBorders>
              <w:top w:val="nil"/>
              <w:left w:val="nil"/>
              <w:bottom w:val="single" w:sz="4" w:space="0" w:color="auto"/>
              <w:right w:val="single" w:sz="4" w:space="0" w:color="auto"/>
            </w:tcBorders>
            <w:shd w:val="clear" w:color="auto" w:fill="auto"/>
            <w:vAlign w:val="center"/>
          </w:tcPr>
          <w:p w14:paraId="0AEF60B6" w14:textId="02C88534"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auto" w:fill="auto"/>
            <w:vAlign w:val="center"/>
          </w:tcPr>
          <w:p w14:paraId="1C5DDF97" w14:textId="1EA388EC"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5857638B" w14:textId="53FFFD41" w:rsidR="00AA124A" w:rsidRPr="00043387" w:rsidRDefault="00AA124A" w:rsidP="00AA124A">
            <w:pPr>
              <w:jc w:val="center"/>
              <w:rPr>
                <w:rFonts w:ascii="Calibri" w:hAnsi="Calibri"/>
                <w:color w:val="000000"/>
                <w:sz w:val="16"/>
                <w:szCs w:val="16"/>
              </w:rPr>
            </w:pPr>
          </w:p>
        </w:tc>
      </w:tr>
      <w:tr w:rsidR="00AA124A" w:rsidRPr="00043387" w14:paraId="1F88ACD9"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36224BCB" w14:textId="3EAC33EE"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Παρ</w:t>
            </w:r>
          </w:p>
        </w:tc>
        <w:tc>
          <w:tcPr>
            <w:tcW w:w="1242" w:type="dxa"/>
            <w:tcBorders>
              <w:top w:val="nil"/>
              <w:left w:val="nil"/>
              <w:bottom w:val="single" w:sz="4" w:space="0" w:color="auto"/>
              <w:right w:val="single" w:sz="4" w:space="0" w:color="auto"/>
            </w:tcBorders>
            <w:shd w:val="clear" w:color="auto" w:fill="auto"/>
            <w:vAlign w:val="center"/>
          </w:tcPr>
          <w:p w14:paraId="5CC2694F" w14:textId="6F5102D5"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4/9/2026</w:t>
            </w:r>
          </w:p>
        </w:tc>
        <w:tc>
          <w:tcPr>
            <w:tcW w:w="1642" w:type="dxa"/>
            <w:tcBorders>
              <w:top w:val="nil"/>
              <w:left w:val="nil"/>
              <w:bottom w:val="single" w:sz="4" w:space="0" w:color="auto"/>
              <w:right w:val="single" w:sz="4" w:space="0" w:color="auto"/>
            </w:tcBorders>
            <w:shd w:val="clear" w:color="auto" w:fill="auto"/>
            <w:vAlign w:val="center"/>
          </w:tcPr>
          <w:p w14:paraId="294EEF3E" w14:textId="41098156"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auto" w:fill="auto"/>
            <w:vAlign w:val="center"/>
          </w:tcPr>
          <w:p w14:paraId="543CD472" w14:textId="087D1133"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3CAEF8B9" w14:textId="01FE011B" w:rsidR="00AA124A" w:rsidRPr="00043387" w:rsidRDefault="00AA124A" w:rsidP="00AA124A">
            <w:pPr>
              <w:jc w:val="center"/>
              <w:rPr>
                <w:rFonts w:ascii="Calibri" w:hAnsi="Calibri"/>
                <w:color w:val="000000"/>
                <w:sz w:val="16"/>
                <w:szCs w:val="16"/>
              </w:rPr>
            </w:pPr>
          </w:p>
        </w:tc>
      </w:tr>
      <w:tr w:rsidR="00AA124A" w:rsidRPr="00043387" w14:paraId="42538020" w14:textId="77777777" w:rsidTr="00AA124A">
        <w:trPr>
          <w:trHeight w:val="297"/>
        </w:trPr>
        <w:tc>
          <w:tcPr>
            <w:tcW w:w="681" w:type="dxa"/>
            <w:tcBorders>
              <w:top w:val="single" w:sz="4" w:space="0" w:color="auto"/>
              <w:left w:val="single" w:sz="4" w:space="0" w:color="auto"/>
              <w:bottom w:val="single" w:sz="4" w:space="0" w:color="auto"/>
              <w:right w:val="single" w:sz="4" w:space="0" w:color="auto"/>
            </w:tcBorders>
            <w:shd w:val="clear" w:color="000000" w:fill="BFBFBF"/>
            <w:vAlign w:val="center"/>
          </w:tcPr>
          <w:p w14:paraId="595BB9ED" w14:textId="11E68943"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Σαβ</w:t>
            </w:r>
            <w:proofErr w:type="spellEnd"/>
          </w:p>
        </w:tc>
        <w:tc>
          <w:tcPr>
            <w:tcW w:w="1242" w:type="dxa"/>
            <w:tcBorders>
              <w:top w:val="single" w:sz="4" w:space="0" w:color="auto"/>
              <w:left w:val="single" w:sz="4" w:space="0" w:color="auto"/>
              <w:bottom w:val="single" w:sz="4" w:space="0" w:color="auto"/>
              <w:right w:val="single" w:sz="4" w:space="0" w:color="auto"/>
            </w:tcBorders>
            <w:shd w:val="clear" w:color="000000" w:fill="BFBFBF"/>
            <w:vAlign w:val="center"/>
          </w:tcPr>
          <w:p w14:paraId="2EF8A2AC" w14:textId="542C87C3"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5/9/2026</w:t>
            </w:r>
          </w:p>
        </w:tc>
        <w:tc>
          <w:tcPr>
            <w:tcW w:w="1642" w:type="dxa"/>
            <w:tcBorders>
              <w:top w:val="single" w:sz="4" w:space="0" w:color="auto"/>
              <w:left w:val="single" w:sz="4" w:space="0" w:color="auto"/>
              <w:bottom w:val="single" w:sz="4" w:space="0" w:color="auto"/>
              <w:right w:val="single" w:sz="4" w:space="0" w:color="auto"/>
            </w:tcBorders>
            <w:shd w:val="clear" w:color="000000" w:fill="BFBFBF"/>
            <w:vAlign w:val="center"/>
          </w:tcPr>
          <w:p w14:paraId="138577B4" w14:textId="7DC591CC"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024DF85B" w14:textId="7C344EF2"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043D64DF" w14:textId="46245DEE" w:rsidR="00AA124A" w:rsidRPr="00043387" w:rsidRDefault="00AA124A" w:rsidP="00AA124A">
            <w:pPr>
              <w:jc w:val="center"/>
              <w:rPr>
                <w:rFonts w:ascii="Calibri" w:hAnsi="Calibri"/>
                <w:color w:val="000000"/>
                <w:sz w:val="16"/>
                <w:szCs w:val="16"/>
              </w:rPr>
            </w:pPr>
          </w:p>
        </w:tc>
      </w:tr>
      <w:tr w:rsidR="00AA124A" w:rsidRPr="00043387" w14:paraId="11C985B8" w14:textId="77777777" w:rsidTr="00AA124A">
        <w:trPr>
          <w:trHeight w:val="297"/>
        </w:trPr>
        <w:tc>
          <w:tcPr>
            <w:tcW w:w="681" w:type="dxa"/>
            <w:tcBorders>
              <w:top w:val="single" w:sz="4" w:space="0" w:color="auto"/>
              <w:left w:val="single" w:sz="4" w:space="0" w:color="auto"/>
              <w:bottom w:val="single" w:sz="4" w:space="0" w:color="auto"/>
              <w:right w:val="single" w:sz="4" w:space="0" w:color="auto"/>
            </w:tcBorders>
            <w:shd w:val="clear" w:color="000000" w:fill="BFBFBF"/>
            <w:vAlign w:val="center"/>
          </w:tcPr>
          <w:p w14:paraId="1867368B" w14:textId="4B611510"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Κυρ</w:t>
            </w:r>
          </w:p>
        </w:tc>
        <w:tc>
          <w:tcPr>
            <w:tcW w:w="1242" w:type="dxa"/>
            <w:tcBorders>
              <w:top w:val="single" w:sz="4" w:space="0" w:color="auto"/>
              <w:left w:val="single" w:sz="4" w:space="0" w:color="auto"/>
              <w:bottom w:val="single" w:sz="4" w:space="0" w:color="auto"/>
              <w:right w:val="single" w:sz="4" w:space="0" w:color="auto"/>
            </w:tcBorders>
            <w:shd w:val="clear" w:color="000000" w:fill="BFBFBF"/>
            <w:vAlign w:val="center"/>
          </w:tcPr>
          <w:p w14:paraId="4AA41E67" w14:textId="6671DCC1"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6/9/2026</w:t>
            </w:r>
          </w:p>
        </w:tc>
        <w:tc>
          <w:tcPr>
            <w:tcW w:w="1642" w:type="dxa"/>
            <w:tcBorders>
              <w:top w:val="single" w:sz="4" w:space="0" w:color="auto"/>
              <w:left w:val="single" w:sz="4" w:space="0" w:color="auto"/>
              <w:bottom w:val="single" w:sz="4" w:space="0" w:color="auto"/>
              <w:right w:val="single" w:sz="4" w:space="0" w:color="auto"/>
            </w:tcBorders>
            <w:shd w:val="clear" w:color="000000" w:fill="BFBFBF"/>
            <w:vAlign w:val="center"/>
          </w:tcPr>
          <w:p w14:paraId="152F4032" w14:textId="67D2F85D"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50BE6B6C" w14:textId="00F23B20" w:rsidR="00AA124A" w:rsidRPr="00043387" w:rsidRDefault="00AA124A" w:rsidP="00AA124A">
            <w:pPr>
              <w:jc w:val="center"/>
              <w:rPr>
                <w:rFonts w:ascii="Calibri" w:hAnsi="Calibri"/>
                <w:color w:val="000000"/>
                <w:sz w:val="18"/>
                <w:szCs w:val="18"/>
              </w:rPr>
            </w:pPr>
          </w:p>
        </w:tc>
        <w:tc>
          <w:tcPr>
            <w:tcW w:w="4641"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342BDCFC" w14:textId="2C16C78D" w:rsidR="00AA124A" w:rsidRPr="00043387" w:rsidRDefault="00AA124A" w:rsidP="00AA124A">
            <w:pPr>
              <w:jc w:val="center"/>
              <w:rPr>
                <w:rFonts w:ascii="Calibri" w:hAnsi="Calibri"/>
                <w:color w:val="000000"/>
                <w:sz w:val="16"/>
                <w:szCs w:val="16"/>
              </w:rPr>
            </w:pPr>
          </w:p>
        </w:tc>
      </w:tr>
      <w:tr w:rsidR="00AA124A" w:rsidRPr="00043387" w14:paraId="4BDE853C"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7B1B92F8" w14:textId="392EBF11"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Δευ</w:t>
            </w:r>
            <w:proofErr w:type="spellEnd"/>
          </w:p>
        </w:tc>
        <w:tc>
          <w:tcPr>
            <w:tcW w:w="1242" w:type="dxa"/>
            <w:tcBorders>
              <w:top w:val="nil"/>
              <w:left w:val="nil"/>
              <w:bottom w:val="single" w:sz="4" w:space="0" w:color="auto"/>
              <w:right w:val="single" w:sz="4" w:space="0" w:color="auto"/>
            </w:tcBorders>
            <w:shd w:val="clear" w:color="auto" w:fill="auto"/>
            <w:vAlign w:val="center"/>
          </w:tcPr>
          <w:p w14:paraId="6BE23DF6" w14:textId="5164B8AE"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7/9/2026</w:t>
            </w:r>
          </w:p>
        </w:tc>
        <w:tc>
          <w:tcPr>
            <w:tcW w:w="1642" w:type="dxa"/>
            <w:tcBorders>
              <w:top w:val="nil"/>
              <w:left w:val="nil"/>
              <w:bottom w:val="single" w:sz="4" w:space="0" w:color="auto"/>
              <w:right w:val="single" w:sz="4" w:space="0" w:color="auto"/>
            </w:tcBorders>
            <w:shd w:val="clear" w:color="auto" w:fill="auto"/>
            <w:vAlign w:val="center"/>
          </w:tcPr>
          <w:p w14:paraId="616FE899" w14:textId="097F3849"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auto" w:fill="auto"/>
            <w:vAlign w:val="center"/>
          </w:tcPr>
          <w:p w14:paraId="1D3B1485" w14:textId="75BDB2BF"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7E8EEB1C" w14:textId="644CEA19" w:rsidR="00AA124A" w:rsidRPr="00043387" w:rsidRDefault="00AA124A" w:rsidP="00AA124A">
            <w:pPr>
              <w:jc w:val="center"/>
              <w:rPr>
                <w:rFonts w:ascii="Calibri" w:hAnsi="Calibri"/>
                <w:color w:val="000000"/>
                <w:sz w:val="16"/>
                <w:szCs w:val="16"/>
              </w:rPr>
            </w:pPr>
          </w:p>
        </w:tc>
      </w:tr>
      <w:tr w:rsidR="00AA124A" w:rsidRPr="00043387" w14:paraId="56D1E481"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32AA3693" w14:textId="200DCC52"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Τρι</w:t>
            </w:r>
            <w:proofErr w:type="spellEnd"/>
          </w:p>
        </w:tc>
        <w:tc>
          <w:tcPr>
            <w:tcW w:w="1242" w:type="dxa"/>
            <w:tcBorders>
              <w:top w:val="nil"/>
              <w:left w:val="nil"/>
              <w:bottom w:val="single" w:sz="4" w:space="0" w:color="auto"/>
              <w:right w:val="single" w:sz="4" w:space="0" w:color="auto"/>
            </w:tcBorders>
            <w:shd w:val="clear" w:color="auto" w:fill="auto"/>
            <w:vAlign w:val="center"/>
          </w:tcPr>
          <w:p w14:paraId="46FC6ED5" w14:textId="4C6428D9"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8/9/2026</w:t>
            </w:r>
          </w:p>
        </w:tc>
        <w:tc>
          <w:tcPr>
            <w:tcW w:w="1642" w:type="dxa"/>
            <w:tcBorders>
              <w:top w:val="nil"/>
              <w:left w:val="nil"/>
              <w:bottom w:val="single" w:sz="4" w:space="0" w:color="auto"/>
              <w:right w:val="single" w:sz="4" w:space="0" w:color="auto"/>
            </w:tcBorders>
            <w:shd w:val="clear" w:color="auto" w:fill="auto"/>
            <w:vAlign w:val="center"/>
          </w:tcPr>
          <w:p w14:paraId="5D34BB84" w14:textId="06266E32"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000000" w:fill="FFFFFF"/>
            <w:vAlign w:val="center"/>
          </w:tcPr>
          <w:p w14:paraId="4B0AA47F" w14:textId="431E8D7B" w:rsidR="00AA124A" w:rsidRPr="00043387" w:rsidRDefault="00AA124A" w:rsidP="00AA124A">
            <w:pPr>
              <w:jc w:val="center"/>
              <w:rPr>
                <w:rFonts w:ascii="Calibri" w:hAnsi="Calibri"/>
                <w:color w:val="000000"/>
                <w:sz w:val="18"/>
                <w:szCs w:val="18"/>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72558B67" w14:textId="38C044DC" w:rsidR="00AA124A" w:rsidRPr="00043387" w:rsidRDefault="00AA124A" w:rsidP="00AA124A">
            <w:pPr>
              <w:jc w:val="center"/>
              <w:rPr>
                <w:rFonts w:ascii="Calibri" w:hAnsi="Calibri"/>
                <w:color w:val="000000"/>
                <w:sz w:val="16"/>
                <w:szCs w:val="16"/>
              </w:rPr>
            </w:pPr>
          </w:p>
        </w:tc>
      </w:tr>
      <w:tr w:rsidR="00AA124A" w:rsidRPr="00043387" w14:paraId="6B277AAE"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4D380CE4" w14:textId="397FFC7A"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Τετ</w:t>
            </w:r>
          </w:p>
        </w:tc>
        <w:tc>
          <w:tcPr>
            <w:tcW w:w="1242" w:type="dxa"/>
            <w:tcBorders>
              <w:top w:val="nil"/>
              <w:left w:val="nil"/>
              <w:bottom w:val="single" w:sz="4" w:space="0" w:color="auto"/>
              <w:right w:val="single" w:sz="4" w:space="0" w:color="auto"/>
            </w:tcBorders>
            <w:shd w:val="clear" w:color="auto" w:fill="auto"/>
            <w:vAlign w:val="center"/>
          </w:tcPr>
          <w:p w14:paraId="7A537379" w14:textId="7E05A085"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9/9/2026</w:t>
            </w:r>
          </w:p>
        </w:tc>
        <w:tc>
          <w:tcPr>
            <w:tcW w:w="1642" w:type="dxa"/>
            <w:tcBorders>
              <w:top w:val="nil"/>
              <w:left w:val="nil"/>
              <w:bottom w:val="single" w:sz="4" w:space="0" w:color="auto"/>
              <w:right w:val="single" w:sz="4" w:space="0" w:color="auto"/>
            </w:tcBorders>
            <w:shd w:val="clear" w:color="auto" w:fill="auto"/>
            <w:vAlign w:val="center"/>
          </w:tcPr>
          <w:p w14:paraId="6E81D154" w14:textId="6E24D832"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000000" w:fill="FFFFFF"/>
            <w:vAlign w:val="center"/>
          </w:tcPr>
          <w:p w14:paraId="054884C5" w14:textId="7987E9E4" w:rsidR="00AA124A" w:rsidRPr="00043387" w:rsidRDefault="00AA124A" w:rsidP="00AA124A">
            <w:pPr>
              <w:jc w:val="center"/>
              <w:rPr>
                <w:rFonts w:ascii="Calibri" w:hAnsi="Calibri"/>
                <w:color w:val="000000"/>
                <w:sz w:val="18"/>
                <w:szCs w:val="18"/>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4A1A39C8" w14:textId="40A79EE7" w:rsidR="00AA124A" w:rsidRPr="00043387" w:rsidRDefault="00AA124A" w:rsidP="00AA124A">
            <w:pPr>
              <w:jc w:val="center"/>
              <w:rPr>
                <w:rFonts w:ascii="Calibri" w:hAnsi="Calibri"/>
                <w:color w:val="000000"/>
                <w:sz w:val="16"/>
                <w:szCs w:val="16"/>
              </w:rPr>
            </w:pPr>
          </w:p>
        </w:tc>
      </w:tr>
      <w:tr w:rsidR="00AA124A" w:rsidRPr="00043387" w14:paraId="2985F09B"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649A5AEC" w14:textId="38EC041B"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Πεμ</w:t>
            </w:r>
            <w:proofErr w:type="spellEnd"/>
          </w:p>
        </w:tc>
        <w:tc>
          <w:tcPr>
            <w:tcW w:w="1242" w:type="dxa"/>
            <w:tcBorders>
              <w:top w:val="nil"/>
              <w:left w:val="nil"/>
              <w:bottom w:val="single" w:sz="4" w:space="0" w:color="auto"/>
              <w:right w:val="single" w:sz="4" w:space="0" w:color="auto"/>
            </w:tcBorders>
            <w:shd w:val="clear" w:color="auto" w:fill="auto"/>
            <w:vAlign w:val="center"/>
          </w:tcPr>
          <w:p w14:paraId="109EF75D" w14:textId="516647F7"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10/9/2026</w:t>
            </w:r>
          </w:p>
        </w:tc>
        <w:tc>
          <w:tcPr>
            <w:tcW w:w="1642" w:type="dxa"/>
            <w:tcBorders>
              <w:top w:val="nil"/>
              <w:left w:val="nil"/>
              <w:bottom w:val="single" w:sz="4" w:space="0" w:color="auto"/>
              <w:right w:val="single" w:sz="4" w:space="0" w:color="auto"/>
            </w:tcBorders>
            <w:shd w:val="clear" w:color="auto" w:fill="auto"/>
            <w:vAlign w:val="center"/>
          </w:tcPr>
          <w:p w14:paraId="3D846647" w14:textId="227D397E"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auto" w:fill="auto"/>
            <w:vAlign w:val="center"/>
          </w:tcPr>
          <w:p w14:paraId="1B54942D" w14:textId="61D77A57"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16C548C8" w14:textId="7D8491BA" w:rsidR="00AA124A" w:rsidRPr="00043387" w:rsidRDefault="00AA124A" w:rsidP="00AA124A">
            <w:pPr>
              <w:jc w:val="center"/>
              <w:rPr>
                <w:rFonts w:ascii="Calibri" w:hAnsi="Calibri"/>
                <w:color w:val="000000"/>
                <w:sz w:val="16"/>
                <w:szCs w:val="16"/>
              </w:rPr>
            </w:pPr>
          </w:p>
        </w:tc>
      </w:tr>
      <w:tr w:rsidR="00AA124A" w:rsidRPr="00043387" w14:paraId="76B79A68"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126C3CE2" w14:textId="5BE3A57F"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Παρ</w:t>
            </w:r>
          </w:p>
        </w:tc>
        <w:tc>
          <w:tcPr>
            <w:tcW w:w="1242" w:type="dxa"/>
            <w:tcBorders>
              <w:top w:val="nil"/>
              <w:left w:val="nil"/>
              <w:bottom w:val="single" w:sz="4" w:space="0" w:color="auto"/>
              <w:right w:val="single" w:sz="4" w:space="0" w:color="auto"/>
            </w:tcBorders>
            <w:shd w:val="clear" w:color="auto" w:fill="auto"/>
            <w:vAlign w:val="center"/>
          </w:tcPr>
          <w:p w14:paraId="5D686405" w14:textId="4750E003"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11/9/2026</w:t>
            </w:r>
          </w:p>
        </w:tc>
        <w:tc>
          <w:tcPr>
            <w:tcW w:w="1642" w:type="dxa"/>
            <w:tcBorders>
              <w:top w:val="nil"/>
              <w:left w:val="nil"/>
              <w:bottom w:val="single" w:sz="4" w:space="0" w:color="auto"/>
              <w:right w:val="single" w:sz="4" w:space="0" w:color="auto"/>
            </w:tcBorders>
            <w:shd w:val="clear" w:color="auto" w:fill="auto"/>
            <w:vAlign w:val="center"/>
          </w:tcPr>
          <w:p w14:paraId="08D1FD52" w14:textId="49944491"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auto" w:fill="auto"/>
            <w:vAlign w:val="center"/>
          </w:tcPr>
          <w:p w14:paraId="7AEFDCAC" w14:textId="263B3CB2"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5EF1A0ED" w14:textId="6B6F41C6" w:rsidR="00AA124A" w:rsidRPr="00043387" w:rsidRDefault="00AA124A" w:rsidP="00AA124A">
            <w:pPr>
              <w:jc w:val="center"/>
              <w:rPr>
                <w:rFonts w:ascii="Calibri" w:hAnsi="Calibri"/>
                <w:color w:val="000000"/>
                <w:sz w:val="16"/>
                <w:szCs w:val="16"/>
              </w:rPr>
            </w:pPr>
          </w:p>
        </w:tc>
      </w:tr>
      <w:tr w:rsidR="00AA124A" w:rsidRPr="00043387" w14:paraId="4B224E0F" w14:textId="77777777" w:rsidTr="00AA124A">
        <w:trPr>
          <w:trHeight w:val="297"/>
        </w:trPr>
        <w:tc>
          <w:tcPr>
            <w:tcW w:w="681" w:type="dxa"/>
            <w:tcBorders>
              <w:top w:val="single" w:sz="4" w:space="0" w:color="auto"/>
              <w:left w:val="single" w:sz="4" w:space="0" w:color="auto"/>
              <w:bottom w:val="single" w:sz="4" w:space="0" w:color="auto"/>
              <w:right w:val="single" w:sz="4" w:space="0" w:color="auto"/>
            </w:tcBorders>
            <w:shd w:val="clear" w:color="000000" w:fill="BFBFBF"/>
            <w:vAlign w:val="center"/>
          </w:tcPr>
          <w:p w14:paraId="7CAB80B6" w14:textId="04AEBBFE"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Σαβ</w:t>
            </w:r>
            <w:proofErr w:type="spellEnd"/>
          </w:p>
        </w:tc>
        <w:tc>
          <w:tcPr>
            <w:tcW w:w="1242" w:type="dxa"/>
            <w:tcBorders>
              <w:top w:val="single" w:sz="4" w:space="0" w:color="auto"/>
              <w:left w:val="single" w:sz="4" w:space="0" w:color="auto"/>
              <w:bottom w:val="single" w:sz="4" w:space="0" w:color="auto"/>
              <w:right w:val="single" w:sz="4" w:space="0" w:color="auto"/>
            </w:tcBorders>
            <w:shd w:val="clear" w:color="000000" w:fill="BFBFBF"/>
            <w:vAlign w:val="center"/>
          </w:tcPr>
          <w:p w14:paraId="5A75CCE9" w14:textId="3E6EBE24"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12/9/2026</w:t>
            </w:r>
          </w:p>
        </w:tc>
        <w:tc>
          <w:tcPr>
            <w:tcW w:w="1642" w:type="dxa"/>
            <w:tcBorders>
              <w:top w:val="single" w:sz="4" w:space="0" w:color="auto"/>
              <w:left w:val="single" w:sz="4" w:space="0" w:color="auto"/>
              <w:bottom w:val="single" w:sz="4" w:space="0" w:color="auto"/>
              <w:right w:val="single" w:sz="4" w:space="0" w:color="auto"/>
            </w:tcBorders>
            <w:shd w:val="clear" w:color="000000" w:fill="BFBFBF"/>
            <w:vAlign w:val="center"/>
          </w:tcPr>
          <w:p w14:paraId="7442FE27" w14:textId="22A475D6"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491D1381" w14:textId="37611662" w:rsidR="00AA124A" w:rsidRPr="00043387" w:rsidRDefault="00AA124A" w:rsidP="00AA124A">
            <w:pPr>
              <w:jc w:val="center"/>
              <w:rPr>
                <w:rFonts w:ascii="Calibri" w:hAnsi="Calibri"/>
                <w:color w:val="000000"/>
                <w:sz w:val="18"/>
                <w:szCs w:val="18"/>
              </w:rPr>
            </w:pPr>
          </w:p>
        </w:tc>
        <w:tc>
          <w:tcPr>
            <w:tcW w:w="4641"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7B822715" w14:textId="4D685A68" w:rsidR="00AA124A" w:rsidRPr="00043387" w:rsidRDefault="00AA124A" w:rsidP="00AA124A">
            <w:pPr>
              <w:jc w:val="center"/>
              <w:rPr>
                <w:rFonts w:ascii="Calibri" w:hAnsi="Calibri"/>
                <w:color w:val="000000"/>
                <w:sz w:val="16"/>
                <w:szCs w:val="16"/>
              </w:rPr>
            </w:pPr>
          </w:p>
        </w:tc>
      </w:tr>
      <w:tr w:rsidR="00AA124A" w:rsidRPr="00043387" w14:paraId="6BE85D8C" w14:textId="77777777" w:rsidTr="00AA124A">
        <w:trPr>
          <w:trHeight w:val="297"/>
        </w:trPr>
        <w:tc>
          <w:tcPr>
            <w:tcW w:w="681" w:type="dxa"/>
            <w:tcBorders>
              <w:top w:val="single" w:sz="4" w:space="0" w:color="auto"/>
              <w:left w:val="single" w:sz="4" w:space="0" w:color="auto"/>
              <w:bottom w:val="single" w:sz="4" w:space="0" w:color="auto"/>
              <w:right w:val="single" w:sz="4" w:space="0" w:color="auto"/>
            </w:tcBorders>
            <w:shd w:val="clear" w:color="000000" w:fill="BFBFBF"/>
            <w:vAlign w:val="center"/>
          </w:tcPr>
          <w:p w14:paraId="7E1971FB" w14:textId="39812DC4"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Κυρ</w:t>
            </w:r>
          </w:p>
        </w:tc>
        <w:tc>
          <w:tcPr>
            <w:tcW w:w="1242" w:type="dxa"/>
            <w:tcBorders>
              <w:top w:val="single" w:sz="4" w:space="0" w:color="auto"/>
              <w:left w:val="single" w:sz="4" w:space="0" w:color="auto"/>
              <w:bottom w:val="single" w:sz="4" w:space="0" w:color="auto"/>
              <w:right w:val="single" w:sz="4" w:space="0" w:color="auto"/>
            </w:tcBorders>
            <w:shd w:val="clear" w:color="000000" w:fill="BFBFBF"/>
            <w:vAlign w:val="center"/>
          </w:tcPr>
          <w:p w14:paraId="3136B6E6" w14:textId="2BC58502"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13/9/2026</w:t>
            </w:r>
          </w:p>
        </w:tc>
        <w:tc>
          <w:tcPr>
            <w:tcW w:w="1642" w:type="dxa"/>
            <w:tcBorders>
              <w:top w:val="single" w:sz="4" w:space="0" w:color="auto"/>
              <w:left w:val="single" w:sz="4" w:space="0" w:color="auto"/>
              <w:bottom w:val="single" w:sz="4" w:space="0" w:color="auto"/>
              <w:right w:val="single" w:sz="4" w:space="0" w:color="auto"/>
            </w:tcBorders>
            <w:shd w:val="clear" w:color="000000" w:fill="BFBFBF"/>
            <w:vAlign w:val="center"/>
          </w:tcPr>
          <w:p w14:paraId="1B137431" w14:textId="0D12E99C"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545D3F16" w14:textId="441FA53D" w:rsidR="00AA124A" w:rsidRPr="00043387" w:rsidRDefault="00AA124A" w:rsidP="00AA124A">
            <w:pPr>
              <w:jc w:val="center"/>
              <w:rPr>
                <w:rFonts w:ascii="Calibri" w:hAnsi="Calibri"/>
                <w:color w:val="000000"/>
                <w:sz w:val="18"/>
                <w:szCs w:val="18"/>
              </w:rPr>
            </w:pPr>
          </w:p>
        </w:tc>
        <w:tc>
          <w:tcPr>
            <w:tcW w:w="4641"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184A0D2E" w14:textId="74498927" w:rsidR="00AA124A" w:rsidRPr="00043387" w:rsidRDefault="00AA124A" w:rsidP="00AA124A">
            <w:pPr>
              <w:jc w:val="center"/>
              <w:rPr>
                <w:rFonts w:ascii="Calibri" w:hAnsi="Calibri"/>
                <w:color w:val="000000"/>
                <w:sz w:val="16"/>
                <w:szCs w:val="16"/>
              </w:rPr>
            </w:pPr>
          </w:p>
        </w:tc>
      </w:tr>
      <w:tr w:rsidR="00AA124A" w:rsidRPr="00043387" w14:paraId="406AA6CA"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4C59BAC5" w14:textId="538C582B"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Δευ</w:t>
            </w:r>
            <w:proofErr w:type="spellEnd"/>
          </w:p>
        </w:tc>
        <w:tc>
          <w:tcPr>
            <w:tcW w:w="1242" w:type="dxa"/>
            <w:tcBorders>
              <w:top w:val="nil"/>
              <w:left w:val="nil"/>
              <w:bottom w:val="single" w:sz="4" w:space="0" w:color="auto"/>
              <w:right w:val="single" w:sz="4" w:space="0" w:color="auto"/>
            </w:tcBorders>
            <w:shd w:val="clear" w:color="auto" w:fill="auto"/>
            <w:vAlign w:val="center"/>
          </w:tcPr>
          <w:p w14:paraId="295EFB99" w14:textId="4A1F5D89"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14/9/2026</w:t>
            </w:r>
          </w:p>
        </w:tc>
        <w:tc>
          <w:tcPr>
            <w:tcW w:w="1642" w:type="dxa"/>
            <w:tcBorders>
              <w:top w:val="nil"/>
              <w:left w:val="nil"/>
              <w:bottom w:val="single" w:sz="4" w:space="0" w:color="auto"/>
              <w:right w:val="single" w:sz="4" w:space="0" w:color="auto"/>
            </w:tcBorders>
            <w:shd w:val="clear" w:color="auto" w:fill="auto"/>
            <w:vAlign w:val="center"/>
          </w:tcPr>
          <w:p w14:paraId="3BE6E2DE" w14:textId="74A466D0"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auto" w:fill="auto"/>
            <w:vAlign w:val="center"/>
          </w:tcPr>
          <w:p w14:paraId="239A20AA" w14:textId="6DB5DB21"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6AE3CE35" w14:textId="71CD5800" w:rsidR="00AA124A" w:rsidRPr="00043387" w:rsidRDefault="00AA124A" w:rsidP="00AA124A">
            <w:pPr>
              <w:jc w:val="center"/>
              <w:rPr>
                <w:rFonts w:ascii="Calibri" w:hAnsi="Calibri"/>
                <w:color w:val="000000"/>
                <w:sz w:val="16"/>
                <w:szCs w:val="16"/>
              </w:rPr>
            </w:pPr>
          </w:p>
        </w:tc>
      </w:tr>
      <w:tr w:rsidR="00AA124A" w:rsidRPr="00043387" w14:paraId="3D27923C"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568D5DA3" w14:textId="30542A89"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Τρι</w:t>
            </w:r>
            <w:proofErr w:type="spellEnd"/>
          </w:p>
        </w:tc>
        <w:tc>
          <w:tcPr>
            <w:tcW w:w="1242" w:type="dxa"/>
            <w:tcBorders>
              <w:top w:val="nil"/>
              <w:left w:val="nil"/>
              <w:bottom w:val="single" w:sz="4" w:space="0" w:color="auto"/>
              <w:right w:val="single" w:sz="4" w:space="0" w:color="auto"/>
            </w:tcBorders>
            <w:shd w:val="clear" w:color="auto" w:fill="auto"/>
            <w:vAlign w:val="center"/>
          </w:tcPr>
          <w:p w14:paraId="084E1048" w14:textId="27F0947A"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15/9/2026</w:t>
            </w:r>
          </w:p>
        </w:tc>
        <w:tc>
          <w:tcPr>
            <w:tcW w:w="1642" w:type="dxa"/>
            <w:tcBorders>
              <w:top w:val="nil"/>
              <w:left w:val="nil"/>
              <w:bottom w:val="single" w:sz="4" w:space="0" w:color="auto"/>
              <w:right w:val="single" w:sz="4" w:space="0" w:color="auto"/>
            </w:tcBorders>
            <w:shd w:val="clear" w:color="auto" w:fill="auto"/>
            <w:vAlign w:val="center"/>
          </w:tcPr>
          <w:p w14:paraId="35D35A5F" w14:textId="6626B3DF"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000000" w:fill="FFFFFF"/>
            <w:vAlign w:val="center"/>
          </w:tcPr>
          <w:p w14:paraId="083EBB8B" w14:textId="35A716E9" w:rsidR="00AA124A" w:rsidRPr="00043387" w:rsidRDefault="00AA124A" w:rsidP="00AA124A">
            <w:pPr>
              <w:jc w:val="center"/>
              <w:rPr>
                <w:rFonts w:ascii="Calibri" w:hAnsi="Calibri"/>
                <w:color w:val="000000"/>
                <w:sz w:val="18"/>
                <w:szCs w:val="18"/>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69AD6C7B" w14:textId="4F100BF2" w:rsidR="00AA124A" w:rsidRPr="00043387" w:rsidRDefault="00AA124A" w:rsidP="00AA124A">
            <w:pPr>
              <w:jc w:val="center"/>
              <w:rPr>
                <w:rFonts w:ascii="Calibri" w:hAnsi="Calibri"/>
                <w:color w:val="000000"/>
                <w:sz w:val="16"/>
                <w:szCs w:val="16"/>
              </w:rPr>
            </w:pPr>
          </w:p>
        </w:tc>
      </w:tr>
      <w:tr w:rsidR="00AA124A" w:rsidRPr="00043387" w14:paraId="5DCF3598"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3221E2B0" w14:textId="537CC377"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Τετ</w:t>
            </w:r>
          </w:p>
        </w:tc>
        <w:tc>
          <w:tcPr>
            <w:tcW w:w="1242" w:type="dxa"/>
            <w:tcBorders>
              <w:top w:val="nil"/>
              <w:left w:val="nil"/>
              <w:bottom w:val="single" w:sz="4" w:space="0" w:color="auto"/>
              <w:right w:val="single" w:sz="4" w:space="0" w:color="auto"/>
            </w:tcBorders>
            <w:shd w:val="clear" w:color="auto" w:fill="auto"/>
            <w:vAlign w:val="center"/>
          </w:tcPr>
          <w:p w14:paraId="59023A13" w14:textId="7463A071"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16/9/2026</w:t>
            </w:r>
          </w:p>
        </w:tc>
        <w:tc>
          <w:tcPr>
            <w:tcW w:w="1642" w:type="dxa"/>
            <w:tcBorders>
              <w:top w:val="nil"/>
              <w:left w:val="nil"/>
              <w:bottom w:val="single" w:sz="4" w:space="0" w:color="auto"/>
              <w:right w:val="single" w:sz="4" w:space="0" w:color="auto"/>
            </w:tcBorders>
            <w:shd w:val="clear" w:color="auto" w:fill="auto"/>
            <w:vAlign w:val="center"/>
          </w:tcPr>
          <w:p w14:paraId="457AD753" w14:textId="4900EED4"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auto" w:fill="auto"/>
            <w:vAlign w:val="center"/>
          </w:tcPr>
          <w:p w14:paraId="14A35EA0" w14:textId="3F3AACB8"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5A71E0F0" w14:textId="35F2D0A2" w:rsidR="00AA124A" w:rsidRPr="00043387" w:rsidRDefault="00AA124A" w:rsidP="00AA124A">
            <w:pPr>
              <w:jc w:val="center"/>
              <w:rPr>
                <w:rFonts w:ascii="Calibri" w:hAnsi="Calibri"/>
                <w:color w:val="000000"/>
                <w:sz w:val="16"/>
                <w:szCs w:val="16"/>
              </w:rPr>
            </w:pPr>
          </w:p>
        </w:tc>
      </w:tr>
      <w:tr w:rsidR="00AA124A" w:rsidRPr="00043387" w14:paraId="025855CD"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71480353" w14:textId="2D0F04B1"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Πεμ</w:t>
            </w:r>
            <w:proofErr w:type="spellEnd"/>
          </w:p>
        </w:tc>
        <w:tc>
          <w:tcPr>
            <w:tcW w:w="1242" w:type="dxa"/>
            <w:tcBorders>
              <w:top w:val="nil"/>
              <w:left w:val="nil"/>
              <w:bottom w:val="single" w:sz="4" w:space="0" w:color="auto"/>
              <w:right w:val="single" w:sz="4" w:space="0" w:color="auto"/>
            </w:tcBorders>
            <w:shd w:val="clear" w:color="auto" w:fill="auto"/>
            <w:vAlign w:val="center"/>
          </w:tcPr>
          <w:p w14:paraId="72B471B3" w14:textId="3433B4AC"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17/9/2026</w:t>
            </w:r>
          </w:p>
        </w:tc>
        <w:tc>
          <w:tcPr>
            <w:tcW w:w="1642" w:type="dxa"/>
            <w:tcBorders>
              <w:top w:val="nil"/>
              <w:left w:val="nil"/>
              <w:bottom w:val="single" w:sz="4" w:space="0" w:color="auto"/>
              <w:right w:val="single" w:sz="4" w:space="0" w:color="auto"/>
            </w:tcBorders>
            <w:shd w:val="clear" w:color="auto" w:fill="auto"/>
            <w:vAlign w:val="center"/>
          </w:tcPr>
          <w:p w14:paraId="0F7AC542" w14:textId="64C75158"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auto" w:fill="auto"/>
            <w:vAlign w:val="center"/>
          </w:tcPr>
          <w:p w14:paraId="73EE37BC" w14:textId="0C95AAD4"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14DD216F" w14:textId="03A92FA6" w:rsidR="00AA124A" w:rsidRPr="00043387" w:rsidRDefault="00AA124A" w:rsidP="00AA124A">
            <w:pPr>
              <w:jc w:val="center"/>
              <w:rPr>
                <w:rFonts w:ascii="Calibri" w:hAnsi="Calibri"/>
                <w:color w:val="000000"/>
                <w:sz w:val="16"/>
                <w:szCs w:val="16"/>
              </w:rPr>
            </w:pPr>
          </w:p>
        </w:tc>
      </w:tr>
      <w:tr w:rsidR="00AA124A" w:rsidRPr="00043387" w14:paraId="39FCE2B2"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11E04EF9" w14:textId="3EA6F111"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Παρ</w:t>
            </w:r>
          </w:p>
        </w:tc>
        <w:tc>
          <w:tcPr>
            <w:tcW w:w="1242" w:type="dxa"/>
            <w:tcBorders>
              <w:top w:val="nil"/>
              <w:left w:val="nil"/>
              <w:bottom w:val="single" w:sz="4" w:space="0" w:color="auto"/>
              <w:right w:val="single" w:sz="4" w:space="0" w:color="auto"/>
            </w:tcBorders>
            <w:shd w:val="clear" w:color="auto" w:fill="auto"/>
            <w:vAlign w:val="center"/>
          </w:tcPr>
          <w:p w14:paraId="65427475" w14:textId="257AF710"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18/9/2026</w:t>
            </w:r>
          </w:p>
        </w:tc>
        <w:tc>
          <w:tcPr>
            <w:tcW w:w="1642" w:type="dxa"/>
            <w:tcBorders>
              <w:top w:val="nil"/>
              <w:left w:val="nil"/>
              <w:bottom w:val="single" w:sz="4" w:space="0" w:color="auto"/>
              <w:right w:val="single" w:sz="4" w:space="0" w:color="auto"/>
            </w:tcBorders>
            <w:shd w:val="clear" w:color="auto" w:fill="auto"/>
            <w:vAlign w:val="center"/>
          </w:tcPr>
          <w:p w14:paraId="417AA0B8" w14:textId="7A3B5A1D"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auto" w:fill="auto"/>
            <w:vAlign w:val="center"/>
          </w:tcPr>
          <w:p w14:paraId="1874821F" w14:textId="53E4591C"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48B0997B" w14:textId="7F895DE7" w:rsidR="00AA124A" w:rsidRPr="00043387" w:rsidRDefault="00AA124A" w:rsidP="00AA124A">
            <w:pPr>
              <w:jc w:val="center"/>
              <w:rPr>
                <w:rFonts w:ascii="Calibri" w:hAnsi="Calibri"/>
                <w:color w:val="000000"/>
                <w:sz w:val="16"/>
                <w:szCs w:val="16"/>
              </w:rPr>
            </w:pPr>
          </w:p>
        </w:tc>
      </w:tr>
      <w:tr w:rsidR="00AA124A" w:rsidRPr="00043387" w14:paraId="54B754FE" w14:textId="77777777" w:rsidTr="00AA124A">
        <w:trPr>
          <w:trHeight w:val="297"/>
        </w:trPr>
        <w:tc>
          <w:tcPr>
            <w:tcW w:w="681" w:type="dxa"/>
            <w:tcBorders>
              <w:top w:val="single" w:sz="4" w:space="0" w:color="auto"/>
              <w:left w:val="single" w:sz="4" w:space="0" w:color="auto"/>
              <w:bottom w:val="single" w:sz="4" w:space="0" w:color="auto"/>
              <w:right w:val="single" w:sz="4" w:space="0" w:color="auto"/>
            </w:tcBorders>
            <w:shd w:val="clear" w:color="000000" w:fill="BFBFBF"/>
            <w:vAlign w:val="center"/>
          </w:tcPr>
          <w:p w14:paraId="3591866E" w14:textId="7964EB23"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Σαβ</w:t>
            </w:r>
            <w:proofErr w:type="spellEnd"/>
          </w:p>
        </w:tc>
        <w:tc>
          <w:tcPr>
            <w:tcW w:w="1242" w:type="dxa"/>
            <w:tcBorders>
              <w:top w:val="single" w:sz="4" w:space="0" w:color="auto"/>
              <w:left w:val="single" w:sz="4" w:space="0" w:color="auto"/>
              <w:bottom w:val="single" w:sz="4" w:space="0" w:color="auto"/>
              <w:right w:val="single" w:sz="4" w:space="0" w:color="auto"/>
            </w:tcBorders>
            <w:shd w:val="clear" w:color="000000" w:fill="BFBFBF"/>
            <w:vAlign w:val="center"/>
          </w:tcPr>
          <w:p w14:paraId="2ADEF38B" w14:textId="2F9DA51D"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19/9/2026</w:t>
            </w:r>
          </w:p>
        </w:tc>
        <w:tc>
          <w:tcPr>
            <w:tcW w:w="1642" w:type="dxa"/>
            <w:tcBorders>
              <w:top w:val="single" w:sz="4" w:space="0" w:color="auto"/>
              <w:left w:val="single" w:sz="4" w:space="0" w:color="auto"/>
              <w:bottom w:val="single" w:sz="4" w:space="0" w:color="auto"/>
              <w:right w:val="single" w:sz="4" w:space="0" w:color="auto"/>
            </w:tcBorders>
            <w:shd w:val="clear" w:color="000000" w:fill="BFBFBF"/>
            <w:vAlign w:val="center"/>
          </w:tcPr>
          <w:p w14:paraId="4631DD35" w14:textId="567B4D89"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02001F90" w14:textId="33762522"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59C77A9A" w14:textId="073265C0" w:rsidR="00AA124A" w:rsidRPr="00043387" w:rsidRDefault="00AA124A" w:rsidP="00AA124A">
            <w:pPr>
              <w:jc w:val="center"/>
              <w:rPr>
                <w:rFonts w:ascii="Calibri" w:hAnsi="Calibri"/>
                <w:color w:val="000000"/>
                <w:sz w:val="16"/>
                <w:szCs w:val="16"/>
              </w:rPr>
            </w:pPr>
          </w:p>
        </w:tc>
      </w:tr>
      <w:tr w:rsidR="00AA124A" w:rsidRPr="00043387" w14:paraId="078B3ADF" w14:textId="77777777" w:rsidTr="00AA124A">
        <w:trPr>
          <w:trHeight w:val="297"/>
        </w:trPr>
        <w:tc>
          <w:tcPr>
            <w:tcW w:w="681" w:type="dxa"/>
            <w:tcBorders>
              <w:top w:val="single" w:sz="4" w:space="0" w:color="auto"/>
              <w:left w:val="single" w:sz="4" w:space="0" w:color="auto"/>
              <w:bottom w:val="single" w:sz="4" w:space="0" w:color="auto"/>
              <w:right w:val="single" w:sz="4" w:space="0" w:color="auto"/>
            </w:tcBorders>
            <w:shd w:val="clear" w:color="000000" w:fill="BFBFBF"/>
            <w:vAlign w:val="center"/>
          </w:tcPr>
          <w:p w14:paraId="18446619" w14:textId="4DD405B4"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Κυρ</w:t>
            </w:r>
          </w:p>
        </w:tc>
        <w:tc>
          <w:tcPr>
            <w:tcW w:w="1242" w:type="dxa"/>
            <w:tcBorders>
              <w:top w:val="single" w:sz="4" w:space="0" w:color="auto"/>
              <w:left w:val="single" w:sz="4" w:space="0" w:color="auto"/>
              <w:bottom w:val="single" w:sz="4" w:space="0" w:color="auto"/>
              <w:right w:val="single" w:sz="4" w:space="0" w:color="auto"/>
            </w:tcBorders>
            <w:shd w:val="clear" w:color="000000" w:fill="BFBFBF"/>
            <w:vAlign w:val="center"/>
          </w:tcPr>
          <w:p w14:paraId="130D8E0C" w14:textId="59EB9EC2"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20/9/2026</w:t>
            </w:r>
          </w:p>
        </w:tc>
        <w:tc>
          <w:tcPr>
            <w:tcW w:w="1642" w:type="dxa"/>
            <w:tcBorders>
              <w:top w:val="single" w:sz="4" w:space="0" w:color="auto"/>
              <w:left w:val="single" w:sz="4" w:space="0" w:color="auto"/>
              <w:bottom w:val="single" w:sz="4" w:space="0" w:color="auto"/>
              <w:right w:val="single" w:sz="4" w:space="0" w:color="auto"/>
            </w:tcBorders>
            <w:shd w:val="clear" w:color="000000" w:fill="BFBFBF"/>
            <w:vAlign w:val="center"/>
          </w:tcPr>
          <w:p w14:paraId="0A0F2859" w14:textId="2B4B3D68"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028B847A" w14:textId="7B05DF0F" w:rsidR="00AA124A" w:rsidRPr="00043387" w:rsidRDefault="00AA124A" w:rsidP="00AA124A">
            <w:pPr>
              <w:jc w:val="center"/>
              <w:rPr>
                <w:rFonts w:ascii="Calibri" w:hAnsi="Calibri"/>
                <w:color w:val="000000"/>
                <w:sz w:val="18"/>
                <w:szCs w:val="18"/>
              </w:rPr>
            </w:pPr>
          </w:p>
        </w:tc>
        <w:tc>
          <w:tcPr>
            <w:tcW w:w="4641"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3D65DAE4" w14:textId="4050E8F5" w:rsidR="00AA124A" w:rsidRPr="00043387" w:rsidRDefault="00AA124A" w:rsidP="00AA124A">
            <w:pPr>
              <w:jc w:val="center"/>
              <w:rPr>
                <w:rFonts w:ascii="Calibri" w:hAnsi="Calibri"/>
                <w:color w:val="000000"/>
                <w:sz w:val="16"/>
                <w:szCs w:val="16"/>
              </w:rPr>
            </w:pPr>
          </w:p>
        </w:tc>
      </w:tr>
      <w:tr w:rsidR="00AA124A" w:rsidRPr="00043387" w14:paraId="6ED993DF"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035E1F8F" w14:textId="3F36668C"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Δευ</w:t>
            </w:r>
            <w:proofErr w:type="spellEnd"/>
          </w:p>
        </w:tc>
        <w:tc>
          <w:tcPr>
            <w:tcW w:w="1242" w:type="dxa"/>
            <w:tcBorders>
              <w:top w:val="nil"/>
              <w:left w:val="nil"/>
              <w:bottom w:val="single" w:sz="4" w:space="0" w:color="auto"/>
              <w:right w:val="single" w:sz="4" w:space="0" w:color="auto"/>
            </w:tcBorders>
            <w:shd w:val="clear" w:color="auto" w:fill="auto"/>
            <w:vAlign w:val="center"/>
          </w:tcPr>
          <w:p w14:paraId="4CED5A4F" w14:textId="2508DC2E"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21/9/2026</w:t>
            </w:r>
          </w:p>
        </w:tc>
        <w:tc>
          <w:tcPr>
            <w:tcW w:w="1642" w:type="dxa"/>
            <w:tcBorders>
              <w:top w:val="nil"/>
              <w:left w:val="nil"/>
              <w:bottom w:val="single" w:sz="4" w:space="0" w:color="auto"/>
              <w:right w:val="single" w:sz="4" w:space="0" w:color="auto"/>
            </w:tcBorders>
            <w:shd w:val="clear" w:color="auto" w:fill="auto"/>
            <w:vAlign w:val="center"/>
          </w:tcPr>
          <w:p w14:paraId="48AE6CBA" w14:textId="27DFA5BE"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auto" w:fill="auto"/>
            <w:vAlign w:val="center"/>
          </w:tcPr>
          <w:p w14:paraId="668E0837" w14:textId="444861E0"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71DE0E5A" w14:textId="45C57C8F" w:rsidR="00AA124A" w:rsidRPr="00043387" w:rsidRDefault="00AA124A" w:rsidP="00AA124A">
            <w:pPr>
              <w:jc w:val="center"/>
              <w:rPr>
                <w:rFonts w:ascii="Calibri" w:hAnsi="Calibri"/>
                <w:color w:val="000000"/>
                <w:sz w:val="16"/>
                <w:szCs w:val="16"/>
              </w:rPr>
            </w:pPr>
          </w:p>
        </w:tc>
      </w:tr>
      <w:tr w:rsidR="00AA124A" w:rsidRPr="00043387" w14:paraId="2699E58D"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2C0AB18C" w14:textId="5FF3A9F3"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Τρι</w:t>
            </w:r>
            <w:proofErr w:type="spellEnd"/>
          </w:p>
        </w:tc>
        <w:tc>
          <w:tcPr>
            <w:tcW w:w="1242" w:type="dxa"/>
            <w:tcBorders>
              <w:top w:val="nil"/>
              <w:left w:val="nil"/>
              <w:bottom w:val="single" w:sz="4" w:space="0" w:color="auto"/>
              <w:right w:val="single" w:sz="4" w:space="0" w:color="auto"/>
            </w:tcBorders>
            <w:shd w:val="clear" w:color="auto" w:fill="auto"/>
            <w:vAlign w:val="center"/>
          </w:tcPr>
          <w:p w14:paraId="314A121D" w14:textId="21CBB5EE"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22/9/2026</w:t>
            </w:r>
          </w:p>
        </w:tc>
        <w:tc>
          <w:tcPr>
            <w:tcW w:w="1642" w:type="dxa"/>
            <w:tcBorders>
              <w:top w:val="nil"/>
              <w:left w:val="nil"/>
              <w:bottom w:val="single" w:sz="4" w:space="0" w:color="auto"/>
              <w:right w:val="single" w:sz="4" w:space="0" w:color="auto"/>
            </w:tcBorders>
            <w:shd w:val="clear" w:color="auto" w:fill="auto"/>
            <w:vAlign w:val="center"/>
          </w:tcPr>
          <w:p w14:paraId="01A5BC9A" w14:textId="7E267402"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000000" w:fill="FFFFFF"/>
            <w:vAlign w:val="center"/>
          </w:tcPr>
          <w:p w14:paraId="4E412029" w14:textId="1A3F016D" w:rsidR="00AA124A" w:rsidRPr="00043387" w:rsidRDefault="00AA124A" w:rsidP="00AA124A">
            <w:pPr>
              <w:jc w:val="center"/>
              <w:rPr>
                <w:rFonts w:ascii="Calibri" w:hAnsi="Calibri"/>
                <w:color w:val="000000"/>
                <w:sz w:val="18"/>
                <w:szCs w:val="18"/>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337B91EC" w14:textId="257525FC" w:rsidR="00AA124A" w:rsidRPr="00043387" w:rsidRDefault="00AA124A" w:rsidP="00AA124A">
            <w:pPr>
              <w:jc w:val="center"/>
              <w:rPr>
                <w:rFonts w:ascii="Calibri" w:hAnsi="Calibri"/>
                <w:color w:val="000000"/>
                <w:sz w:val="16"/>
                <w:szCs w:val="16"/>
              </w:rPr>
            </w:pPr>
          </w:p>
        </w:tc>
      </w:tr>
      <w:tr w:rsidR="00AA124A" w:rsidRPr="00043387" w14:paraId="25972D04"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79080B64" w14:textId="1F0F3F75"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Τετ</w:t>
            </w:r>
          </w:p>
        </w:tc>
        <w:tc>
          <w:tcPr>
            <w:tcW w:w="1242" w:type="dxa"/>
            <w:tcBorders>
              <w:top w:val="nil"/>
              <w:left w:val="nil"/>
              <w:bottom w:val="single" w:sz="4" w:space="0" w:color="auto"/>
              <w:right w:val="single" w:sz="4" w:space="0" w:color="auto"/>
            </w:tcBorders>
            <w:shd w:val="clear" w:color="auto" w:fill="auto"/>
            <w:vAlign w:val="center"/>
          </w:tcPr>
          <w:p w14:paraId="44A9EBDF" w14:textId="270236BC"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23/9/2026</w:t>
            </w:r>
          </w:p>
        </w:tc>
        <w:tc>
          <w:tcPr>
            <w:tcW w:w="1642" w:type="dxa"/>
            <w:tcBorders>
              <w:top w:val="nil"/>
              <w:left w:val="nil"/>
              <w:bottom w:val="single" w:sz="4" w:space="0" w:color="auto"/>
              <w:right w:val="single" w:sz="4" w:space="0" w:color="auto"/>
            </w:tcBorders>
            <w:shd w:val="clear" w:color="auto" w:fill="auto"/>
            <w:vAlign w:val="center"/>
          </w:tcPr>
          <w:p w14:paraId="45CA9D42" w14:textId="28150532"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000000" w:fill="FFFFFF"/>
            <w:vAlign w:val="center"/>
          </w:tcPr>
          <w:p w14:paraId="08FFBF40" w14:textId="757BC3D7" w:rsidR="00AA124A" w:rsidRPr="00043387" w:rsidRDefault="00AA124A" w:rsidP="00AA124A">
            <w:pPr>
              <w:jc w:val="center"/>
              <w:rPr>
                <w:rFonts w:ascii="Calibri" w:hAnsi="Calibri"/>
                <w:color w:val="000000"/>
                <w:sz w:val="18"/>
                <w:szCs w:val="18"/>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5658BEA9" w14:textId="37C757B0" w:rsidR="00AA124A" w:rsidRPr="00043387" w:rsidRDefault="00AA124A" w:rsidP="00AA124A">
            <w:pPr>
              <w:jc w:val="center"/>
              <w:rPr>
                <w:rFonts w:ascii="Calibri" w:hAnsi="Calibri"/>
                <w:color w:val="000000"/>
                <w:sz w:val="16"/>
                <w:szCs w:val="16"/>
              </w:rPr>
            </w:pPr>
          </w:p>
        </w:tc>
      </w:tr>
      <w:tr w:rsidR="00AA124A" w:rsidRPr="00043387" w14:paraId="37A97C49"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33A6C134" w14:textId="1AFA8BDD"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Πεμ</w:t>
            </w:r>
            <w:proofErr w:type="spellEnd"/>
          </w:p>
        </w:tc>
        <w:tc>
          <w:tcPr>
            <w:tcW w:w="1242" w:type="dxa"/>
            <w:tcBorders>
              <w:top w:val="nil"/>
              <w:left w:val="nil"/>
              <w:bottom w:val="single" w:sz="4" w:space="0" w:color="auto"/>
              <w:right w:val="single" w:sz="4" w:space="0" w:color="auto"/>
            </w:tcBorders>
            <w:shd w:val="clear" w:color="auto" w:fill="auto"/>
            <w:vAlign w:val="center"/>
          </w:tcPr>
          <w:p w14:paraId="1F4EBE0F" w14:textId="18D44E4A"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24/9/2026</w:t>
            </w:r>
          </w:p>
        </w:tc>
        <w:tc>
          <w:tcPr>
            <w:tcW w:w="1642" w:type="dxa"/>
            <w:tcBorders>
              <w:top w:val="nil"/>
              <w:left w:val="nil"/>
              <w:bottom w:val="single" w:sz="4" w:space="0" w:color="auto"/>
              <w:right w:val="single" w:sz="4" w:space="0" w:color="auto"/>
            </w:tcBorders>
            <w:shd w:val="clear" w:color="auto" w:fill="auto"/>
            <w:vAlign w:val="center"/>
          </w:tcPr>
          <w:p w14:paraId="2ADE1AF2" w14:textId="38DDDCC6"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auto" w:fill="auto"/>
            <w:vAlign w:val="center"/>
          </w:tcPr>
          <w:p w14:paraId="25BC730F" w14:textId="4D3D0461"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4996C251" w14:textId="276AF4C5" w:rsidR="00AA124A" w:rsidRPr="00043387" w:rsidRDefault="00AA124A" w:rsidP="00AA124A">
            <w:pPr>
              <w:jc w:val="center"/>
              <w:rPr>
                <w:rFonts w:ascii="Calibri" w:hAnsi="Calibri"/>
                <w:color w:val="000000"/>
                <w:sz w:val="16"/>
                <w:szCs w:val="16"/>
              </w:rPr>
            </w:pPr>
          </w:p>
        </w:tc>
      </w:tr>
      <w:tr w:rsidR="00AA124A" w:rsidRPr="00043387" w14:paraId="2909383D"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7C11D4B5" w14:textId="23CC3EC8"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Παρ</w:t>
            </w:r>
          </w:p>
        </w:tc>
        <w:tc>
          <w:tcPr>
            <w:tcW w:w="1242" w:type="dxa"/>
            <w:tcBorders>
              <w:top w:val="nil"/>
              <w:left w:val="nil"/>
              <w:bottom w:val="single" w:sz="4" w:space="0" w:color="auto"/>
              <w:right w:val="single" w:sz="4" w:space="0" w:color="auto"/>
            </w:tcBorders>
            <w:shd w:val="clear" w:color="auto" w:fill="auto"/>
            <w:vAlign w:val="center"/>
          </w:tcPr>
          <w:p w14:paraId="531A1BF0" w14:textId="6D914696"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25/9/2026</w:t>
            </w:r>
          </w:p>
        </w:tc>
        <w:tc>
          <w:tcPr>
            <w:tcW w:w="1642" w:type="dxa"/>
            <w:tcBorders>
              <w:top w:val="nil"/>
              <w:left w:val="nil"/>
              <w:bottom w:val="single" w:sz="4" w:space="0" w:color="auto"/>
              <w:right w:val="single" w:sz="4" w:space="0" w:color="auto"/>
            </w:tcBorders>
            <w:shd w:val="clear" w:color="auto" w:fill="auto"/>
            <w:vAlign w:val="center"/>
          </w:tcPr>
          <w:p w14:paraId="2BAEAD84" w14:textId="2EA29F7C"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auto" w:fill="auto"/>
            <w:vAlign w:val="center"/>
          </w:tcPr>
          <w:p w14:paraId="674366EF" w14:textId="1339E213"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1FD0D1B1" w14:textId="72ADDE66" w:rsidR="00AA124A" w:rsidRPr="00043387" w:rsidRDefault="00AA124A" w:rsidP="00AA124A">
            <w:pPr>
              <w:jc w:val="center"/>
              <w:rPr>
                <w:rFonts w:ascii="Calibri" w:hAnsi="Calibri"/>
                <w:color w:val="000000"/>
                <w:sz w:val="16"/>
                <w:szCs w:val="16"/>
              </w:rPr>
            </w:pPr>
          </w:p>
        </w:tc>
      </w:tr>
      <w:tr w:rsidR="00AA124A" w:rsidRPr="00043387" w14:paraId="4AC5CF8F" w14:textId="77777777" w:rsidTr="00AA124A">
        <w:trPr>
          <w:trHeight w:val="297"/>
        </w:trPr>
        <w:tc>
          <w:tcPr>
            <w:tcW w:w="681" w:type="dxa"/>
            <w:tcBorders>
              <w:top w:val="single" w:sz="4" w:space="0" w:color="auto"/>
              <w:left w:val="single" w:sz="4" w:space="0" w:color="auto"/>
              <w:bottom w:val="single" w:sz="4" w:space="0" w:color="auto"/>
              <w:right w:val="single" w:sz="4" w:space="0" w:color="auto"/>
            </w:tcBorders>
            <w:shd w:val="clear" w:color="000000" w:fill="BFBFBF"/>
            <w:vAlign w:val="center"/>
          </w:tcPr>
          <w:p w14:paraId="61BF33D5" w14:textId="794DD0B7"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Σαβ</w:t>
            </w:r>
            <w:proofErr w:type="spellEnd"/>
          </w:p>
        </w:tc>
        <w:tc>
          <w:tcPr>
            <w:tcW w:w="1242" w:type="dxa"/>
            <w:tcBorders>
              <w:top w:val="single" w:sz="4" w:space="0" w:color="auto"/>
              <w:left w:val="single" w:sz="4" w:space="0" w:color="auto"/>
              <w:bottom w:val="single" w:sz="4" w:space="0" w:color="auto"/>
              <w:right w:val="single" w:sz="4" w:space="0" w:color="auto"/>
            </w:tcBorders>
            <w:shd w:val="clear" w:color="000000" w:fill="BFBFBF"/>
            <w:vAlign w:val="center"/>
          </w:tcPr>
          <w:p w14:paraId="7F344AA4" w14:textId="394CEFCC"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26/9/2026</w:t>
            </w:r>
          </w:p>
        </w:tc>
        <w:tc>
          <w:tcPr>
            <w:tcW w:w="1642" w:type="dxa"/>
            <w:tcBorders>
              <w:top w:val="single" w:sz="4" w:space="0" w:color="auto"/>
              <w:left w:val="single" w:sz="4" w:space="0" w:color="auto"/>
              <w:bottom w:val="single" w:sz="4" w:space="0" w:color="auto"/>
              <w:right w:val="single" w:sz="4" w:space="0" w:color="auto"/>
            </w:tcBorders>
            <w:shd w:val="clear" w:color="000000" w:fill="BFBFBF"/>
            <w:vAlign w:val="center"/>
          </w:tcPr>
          <w:p w14:paraId="142074BC" w14:textId="2E4D2D6A"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3C2B0D37" w14:textId="56E1C4F1" w:rsidR="00AA124A" w:rsidRPr="00043387" w:rsidRDefault="00AA124A" w:rsidP="00AA124A">
            <w:pPr>
              <w:jc w:val="center"/>
              <w:rPr>
                <w:rFonts w:ascii="Calibri" w:hAnsi="Calibri"/>
                <w:color w:val="000000"/>
                <w:sz w:val="18"/>
                <w:szCs w:val="18"/>
              </w:rPr>
            </w:pPr>
          </w:p>
        </w:tc>
        <w:tc>
          <w:tcPr>
            <w:tcW w:w="4641"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5AA6C44E" w14:textId="4FDC70D7" w:rsidR="00AA124A" w:rsidRPr="00043387" w:rsidRDefault="00AA124A" w:rsidP="00AA124A">
            <w:pPr>
              <w:jc w:val="center"/>
              <w:rPr>
                <w:rFonts w:ascii="Calibri" w:hAnsi="Calibri"/>
                <w:color w:val="000000"/>
                <w:sz w:val="16"/>
                <w:szCs w:val="16"/>
              </w:rPr>
            </w:pPr>
          </w:p>
        </w:tc>
      </w:tr>
      <w:tr w:rsidR="00AA124A" w:rsidRPr="00043387" w14:paraId="57D64E79" w14:textId="77777777" w:rsidTr="00AA124A">
        <w:trPr>
          <w:trHeight w:val="297"/>
        </w:trPr>
        <w:tc>
          <w:tcPr>
            <w:tcW w:w="681" w:type="dxa"/>
            <w:tcBorders>
              <w:top w:val="single" w:sz="4" w:space="0" w:color="auto"/>
              <w:left w:val="single" w:sz="4" w:space="0" w:color="auto"/>
              <w:bottom w:val="single" w:sz="4" w:space="0" w:color="auto"/>
              <w:right w:val="single" w:sz="4" w:space="0" w:color="auto"/>
            </w:tcBorders>
            <w:shd w:val="clear" w:color="000000" w:fill="BFBFBF"/>
            <w:vAlign w:val="center"/>
          </w:tcPr>
          <w:p w14:paraId="21B87805" w14:textId="57982D90"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Κυρ</w:t>
            </w:r>
          </w:p>
        </w:tc>
        <w:tc>
          <w:tcPr>
            <w:tcW w:w="1242" w:type="dxa"/>
            <w:tcBorders>
              <w:top w:val="single" w:sz="4" w:space="0" w:color="auto"/>
              <w:left w:val="single" w:sz="4" w:space="0" w:color="auto"/>
              <w:bottom w:val="single" w:sz="4" w:space="0" w:color="auto"/>
              <w:right w:val="single" w:sz="4" w:space="0" w:color="auto"/>
            </w:tcBorders>
            <w:shd w:val="clear" w:color="000000" w:fill="BFBFBF"/>
            <w:vAlign w:val="center"/>
          </w:tcPr>
          <w:p w14:paraId="3CE10DD7" w14:textId="0418DFF5"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27/9/2026</w:t>
            </w:r>
          </w:p>
        </w:tc>
        <w:tc>
          <w:tcPr>
            <w:tcW w:w="1642" w:type="dxa"/>
            <w:tcBorders>
              <w:top w:val="single" w:sz="4" w:space="0" w:color="auto"/>
              <w:left w:val="single" w:sz="4" w:space="0" w:color="auto"/>
              <w:bottom w:val="single" w:sz="4" w:space="0" w:color="auto"/>
              <w:right w:val="single" w:sz="4" w:space="0" w:color="auto"/>
            </w:tcBorders>
            <w:shd w:val="clear" w:color="000000" w:fill="BFBFBF"/>
            <w:vAlign w:val="center"/>
          </w:tcPr>
          <w:p w14:paraId="20DCC986" w14:textId="6B6B9F0E"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512BDA0B" w14:textId="2B40AE4E" w:rsidR="00AA124A" w:rsidRPr="00043387" w:rsidRDefault="00AA124A" w:rsidP="00AA124A">
            <w:pPr>
              <w:jc w:val="center"/>
              <w:rPr>
                <w:rFonts w:ascii="Calibri" w:hAnsi="Calibri"/>
                <w:color w:val="000000"/>
                <w:sz w:val="18"/>
                <w:szCs w:val="18"/>
              </w:rPr>
            </w:pPr>
          </w:p>
        </w:tc>
        <w:tc>
          <w:tcPr>
            <w:tcW w:w="4641"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1A58B2F6" w14:textId="540DAA07" w:rsidR="00AA124A" w:rsidRPr="00043387" w:rsidRDefault="00AA124A" w:rsidP="00AA124A">
            <w:pPr>
              <w:jc w:val="center"/>
              <w:rPr>
                <w:rFonts w:ascii="Calibri" w:hAnsi="Calibri"/>
                <w:color w:val="000000"/>
                <w:sz w:val="16"/>
                <w:szCs w:val="16"/>
              </w:rPr>
            </w:pPr>
          </w:p>
        </w:tc>
      </w:tr>
      <w:tr w:rsidR="00AA124A" w:rsidRPr="00043387" w14:paraId="5592A375"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538D6042" w14:textId="49546A08"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Δευ</w:t>
            </w:r>
            <w:proofErr w:type="spellEnd"/>
          </w:p>
        </w:tc>
        <w:tc>
          <w:tcPr>
            <w:tcW w:w="1242" w:type="dxa"/>
            <w:tcBorders>
              <w:top w:val="nil"/>
              <w:left w:val="nil"/>
              <w:bottom w:val="single" w:sz="4" w:space="0" w:color="auto"/>
              <w:right w:val="single" w:sz="4" w:space="0" w:color="auto"/>
            </w:tcBorders>
            <w:shd w:val="clear" w:color="auto" w:fill="auto"/>
            <w:vAlign w:val="center"/>
          </w:tcPr>
          <w:p w14:paraId="71B297D2" w14:textId="46749F4E"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28/9/2026</w:t>
            </w:r>
          </w:p>
        </w:tc>
        <w:tc>
          <w:tcPr>
            <w:tcW w:w="1642" w:type="dxa"/>
            <w:tcBorders>
              <w:top w:val="nil"/>
              <w:left w:val="nil"/>
              <w:bottom w:val="single" w:sz="4" w:space="0" w:color="auto"/>
              <w:right w:val="single" w:sz="4" w:space="0" w:color="auto"/>
            </w:tcBorders>
            <w:shd w:val="clear" w:color="auto" w:fill="auto"/>
            <w:vAlign w:val="center"/>
          </w:tcPr>
          <w:p w14:paraId="6B7736F1" w14:textId="7C446617"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auto" w:fill="auto"/>
            <w:vAlign w:val="center"/>
          </w:tcPr>
          <w:p w14:paraId="5783ABDE" w14:textId="100A7558"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71654846" w14:textId="6CBFAADB" w:rsidR="00AA124A" w:rsidRPr="00043387" w:rsidRDefault="00AA124A" w:rsidP="00AA124A">
            <w:pPr>
              <w:jc w:val="center"/>
              <w:rPr>
                <w:rFonts w:ascii="Calibri" w:hAnsi="Calibri"/>
                <w:color w:val="000000"/>
                <w:sz w:val="16"/>
                <w:szCs w:val="16"/>
              </w:rPr>
            </w:pPr>
          </w:p>
        </w:tc>
      </w:tr>
      <w:tr w:rsidR="00AA124A" w:rsidRPr="00043387" w14:paraId="78EE36E0" w14:textId="77777777" w:rsidTr="00AA124A">
        <w:trPr>
          <w:trHeight w:val="297"/>
        </w:trPr>
        <w:tc>
          <w:tcPr>
            <w:tcW w:w="681" w:type="dxa"/>
            <w:tcBorders>
              <w:top w:val="nil"/>
              <w:left w:val="single" w:sz="4" w:space="0" w:color="auto"/>
              <w:bottom w:val="single" w:sz="4" w:space="0" w:color="auto"/>
              <w:right w:val="single" w:sz="4" w:space="0" w:color="auto"/>
            </w:tcBorders>
            <w:shd w:val="clear" w:color="auto" w:fill="auto"/>
            <w:vAlign w:val="center"/>
          </w:tcPr>
          <w:p w14:paraId="7595AD6C" w14:textId="03104A7B" w:rsidR="00AA124A" w:rsidRPr="00043387" w:rsidRDefault="00AA124A" w:rsidP="00AA124A">
            <w:pPr>
              <w:jc w:val="center"/>
              <w:rPr>
                <w:rFonts w:ascii="Calibri" w:hAnsi="Calibri"/>
                <w:color w:val="000000"/>
                <w:sz w:val="18"/>
                <w:szCs w:val="18"/>
              </w:rPr>
            </w:pPr>
            <w:proofErr w:type="spellStart"/>
            <w:r w:rsidRPr="00DA277B">
              <w:rPr>
                <w:rFonts w:ascii="Calibri" w:hAnsi="Calibri" w:cs="Calibri"/>
                <w:color w:val="000000"/>
                <w:sz w:val="18"/>
                <w:szCs w:val="18"/>
              </w:rPr>
              <w:t>Τρι</w:t>
            </w:r>
            <w:proofErr w:type="spellEnd"/>
          </w:p>
        </w:tc>
        <w:tc>
          <w:tcPr>
            <w:tcW w:w="1242" w:type="dxa"/>
            <w:tcBorders>
              <w:top w:val="nil"/>
              <w:left w:val="nil"/>
              <w:bottom w:val="single" w:sz="4" w:space="0" w:color="auto"/>
              <w:right w:val="single" w:sz="4" w:space="0" w:color="auto"/>
            </w:tcBorders>
            <w:shd w:val="clear" w:color="auto" w:fill="auto"/>
            <w:vAlign w:val="center"/>
          </w:tcPr>
          <w:p w14:paraId="0A2AF3FC" w14:textId="23060DAD"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29/9/2026</w:t>
            </w:r>
          </w:p>
        </w:tc>
        <w:tc>
          <w:tcPr>
            <w:tcW w:w="1642" w:type="dxa"/>
            <w:tcBorders>
              <w:top w:val="nil"/>
              <w:left w:val="nil"/>
              <w:bottom w:val="single" w:sz="4" w:space="0" w:color="auto"/>
              <w:right w:val="single" w:sz="4" w:space="0" w:color="auto"/>
            </w:tcBorders>
            <w:shd w:val="clear" w:color="auto" w:fill="auto"/>
            <w:vAlign w:val="center"/>
          </w:tcPr>
          <w:p w14:paraId="2CDEC5D1" w14:textId="12B66A7D"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nil"/>
              <w:bottom w:val="single" w:sz="4" w:space="0" w:color="auto"/>
              <w:right w:val="single" w:sz="4" w:space="0" w:color="auto"/>
            </w:tcBorders>
            <w:shd w:val="clear" w:color="000000" w:fill="FFFFFF"/>
            <w:vAlign w:val="center"/>
          </w:tcPr>
          <w:p w14:paraId="7957B066" w14:textId="21A6AFE3" w:rsidR="00AA124A" w:rsidRPr="00043387" w:rsidRDefault="00AA124A" w:rsidP="00AA124A">
            <w:pPr>
              <w:jc w:val="center"/>
              <w:rPr>
                <w:rFonts w:ascii="Calibri" w:hAnsi="Calibri"/>
                <w:color w:val="000000"/>
                <w:sz w:val="18"/>
                <w:szCs w:val="18"/>
              </w:rPr>
            </w:pPr>
          </w:p>
        </w:tc>
        <w:tc>
          <w:tcPr>
            <w:tcW w:w="4641" w:type="dxa"/>
            <w:gridSpan w:val="2"/>
            <w:tcBorders>
              <w:top w:val="single" w:sz="4" w:space="0" w:color="auto"/>
              <w:left w:val="nil"/>
              <w:bottom w:val="single" w:sz="4" w:space="0" w:color="auto"/>
              <w:right w:val="single" w:sz="4" w:space="0" w:color="auto"/>
            </w:tcBorders>
            <w:shd w:val="clear" w:color="auto" w:fill="auto"/>
            <w:vAlign w:val="center"/>
          </w:tcPr>
          <w:p w14:paraId="34173237" w14:textId="1C81264A" w:rsidR="00AA124A" w:rsidRPr="00043387" w:rsidRDefault="00AA124A" w:rsidP="00AA124A">
            <w:pPr>
              <w:jc w:val="center"/>
              <w:rPr>
                <w:rFonts w:ascii="Calibri" w:hAnsi="Calibri"/>
                <w:color w:val="000000"/>
                <w:sz w:val="16"/>
                <w:szCs w:val="16"/>
              </w:rPr>
            </w:pPr>
          </w:p>
        </w:tc>
      </w:tr>
      <w:tr w:rsidR="00AA124A" w:rsidRPr="00043387" w14:paraId="6A8FBB50" w14:textId="77777777" w:rsidTr="00AA124A">
        <w:trPr>
          <w:trHeight w:val="297"/>
        </w:trPr>
        <w:tc>
          <w:tcPr>
            <w:tcW w:w="681" w:type="dxa"/>
            <w:tcBorders>
              <w:top w:val="single" w:sz="4" w:space="0" w:color="auto"/>
              <w:left w:val="single" w:sz="4" w:space="0" w:color="auto"/>
              <w:bottom w:val="single" w:sz="4" w:space="0" w:color="auto"/>
              <w:right w:val="single" w:sz="4" w:space="0" w:color="auto"/>
            </w:tcBorders>
            <w:shd w:val="clear" w:color="000000" w:fill="BFBFBF"/>
            <w:vAlign w:val="center"/>
          </w:tcPr>
          <w:p w14:paraId="65BC39D7" w14:textId="3A477A25"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Τετ</w:t>
            </w:r>
          </w:p>
        </w:tc>
        <w:tc>
          <w:tcPr>
            <w:tcW w:w="1242" w:type="dxa"/>
            <w:tcBorders>
              <w:top w:val="single" w:sz="4" w:space="0" w:color="auto"/>
              <w:left w:val="single" w:sz="4" w:space="0" w:color="auto"/>
              <w:bottom w:val="single" w:sz="4" w:space="0" w:color="auto"/>
              <w:right w:val="single" w:sz="4" w:space="0" w:color="auto"/>
            </w:tcBorders>
            <w:shd w:val="clear" w:color="000000" w:fill="BFBFBF"/>
            <w:vAlign w:val="center"/>
          </w:tcPr>
          <w:p w14:paraId="0103E0B9" w14:textId="6325B52E" w:rsidR="00AA124A" w:rsidRPr="00043387" w:rsidRDefault="00AA124A" w:rsidP="00AA124A">
            <w:pPr>
              <w:jc w:val="center"/>
              <w:rPr>
                <w:rFonts w:ascii="Calibri" w:hAnsi="Calibri"/>
                <w:color w:val="000000"/>
                <w:sz w:val="18"/>
                <w:szCs w:val="18"/>
              </w:rPr>
            </w:pPr>
            <w:r w:rsidRPr="00DA277B">
              <w:rPr>
                <w:rFonts w:ascii="Calibri" w:hAnsi="Calibri" w:cs="Calibri"/>
                <w:color w:val="000000"/>
                <w:sz w:val="18"/>
                <w:szCs w:val="18"/>
              </w:rPr>
              <w:t>30/9/2026</w:t>
            </w:r>
          </w:p>
        </w:tc>
        <w:tc>
          <w:tcPr>
            <w:tcW w:w="1642" w:type="dxa"/>
            <w:tcBorders>
              <w:top w:val="single" w:sz="4" w:space="0" w:color="auto"/>
              <w:left w:val="single" w:sz="4" w:space="0" w:color="auto"/>
              <w:bottom w:val="single" w:sz="4" w:space="0" w:color="auto"/>
              <w:right w:val="single" w:sz="4" w:space="0" w:color="auto"/>
            </w:tcBorders>
            <w:shd w:val="clear" w:color="000000" w:fill="BFBFBF"/>
            <w:vAlign w:val="center"/>
          </w:tcPr>
          <w:p w14:paraId="0CD0D71A" w14:textId="1CAF2D83" w:rsidR="00AA124A" w:rsidRPr="00043387" w:rsidRDefault="00AA124A" w:rsidP="00AA124A">
            <w:pPr>
              <w:rPr>
                <w:rFonts w:ascii="Calibri" w:hAnsi="Calibri"/>
                <w:color w:val="000000"/>
                <w:sz w:val="18"/>
                <w:szCs w:val="18"/>
              </w:rPr>
            </w:pPr>
          </w:p>
        </w:tc>
        <w:tc>
          <w:tcPr>
            <w:tcW w:w="264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42D8B545" w14:textId="1476628B" w:rsidR="00AA124A" w:rsidRPr="00043387" w:rsidRDefault="00AA124A" w:rsidP="00AA124A">
            <w:pPr>
              <w:jc w:val="center"/>
              <w:rPr>
                <w:rFonts w:ascii="Calibri" w:hAnsi="Calibri"/>
                <w:color w:val="000000"/>
                <w:sz w:val="16"/>
                <w:szCs w:val="16"/>
              </w:rPr>
            </w:pPr>
          </w:p>
        </w:tc>
        <w:tc>
          <w:tcPr>
            <w:tcW w:w="4641"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0EAEFF95" w14:textId="1B6BDFD3" w:rsidR="00AA124A" w:rsidRPr="00043387" w:rsidRDefault="00AA124A" w:rsidP="00AA124A">
            <w:pPr>
              <w:jc w:val="center"/>
              <w:rPr>
                <w:rFonts w:ascii="Calibri" w:hAnsi="Calibri"/>
                <w:color w:val="000000"/>
                <w:sz w:val="16"/>
                <w:szCs w:val="16"/>
              </w:rPr>
            </w:pPr>
          </w:p>
        </w:tc>
      </w:tr>
      <w:tr w:rsidR="00AA124A" w:rsidRPr="00043387" w14:paraId="6717E281" w14:textId="77777777" w:rsidTr="009E2AA1">
        <w:trPr>
          <w:trHeight w:val="297"/>
        </w:trPr>
        <w:tc>
          <w:tcPr>
            <w:tcW w:w="492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11D125" w14:textId="77777777" w:rsidR="00AA124A" w:rsidRPr="00AA124A" w:rsidRDefault="00AA124A" w:rsidP="00AA124A">
            <w:pPr>
              <w:jc w:val="center"/>
              <w:rPr>
                <w:rFonts w:ascii="Calibri" w:hAnsi="Calibri"/>
                <w:sz w:val="16"/>
                <w:szCs w:val="16"/>
              </w:rPr>
            </w:pPr>
            <w:r w:rsidRPr="00AA124A">
              <w:rPr>
                <w:rFonts w:ascii="Calibri" w:hAnsi="Calibri"/>
                <w:sz w:val="16"/>
                <w:szCs w:val="16"/>
              </w:rPr>
              <w:t xml:space="preserve">Ο/Η αναπληρωτής/τρια εκπαιδευτικός/ΕΕΠ                                                                                                                                                                              </w:t>
            </w:r>
            <w:r w:rsidRPr="00AA124A">
              <w:rPr>
                <w:rFonts w:ascii="Calibri" w:hAnsi="Calibri"/>
                <w:sz w:val="16"/>
                <w:szCs w:val="16"/>
              </w:rPr>
              <w:br/>
            </w:r>
          </w:p>
          <w:p w14:paraId="71912D30" w14:textId="77777777" w:rsidR="00AA124A" w:rsidRPr="00AA124A" w:rsidRDefault="00AA124A" w:rsidP="00AA124A">
            <w:pPr>
              <w:jc w:val="center"/>
              <w:rPr>
                <w:rFonts w:ascii="Calibri" w:hAnsi="Calibri"/>
                <w:sz w:val="16"/>
                <w:szCs w:val="16"/>
              </w:rPr>
            </w:pPr>
          </w:p>
          <w:p w14:paraId="697F85D8" w14:textId="77777777" w:rsidR="00AA124A" w:rsidRPr="00AA124A" w:rsidRDefault="00AA124A" w:rsidP="00AA124A">
            <w:pPr>
              <w:jc w:val="center"/>
              <w:rPr>
                <w:rFonts w:ascii="Calibri" w:hAnsi="Calibri"/>
                <w:sz w:val="16"/>
                <w:szCs w:val="16"/>
              </w:rPr>
            </w:pPr>
            <w:r w:rsidRPr="00AA124A">
              <w:rPr>
                <w:rFonts w:ascii="Calibri" w:hAnsi="Calibri"/>
                <w:sz w:val="16"/>
                <w:szCs w:val="16"/>
              </w:rPr>
              <w:t xml:space="preserve"> (Υπογραφή)                                                </w:t>
            </w:r>
          </w:p>
        </w:tc>
        <w:tc>
          <w:tcPr>
            <w:tcW w:w="59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FA8262" w14:textId="6377EBF9" w:rsidR="003E3F87" w:rsidRDefault="00AA124A" w:rsidP="003E3F87">
            <w:pPr>
              <w:jc w:val="center"/>
              <w:rPr>
                <w:rFonts w:asciiTheme="minorHAnsi" w:hAnsiTheme="minorHAnsi" w:cstheme="minorHAnsi"/>
                <w:b/>
                <w:color w:val="000000"/>
                <w:sz w:val="16"/>
                <w:szCs w:val="16"/>
              </w:rPr>
            </w:pPr>
            <w:r w:rsidRPr="00BD21CB">
              <w:rPr>
                <w:rFonts w:asciiTheme="minorHAnsi" w:hAnsiTheme="minorHAnsi" w:cstheme="minorHAnsi"/>
                <w:color w:val="000000"/>
                <w:sz w:val="18"/>
                <w:szCs w:val="18"/>
              </w:rPr>
              <w:t xml:space="preserve">Δηλώνεται υπεύθυνα ότι η στήλη ΩΡΕΣ ΕΡΓΑΣΙΑΣ είναι σύμφωνη με το προβλεπόμενο ωράριο του </w:t>
            </w:r>
            <w:r>
              <w:rPr>
                <w:rFonts w:asciiTheme="minorHAnsi" w:hAnsiTheme="minorHAnsi" w:cstheme="minorHAnsi"/>
                <w:color w:val="000000"/>
                <w:sz w:val="18"/>
                <w:szCs w:val="18"/>
              </w:rPr>
              <w:t>ΚΕΔΑΣΥ και την Βεβαίωση εργασίας του αναπληρωτή</w:t>
            </w:r>
            <w:r w:rsidRPr="00BD21CB">
              <w:rPr>
                <w:rFonts w:asciiTheme="minorHAnsi" w:hAnsiTheme="minorHAnsi" w:cstheme="minorHAnsi"/>
                <w:color w:val="000000"/>
                <w:sz w:val="16"/>
                <w:szCs w:val="16"/>
              </w:rPr>
              <w:br/>
            </w:r>
          </w:p>
          <w:p w14:paraId="2C2118CC" w14:textId="7F68A338" w:rsidR="00AA124A" w:rsidRDefault="00AA124A" w:rsidP="003E3F87">
            <w:pPr>
              <w:jc w:val="center"/>
              <w:rPr>
                <w:rFonts w:asciiTheme="minorHAnsi" w:hAnsiTheme="minorHAnsi" w:cstheme="minorHAnsi"/>
                <w:b/>
                <w:color w:val="000000"/>
                <w:sz w:val="16"/>
                <w:szCs w:val="16"/>
              </w:rPr>
            </w:pPr>
            <w:r w:rsidRPr="00AA124A">
              <w:rPr>
                <w:rFonts w:asciiTheme="minorHAnsi" w:hAnsiTheme="minorHAnsi" w:cstheme="minorHAnsi"/>
                <w:b/>
                <w:color w:val="000000"/>
                <w:sz w:val="16"/>
                <w:szCs w:val="16"/>
              </w:rPr>
              <w:t>Ο/Η ΠΡΟΪΣΤΑΜΕΝΟΣ/Η</w:t>
            </w:r>
          </w:p>
          <w:p w14:paraId="5C3E8F9A" w14:textId="44BEFB7F" w:rsidR="00AA124A" w:rsidRPr="00043387" w:rsidRDefault="00AA124A" w:rsidP="00AA124A">
            <w:pPr>
              <w:jc w:val="center"/>
              <w:rPr>
                <w:rFonts w:ascii="Calibri" w:hAnsi="Calibri"/>
                <w:color w:val="000000"/>
                <w:sz w:val="16"/>
                <w:szCs w:val="16"/>
              </w:rPr>
            </w:pPr>
            <w:r w:rsidRPr="00AA124A">
              <w:rPr>
                <w:rFonts w:ascii="Calibri" w:hAnsi="Calibri"/>
                <w:color w:val="000000"/>
                <w:sz w:val="16"/>
                <w:szCs w:val="16"/>
              </w:rPr>
              <w:t>(Υπογραφή – Σφραγίδα)</w:t>
            </w:r>
          </w:p>
        </w:tc>
      </w:tr>
    </w:tbl>
    <w:p w14:paraId="6A46589D" w14:textId="77777777" w:rsidR="00AA124A" w:rsidRDefault="00AA124A">
      <w:pPr>
        <w:rPr>
          <w:rFonts w:asciiTheme="minorHAnsi" w:hAnsiTheme="minorHAnsi" w:cstheme="minorHAnsi"/>
          <w:sz w:val="22"/>
          <w:szCs w:val="22"/>
        </w:rPr>
      </w:pPr>
      <w:r>
        <w:rPr>
          <w:rFonts w:asciiTheme="minorHAnsi" w:hAnsiTheme="minorHAnsi" w:cstheme="minorHAnsi"/>
          <w:sz w:val="22"/>
          <w:szCs w:val="22"/>
        </w:rPr>
        <w:br w:type="page"/>
      </w:r>
    </w:p>
    <w:p w14:paraId="1105C92C" w14:textId="77777777" w:rsidR="00D23BCD" w:rsidRDefault="00D23BCD" w:rsidP="00E21C95">
      <w:pPr>
        <w:spacing w:after="120" w:line="276" w:lineRule="auto"/>
        <w:ind w:left="1440"/>
        <w:jc w:val="both"/>
        <w:rPr>
          <w:rFonts w:asciiTheme="minorHAnsi" w:hAnsiTheme="minorHAnsi" w:cstheme="minorHAnsi"/>
          <w:sz w:val="22"/>
          <w:szCs w:val="22"/>
        </w:rPr>
      </w:pPr>
    </w:p>
    <w:p w14:paraId="3A37B069" w14:textId="1BECD778" w:rsidR="00D23BCD" w:rsidRPr="00302052" w:rsidRDefault="00D23BCD" w:rsidP="00D23BCD">
      <w:pPr>
        <w:jc w:val="center"/>
        <w:rPr>
          <w:rFonts w:ascii="Calibri" w:hAnsi="Calibri"/>
          <w:b/>
          <w:caps/>
          <w:color w:val="000000"/>
          <w:sz w:val="22"/>
          <w:szCs w:val="22"/>
          <w:u w:val="single"/>
        </w:rPr>
      </w:pPr>
      <w:r w:rsidRPr="00302052">
        <w:rPr>
          <w:rFonts w:ascii="Calibri" w:hAnsi="Calibri"/>
          <w:b/>
          <w:caps/>
          <w:color w:val="000000"/>
          <w:sz w:val="22"/>
          <w:szCs w:val="22"/>
          <w:u w:val="single"/>
        </w:rPr>
        <w:t>Οδηγίες συμπλήρωσης του Ατομικού Ημερήσιου Απουσιολογίου</w:t>
      </w:r>
    </w:p>
    <w:p w14:paraId="0577864A" w14:textId="77777777" w:rsidR="00D23BCD" w:rsidRPr="00302052" w:rsidRDefault="00D23BCD" w:rsidP="00D23BCD">
      <w:pPr>
        <w:spacing w:after="120" w:line="276" w:lineRule="auto"/>
        <w:jc w:val="center"/>
        <w:rPr>
          <w:rFonts w:ascii="Calibri" w:hAnsi="Calibri"/>
          <w:b/>
          <w:color w:val="000000"/>
          <w:sz w:val="22"/>
          <w:szCs w:val="22"/>
          <w:u w:val="single"/>
        </w:rPr>
      </w:pPr>
    </w:p>
    <w:p w14:paraId="556765B3" w14:textId="77777777" w:rsidR="00D23BCD" w:rsidRPr="00302052" w:rsidRDefault="00D23BCD" w:rsidP="00D23BCD">
      <w:pPr>
        <w:autoSpaceDE w:val="0"/>
        <w:autoSpaceDN w:val="0"/>
        <w:adjustRightInd w:val="0"/>
        <w:rPr>
          <w:rFonts w:ascii="Calibri" w:hAnsi="Calibri" w:cs="Calibri"/>
          <w:color w:val="000000"/>
          <w:sz w:val="24"/>
          <w:szCs w:val="24"/>
        </w:rPr>
      </w:pPr>
    </w:p>
    <w:p w14:paraId="7AB5734B" w14:textId="77777777" w:rsidR="00D23BCD" w:rsidRPr="00302052" w:rsidRDefault="00D23BCD" w:rsidP="00D23BCD">
      <w:pPr>
        <w:pStyle w:val="af4"/>
        <w:numPr>
          <w:ilvl w:val="3"/>
          <w:numId w:val="69"/>
        </w:numPr>
        <w:autoSpaceDE w:val="0"/>
        <w:autoSpaceDN w:val="0"/>
        <w:adjustRightInd w:val="0"/>
        <w:spacing w:after="176"/>
        <w:ind w:left="284" w:hanging="284"/>
        <w:jc w:val="both"/>
        <w:rPr>
          <w:rFonts w:asciiTheme="minorHAnsi" w:hAnsiTheme="minorHAnsi" w:cs="Calibri"/>
          <w:color w:val="000000"/>
        </w:rPr>
      </w:pPr>
      <w:r w:rsidRPr="00302052">
        <w:rPr>
          <w:rFonts w:asciiTheme="minorHAnsi" w:hAnsiTheme="minorHAnsi" w:cs="Calibri"/>
          <w:color w:val="000000"/>
        </w:rPr>
        <w:t xml:space="preserve">Το Ατομικό Ημερήσιο Απουσιολόγιο εκδίδεται για κάθε μήνα του διδακτικού έτους και συμπληρώνεται την 1η ημέρα κάθε μήνα για το διάστημα του προηγούμενου μήνα. </w:t>
      </w:r>
    </w:p>
    <w:p w14:paraId="1E14FA56" w14:textId="77777777" w:rsidR="00D23BCD" w:rsidRPr="00302052" w:rsidRDefault="00D23BCD" w:rsidP="00D23BCD">
      <w:pPr>
        <w:pStyle w:val="af4"/>
        <w:numPr>
          <w:ilvl w:val="3"/>
          <w:numId w:val="69"/>
        </w:numPr>
        <w:autoSpaceDE w:val="0"/>
        <w:autoSpaceDN w:val="0"/>
        <w:adjustRightInd w:val="0"/>
        <w:spacing w:after="176"/>
        <w:ind w:left="284" w:hanging="284"/>
        <w:jc w:val="both"/>
        <w:rPr>
          <w:rFonts w:asciiTheme="minorHAnsi" w:hAnsiTheme="minorHAnsi" w:cs="Calibri"/>
          <w:color w:val="000000"/>
        </w:rPr>
      </w:pPr>
      <w:r w:rsidRPr="00302052">
        <w:rPr>
          <w:rFonts w:asciiTheme="minorHAnsi" w:hAnsiTheme="minorHAnsi" w:cs="Calibri"/>
          <w:color w:val="000000"/>
        </w:rPr>
        <w:t xml:space="preserve">Το Ατομικό Ημερήσιο Απουσιολόγιο ελέγχεται και υπογράφεται ΥΠΟΧΡΕΩΤΙΚΑ από τον αναπληρωτή </w:t>
      </w:r>
      <w:proofErr w:type="spellStart"/>
      <w:r w:rsidRPr="00302052">
        <w:rPr>
          <w:rFonts w:asciiTheme="minorHAnsi" w:hAnsiTheme="minorHAnsi" w:cs="Calibri"/>
          <w:color w:val="000000"/>
        </w:rPr>
        <w:t>εκπ</w:t>
      </w:r>
      <w:proofErr w:type="spellEnd"/>
      <w:r w:rsidRPr="00302052">
        <w:rPr>
          <w:rFonts w:asciiTheme="minorHAnsi" w:hAnsiTheme="minorHAnsi" w:cs="Calibri"/>
          <w:color w:val="000000"/>
        </w:rPr>
        <w:t>/</w:t>
      </w:r>
      <w:proofErr w:type="spellStart"/>
      <w:r w:rsidRPr="00302052">
        <w:rPr>
          <w:rFonts w:asciiTheme="minorHAnsi" w:hAnsiTheme="minorHAnsi" w:cs="Calibri"/>
          <w:color w:val="000000"/>
        </w:rPr>
        <w:t>κό</w:t>
      </w:r>
      <w:proofErr w:type="spellEnd"/>
      <w:r w:rsidRPr="00302052">
        <w:rPr>
          <w:rFonts w:asciiTheme="minorHAnsi" w:hAnsiTheme="minorHAnsi" w:cs="Calibri"/>
          <w:color w:val="000000"/>
        </w:rPr>
        <w:t xml:space="preserve"> / ΕΕΠ και τον Προϊστάμενο/η του ΚΕΔΑΣΥ, ακόμη και σε περίπτωση που δεν υπάρχουν άδειες/απεργίες/απουσίες (κενό Απουσιολόγιο). </w:t>
      </w:r>
    </w:p>
    <w:p w14:paraId="25D472E9" w14:textId="77777777" w:rsidR="00D23BCD" w:rsidRPr="00302052" w:rsidRDefault="00D23BCD" w:rsidP="00D23BCD">
      <w:pPr>
        <w:pStyle w:val="af4"/>
        <w:numPr>
          <w:ilvl w:val="3"/>
          <w:numId w:val="69"/>
        </w:numPr>
        <w:autoSpaceDE w:val="0"/>
        <w:autoSpaceDN w:val="0"/>
        <w:adjustRightInd w:val="0"/>
        <w:spacing w:after="176"/>
        <w:ind w:left="284" w:hanging="284"/>
        <w:jc w:val="both"/>
        <w:rPr>
          <w:rFonts w:asciiTheme="minorHAnsi" w:hAnsiTheme="minorHAnsi" w:cs="Calibri"/>
          <w:color w:val="000000"/>
        </w:rPr>
      </w:pPr>
      <w:r w:rsidRPr="00302052">
        <w:rPr>
          <w:rFonts w:asciiTheme="minorHAnsi" w:hAnsiTheme="minorHAnsi" w:cs="Calibri"/>
          <w:color w:val="000000"/>
        </w:rPr>
        <w:t xml:space="preserve"> Σε περίπτωση μακρόχρονης απουσίας (π.χ. άδεια κύησης, </w:t>
      </w:r>
      <w:proofErr w:type="spellStart"/>
      <w:r w:rsidRPr="00302052">
        <w:rPr>
          <w:rFonts w:asciiTheme="minorHAnsi" w:hAnsiTheme="minorHAnsi" w:cs="Calibri"/>
          <w:color w:val="000000"/>
        </w:rPr>
        <w:t>κλπ</w:t>
      </w:r>
      <w:proofErr w:type="spellEnd"/>
      <w:r w:rsidRPr="00302052">
        <w:rPr>
          <w:rFonts w:asciiTheme="minorHAnsi" w:hAnsiTheme="minorHAnsi" w:cs="Calibri"/>
          <w:color w:val="000000"/>
        </w:rPr>
        <w:t xml:space="preserve">) το Απουσιολόγιο συμπληρώνεται, υπογράφεται και σφραγίζεται μόνο από τον Προϊστάμενο/η του ΚΕΔΑΣΥ. </w:t>
      </w:r>
    </w:p>
    <w:p w14:paraId="62491AED" w14:textId="77777777" w:rsidR="00D23BCD" w:rsidRPr="00302052" w:rsidRDefault="00D23BCD" w:rsidP="00D23BCD">
      <w:pPr>
        <w:pStyle w:val="af4"/>
        <w:numPr>
          <w:ilvl w:val="3"/>
          <w:numId w:val="69"/>
        </w:numPr>
        <w:autoSpaceDE w:val="0"/>
        <w:autoSpaceDN w:val="0"/>
        <w:adjustRightInd w:val="0"/>
        <w:spacing w:after="176"/>
        <w:ind w:left="284" w:hanging="284"/>
        <w:jc w:val="both"/>
        <w:rPr>
          <w:rFonts w:asciiTheme="minorHAnsi" w:hAnsiTheme="minorHAnsi" w:cs="Calibri"/>
          <w:color w:val="000000"/>
        </w:rPr>
      </w:pPr>
      <w:r w:rsidRPr="00302052">
        <w:rPr>
          <w:rFonts w:asciiTheme="minorHAnsi" w:hAnsiTheme="minorHAnsi" w:cs="Calibri"/>
          <w:color w:val="000000"/>
        </w:rPr>
        <w:t xml:space="preserve"> Στη στήλη </w:t>
      </w:r>
      <w:r w:rsidRPr="00302052">
        <w:rPr>
          <w:rFonts w:asciiTheme="minorHAnsi" w:hAnsiTheme="minorHAnsi" w:cs="Calibri"/>
          <w:b/>
          <w:bCs/>
          <w:color w:val="000000"/>
        </w:rPr>
        <w:t xml:space="preserve">«ΩΡΕΣ ΕΡΓΑΣΙΑΣ» </w:t>
      </w:r>
      <w:r w:rsidRPr="00302052">
        <w:rPr>
          <w:rFonts w:asciiTheme="minorHAnsi" w:hAnsiTheme="minorHAnsi" w:cs="Calibri"/>
          <w:color w:val="000000"/>
        </w:rPr>
        <w:t>αναγράφεται ο αριθμός των ωρών που κατανέμονται σε κάθε ημέρα με βάση το</w:t>
      </w:r>
      <w:r>
        <w:rPr>
          <w:rFonts w:asciiTheme="minorHAnsi" w:hAnsiTheme="minorHAnsi" w:cs="Calibri"/>
          <w:color w:val="000000"/>
        </w:rPr>
        <w:t xml:space="preserve"> ωράριο λειτουργίας του ΚΕΔΑΣΥ και </w:t>
      </w:r>
      <w:r w:rsidRPr="00B76897">
        <w:rPr>
          <w:rFonts w:asciiTheme="minorHAnsi" w:hAnsiTheme="minorHAnsi" w:cs="Calibri"/>
          <w:color w:val="000000"/>
        </w:rPr>
        <w:t>την Βεβαίωση εργασίας του αναπληρωτή</w:t>
      </w:r>
      <w:r>
        <w:rPr>
          <w:rFonts w:asciiTheme="minorHAnsi" w:hAnsiTheme="minorHAnsi" w:cs="Calibri"/>
          <w:color w:val="000000"/>
        </w:rPr>
        <w:t>.</w:t>
      </w:r>
    </w:p>
    <w:p w14:paraId="299ADE79" w14:textId="77777777" w:rsidR="00D23BCD" w:rsidRPr="00302052" w:rsidRDefault="00D23BCD" w:rsidP="00D23BCD">
      <w:pPr>
        <w:pStyle w:val="af4"/>
        <w:numPr>
          <w:ilvl w:val="3"/>
          <w:numId w:val="69"/>
        </w:numPr>
        <w:autoSpaceDE w:val="0"/>
        <w:autoSpaceDN w:val="0"/>
        <w:adjustRightInd w:val="0"/>
        <w:spacing w:after="176"/>
        <w:ind w:left="284" w:hanging="284"/>
        <w:jc w:val="both"/>
        <w:rPr>
          <w:rFonts w:asciiTheme="minorHAnsi" w:hAnsiTheme="minorHAnsi" w:cs="Calibri"/>
          <w:color w:val="000000"/>
        </w:rPr>
      </w:pPr>
      <w:r w:rsidRPr="00302052">
        <w:rPr>
          <w:rFonts w:asciiTheme="minorHAnsi" w:hAnsiTheme="minorHAnsi" w:cs="Calibri"/>
          <w:color w:val="000000"/>
        </w:rPr>
        <w:t xml:space="preserve">Η Στήλη «ΩΡΕΣ ΕΡΓΑΣΙΑΣ» δεν συμπληρώνεται μόνο σε μη εργάσιμες ημέρες (Σ/Κ, Επίσημες αργίες, Τοπικές αργίες, Πάσχα, Χριστούγεννα, </w:t>
      </w:r>
      <w:proofErr w:type="spellStart"/>
      <w:r w:rsidRPr="00302052">
        <w:rPr>
          <w:rFonts w:asciiTheme="minorHAnsi" w:hAnsiTheme="minorHAnsi" w:cs="Calibri"/>
          <w:color w:val="000000"/>
        </w:rPr>
        <w:t>κλπ</w:t>
      </w:r>
      <w:proofErr w:type="spellEnd"/>
      <w:r w:rsidRPr="00302052">
        <w:rPr>
          <w:rFonts w:asciiTheme="minorHAnsi" w:hAnsiTheme="minorHAnsi" w:cs="Calibri"/>
          <w:color w:val="000000"/>
        </w:rPr>
        <w:t>)</w:t>
      </w:r>
    </w:p>
    <w:p w14:paraId="3555A2C5" w14:textId="77777777" w:rsidR="00D23BCD" w:rsidRPr="00302052" w:rsidRDefault="00D23BCD" w:rsidP="00D23BCD">
      <w:pPr>
        <w:pStyle w:val="af4"/>
        <w:numPr>
          <w:ilvl w:val="3"/>
          <w:numId w:val="69"/>
        </w:numPr>
        <w:autoSpaceDE w:val="0"/>
        <w:autoSpaceDN w:val="0"/>
        <w:adjustRightInd w:val="0"/>
        <w:spacing w:after="176"/>
        <w:ind w:left="284" w:hanging="284"/>
        <w:jc w:val="both"/>
        <w:rPr>
          <w:rFonts w:asciiTheme="minorHAnsi" w:hAnsiTheme="minorHAnsi" w:cs="Calibri"/>
          <w:color w:val="000000"/>
        </w:rPr>
      </w:pPr>
      <w:r w:rsidRPr="00302052">
        <w:rPr>
          <w:rFonts w:asciiTheme="minorHAnsi" w:hAnsiTheme="minorHAnsi" w:cs="Calibri"/>
          <w:color w:val="000000"/>
        </w:rPr>
        <w:t xml:space="preserve"> Στη στήλη «</w:t>
      </w:r>
      <w:r w:rsidRPr="00302052">
        <w:rPr>
          <w:rFonts w:asciiTheme="minorHAnsi" w:hAnsiTheme="minorHAnsi" w:cs="Calibri"/>
          <w:b/>
          <w:bCs/>
          <w:color w:val="000000"/>
        </w:rPr>
        <w:t xml:space="preserve">ΑΙΤΙΟΛΟΓΙΑ (ΕΙΔΟΣ ΑΔΕΙΑΣ / ΑΠΕΡΓΙΑ/ ΣΤΑΣΗ ΕΡΓΑΣΙΑΣ /ΑΠΟΥΣΙΑ)» </w:t>
      </w:r>
      <w:r w:rsidRPr="00302052">
        <w:rPr>
          <w:rFonts w:asciiTheme="minorHAnsi" w:hAnsiTheme="minorHAnsi" w:cs="Calibri"/>
          <w:color w:val="000000"/>
        </w:rPr>
        <w:t xml:space="preserve">αναγράφεται η αιτιολογία της απουσίας. </w:t>
      </w:r>
    </w:p>
    <w:p w14:paraId="31523F1A" w14:textId="77777777" w:rsidR="00D23BCD" w:rsidRPr="00302052" w:rsidRDefault="00D23BCD" w:rsidP="00D23BCD">
      <w:pPr>
        <w:pStyle w:val="af4"/>
        <w:numPr>
          <w:ilvl w:val="3"/>
          <w:numId w:val="69"/>
        </w:numPr>
        <w:autoSpaceDE w:val="0"/>
        <w:autoSpaceDN w:val="0"/>
        <w:adjustRightInd w:val="0"/>
        <w:spacing w:after="176"/>
        <w:ind w:left="284" w:hanging="284"/>
        <w:jc w:val="both"/>
        <w:rPr>
          <w:rFonts w:asciiTheme="minorHAnsi" w:hAnsiTheme="minorHAnsi" w:cs="Calibri"/>
          <w:color w:val="000000"/>
        </w:rPr>
      </w:pPr>
      <w:r w:rsidRPr="00302052">
        <w:rPr>
          <w:rFonts w:asciiTheme="minorHAnsi" w:hAnsiTheme="minorHAnsi" w:cs="Calibri"/>
          <w:color w:val="000000"/>
        </w:rPr>
        <w:t>Στήλη «</w:t>
      </w:r>
      <w:r w:rsidRPr="00302052">
        <w:rPr>
          <w:rFonts w:asciiTheme="minorHAnsi" w:hAnsiTheme="minorHAnsi" w:cs="Calibri"/>
          <w:b/>
          <w:bCs/>
          <w:color w:val="000000"/>
        </w:rPr>
        <w:t>ΔΙΕΥΚΡΙΝΙΣΕΙΣ</w:t>
      </w:r>
      <w:r w:rsidRPr="00302052">
        <w:rPr>
          <w:rFonts w:asciiTheme="minorHAnsi" w:hAnsiTheme="minorHAnsi" w:cs="Calibri"/>
          <w:color w:val="000000"/>
        </w:rPr>
        <w:t xml:space="preserve">»: αναγράφονται πρόσθετες επεξηγήσεις όπως : </w:t>
      </w:r>
    </w:p>
    <w:p w14:paraId="3B4B92A0" w14:textId="77777777" w:rsidR="00D23BCD" w:rsidRPr="00302052" w:rsidRDefault="00D23BCD" w:rsidP="00D23BCD">
      <w:pPr>
        <w:autoSpaceDE w:val="0"/>
        <w:autoSpaceDN w:val="0"/>
        <w:adjustRightInd w:val="0"/>
        <w:spacing w:after="176"/>
        <w:ind w:left="284"/>
        <w:jc w:val="both"/>
        <w:rPr>
          <w:rFonts w:asciiTheme="minorHAnsi" w:hAnsiTheme="minorHAnsi" w:cs="Calibri"/>
          <w:color w:val="000000"/>
          <w:sz w:val="22"/>
          <w:szCs w:val="22"/>
        </w:rPr>
      </w:pPr>
      <w:r w:rsidRPr="00302052">
        <w:rPr>
          <w:rFonts w:asciiTheme="minorHAnsi" w:hAnsiTheme="minorHAnsi" w:cs="Courier New"/>
          <w:color w:val="000000"/>
          <w:sz w:val="22"/>
          <w:szCs w:val="22"/>
        </w:rPr>
        <w:t xml:space="preserve">o </w:t>
      </w:r>
      <w:r w:rsidRPr="00302052">
        <w:rPr>
          <w:rFonts w:asciiTheme="minorHAnsi" w:hAnsiTheme="minorHAnsi" w:cs="Calibri"/>
          <w:color w:val="000000"/>
          <w:sz w:val="22"/>
          <w:szCs w:val="22"/>
        </w:rPr>
        <w:t xml:space="preserve">«Καθαρά Δευτέρα», «Διακοπές Πάσχα», «Διακοπές Χριστουγέννων», τοπικές αργίες, (π.χ. εορτασμός πολιούχου αγίου) στις αντίστοιχες ημερομηνίες. </w:t>
      </w:r>
    </w:p>
    <w:p w14:paraId="5D44D738" w14:textId="77777777" w:rsidR="00D23BCD" w:rsidRPr="00302052" w:rsidRDefault="00D23BCD" w:rsidP="00D23BCD">
      <w:pPr>
        <w:autoSpaceDE w:val="0"/>
        <w:autoSpaceDN w:val="0"/>
        <w:adjustRightInd w:val="0"/>
        <w:ind w:left="284"/>
        <w:jc w:val="both"/>
        <w:rPr>
          <w:rFonts w:asciiTheme="minorHAnsi" w:hAnsiTheme="minorHAnsi" w:cs="Calibri"/>
          <w:color w:val="000000"/>
          <w:sz w:val="22"/>
          <w:szCs w:val="22"/>
        </w:rPr>
      </w:pPr>
      <w:r w:rsidRPr="00302052">
        <w:rPr>
          <w:rFonts w:asciiTheme="minorHAnsi" w:hAnsiTheme="minorHAnsi" w:cs="Courier New"/>
          <w:color w:val="000000"/>
          <w:sz w:val="22"/>
          <w:szCs w:val="22"/>
        </w:rPr>
        <w:t xml:space="preserve">o </w:t>
      </w:r>
      <w:r w:rsidRPr="00302052">
        <w:rPr>
          <w:rFonts w:asciiTheme="minorHAnsi" w:hAnsiTheme="minorHAnsi" w:cs="Calibri"/>
          <w:color w:val="000000"/>
          <w:sz w:val="22"/>
          <w:szCs w:val="22"/>
        </w:rPr>
        <w:t xml:space="preserve">Άλλες διευκρινίσεις, παραδείγματος χάριν σε περίπτωση στάσεων εργασίας την ίδια ημέρα, αναγράφεται στις «Διευκρινίσεις» η </w:t>
      </w:r>
      <w:proofErr w:type="spellStart"/>
      <w:r w:rsidRPr="00302052">
        <w:rPr>
          <w:rFonts w:asciiTheme="minorHAnsi" w:hAnsiTheme="minorHAnsi" w:cs="Calibri"/>
          <w:color w:val="000000"/>
          <w:sz w:val="22"/>
          <w:szCs w:val="22"/>
        </w:rPr>
        <w:t>προκηρυχθείσα</w:t>
      </w:r>
      <w:proofErr w:type="spellEnd"/>
      <w:r w:rsidRPr="00302052">
        <w:rPr>
          <w:rFonts w:asciiTheme="minorHAnsi" w:hAnsiTheme="minorHAnsi" w:cs="Calibri"/>
          <w:color w:val="000000"/>
          <w:sz w:val="22"/>
          <w:szCs w:val="22"/>
        </w:rPr>
        <w:t xml:space="preserve"> στάση). </w:t>
      </w:r>
    </w:p>
    <w:p w14:paraId="35016A0B" w14:textId="77777777" w:rsidR="00D23BCD" w:rsidRPr="00302052" w:rsidRDefault="00D23BCD" w:rsidP="00D23BCD">
      <w:pPr>
        <w:autoSpaceDE w:val="0"/>
        <w:autoSpaceDN w:val="0"/>
        <w:adjustRightInd w:val="0"/>
        <w:ind w:left="284"/>
        <w:jc w:val="both"/>
        <w:rPr>
          <w:rFonts w:asciiTheme="minorHAnsi" w:hAnsiTheme="minorHAnsi" w:cs="Calibri"/>
          <w:color w:val="000000"/>
          <w:sz w:val="22"/>
          <w:szCs w:val="22"/>
        </w:rPr>
      </w:pPr>
    </w:p>
    <w:p w14:paraId="124DF4A7" w14:textId="77777777" w:rsidR="00D23BCD" w:rsidRPr="00302052" w:rsidRDefault="00D23BCD" w:rsidP="00D23BCD">
      <w:pPr>
        <w:pStyle w:val="af4"/>
        <w:numPr>
          <w:ilvl w:val="3"/>
          <w:numId w:val="69"/>
        </w:numPr>
        <w:autoSpaceDE w:val="0"/>
        <w:autoSpaceDN w:val="0"/>
        <w:adjustRightInd w:val="0"/>
        <w:ind w:left="284" w:hanging="284"/>
        <w:jc w:val="both"/>
        <w:rPr>
          <w:rFonts w:asciiTheme="minorHAnsi" w:hAnsiTheme="minorHAnsi" w:cs="Calibri"/>
          <w:color w:val="000000"/>
        </w:rPr>
      </w:pPr>
      <w:r w:rsidRPr="00302052">
        <w:rPr>
          <w:rFonts w:asciiTheme="minorHAnsi" w:hAnsiTheme="minorHAnsi" w:cs="Calibri"/>
          <w:color w:val="000000"/>
        </w:rPr>
        <w:t>Σε περίπτωση που το Απουσιολόγιο αναρτάται στην πλατφόρμα (</w:t>
      </w:r>
      <w:proofErr w:type="spellStart"/>
      <w:r w:rsidRPr="00302052">
        <w:rPr>
          <w:rFonts w:asciiTheme="minorHAnsi" w:hAnsiTheme="minorHAnsi" w:cs="Calibri"/>
          <w:b/>
          <w:bCs/>
          <w:color w:val="0000FF"/>
        </w:rPr>
        <w:t>invoices-schools</w:t>
      </w:r>
      <w:proofErr w:type="spellEnd"/>
      <w:r w:rsidRPr="00302052">
        <w:rPr>
          <w:rFonts w:asciiTheme="minorHAnsi" w:hAnsiTheme="minorHAnsi" w:cs="Calibri"/>
          <w:color w:val="000000"/>
        </w:rPr>
        <w:t>), το πρωτότυπο παραμένει στο ΚΕΔΑΣΥ. Εάν το πρωτότυπο αποστέλλεται στη Περιφερειακή Δ/</w:t>
      </w:r>
      <w:proofErr w:type="spellStart"/>
      <w:r w:rsidRPr="00302052">
        <w:rPr>
          <w:rFonts w:asciiTheme="minorHAnsi" w:hAnsiTheme="minorHAnsi" w:cs="Calibri"/>
          <w:color w:val="000000"/>
        </w:rPr>
        <w:t>νση</w:t>
      </w:r>
      <w:proofErr w:type="spellEnd"/>
      <w:r w:rsidRPr="00302052">
        <w:rPr>
          <w:rFonts w:asciiTheme="minorHAnsi" w:hAnsiTheme="minorHAnsi" w:cs="Calibri"/>
          <w:color w:val="000000"/>
        </w:rPr>
        <w:t xml:space="preserve"> </w:t>
      </w:r>
      <w:proofErr w:type="spellStart"/>
      <w:r w:rsidRPr="00302052">
        <w:rPr>
          <w:rFonts w:asciiTheme="minorHAnsi" w:hAnsiTheme="minorHAnsi" w:cs="Calibri"/>
          <w:color w:val="000000"/>
        </w:rPr>
        <w:t>Εκπ</w:t>
      </w:r>
      <w:proofErr w:type="spellEnd"/>
      <w:r w:rsidRPr="00302052">
        <w:rPr>
          <w:rFonts w:asciiTheme="minorHAnsi" w:hAnsiTheme="minorHAnsi" w:cs="Calibri"/>
          <w:color w:val="000000"/>
        </w:rPr>
        <w:t>/</w:t>
      </w:r>
      <w:proofErr w:type="spellStart"/>
      <w:r w:rsidRPr="00302052">
        <w:rPr>
          <w:rFonts w:asciiTheme="minorHAnsi" w:hAnsiTheme="minorHAnsi" w:cs="Calibri"/>
          <w:color w:val="000000"/>
        </w:rPr>
        <w:t>σης</w:t>
      </w:r>
      <w:proofErr w:type="spellEnd"/>
      <w:r w:rsidRPr="00302052">
        <w:rPr>
          <w:rFonts w:asciiTheme="minorHAnsi" w:hAnsiTheme="minorHAnsi" w:cs="Calibri"/>
          <w:color w:val="000000"/>
        </w:rPr>
        <w:t xml:space="preserve">, στο ΚΕΔΑΣΥ φυλάσσεται αντίγραφο του Απουσιολογίου. </w:t>
      </w:r>
    </w:p>
    <w:p w14:paraId="601F2AE0" w14:textId="57F7C64A" w:rsidR="00F92500" w:rsidRPr="00523272" w:rsidRDefault="00F92500" w:rsidP="00523272">
      <w:pPr>
        <w:spacing w:after="120" w:line="276" w:lineRule="auto"/>
        <w:jc w:val="both"/>
        <w:rPr>
          <w:rFonts w:asciiTheme="minorHAnsi" w:hAnsiTheme="minorHAnsi" w:cstheme="minorHAnsi"/>
          <w:sz w:val="22"/>
          <w:szCs w:val="22"/>
        </w:rPr>
      </w:pPr>
    </w:p>
    <w:p w14:paraId="186F5DDF" w14:textId="48F34697" w:rsidR="00523272" w:rsidRPr="00523272" w:rsidRDefault="00523272" w:rsidP="00E21C95">
      <w:pPr>
        <w:spacing w:after="120" w:line="276" w:lineRule="auto"/>
        <w:ind w:left="1440"/>
        <w:jc w:val="both"/>
        <w:rPr>
          <w:rFonts w:asciiTheme="minorHAnsi" w:hAnsiTheme="minorHAnsi" w:cstheme="minorHAnsi"/>
          <w:sz w:val="22"/>
          <w:szCs w:val="22"/>
        </w:rPr>
        <w:sectPr w:rsidR="00523272" w:rsidRPr="00523272" w:rsidSect="003806E2">
          <w:pgSz w:w="11906" w:h="16838" w:code="9"/>
          <w:pgMar w:top="993" w:right="991" w:bottom="1702" w:left="1134" w:header="720" w:footer="427" w:gutter="0"/>
          <w:cols w:space="720"/>
          <w:docGrid w:linePitch="360"/>
        </w:sectPr>
      </w:pPr>
    </w:p>
    <w:p w14:paraId="3C9650B6" w14:textId="177634F3" w:rsidR="00E766A7" w:rsidRPr="00E766A7" w:rsidRDefault="000355D0" w:rsidP="00BC1AB8">
      <w:pPr>
        <w:keepNext/>
        <w:pBdr>
          <w:top w:val="single" w:sz="4" w:space="1" w:color="auto"/>
          <w:left w:val="single" w:sz="4" w:space="0" w:color="auto"/>
          <w:bottom w:val="single" w:sz="4" w:space="1" w:color="auto"/>
          <w:right w:val="single" w:sz="4" w:space="0" w:color="auto"/>
        </w:pBdr>
        <w:shd w:val="clear" w:color="auto" w:fill="E0E0E0"/>
        <w:jc w:val="both"/>
        <w:outlineLvl w:val="1"/>
        <w:rPr>
          <w:rFonts w:asciiTheme="minorHAnsi" w:hAnsiTheme="minorHAnsi" w:cs="Arial"/>
          <w:b/>
          <w:bCs/>
          <w:sz w:val="22"/>
          <w:szCs w:val="22"/>
        </w:rPr>
      </w:pPr>
      <w:bookmarkStart w:id="60" w:name="_Toc207102680"/>
      <w:bookmarkStart w:id="61" w:name="_Toc238724276"/>
      <w:bookmarkStart w:id="62" w:name="_Toc140943445"/>
      <w:r w:rsidRPr="00E766A7">
        <w:rPr>
          <w:rFonts w:asciiTheme="minorHAnsi" w:hAnsiTheme="minorHAnsi" w:cs="Arial"/>
          <w:b/>
          <w:bCs/>
          <w:sz w:val="22"/>
          <w:szCs w:val="22"/>
        </w:rPr>
        <w:t>ΥΠΟΔΕΙΓΜΑ 7.</w:t>
      </w:r>
      <w:r>
        <w:rPr>
          <w:rFonts w:asciiTheme="minorHAnsi" w:hAnsiTheme="minorHAnsi" w:cs="Arial"/>
          <w:b/>
          <w:bCs/>
          <w:sz w:val="22"/>
          <w:szCs w:val="22"/>
        </w:rPr>
        <w:t>1</w:t>
      </w:r>
      <w:r w:rsidRPr="00E766A7">
        <w:rPr>
          <w:rFonts w:asciiTheme="minorHAnsi" w:hAnsiTheme="minorHAnsi" w:cs="Arial"/>
          <w:b/>
          <w:bCs/>
          <w:sz w:val="22"/>
          <w:szCs w:val="22"/>
        </w:rPr>
        <w:t xml:space="preserve">: </w:t>
      </w:r>
      <w:r w:rsidRPr="00165E57">
        <w:rPr>
          <w:rFonts w:asciiTheme="minorHAnsi" w:hAnsiTheme="minorHAnsi" w:cs="Arial"/>
          <w:b/>
          <w:bCs/>
          <w:sz w:val="22"/>
          <w:szCs w:val="22"/>
        </w:rPr>
        <w:t xml:space="preserve">ΥΠΟΔΕΙΓΜΑ ΥΠΟΒΟΛΗΣ ΔΕΙΚΤΩΝ </w:t>
      </w:r>
      <w:r>
        <w:rPr>
          <w:rFonts w:asciiTheme="minorHAnsi" w:hAnsiTheme="minorHAnsi" w:cs="Arial"/>
          <w:b/>
          <w:bCs/>
          <w:sz w:val="22"/>
          <w:szCs w:val="22"/>
        </w:rPr>
        <w:t>Α</w:t>
      </w:r>
      <w:r w:rsidRPr="00165E57">
        <w:rPr>
          <w:rFonts w:asciiTheme="minorHAnsi" w:hAnsiTheme="minorHAnsi" w:cs="Arial"/>
          <w:b/>
          <w:bCs/>
          <w:sz w:val="22"/>
          <w:szCs w:val="22"/>
        </w:rPr>
        <w:t>Π</w:t>
      </w:r>
      <w:r>
        <w:rPr>
          <w:rFonts w:asciiTheme="minorHAnsi" w:hAnsiTheme="minorHAnsi" w:cs="Arial"/>
          <w:b/>
          <w:bCs/>
          <w:sz w:val="22"/>
          <w:szCs w:val="22"/>
        </w:rPr>
        <w:t>Ο</w:t>
      </w:r>
      <w:r w:rsidRPr="00165E57">
        <w:rPr>
          <w:rFonts w:asciiTheme="minorHAnsi" w:hAnsiTheme="minorHAnsi" w:cs="Arial"/>
          <w:b/>
          <w:bCs/>
          <w:sz w:val="22"/>
          <w:szCs w:val="22"/>
        </w:rPr>
        <w:t xml:space="preserve"> </w:t>
      </w:r>
      <w:r>
        <w:rPr>
          <w:rFonts w:ascii="Calibri" w:hAnsi="Calibri" w:cs="Calibri"/>
          <w:b/>
          <w:bCs/>
          <w:sz w:val="22"/>
          <w:szCs w:val="22"/>
        </w:rPr>
        <w:t>Τ</w:t>
      </w:r>
      <w:r w:rsidRPr="00165E57">
        <w:rPr>
          <w:rFonts w:ascii="Calibri" w:hAnsi="Calibri" w:cs="Calibri"/>
          <w:b/>
          <w:bCs/>
          <w:sz w:val="22"/>
          <w:szCs w:val="22"/>
        </w:rPr>
        <w:t xml:space="preserve">ΙΣ ΣΧΟΛΙΚΕΣ ΜΟΝΑΔΕΣ </w:t>
      </w:r>
      <w:r>
        <w:rPr>
          <w:rFonts w:ascii="Calibri" w:hAnsi="Calibri" w:cs="Calibri"/>
          <w:b/>
          <w:bCs/>
          <w:sz w:val="22"/>
          <w:szCs w:val="22"/>
        </w:rPr>
        <w:t>Μ</w:t>
      </w:r>
      <w:r w:rsidRPr="00165E57">
        <w:rPr>
          <w:rFonts w:ascii="Calibri" w:hAnsi="Calibri" w:cs="Calibri"/>
          <w:b/>
          <w:bCs/>
          <w:sz w:val="22"/>
          <w:szCs w:val="22"/>
        </w:rPr>
        <w:t xml:space="preserve">Ε ΕΠΙΛΕΞΙΜΟΥΣ </w:t>
      </w:r>
      <w:bookmarkEnd w:id="60"/>
      <w:r w:rsidRPr="00165E57">
        <w:rPr>
          <w:rFonts w:ascii="Calibri" w:hAnsi="Calibri" w:cs="Calibri"/>
          <w:b/>
          <w:bCs/>
          <w:sz w:val="22"/>
          <w:szCs w:val="22"/>
        </w:rPr>
        <w:t>ΑΝΑΠΛΗΡΩΤΕΣ</w:t>
      </w:r>
      <w:r>
        <w:rPr>
          <w:rFonts w:ascii="Calibri" w:hAnsi="Calibri" w:cs="Calibri"/>
          <w:b/>
          <w:bCs/>
          <w:sz w:val="22"/>
          <w:szCs w:val="22"/>
        </w:rPr>
        <w:t xml:space="preserve"> ΕΚΠΑΙΔΕΥΤΙΚΟΥΣ</w:t>
      </w:r>
      <w:r w:rsidRPr="00165E57">
        <w:rPr>
          <w:rFonts w:ascii="Calibri" w:hAnsi="Calibri" w:cs="Calibri"/>
          <w:b/>
          <w:bCs/>
          <w:sz w:val="22"/>
          <w:szCs w:val="22"/>
        </w:rPr>
        <w:t xml:space="preserve">/ΕΕΠ/ΕΒΠ </w:t>
      </w:r>
      <w:r>
        <w:rPr>
          <w:rFonts w:ascii="Calibri" w:hAnsi="Calibri" w:cs="Calibri"/>
          <w:b/>
          <w:bCs/>
          <w:sz w:val="22"/>
          <w:szCs w:val="22"/>
        </w:rPr>
        <w:t>ΣΕ ΠΑΡΑΛΛΗΛΗ ΣΤΗΡΙΞΗ /ΤΕ / ΣΜΕΑΕ</w:t>
      </w:r>
      <w:r w:rsidRPr="00165E57">
        <w:rPr>
          <w:rFonts w:ascii="Calibri" w:hAnsi="Calibri" w:cs="Calibri"/>
          <w:b/>
          <w:bCs/>
          <w:sz w:val="22"/>
          <w:szCs w:val="22"/>
        </w:rPr>
        <w:t xml:space="preserve"> (</w:t>
      </w:r>
      <w:proofErr w:type="spellStart"/>
      <w:r w:rsidRPr="00165E57">
        <w:rPr>
          <w:rFonts w:ascii="Calibri" w:hAnsi="Calibri" w:cs="Calibri"/>
          <w:b/>
          <w:bCs/>
          <w:sz w:val="22"/>
          <w:szCs w:val="22"/>
        </w:rPr>
        <w:t>Υπο</w:t>
      </w:r>
      <w:r>
        <w:rPr>
          <w:rFonts w:ascii="Calibri" w:hAnsi="Calibri" w:cs="Calibri"/>
          <w:b/>
          <w:bCs/>
          <w:sz w:val="22"/>
          <w:szCs w:val="22"/>
        </w:rPr>
        <w:t>έ</w:t>
      </w:r>
      <w:r w:rsidRPr="00165E57">
        <w:rPr>
          <w:rFonts w:ascii="Calibri" w:hAnsi="Calibri" w:cs="Calibri"/>
          <w:b/>
          <w:bCs/>
          <w:sz w:val="22"/>
          <w:szCs w:val="22"/>
        </w:rPr>
        <w:t>ργο</w:t>
      </w:r>
      <w:proofErr w:type="spellEnd"/>
      <w:r w:rsidRPr="00165E57">
        <w:rPr>
          <w:rFonts w:ascii="Calibri" w:hAnsi="Calibri" w:cs="Calibri"/>
          <w:b/>
          <w:bCs/>
          <w:sz w:val="22"/>
          <w:szCs w:val="22"/>
        </w:rPr>
        <w:t xml:space="preserve"> 1)</w:t>
      </w:r>
      <w:bookmarkEnd w:id="61"/>
    </w:p>
    <w:p w14:paraId="762B20C5" w14:textId="1E609C63" w:rsidR="005B57FB" w:rsidRDefault="00EC42B5" w:rsidP="005B57FB">
      <w:pPr>
        <w:rPr>
          <w:rFonts w:ascii="Calibri" w:hAnsi="Calibri" w:cs="Calibri"/>
          <w:b/>
          <w:bCs/>
          <w:color w:val="000000"/>
          <w:szCs w:val="22"/>
        </w:rPr>
      </w:pPr>
      <w:r w:rsidRPr="00EC42B5">
        <w:rPr>
          <w:noProof/>
        </w:rPr>
        <w:drawing>
          <wp:inline distT="0" distB="0" distL="0" distR="0" wp14:anchorId="6BC4EACB" wp14:editId="3B3B2AFE">
            <wp:extent cx="9721215" cy="4433311"/>
            <wp:effectExtent l="0" t="0" r="0" b="5715"/>
            <wp:docPr id="50" name="Εικόνα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21215" cy="4433311"/>
                    </a:xfrm>
                    <a:prstGeom prst="rect">
                      <a:avLst/>
                    </a:prstGeom>
                    <a:noFill/>
                    <a:ln>
                      <a:noFill/>
                    </a:ln>
                  </pic:spPr>
                </pic:pic>
              </a:graphicData>
            </a:graphic>
          </wp:inline>
        </w:drawing>
      </w:r>
    </w:p>
    <w:p w14:paraId="2E3CAA66" w14:textId="780E988E" w:rsidR="00B4489B" w:rsidRDefault="00B4489B" w:rsidP="00B4489B">
      <w:pPr>
        <w:ind w:left="5812" w:hanging="5812"/>
        <w:jc w:val="center"/>
        <w:rPr>
          <w:rFonts w:ascii="Calibri" w:hAnsi="Calibri" w:cs="Calibri"/>
          <w:b/>
          <w:bCs/>
          <w:color w:val="000000"/>
          <w:szCs w:val="22"/>
        </w:rPr>
      </w:pPr>
    </w:p>
    <w:p w14:paraId="7E06CC0F" w14:textId="77777777" w:rsidR="00B4489B" w:rsidRDefault="00E766A7" w:rsidP="00B4489B">
      <w:pPr>
        <w:ind w:left="5812"/>
        <w:jc w:val="center"/>
        <w:rPr>
          <w:rFonts w:ascii="Calibri" w:hAnsi="Calibri" w:cs="Calibri"/>
          <w:b/>
          <w:bCs/>
          <w:color w:val="000000"/>
          <w:szCs w:val="22"/>
        </w:rPr>
      </w:pPr>
      <w:r w:rsidRPr="00E766A7">
        <w:rPr>
          <w:rFonts w:ascii="Calibri" w:hAnsi="Calibri" w:cs="Calibri"/>
          <w:b/>
          <w:bCs/>
          <w:color w:val="000000"/>
          <w:szCs w:val="22"/>
        </w:rPr>
        <w:t>Ο/Η Βεβαίων/ούσα Διευθυντής/ντρια</w:t>
      </w:r>
    </w:p>
    <w:p w14:paraId="30A32307" w14:textId="24EB9D85" w:rsidR="00E766A7" w:rsidRPr="00E766A7" w:rsidRDefault="00E766A7" w:rsidP="00B4489B">
      <w:pPr>
        <w:ind w:left="5812"/>
        <w:jc w:val="center"/>
        <w:rPr>
          <w:rFonts w:ascii="Calibri" w:hAnsi="Calibri" w:cs="Calibri"/>
          <w:b/>
          <w:bCs/>
          <w:i/>
          <w:color w:val="000000"/>
          <w:szCs w:val="22"/>
        </w:rPr>
      </w:pPr>
      <w:r w:rsidRPr="00E766A7">
        <w:rPr>
          <w:rFonts w:ascii="Calibri" w:hAnsi="Calibri" w:cs="Calibri"/>
          <w:b/>
          <w:bCs/>
          <w:color w:val="000000"/>
          <w:szCs w:val="22"/>
        </w:rPr>
        <w:t>του Σχολείου / Προϊστάμενος/η του Νηπιαγωγείου</w:t>
      </w:r>
    </w:p>
    <w:p w14:paraId="7D838733" w14:textId="77777777" w:rsidR="00E766A7" w:rsidRPr="00E766A7" w:rsidRDefault="00E766A7" w:rsidP="00B4489B">
      <w:pPr>
        <w:tabs>
          <w:tab w:val="left" w:pos="11295"/>
        </w:tabs>
        <w:rPr>
          <w:rFonts w:ascii="Calibri" w:hAnsi="Calibri" w:cs="Calibri"/>
          <w:b/>
          <w:bCs/>
          <w:i/>
          <w:color w:val="000000"/>
          <w:szCs w:val="22"/>
        </w:rPr>
      </w:pPr>
      <w:r w:rsidRPr="00E766A7">
        <w:rPr>
          <w:rFonts w:ascii="Calibri" w:hAnsi="Calibri" w:cs="Calibri"/>
          <w:b/>
          <w:bCs/>
          <w:i/>
          <w:color w:val="000000"/>
          <w:szCs w:val="22"/>
        </w:rPr>
        <w:tab/>
      </w:r>
    </w:p>
    <w:bookmarkEnd w:id="62"/>
    <w:p w14:paraId="3FC61100" w14:textId="6B0B5DFC" w:rsidR="00EC42B5" w:rsidRDefault="00E766A7" w:rsidP="00EC42B5">
      <w:pPr>
        <w:tabs>
          <w:tab w:val="center" w:pos="9360"/>
        </w:tabs>
        <w:ind w:left="5220"/>
        <w:jc w:val="center"/>
        <w:rPr>
          <w:rFonts w:asciiTheme="minorHAnsi" w:hAnsiTheme="minorHAnsi" w:cs="Arial"/>
          <w:b/>
          <w:bCs/>
          <w:sz w:val="22"/>
          <w:szCs w:val="22"/>
        </w:rPr>
      </w:pPr>
      <w:r w:rsidRPr="00E766A7">
        <w:rPr>
          <w:rFonts w:ascii="Calibri" w:hAnsi="Calibri" w:cs="Calibri"/>
          <w:bCs/>
          <w:i/>
          <w:color w:val="000000"/>
          <w:sz w:val="22"/>
          <w:szCs w:val="22"/>
        </w:rPr>
        <w:t>(Υπογραφή, Ονοματεπώνυμο, Σφραγίδα)</w:t>
      </w:r>
      <w:bookmarkStart w:id="63" w:name="_Toc236946772"/>
      <w:bookmarkStart w:id="64" w:name="_Toc238724277"/>
      <w:bookmarkStart w:id="65" w:name="_Toc80184699"/>
      <w:r w:rsidR="00EC42B5">
        <w:rPr>
          <w:rFonts w:asciiTheme="minorHAnsi" w:hAnsiTheme="minorHAnsi" w:cs="Arial"/>
          <w:b/>
          <w:bCs/>
          <w:sz w:val="22"/>
          <w:szCs w:val="22"/>
        </w:rPr>
        <w:br w:type="page"/>
      </w:r>
    </w:p>
    <w:p w14:paraId="6A80D55E" w14:textId="6BBFFFD2" w:rsidR="00735E68" w:rsidRPr="00E766A7" w:rsidRDefault="00735E68" w:rsidP="00735E68">
      <w:pPr>
        <w:keepNext/>
        <w:pBdr>
          <w:top w:val="single" w:sz="4" w:space="1" w:color="auto"/>
          <w:left w:val="single" w:sz="4" w:space="0" w:color="auto"/>
          <w:bottom w:val="single" w:sz="4" w:space="1" w:color="auto"/>
          <w:right w:val="single" w:sz="4" w:space="4" w:color="auto"/>
        </w:pBdr>
        <w:shd w:val="clear" w:color="auto" w:fill="E0E0E0"/>
        <w:jc w:val="both"/>
        <w:outlineLvl w:val="1"/>
        <w:rPr>
          <w:rFonts w:asciiTheme="minorHAnsi" w:hAnsiTheme="minorHAnsi" w:cs="Arial"/>
          <w:b/>
          <w:bCs/>
          <w:sz w:val="22"/>
          <w:szCs w:val="22"/>
        </w:rPr>
      </w:pPr>
      <w:r w:rsidRPr="00E766A7">
        <w:rPr>
          <w:rFonts w:asciiTheme="minorHAnsi" w:hAnsiTheme="minorHAnsi" w:cs="Arial"/>
          <w:b/>
          <w:bCs/>
          <w:sz w:val="22"/>
          <w:szCs w:val="22"/>
        </w:rPr>
        <w:t>ΥΠΟΔΕΙΓΜΑ 7.</w:t>
      </w:r>
      <w:r w:rsidR="00C92EDE">
        <w:rPr>
          <w:rFonts w:asciiTheme="minorHAnsi" w:hAnsiTheme="minorHAnsi" w:cs="Arial"/>
          <w:b/>
          <w:bCs/>
          <w:sz w:val="22"/>
          <w:szCs w:val="22"/>
        </w:rPr>
        <w:t>2</w:t>
      </w:r>
      <w:r w:rsidRPr="00E766A7">
        <w:rPr>
          <w:rFonts w:asciiTheme="minorHAnsi" w:hAnsiTheme="minorHAnsi" w:cs="Arial"/>
          <w:b/>
          <w:bCs/>
          <w:sz w:val="22"/>
          <w:szCs w:val="22"/>
        </w:rPr>
        <w:t>: ΥΠΟΔΕΙΓΜΑ ΥΠΟΒΟΛΗΣ ΔΕΙΚΤΩΝ ΑΠΟ ΔΙΕΥΘΥΝΣΕΙΣ ΠΡΩΤΟΒΑΘΜΙΑΣ ΚΑΙ ΔΕΥΤΕΡΟΒΑΘΜΙΑΣ ΕΚΠΑΙΔΕΥΣΗΣ (</w:t>
      </w:r>
      <w:proofErr w:type="spellStart"/>
      <w:r w:rsidRPr="00E766A7">
        <w:rPr>
          <w:rFonts w:asciiTheme="minorHAnsi" w:hAnsiTheme="minorHAnsi" w:cs="Arial"/>
          <w:b/>
          <w:bCs/>
          <w:sz w:val="22"/>
          <w:szCs w:val="22"/>
        </w:rPr>
        <w:t>Υποέργο</w:t>
      </w:r>
      <w:proofErr w:type="spellEnd"/>
      <w:r w:rsidRPr="00E766A7">
        <w:rPr>
          <w:rFonts w:asciiTheme="minorHAnsi" w:hAnsiTheme="minorHAnsi" w:cs="Arial"/>
          <w:b/>
          <w:bCs/>
          <w:sz w:val="22"/>
          <w:szCs w:val="22"/>
        </w:rPr>
        <w:t xml:space="preserve"> 1)</w:t>
      </w:r>
      <w:bookmarkEnd w:id="63"/>
      <w:bookmarkEnd w:id="64"/>
    </w:p>
    <w:p w14:paraId="6B8666F0" w14:textId="77777777" w:rsidR="00735E68" w:rsidRPr="00E766A7" w:rsidRDefault="00735E68" w:rsidP="00735E68">
      <w:pPr>
        <w:spacing w:after="120" w:line="276" w:lineRule="auto"/>
        <w:jc w:val="both"/>
        <w:rPr>
          <w:rFonts w:asciiTheme="minorHAnsi" w:hAnsiTheme="minorHAnsi"/>
          <w:sz w:val="22"/>
          <w:szCs w:val="22"/>
        </w:rPr>
      </w:pPr>
    </w:p>
    <w:tbl>
      <w:tblPr>
        <w:tblW w:w="5000" w:type="pct"/>
        <w:tblLook w:val="04A0" w:firstRow="1" w:lastRow="0" w:firstColumn="1" w:lastColumn="0" w:noHBand="0" w:noVBand="1"/>
      </w:tblPr>
      <w:tblGrid>
        <w:gridCol w:w="1065"/>
        <w:gridCol w:w="6352"/>
        <w:gridCol w:w="2335"/>
        <w:gridCol w:w="2570"/>
        <w:gridCol w:w="1392"/>
        <w:gridCol w:w="1585"/>
      </w:tblGrid>
      <w:tr w:rsidR="00735E68" w:rsidRPr="00E766A7" w14:paraId="006F1E90" w14:textId="77777777" w:rsidTr="000C234C">
        <w:trPr>
          <w:trHeight w:val="51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E2805B1" w14:textId="6E45A63D" w:rsidR="00735E68" w:rsidRPr="00E766A7" w:rsidRDefault="00735E68" w:rsidP="000C234C">
            <w:pPr>
              <w:jc w:val="center"/>
              <w:rPr>
                <w:rFonts w:ascii="Calibri" w:hAnsi="Calibri" w:cs="Calibri"/>
                <w:b/>
                <w:bCs/>
                <w:color w:val="000000"/>
                <w:sz w:val="22"/>
                <w:szCs w:val="22"/>
              </w:rPr>
            </w:pPr>
            <w:r w:rsidRPr="00E766A7">
              <w:rPr>
                <w:rFonts w:ascii="Calibri" w:hAnsi="Calibri" w:cs="Calibri"/>
                <w:b/>
                <w:bCs/>
                <w:color w:val="000000"/>
                <w:sz w:val="22"/>
                <w:szCs w:val="22"/>
              </w:rPr>
              <w:t xml:space="preserve">Πράξη: </w:t>
            </w:r>
            <w:r w:rsidR="00977982" w:rsidRPr="00373014">
              <w:rPr>
                <w:rFonts w:ascii="Calibri" w:hAnsi="Calibri" w:cs="Tahoma"/>
                <w:b/>
                <w:sz w:val="22"/>
                <w:szCs w:val="22"/>
                <w:lang w:eastAsia="en-US"/>
              </w:rPr>
              <w:t xml:space="preserve">«Υποστήριξη φοίτησης μαθητών/τριών με αναπηρία ή ειδικές εκπαιδευτικές ανάγκες, σχολικό έτος 2026-2027», </w:t>
            </w:r>
            <w:r w:rsidR="00977982" w:rsidRPr="00373014">
              <w:rPr>
                <w:rFonts w:ascii="Calibri" w:hAnsi="Calibri" w:cs="Tahoma"/>
                <w:b/>
                <w:sz w:val="22"/>
                <w:szCs w:val="22"/>
              </w:rPr>
              <w:t>με κωδικό ΟΠΣ: 6063312</w:t>
            </w:r>
            <w:r w:rsidR="00977982">
              <w:rPr>
                <w:rFonts w:ascii="Calibri" w:hAnsi="Calibri" w:cs="Tahoma"/>
                <w:b/>
                <w:sz w:val="22"/>
                <w:szCs w:val="22"/>
              </w:rPr>
              <w:t xml:space="preserve">, </w:t>
            </w:r>
            <w:r w:rsidRPr="00E766A7">
              <w:rPr>
                <w:rFonts w:ascii="Calibri" w:hAnsi="Calibri" w:cs="Calibri"/>
                <w:b/>
                <w:bCs/>
                <w:color w:val="000000"/>
                <w:sz w:val="22"/>
                <w:szCs w:val="22"/>
              </w:rPr>
              <w:t>του Τομεακού Προγράμματος «Ανθρώπινο Δυναμικό και Κοινωνική Συνοχή», ΕΣΠΑ 2021-2027</w:t>
            </w:r>
          </w:p>
        </w:tc>
      </w:tr>
      <w:tr w:rsidR="00735E68" w:rsidRPr="00E766A7" w14:paraId="4E0F2141" w14:textId="77777777" w:rsidTr="000C234C">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1F423D3" w14:textId="77777777" w:rsidR="00735E68" w:rsidRPr="00E766A7" w:rsidRDefault="00735E68" w:rsidP="000C234C">
            <w:pPr>
              <w:jc w:val="center"/>
              <w:rPr>
                <w:rFonts w:ascii="Calibri" w:hAnsi="Calibri" w:cs="Calibri"/>
                <w:b/>
                <w:bCs/>
                <w:color w:val="000000"/>
                <w:sz w:val="22"/>
                <w:szCs w:val="22"/>
              </w:rPr>
            </w:pPr>
            <w:r w:rsidRPr="00E766A7">
              <w:rPr>
                <w:rFonts w:ascii="Calibri" w:hAnsi="Calibri" w:cs="Calibri"/>
                <w:b/>
                <w:bCs/>
                <w:color w:val="000000"/>
                <w:sz w:val="22"/>
                <w:szCs w:val="22"/>
              </w:rPr>
              <w:t>από ………. /……/20…. έως ……/……/20….</w:t>
            </w:r>
          </w:p>
        </w:tc>
      </w:tr>
      <w:tr w:rsidR="00735E68" w:rsidRPr="00E766A7" w14:paraId="644811CA" w14:textId="77777777" w:rsidTr="000C234C">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57BAA7B" w14:textId="77777777" w:rsidR="00735E68" w:rsidRPr="00E766A7" w:rsidRDefault="00735E68" w:rsidP="000C234C">
            <w:pPr>
              <w:rPr>
                <w:rFonts w:ascii="Calibri" w:hAnsi="Calibri" w:cs="Calibri"/>
                <w:b/>
                <w:bCs/>
                <w:color w:val="000000"/>
                <w:sz w:val="22"/>
                <w:szCs w:val="22"/>
              </w:rPr>
            </w:pPr>
            <w:r w:rsidRPr="00E766A7">
              <w:rPr>
                <w:rFonts w:ascii="Calibri" w:hAnsi="Calibri" w:cs="Calibri"/>
                <w:b/>
                <w:bCs/>
                <w:color w:val="000000"/>
                <w:sz w:val="22"/>
                <w:szCs w:val="22"/>
              </w:rPr>
              <w:t>Περιφερειακή Διεύθυνση Εκπαίδευσης:</w:t>
            </w:r>
          </w:p>
        </w:tc>
      </w:tr>
      <w:tr w:rsidR="00735E68" w:rsidRPr="00E766A7" w14:paraId="02D1DD7C" w14:textId="77777777" w:rsidTr="000C234C">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BDF5BCF" w14:textId="77777777" w:rsidR="00735E68" w:rsidRPr="00E766A7" w:rsidRDefault="00735E68" w:rsidP="000C234C">
            <w:pPr>
              <w:rPr>
                <w:rFonts w:ascii="Calibri" w:hAnsi="Calibri" w:cs="Calibri"/>
                <w:b/>
                <w:bCs/>
                <w:color w:val="000000"/>
                <w:sz w:val="22"/>
                <w:szCs w:val="22"/>
              </w:rPr>
            </w:pPr>
            <w:r w:rsidRPr="00E766A7">
              <w:rPr>
                <w:rFonts w:ascii="Calibri" w:hAnsi="Calibri" w:cs="Calibri"/>
                <w:b/>
                <w:bCs/>
                <w:color w:val="000000"/>
                <w:sz w:val="22"/>
                <w:szCs w:val="22"/>
              </w:rPr>
              <w:t>Διεύθυνση Εκπαίδευσης (ΔΠΕ/ΔΔΕ):</w:t>
            </w:r>
          </w:p>
        </w:tc>
      </w:tr>
      <w:tr w:rsidR="00735E68" w:rsidRPr="00E766A7" w14:paraId="22126AE5" w14:textId="77777777" w:rsidTr="000C234C">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82A83E3" w14:textId="77777777" w:rsidR="00735E68" w:rsidRPr="00E766A7" w:rsidRDefault="00735E68" w:rsidP="000C234C">
            <w:pPr>
              <w:jc w:val="center"/>
              <w:rPr>
                <w:rFonts w:ascii="Calibri" w:hAnsi="Calibri" w:cs="Calibri"/>
                <w:b/>
                <w:bCs/>
                <w:color w:val="000000"/>
                <w:sz w:val="18"/>
                <w:szCs w:val="18"/>
              </w:rPr>
            </w:pPr>
            <w:r w:rsidRPr="00E766A7">
              <w:rPr>
                <w:rFonts w:ascii="Calibri" w:hAnsi="Calibri" w:cs="Calibri"/>
                <w:b/>
                <w:bCs/>
                <w:color w:val="000000"/>
                <w:sz w:val="18"/>
                <w:szCs w:val="18"/>
              </w:rPr>
              <w:t>......................................................................................................................................</w:t>
            </w:r>
          </w:p>
        </w:tc>
      </w:tr>
      <w:tr w:rsidR="00735E68" w:rsidRPr="00E766A7" w14:paraId="550669E9" w14:textId="77777777" w:rsidTr="000C234C">
        <w:trPr>
          <w:trHeight w:val="1128"/>
        </w:trPr>
        <w:tc>
          <w:tcPr>
            <w:tcW w:w="348" w:type="pct"/>
            <w:tcBorders>
              <w:top w:val="nil"/>
              <w:left w:val="single" w:sz="4" w:space="0" w:color="auto"/>
              <w:bottom w:val="single" w:sz="4" w:space="0" w:color="auto"/>
              <w:right w:val="single" w:sz="4" w:space="0" w:color="auto"/>
            </w:tcBorders>
            <w:shd w:val="clear" w:color="auto" w:fill="auto"/>
            <w:noWrap/>
            <w:vAlign w:val="center"/>
            <w:hideMark/>
          </w:tcPr>
          <w:p w14:paraId="379B8BFD" w14:textId="77777777" w:rsidR="00735E68" w:rsidRPr="00E766A7" w:rsidRDefault="00735E68" w:rsidP="000C234C">
            <w:pPr>
              <w:jc w:val="center"/>
              <w:rPr>
                <w:rFonts w:ascii="Calibri" w:hAnsi="Calibri" w:cs="Calibri"/>
                <w:b/>
                <w:bCs/>
                <w:color w:val="000000"/>
              </w:rPr>
            </w:pPr>
            <w:r w:rsidRPr="00E766A7">
              <w:rPr>
                <w:rFonts w:ascii="Calibri" w:hAnsi="Calibri" w:cs="Calibri"/>
                <w:b/>
                <w:bCs/>
                <w:color w:val="000000"/>
              </w:rPr>
              <w:t>α/α</w:t>
            </w:r>
          </w:p>
        </w:tc>
        <w:tc>
          <w:tcPr>
            <w:tcW w:w="2076" w:type="pct"/>
            <w:tcBorders>
              <w:top w:val="nil"/>
              <w:left w:val="nil"/>
              <w:bottom w:val="single" w:sz="4" w:space="0" w:color="auto"/>
              <w:right w:val="single" w:sz="4" w:space="0" w:color="auto"/>
            </w:tcBorders>
            <w:shd w:val="clear" w:color="auto" w:fill="auto"/>
            <w:vAlign w:val="center"/>
            <w:hideMark/>
          </w:tcPr>
          <w:p w14:paraId="6556369C" w14:textId="77777777" w:rsidR="00735E68" w:rsidRPr="00E766A7" w:rsidRDefault="00735E68" w:rsidP="000C234C">
            <w:pPr>
              <w:jc w:val="center"/>
              <w:rPr>
                <w:rFonts w:ascii="Calibri" w:hAnsi="Calibri" w:cs="Calibri"/>
                <w:b/>
                <w:bCs/>
                <w:color w:val="000000"/>
              </w:rPr>
            </w:pPr>
            <w:r w:rsidRPr="00E766A7">
              <w:rPr>
                <w:rFonts w:ascii="Calibri" w:hAnsi="Calibri" w:cs="Calibri"/>
                <w:b/>
                <w:bCs/>
                <w:color w:val="000000"/>
              </w:rPr>
              <w:t>Ονομασία Σχολικής Μονάδας (που απασχόλησε (επιλέξιμους) αναπληρωτές εκπαιδευτικούς/ΕΕΠ/ΕΒΠ στο Πλαίσιο της Πράξης)</w:t>
            </w:r>
          </w:p>
        </w:tc>
        <w:tc>
          <w:tcPr>
            <w:tcW w:w="763" w:type="pct"/>
            <w:tcBorders>
              <w:top w:val="nil"/>
              <w:left w:val="nil"/>
              <w:bottom w:val="single" w:sz="4" w:space="0" w:color="auto"/>
              <w:right w:val="single" w:sz="4" w:space="0" w:color="auto"/>
            </w:tcBorders>
            <w:shd w:val="clear" w:color="auto" w:fill="auto"/>
            <w:vAlign w:val="center"/>
            <w:hideMark/>
          </w:tcPr>
          <w:p w14:paraId="3779E660" w14:textId="77777777" w:rsidR="00735E68" w:rsidRPr="00E766A7" w:rsidRDefault="00735E68" w:rsidP="000C234C">
            <w:pPr>
              <w:jc w:val="center"/>
              <w:rPr>
                <w:rFonts w:ascii="Calibri" w:hAnsi="Calibri" w:cs="Calibri"/>
                <w:b/>
                <w:bCs/>
                <w:color w:val="000000"/>
              </w:rPr>
            </w:pPr>
            <w:r w:rsidRPr="00E766A7">
              <w:rPr>
                <w:rFonts w:ascii="Calibri" w:hAnsi="Calibri" w:cs="Calibri"/>
                <w:b/>
                <w:bCs/>
                <w:color w:val="000000"/>
              </w:rPr>
              <w:t xml:space="preserve">Κωδικός Σχολικής Μονάδας στο </w:t>
            </w:r>
            <w:proofErr w:type="spellStart"/>
            <w:r w:rsidRPr="00E766A7">
              <w:rPr>
                <w:rFonts w:ascii="Calibri" w:hAnsi="Calibri" w:cs="Calibri"/>
                <w:b/>
                <w:bCs/>
                <w:color w:val="000000"/>
              </w:rPr>
              <w:t>MySchool</w:t>
            </w:r>
            <w:proofErr w:type="spellEnd"/>
          </w:p>
        </w:tc>
        <w:tc>
          <w:tcPr>
            <w:tcW w:w="840" w:type="pct"/>
            <w:tcBorders>
              <w:top w:val="nil"/>
              <w:left w:val="nil"/>
              <w:bottom w:val="single" w:sz="4" w:space="0" w:color="auto"/>
              <w:right w:val="single" w:sz="4" w:space="0" w:color="auto"/>
            </w:tcBorders>
            <w:shd w:val="clear" w:color="auto" w:fill="auto"/>
            <w:vAlign w:val="center"/>
            <w:hideMark/>
          </w:tcPr>
          <w:p w14:paraId="5A87B356" w14:textId="77777777" w:rsidR="00735E68" w:rsidRPr="00E766A7" w:rsidRDefault="00735E68" w:rsidP="000C234C">
            <w:pPr>
              <w:jc w:val="center"/>
              <w:rPr>
                <w:rFonts w:ascii="Calibri" w:hAnsi="Calibri" w:cs="Calibri"/>
                <w:b/>
                <w:bCs/>
                <w:color w:val="000000"/>
              </w:rPr>
            </w:pPr>
            <w:r w:rsidRPr="00E766A7">
              <w:rPr>
                <w:rFonts w:ascii="Calibri" w:hAnsi="Calibri" w:cs="Calibri"/>
                <w:b/>
                <w:bCs/>
                <w:color w:val="000000"/>
              </w:rPr>
              <w:t xml:space="preserve">Αριθμός διακριτών ωφελούμενων  </w:t>
            </w:r>
            <w:r w:rsidRPr="00165E57">
              <w:rPr>
                <w:rFonts w:ascii="Calibri" w:hAnsi="Calibri" w:cs="Calibri"/>
                <w:b/>
                <w:bCs/>
                <w:color w:val="000000"/>
              </w:rPr>
              <w:t>μαθητών/τριών ΣΜΕΑΕ / Τμημάτων Ένταξης / Εξειδικευμένης Εκπαιδευτικής Υποστήριξης</w:t>
            </w:r>
          </w:p>
        </w:tc>
        <w:tc>
          <w:tcPr>
            <w:tcW w:w="455" w:type="pct"/>
            <w:tcBorders>
              <w:top w:val="nil"/>
              <w:left w:val="nil"/>
              <w:bottom w:val="single" w:sz="4" w:space="0" w:color="auto"/>
              <w:right w:val="single" w:sz="4" w:space="0" w:color="auto"/>
            </w:tcBorders>
            <w:shd w:val="clear" w:color="auto" w:fill="auto"/>
            <w:vAlign w:val="center"/>
            <w:hideMark/>
          </w:tcPr>
          <w:p w14:paraId="22F7C881" w14:textId="77777777" w:rsidR="00735E68" w:rsidRPr="00E766A7" w:rsidRDefault="00735E68" w:rsidP="000C234C">
            <w:pPr>
              <w:jc w:val="center"/>
              <w:rPr>
                <w:rFonts w:ascii="Calibri" w:hAnsi="Calibri" w:cs="Calibri"/>
                <w:b/>
                <w:bCs/>
                <w:color w:val="000000"/>
              </w:rPr>
            </w:pPr>
            <w:r w:rsidRPr="00E766A7">
              <w:rPr>
                <w:rFonts w:ascii="Calibri" w:hAnsi="Calibri" w:cs="Calibri"/>
                <w:b/>
                <w:bCs/>
                <w:color w:val="000000"/>
              </w:rPr>
              <w:t>Αγόρια</w:t>
            </w:r>
          </w:p>
        </w:tc>
        <w:tc>
          <w:tcPr>
            <w:tcW w:w="518" w:type="pct"/>
            <w:tcBorders>
              <w:top w:val="nil"/>
              <w:left w:val="nil"/>
              <w:bottom w:val="single" w:sz="4" w:space="0" w:color="auto"/>
              <w:right w:val="single" w:sz="4" w:space="0" w:color="auto"/>
            </w:tcBorders>
            <w:shd w:val="clear" w:color="auto" w:fill="auto"/>
            <w:vAlign w:val="center"/>
            <w:hideMark/>
          </w:tcPr>
          <w:p w14:paraId="16D3C3AC" w14:textId="77777777" w:rsidR="00735E68" w:rsidRPr="00E766A7" w:rsidRDefault="00735E68" w:rsidP="000C234C">
            <w:pPr>
              <w:jc w:val="center"/>
              <w:rPr>
                <w:rFonts w:ascii="Calibri" w:hAnsi="Calibri" w:cs="Calibri"/>
                <w:b/>
                <w:bCs/>
                <w:color w:val="000000"/>
              </w:rPr>
            </w:pPr>
            <w:r w:rsidRPr="00E766A7">
              <w:rPr>
                <w:rFonts w:ascii="Calibri" w:hAnsi="Calibri" w:cs="Calibri"/>
                <w:b/>
                <w:bCs/>
                <w:color w:val="000000"/>
              </w:rPr>
              <w:t>Κορίτσια</w:t>
            </w:r>
          </w:p>
        </w:tc>
      </w:tr>
      <w:tr w:rsidR="00735E68" w:rsidRPr="00E766A7" w14:paraId="34A32D80" w14:textId="77777777" w:rsidTr="000C234C">
        <w:trPr>
          <w:trHeight w:val="300"/>
        </w:trPr>
        <w:tc>
          <w:tcPr>
            <w:tcW w:w="348" w:type="pct"/>
            <w:tcBorders>
              <w:top w:val="nil"/>
              <w:left w:val="single" w:sz="4" w:space="0" w:color="auto"/>
              <w:bottom w:val="single" w:sz="4" w:space="0" w:color="auto"/>
              <w:right w:val="single" w:sz="4" w:space="0" w:color="auto"/>
            </w:tcBorders>
            <w:shd w:val="clear" w:color="auto" w:fill="auto"/>
            <w:noWrap/>
            <w:vAlign w:val="center"/>
            <w:hideMark/>
          </w:tcPr>
          <w:p w14:paraId="7219F3F9" w14:textId="77777777" w:rsidR="00735E68" w:rsidRPr="00E766A7" w:rsidRDefault="00735E68" w:rsidP="000C234C">
            <w:pPr>
              <w:jc w:val="center"/>
              <w:rPr>
                <w:rFonts w:ascii="Calibri" w:hAnsi="Calibri" w:cs="Calibri"/>
                <w:color w:val="000000"/>
              </w:rPr>
            </w:pPr>
            <w:r w:rsidRPr="00E766A7">
              <w:rPr>
                <w:rFonts w:ascii="Calibri" w:hAnsi="Calibri" w:cs="Calibri"/>
                <w:color w:val="000000"/>
              </w:rPr>
              <w:t>1</w:t>
            </w:r>
          </w:p>
        </w:tc>
        <w:tc>
          <w:tcPr>
            <w:tcW w:w="2076" w:type="pct"/>
            <w:tcBorders>
              <w:top w:val="nil"/>
              <w:left w:val="nil"/>
              <w:bottom w:val="single" w:sz="4" w:space="0" w:color="auto"/>
              <w:right w:val="single" w:sz="4" w:space="0" w:color="auto"/>
            </w:tcBorders>
            <w:shd w:val="clear" w:color="auto" w:fill="auto"/>
            <w:noWrap/>
            <w:vAlign w:val="center"/>
          </w:tcPr>
          <w:p w14:paraId="68B1799C" w14:textId="77777777" w:rsidR="00735E68" w:rsidRPr="00E766A7" w:rsidRDefault="00735E68" w:rsidP="000C234C">
            <w:pPr>
              <w:jc w:val="center"/>
              <w:rPr>
                <w:rFonts w:ascii="Calibri" w:hAnsi="Calibri" w:cs="Calibri"/>
                <w:color w:val="000000"/>
              </w:rPr>
            </w:pPr>
          </w:p>
        </w:tc>
        <w:tc>
          <w:tcPr>
            <w:tcW w:w="763" w:type="pct"/>
            <w:tcBorders>
              <w:top w:val="nil"/>
              <w:left w:val="nil"/>
              <w:bottom w:val="single" w:sz="4" w:space="0" w:color="auto"/>
              <w:right w:val="single" w:sz="4" w:space="0" w:color="auto"/>
            </w:tcBorders>
            <w:shd w:val="clear" w:color="auto" w:fill="auto"/>
            <w:noWrap/>
            <w:vAlign w:val="center"/>
          </w:tcPr>
          <w:p w14:paraId="7B935413" w14:textId="77777777" w:rsidR="00735E68" w:rsidRPr="00E766A7" w:rsidRDefault="00735E68" w:rsidP="000C234C">
            <w:pPr>
              <w:jc w:val="center"/>
              <w:rPr>
                <w:rFonts w:ascii="Calibri" w:hAnsi="Calibri" w:cs="Calibri"/>
                <w:color w:val="000000"/>
              </w:rPr>
            </w:pPr>
          </w:p>
        </w:tc>
        <w:tc>
          <w:tcPr>
            <w:tcW w:w="840" w:type="pct"/>
            <w:tcBorders>
              <w:top w:val="nil"/>
              <w:left w:val="nil"/>
              <w:bottom w:val="single" w:sz="4" w:space="0" w:color="auto"/>
              <w:right w:val="single" w:sz="4" w:space="0" w:color="auto"/>
            </w:tcBorders>
            <w:shd w:val="clear" w:color="auto" w:fill="auto"/>
            <w:noWrap/>
            <w:vAlign w:val="center"/>
          </w:tcPr>
          <w:p w14:paraId="5E0D4726" w14:textId="77777777" w:rsidR="00735E68" w:rsidRPr="00E766A7" w:rsidRDefault="00735E68" w:rsidP="000C234C">
            <w:pPr>
              <w:jc w:val="center"/>
              <w:rPr>
                <w:rFonts w:ascii="Calibri" w:hAnsi="Calibri" w:cs="Calibri"/>
                <w:color w:val="000000"/>
              </w:rPr>
            </w:pPr>
          </w:p>
        </w:tc>
        <w:tc>
          <w:tcPr>
            <w:tcW w:w="455" w:type="pct"/>
            <w:tcBorders>
              <w:top w:val="nil"/>
              <w:left w:val="nil"/>
              <w:bottom w:val="single" w:sz="4" w:space="0" w:color="auto"/>
              <w:right w:val="single" w:sz="4" w:space="0" w:color="auto"/>
            </w:tcBorders>
            <w:shd w:val="clear" w:color="auto" w:fill="auto"/>
            <w:noWrap/>
            <w:vAlign w:val="center"/>
          </w:tcPr>
          <w:p w14:paraId="3E6F6C86" w14:textId="77777777" w:rsidR="00735E68" w:rsidRPr="00E766A7" w:rsidRDefault="00735E68" w:rsidP="000C234C">
            <w:pPr>
              <w:jc w:val="center"/>
              <w:rPr>
                <w:rFonts w:ascii="Calibri" w:hAnsi="Calibri" w:cs="Calibri"/>
                <w:color w:val="000000"/>
              </w:rPr>
            </w:pPr>
          </w:p>
        </w:tc>
        <w:tc>
          <w:tcPr>
            <w:tcW w:w="518" w:type="pct"/>
            <w:tcBorders>
              <w:top w:val="nil"/>
              <w:left w:val="nil"/>
              <w:bottom w:val="single" w:sz="4" w:space="0" w:color="auto"/>
              <w:right w:val="single" w:sz="4" w:space="0" w:color="auto"/>
            </w:tcBorders>
            <w:shd w:val="clear" w:color="auto" w:fill="auto"/>
            <w:noWrap/>
            <w:vAlign w:val="center"/>
          </w:tcPr>
          <w:p w14:paraId="53A323D9" w14:textId="77777777" w:rsidR="00735E68" w:rsidRPr="00E766A7" w:rsidRDefault="00735E68" w:rsidP="000C234C">
            <w:pPr>
              <w:jc w:val="center"/>
              <w:rPr>
                <w:rFonts w:ascii="Calibri" w:hAnsi="Calibri" w:cs="Calibri"/>
                <w:color w:val="000000"/>
              </w:rPr>
            </w:pPr>
          </w:p>
        </w:tc>
      </w:tr>
      <w:tr w:rsidR="00735E68" w:rsidRPr="00E766A7" w14:paraId="251AAD6F" w14:textId="77777777" w:rsidTr="000C234C">
        <w:trPr>
          <w:trHeight w:val="300"/>
        </w:trPr>
        <w:tc>
          <w:tcPr>
            <w:tcW w:w="348" w:type="pct"/>
            <w:tcBorders>
              <w:top w:val="nil"/>
              <w:left w:val="single" w:sz="4" w:space="0" w:color="auto"/>
              <w:bottom w:val="single" w:sz="4" w:space="0" w:color="auto"/>
              <w:right w:val="single" w:sz="4" w:space="0" w:color="auto"/>
            </w:tcBorders>
            <w:shd w:val="clear" w:color="auto" w:fill="auto"/>
            <w:noWrap/>
            <w:vAlign w:val="center"/>
            <w:hideMark/>
          </w:tcPr>
          <w:p w14:paraId="73155007" w14:textId="77777777" w:rsidR="00735E68" w:rsidRPr="00E766A7" w:rsidRDefault="00735E68" w:rsidP="000C234C">
            <w:pPr>
              <w:jc w:val="center"/>
              <w:rPr>
                <w:rFonts w:ascii="Calibri" w:hAnsi="Calibri" w:cs="Calibri"/>
                <w:color w:val="000000"/>
              </w:rPr>
            </w:pPr>
            <w:r w:rsidRPr="00E766A7">
              <w:rPr>
                <w:rFonts w:ascii="Calibri" w:hAnsi="Calibri" w:cs="Calibri"/>
                <w:color w:val="000000"/>
              </w:rPr>
              <w:t>2</w:t>
            </w:r>
          </w:p>
        </w:tc>
        <w:tc>
          <w:tcPr>
            <w:tcW w:w="2076" w:type="pct"/>
            <w:tcBorders>
              <w:top w:val="nil"/>
              <w:left w:val="nil"/>
              <w:bottom w:val="single" w:sz="4" w:space="0" w:color="auto"/>
              <w:right w:val="single" w:sz="4" w:space="0" w:color="auto"/>
            </w:tcBorders>
            <w:shd w:val="clear" w:color="auto" w:fill="auto"/>
            <w:noWrap/>
            <w:vAlign w:val="center"/>
          </w:tcPr>
          <w:p w14:paraId="13AC1628" w14:textId="77777777" w:rsidR="00735E68" w:rsidRPr="00E766A7" w:rsidRDefault="00735E68" w:rsidP="000C234C">
            <w:pPr>
              <w:jc w:val="center"/>
              <w:rPr>
                <w:rFonts w:ascii="Calibri" w:hAnsi="Calibri" w:cs="Calibri"/>
                <w:color w:val="000000"/>
              </w:rPr>
            </w:pPr>
          </w:p>
        </w:tc>
        <w:tc>
          <w:tcPr>
            <w:tcW w:w="763" w:type="pct"/>
            <w:tcBorders>
              <w:top w:val="nil"/>
              <w:left w:val="nil"/>
              <w:bottom w:val="single" w:sz="4" w:space="0" w:color="auto"/>
              <w:right w:val="single" w:sz="4" w:space="0" w:color="auto"/>
            </w:tcBorders>
            <w:shd w:val="clear" w:color="auto" w:fill="auto"/>
            <w:noWrap/>
            <w:vAlign w:val="center"/>
          </w:tcPr>
          <w:p w14:paraId="4BDAA884" w14:textId="77777777" w:rsidR="00735E68" w:rsidRPr="00E766A7" w:rsidRDefault="00735E68" w:rsidP="000C234C">
            <w:pPr>
              <w:jc w:val="center"/>
              <w:rPr>
                <w:rFonts w:ascii="Calibri" w:hAnsi="Calibri" w:cs="Calibri"/>
                <w:color w:val="000000"/>
              </w:rPr>
            </w:pPr>
          </w:p>
        </w:tc>
        <w:tc>
          <w:tcPr>
            <w:tcW w:w="840" w:type="pct"/>
            <w:tcBorders>
              <w:top w:val="nil"/>
              <w:left w:val="nil"/>
              <w:bottom w:val="single" w:sz="4" w:space="0" w:color="auto"/>
              <w:right w:val="single" w:sz="4" w:space="0" w:color="auto"/>
            </w:tcBorders>
            <w:shd w:val="clear" w:color="auto" w:fill="auto"/>
            <w:noWrap/>
            <w:vAlign w:val="center"/>
          </w:tcPr>
          <w:p w14:paraId="1E7F9B55" w14:textId="77777777" w:rsidR="00735E68" w:rsidRPr="00E766A7" w:rsidRDefault="00735E68" w:rsidP="000C234C">
            <w:pPr>
              <w:jc w:val="center"/>
              <w:rPr>
                <w:rFonts w:ascii="Calibri" w:hAnsi="Calibri" w:cs="Calibri"/>
                <w:color w:val="000000"/>
              </w:rPr>
            </w:pPr>
          </w:p>
        </w:tc>
        <w:tc>
          <w:tcPr>
            <w:tcW w:w="455" w:type="pct"/>
            <w:tcBorders>
              <w:top w:val="nil"/>
              <w:left w:val="nil"/>
              <w:bottom w:val="single" w:sz="4" w:space="0" w:color="auto"/>
              <w:right w:val="single" w:sz="4" w:space="0" w:color="auto"/>
            </w:tcBorders>
            <w:shd w:val="clear" w:color="auto" w:fill="auto"/>
            <w:noWrap/>
            <w:vAlign w:val="center"/>
          </w:tcPr>
          <w:p w14:paraId="2076DB61" w14:textId="77777777" w:rsidR="00735E68" w:rsidRPr="00E766A7" w:rsidRDefault="00735E68" w:rsidP="000C234C">
            <w:pPr>
              <w:jc w:val="center"/>
              <w:rPr>
                <w:rFonts w:ascii="Calibri" w:hAnsi="Calibri" w:cs="Calibri"/>
                <w:color w:val="000000"/>
              </w:rPr>
            </w:pPr>
          </w:p>
        </w:tc>
        <w:tc>
          <w:tcPr>
            <w:tcW w:w="518" w:type="pct"/>
            <w:tcBorders>
              <w:top w:val="nil"/>
              <w:left w:val="nil"/>
              <w:bottom w:val="single" w:sz="4" w:space="0" w:color="auto"/>
              <w:right w:val="single" w:sz="4" w:space="0" w:color="auto"/>
            </w:tcBorders>
            <w:shd w:val="clear" w:color="auto" w:fill="auto"/>
            <w:noWrap/>
            <w:vAlign w:val="center"/>
          </w:tcPr>
          <w:p w14:paraId="0ACAE75E" w14:textId="77777777" w:rsidR="00735E68" w:rsidRPr="00E766A7" w:rsidRDefault="00735E68" w:rsidP="000C234C">
            <w:pPr>
              <w:jc w:val="center"/>
              <w:rPr>
                <w:rFonts w:ascii="Calibri" w:hAnsi="Calibri" w:cs="Calibri"/>
                <w:color w:val="000000"/>
              </w:rPr>
            </w:pPr>
          </w:p>
        </w:tc>
      </w:tr>
      <w:tr w:rsidR="00735E68" w:rsidRPr="00E766A7" w14:paraId="6CFD85E9" w14:textId="77777777" w:rsidTr="000C234C">
        <w:trPr>
          <w:trHeight w:val="300"/>
        </w:trPr>
        <w:tc>
          <w:tcPr>
            <w:tcW w:w="348" w:type="pct"/>
            <w:tcBorders>
              <w:top w:val="nil"/>
              <w:left w:val="single" w:sz="4" w:space="0" w:color="auto"/>
              <w:bottom w:val="single" w:sz="4" w:space="0" w:color="auto"/>
              <w:right w:val="single" w:sz="4" w:space="0" w:color="auto"/>
            </w:tcBorders>
            <w:shd w:val="clear" w:color="auto" w:fill="auto"/>
            <w:noWrap/>
            <w:vAlign w:val="center"/>
            <w:hideMark/>
          </w:tcPr>
          <w:p w14:paraId="0B7C3C37" w14:textId="77777777" w:rsidR="00735E68" w:rsidRPr="00E766A7" w:rsidRDefault="00735E68" w:rsidP="000C234C">
            <w:pPr>
              <w:jc w:val="center"/>
              <w:rPr>
                <w:rFonts w:ascii="Calibri" w:hAnsi="Calibri" w:cs="Calibri"/>
                <w:color w:val="000000"/>
              </w:rPr>
            </w:pPr>
            <w:r w:rsidRPr="00E766A7">
              <w:rPr>
                <w:rFonts w:ascii="Calibri" w:hAnsi="Calibri" w:cs="Calibri"/>
                <w:color w:val="000000"/>
              </w:rPr>
              <w:t>3</w:t>
            </w:r>
          </w:p>
        </w:tc>
        <w:tc>
          <w:tcPr>
            <w:tcW w:w="2076" w:type="pct"/>
            <w:tcBorders>
              <w:top w:val="nil"/>
              <w:left w:val="nil"/>
              <w:bottom w:val="single" w:sz="4" w:space="0" w:color="auto"/>
              <w:right w:val="single" w:sz="4" w:space="0" w:color="auto"/>
            </w:tcBorders>
            <w:shd w:val="clear" w:color="auto" w:fill="auto"/>
            <w:noWrap/>
            <w:vAlign w:val="center"/>
          </w:tcPr>
          <w:p w14:paraId="381EC8FF" w14:textId="77777777" w:rsidR="00735E68" w:rsidRPr="00E766A7" w:rsidRDefault="00735E68" w:rsidP="000C234C">
            <w:pPr>
              <w:jc w:val="center"/>
              <w:rPr>
                <w:rFonts w:ascii="Calibri" w:hAnsi="Calibri" w:cs="Calibri"/>
                <w:color w:val="000000"/>
              </w:rPr>
            </w:pPr>
          </w:p>
        </w:tc>
        <w:tc>
          <w:tcPr>
            <w:tcW w:w="763" w:type="pct"/>
            <w:tcBorders>
              <w:top w:val="nil"/>
              <w:left w:val="nil"/>
              <w:bottom w:val="single" w:sz="4" w:space="0" w:color="auto"/>
              <w:right w:val="single" w:sz="4" w:space="0" w:color="auto"/>
            </w:tcBorders>
            <w:shd w:val="clear" w:color="auto" w:fill="auto"/>
            <w:noWrap/>
            <w:vAlign w:val="center"/>
          </w:tcPr>
          <w:p w14:paraId="1011AF43" w14:textId="77777777" w:rsidR="00735E68" w:rsidRPr="00E766A7" w:rsidRDefault="00735E68" w:rsidP="000C234C">
            <w:pPr>
              <w:jc w:val="center"/>
              <w:rPr>
                <w:rFonts w:ascii="Calibri" w:hAnsi="Calibri" w:cs="Calibri"/>
                <w:color w:val="000000"/>
              </w:rPr>
            </w:pPr>
          </w:p>
        </w:tc>
        <w:tc>
          <w:tcPr>
            <w:tcW w:w="840" w:type="pct"/>
            <w:tcBorders>
              <w:top w:val="nil"/>
              <w:left w:val="nil"/>
              <w:bottom w:val="single" w:sz="4" w:space="0" w:color="auto"/>
              <w:right w:val="single" w:sz="4" w:space="0" w:color="auto"/>
            </w:tcBorders>
            <w:shd w:val="clear" w:color="auto" w:fill="auto"/>
            <w:noWrap/>
            <w:vAlign w:val="center"/>
          </w:tcPr>
          <w:p w14:paraId="117D61E7" w14:textId="77777777" w:rsidR="00735E68" w:rsidRPr="00E766A7" w:rsidRDefault="00735E68" w:rsidP="000C234C">
            <w:pPr>
              <w:jc w:val="center"/>
              <w:rPr>
                <w:rFonts w:ascii="Calibri" w:hAnsi="Calibri" w:cs="Calibri"/>
                <w:color w:val="000000"/>
              </w:rPr>
            </w:pPr>
          </w:p>
        </w:tc>
        <w:tc>
          <w:tcPr>
            <w:tcW w:w="455" w:type="pct"/>
            <w:tcBorders>
              <w:top w:val="nil"/>
              <w:left w:val="nil"/>
              <w:bottom w:val="single" w:sz="4" w:space="0" w:color="auto"/>
              <w:right w:val="single" w:sz="4" w:space="0" w:color="auto"/>
            </w:tcBorders>
            <w:shd w:val="clear" w:color="auto" w:fill="auto"/>
            <w:noWrap/>
            <w:vAlign w:val="center"/>
          </w:tcPr>
          <w:p w14:paraId="1221961D" w14:textId="77777777" w:rsidR="00735E68" w:rsidRPr="00E766A7" w:rsidRDefault="00735E68" w:rsidP="000C234C">
            <w:pPr>
              <w:jc w:val="center"/>
              <w:rPr>
                <w:rFonts w:ascii="Calibri" w:hAnsi="Calibri" w:cs="Calibri"/>
                <w:color w:val="000000"/>
              </w:rPr>
            </w:pPr>
          </w:p>
        </w:tc>
        <w:tc>
          <w:tcPr>
            <w:tcW w:w="518" w:type="pct"/>
            <w:tcBorders>
              <w:top w:val="nil"/>
              <w:left w:val="nil"/>
              <w:bottom w:val="single" w:sz="4" w:space="0" w:color="auto"/>
              <w:right w:val="single" w:sz="4" w:space="0" w:color="auto"/>
            </w:tcBorders>
            <w:shd w:val="clear" w:color="auto" w:fill="auto"/>
            <w:noWrap/>
            <w:vAlign w:val="center"/>
          </w:tcPr>
          <w:p w14:paraId="2D889D0B" w14:textId="77777777" w:rsidR="00735E68" w:rsidRPr="00E766A7" w:rsidRDefault="00735E68" w:rsidP="000C234C">
            <w:pPr>
              <w:jc w:val="center"/>
              <w:rPr>
                <w:rFonts w:ascii="Calibri" w:hAnsi="Calibri" w:cs="Calibri"/>
                <w:color w:val="000000"/>
              </w:rPr>
            </w:pPr>
          </w:p>
        </w:tc>
      </w:tr>
      <w:tr w:rsidR="00735E68" w:rsidRPr="00E766A7" w14:paraId="11F95BDE" w14:textId="77777777" w:rsidTr="000C234C">
        <w:trPr>
          <w:trHeight w:val="300"/>
        </w:trPr>
        <w:tc>
          <w:tcPr>
            <w:tcW w:w="348" w:type="pct"/>
            <w:tcBorders>
              <w:top w:val="nil"/>
              <w:left w:val="single" w:sz="4" w:space="0" w:color="auto"/>
              <w:bottom w:val="single" w:sz="4" w:space="0" w:color="auto"/>
              <w:right w:val="single" w:sz="4" w:space="0" w:color="auto"/>
            </w:tcBorders>
            <w:shd w:val="clear" w:color="auto" w:fill="auto"/>
            <w:noWrap/>
            <w:vAlign w:val="center"/>
            <w:hideMark/>
          </w:tcPr>
          <w:p w14:paraId="55073075" w14:textId="77777777" w:rsidR="00735E68" w:rsidRPr="00E766A7" w:rsidRDefault="00735E68" w:rsidP="000C234C">
            <w:pPr>
              <w:jc w:val="center"/>
              <w:rPr>
                <w:rFonts w:ascii="Calibri" w:hAnsi="Calibri" w:cs="Calibri"/>
                <w:color w:val="000000"/>
              </w:rPr>
            </w:pPr>
            <w:r w:rsidRPr="00E766A7">
              <w:rPr>
                <w:rFonts w:ascii="Calibri" w:hAnsi="Calibri" w:cs="Calibri"/>
                <w:color w:val="000000"/>
              </w:rPr>
              <w:t>4</w:t>
            </w:r>
          </w:p>
        </w:tc>
        <w:tc>
          <w:tcPr>
            <w:tcW w:w="2076" w:type="pct"/>
            <w:tcBorders>
              <w:top w:val="nil"/>
              <w:left w:val="nil"/>
              <w:bottom w:val="single" w:sz="4" w:space="0" w:color="auto"/>
              <w:right w:val="single" w:sz="4" w:space="0" w:color="auto"/>
            </w:tcBorders>
            <w:shd w:val="clear" w:color="auto" w:fill="auto"/>
            <w:noWrap/>
            <w:vAlign w:val="center"/>
          </w:tcPr>
          <w:p w14:paraId="0FDAD93D" w14:textId="77777777" w:rsidR="00735E68" w:rsidRPr="00E766A7" w:rsidRDefault="00735E68" w:rsidP="000C234C">
            <w:pPr>
              <w:jc w:val="center"/>
              <w:rPr>
                <w:rFonts w:ascii="Calibri" w:hAnsi="Calibri" w:cs="Calibri"/>
                <w:color w:val="000000"/>
              </w:rPr>
            </w:pPr>
          </w:p>
        </w:tc>
        <w:tc>
          <w:tcPr>
            <w:tcW w:w="763" w:type="pct"/>
            <w:tcBorders>
              <w:top w:val="nil"/>
              <w:left w:val="nil"/>
              <w:bottom w:val="single" w:sz="4" w:space="0" w:color="auto"/>
              <w:right w:val="single" w:sz="4" w:space="0" w:color="auto"/>
            </w:tcBorders>
            <w:shd w:val="clear" w:color="auto" w:fill="auto"/>
            <w:noWrap/>
            <w:vAlign w:val="center"/>
          </w:tcPr>
          <w:p w14:paraId="59CCBFBE" w14:textId="77777777" w:rsidR="00735E68" w:rsidRPr="00E766A7" w:rsidRDefault="00735E68" w:rsidP="000C234C">
            <w:pPr>
              <w:jc w:val="center"/>
              <w:rPr>
                <w:rFonts w:ascii="Calibri" w:hAnsi="Calibri" w:cs="Calibri"/>
                <w:color w:val="000000"/>
              </w:rPr>
            </w:pPr>
          </w:p>
        </w:tc>
        <w:tc>
          <w:tcPr>
            <w:tcW w:w="840" w:type="pct"/>
            <w:tcBorders>
              <w:top w:val="nil"/>
              <w:left w:val="nil"/>
              <w:bottom w:val="single" w:sz="4" w:space="0" w:color="auto"/>
              <w:right w:val="single" w:sz="4" w:space="0" w:color="auto"/>
            </w:tcBorders>
            <w:shd w:val="clear" w:color="auto" w:fill="auto"/>
            <w:noWrap/>
            <w:vAlign w:val="center"/>
          </w:tcPr>
          <w:p w14:paraId="1EE4B9E9" w14:textId="77777777" w:rsidR="00735E68" w:rsidRPr="00E766A7" w:rsidRDefault="00735E68" w:rsidP="000C234C">
            <w:pPr>
              <w:jc w:val="center"/>
              <w:rPr>
                <w:rFonts w:ascii="Calibri" w:hAnsi="Calibri" w:cs="Calibri"/>
                <w:color w:val="000000"/>
              </w:rPr>
            </w:pPr>
          </w:p>
        </w:tc>
        <w:tc>
          <w:tcPr>
            <w:tcW w:w="455" w:type="pct"/>
            <w:tcBorders>
              <w:top w:val="nil"/>
              <w:left w:val="nil"/>
              <w:bottom w:val="single" w:sz="4" w:space="0" w:color="auto"/>
              <w:right w:val="single" w:sz="4" w:space="0" w:color="auto"/>
            </w:tcBorders>
            <w:shd w:val="clear" w:color="auto" w:fill="auto"/>
            <w:noWrap/>
            <w:vAlign w:val="center"/>
          </w:tcPr>
          <w:p w14:paraId="47BCE9F9" w14:textId="77777777" w:rsidR="00735E68" w:rsidRPr="00E766A7" w:rsidRDefault="00735E68" w:rsidP="000C234C">
            <w:pPr>
              <w:jc w:val="center"/>
              <w:rPr>
                <w:rFonts w:ascii="Calibri" w:hAnsi="Calibri" w:cs="Calibri"/>
                <w:color w:val="000000"/>
              </w:rPr>
            </w:pPr>
          </w:p>
        </w:tc>
        <w:tc>
          <w:tcPr>
            <w:tcW w:w="518" w:type="pct"/>
            <w:tcBorders>
              <w:top w:val="nil"/>
              <w:left w:val="nil"/>
              <w:bottom w:val="single" w:sz="4" w:space="0" w:color="auto"/>
              <w:right w:val="single" w:sz="4" w:space="0" w:color="auto"/>
            </w:tcBorders>
            <w:shd w:val="clear" w:color="auto" w:fill="auto"/>
            <w:noWrap/>
            <w:vAlign w:val="center"/>
          </w:tcPr>
          <w:p w14:paraId="3568D67D" w14:textId="77777777" w:rsidR="00735E68" w:rsidRPr="00E766A7" w:rsidRDefault="00735E68" w:rsidP="000C234C">
            <w:pPr>
              <w:jc w:val="center"/>
              <w:rPr>
                <w:rFonts w:ascii="Calibri" w:hAnsi="Calibri" w:cs="Calibri"/>
                <w:color w:val="000000"/>
              </w:rPr>
            </w:pPr>
          </w:p>
        </w:tc>
      </w:tr>
      <w:tr w:rsidR="00735E68" w:rsidRPr="00E766A7" w14:paraId="5F6BC017" w14:textId="77777777" w:rsidTr="000C234C">
        <w:trPr>
          <w:trHeight w:val="300"/>
        </w:trPr>
        <w:tc>
          <w:tcPr>
            <w:tcW w:w="348" w:type="pct"/>
            <w:tcBorders>
              <w:top w:val="nil"/>
              <w:left w:val="single" w:sz="4" w:space="0" w:color="auto"/>
              <w:bottom w:val="single" w:sz="4" w:space="0" w:color="auto"/>
              <w:right w:val="single" w:sz="4" w:space="0" w:color="auto"/>
            </w:tcBorders>
            <w:shd w:val="clear" w:color="auto" w:fill="auto"/>
            <w:noWrap/>
            <w:vAlign w:val="center"/>
            <w:hideMark/>
          </w:tcPr>
          <w:p w14:paraId="2646210D" w14:textId="77777777" w:rsidR="00735E68" w:rsidRPr="00E766A7" w:rsidRDefault="00735E68" w:rsidP="000C234C">
            <w:pPr>
              <w:jc w:val="center"/>
              <w:rPr>
                <w:rFonts w:ascii="Calibri" w:hAnsi="Calibri" w:cs="Calibri"/>
                <w:color w:val="000000"/>
              </w:rPr>
            </w:pPr>
            <w:r w:rsidRPr="00E766A7">
              <w:rPr>
                <w:rFonts w:ascii="Calibri" w:hAnsi="Calibri" w:cs="Calibri"/>
                <w:color w:val="000000"/>
              </w:rPr>
              <w:t>5</w:t>
            </w:r>
          </w:p>
        </w:tc>
        <w:tc>
          <w:tcPr>
            <w:tcW w:w="2076" w:type="pct"/>
            <w:tcBorders>
              <w:top w:val="nil"/>
              <w:left w:val="nil"/>
              <w:bottom w:val="single" w:sz="4" w:space="0" w:color="auto"/>
              <w:right w:val="single" w:sz="4" w:space="0" w:color="auto"/>
            </w:tcBorders>
            <w:shd w:val="clear" w:color="auto" w:fill="auto"/>
            <w:noWrap/>
            <w:vAlign w:val="center"/>
          </w:tcPr>
          <w:p w14:paraId="6B6EBB8C" w14:textId="77777777" w:rsidR="00735E68" w:rsidRPr="00E766A7" w:rsidRDefault="00735E68" w:rsidP="000C234C">
            <w:pPr>
              <w:jc w:val="center"/>
              <w:rPr>
                <w:rFonts w:ascii="Calibri" w:hAnsi="Calibri" w:cs="Calibri"/>
                <w:color w:val="000000"/>
              </w:rPr>
            </w:pPr>
          </w:p>
        </w:tc>
        <w:tc>
          <w:tcPr>
            <w:tcW w:w="763" w:type="pct"/>
            <w:tcBorders>
              <w:top w:val="nil"/>
              <w:left w:val="nil"/>
              <w:bottom w:val="single" w:sz="4" w:space="0" w:color="auto"/>
              <w:right w:val="single" w:sz="4" w:space="0" w:color="auto"/>
            </w:tcBorders>
            <w:shd w:val="clear" w:color="auto" w:fill="auto"/>
            <w:noWrap/>
            <w:vAlign w:val="center"/>
          </w:tcPr>
          <w:p w14:paraId="121DE32C" w14:textId="77777777" w:rsidR="00735E68" w:rsidRPr="00E766A7" w:rsidRDefault="00735E68" w:rsidP="000C234C">
            <w:pPr>
              <w:jc w:val="center"/>
              <w:rPr>
                <w:rFonts w:ascii="Calibri" w:hAnsi="Calibri" w:cs="Calibri"/>
                <w:color w:val="000000"/>
              </w:rPr>
            </w:pPr>
          </w:p>
        </w:tc>
        <w:tc>
          <w:tcPr>
            <w:tcW w:w="840" w:type="pct"/>
            <w:tcBorders>
              <w:top w:val="nil"/>
              <w:left w:val="nil"/>
              <w:bottom w:val="single" w:sz="4" w:space="0" w:color="auto"/>
              <w:right w:val="single" w:sz="4" w:space="0" w:color="auto"/>
            </w:tcBorders>
            <w:shd w:val="clear" w:color="auto" w:fill="auto"/>
            <w:noWrap/>
            <w:vAlign w:val="center"/>
          </w:tcPr>
          <w:p w14:paraId="1FA0C576" w14:textId="77777777" w:rsidR="00735E68" w:rsidRPr="00E766A7" w:rsidRDefault="00735E68" w:rsidP="000C234C">
            <w:pPr>
              <w:jc w:val="center"/>
              <w:rPr>
                <w:rFonts w:ascii="Calibri" w:hAnsi="Calibri" w:cs="Calibri"/>
                <w:color w:val="000000"/>
              </w:rPr>
            </w:pPr>
          </w:p>
        </w:tc>
        <w:tc>
          <w:tcPr>
            <w:tcW w:w="455" w:type="pct"/>
            <w:tcBorders>
              <w:top w:val="nil"/>
              <w:left w:val="nil"/>
              <w:bottom w:val="single" w:sz="4" w:space="0" w:color="auto"/>
              <w:right w:val="single" w:sz="4" w:space="0" w:color="auto"/>
            </w:tcBorders>
            <w:shd w:val="clear" w:color="auto" w:fill="auto"/>
            <w:noWrap/>
            <w:vAlign w:val="center"/>
          </w:tcPr>
          <w:p w14:paraId="75C3F55D" w14:textId="77777777" w:rsidR="00735E68" w:rsidRPr="00E766A7" w:rsidRDefault="00735E68" w:rsidP="000C234C">
            <w:pPr>
              <w:jc w:val="center"/>
              <w:rPr>
                <w:rFonts w:ascii="Calibri" w:hAnsi="Calibri" w:cs="Calibri"/>
                <w:color w:val="000000"/>
              </w:rPr>
            </w:pPr>
          </w:p>
        </w:tc>
        <w:tc>
          <w:tcPr>
            <w:tcW w:w="518" w:type="pct"/>
            <w:tcBorders>
              <w:top w:val="nil"/>
              <w:left w:val="nil"/>
              <w:bottom w:val="single" w:sz="4" w:space="0" w:color="auto"/>
              <w:right w:val="single" w:sz="4" w:space="0" w:color="auto"/>
            </w:tcBorders>
            <w:shd w:val="clear" w:color="auto" w:fill="auto"/>
            <w:noWrap/>
            <w:vAlign w:val="center"/>
          </w:tcPr>
          <w:p w14:paraId="79A8E525" w14:textId="77777777" w:rsidR="00735E68" w:rsidRPr="00E766A7" w:rsidRDefault="00735E68" w:rsidP="000C234C">
            <w:pPr>
              <w:jc w:val="center"/>
              <w:rPr>
                <w:rFonts w:ascii="Calibri" w:hAnsi="Calibri" w:cs="Calibri"/>
                <w:color w:val="000000"/>
              </w:rPr>
            </w:pPr>
          </w:p>
        </w:tc>
      </w:tr>
      <w:tr w:rsidR="00735E68" w:rsidRPr="00E766A7" w14:paraId="24664481" w14:textId="77777777" w:rsidTr="000C234C">
        <w:trPr>
          <w:trHeight w:val="300"/>
        </w:trPr>
        <w:tc>
          <w:tcPr>
            <w:tcW w:w="348" w:type="pct"/>
            <w:tcBorders>
              <w:top w:val="nil"/>
              <w:left w:val="single" w:sz="4" w:space="0" w:color="auto"/>
              <w:bottom w:val="single" w:sz="4" w:space="0" w:color="auto"/>
              <w:right w:val="single" w:sz="4" w:space="0" w:color="auto"/>
            </w:tcBorders>
            <w:shd w:val="clear" w:color="auto" w:fill="auto"/>
            <w:noWrap/>
            <w:vAlign w:val="center"/>
            <w:hideMark/>
          </w:tcPr>
          <w:p w14:paraId="43B511BD" w14:textId="77777777" w:rsidR="00735E68" w:rsidRPr="00E766A7" w:rsidRDefault="00735E68" w:rsidP="000C234C">
            <w:pPr>
              <w:jc w:val="center"/>
              <w:rPr>
                <w:rFonts w:ascii="Calibri" w:hAnsi="Calibri" w:cs="Calibri"/>
                <w:color w:val="000000"/>
              </w:rPr>
            </w:pPr>
            <w:r w:rsidRPr="00E766A7">
              <w:rPr>
                <w:rFonts w:ascii="Calibri" w:hAnsi="Calibri" w:cs="Calibri"/>
                <w:color w:val="000000"/>
              </w:rPr>
              <w:t>6</w:t>
            </w:r>
          </w:p>
        </w:tc>
        <w:tc>
          <w:tcPr>
            <w:tcW w:w="2076" w:type="pct"/>
            <w:tcBorders>
              <w:top w:val="nil"/>
              <w:left w:val="nil"/>
              <w:bottom w:val="single" w:sz="4" w:space="0" w:color="auto"/>
              <w:right w:val="single" w:sz="4" w:space="0" w:color="auto"/>
            </w:tcBorders>
            <w:shd w:val="clear" w:color="auto" w:fill="auto"/>
            <w:noWrap/>
            <w:vAlign w:val="center"/>
          </w:tcPr>
          <w:p w14:paraId="14766245" w14:textId="77777777" w:rsidR="00735E68" w:rsidRPr="00E766A7" w:rsidRDefault="00735E68" w:rsidP="000C234C">
            <w:pPr>
              <w:jc w:val="center"/>
              <w:rPr>
                <w:rFonts w:ascii="Calibri" w:hAnsi="Calibri" w:cs="Calibri"/>
                <w:color w:val="000000"/>
              </w:rPr>
            </w:pPr>
          </w:p>
        </w:tc>
        <w:tc>
          <w:tcPr>
            <w:tcW w:w="763" w:type="pct"/>
            <w:tcBorders>
              <w:top w:val="nil"/>
              <w:left w:val="nil"/>
              <w:bottom w:val="single" w:sz="4" w:space="0" w:color="auto"/>
              <w:right w:val="single" w:sz="4" w:space="0" w:color="auto"/>
            </w:tcBorders>
            <w:shd w:val="clear" w:color="auto" w:fill="auto"/>
            <w:noWrap/>
            <w:vAlign w:val="center"/>
          </w:tcPr>
          <w:p w14:paraId="1CA4A60B" w14:textId="77777777" w:rsidR="00735E68" w:rsidRPr="00E766A7" w:rsidRDefault="00735E68" w:rsidP="000C234C">
            <w:pPr>
              <w:jc w:val="center"/>
              <w:rPr>
                <w:rFonts w:ascii="Calibri" w:hAnsi="Calibri" w:cs="Calibri"/>
                <w:color w:val="000000"/>
              </w:rPr>
            </w:pPr>
          </w:p>
        </w:tc>
        <w:tc>
          <w:tcPr>
            <w:tcW w:w="840" w:type="pct"/>
            <w:tcBorders>
              <w:top w:val="nil"/>
              <w:left w:val="nil"/>
              <w:bottom w:val="single" w:sz="4" w:space="0" w:color="auto"/>
              <w:right w:val="single" w:sz="4" w:space="0" w:color="auto"/>
            </w:tcBorders>
            <w:shd w:val="clear" w:color="auto" w:fill="auto"/>
            <w:noWrap/>
            <w:vAlign w:val="center"/>
          </w:tcPr>
          <w:p w14:paraId="7382B794" w14:textId="77777777" w:rsidR="00735E68" w:rsidRPr="00E766A7" w:rsidRDefault="00735E68" w:rsidP="000C234C">
            <w:pPr>
              <w:jc w:val="center"/>
              <w:rPr>
                <w:rFonts w:ascii="Calibri" w:hAnsi="Calibri" w:cs="Calibri"/>
                <w:color w:val="000000"/>
              </w:rPr>
            </w:pPr>
          </w:p>
        </w:tc>
        <w:tc>
          <w:tcPr>
            <w:tcW w:w="455" w:type="pct"/>
            <w:tcBorders>
              <w:top w:val="nil"/>
              <w:left w:val="nil"/>
              <w:bottom w:val="single" w:sz="4" w:space="0" w:color="auto"/>
              <w:right w:val="single" w:sz="4" w:space="0" w:color="auto"/>
            </w:tcBorders>
            <w:shd w:val="clear" w:color="auto" w:fill="auto"/>
            <w:noWrap/>
            <w:vAlign w:val="center"/>
          </w:tcPr>
          <w:p w14:paraId="78C9A2D2" w14:textId="77777777" w:rsidR="00735E68" w:rsidRPr="00E766A7" w:rsidRDefault="00735E68" w:rsidP="000C234C">
            <w:pPr>
              <w:jc w:val="center"/>
              <w:rPr>
                <w:rFonts w:ascii="Calibri" w:hAnsi="Calibri" w:cs="Calibri"/>
                <w:color w:val="000000"/>
              </w:rPr>
            </w:pPr>
          </w:p>
        </w:tc>
        <w:tc>
          <w:tcPr>
            <w:tcW w:w="518" w:type="pct"/>
            <w:tcBorders>
              <w:top w:val="nil"/>
              <w:left w:val="nil"/>
              <w:bottom w:val="single" w:sz="4" w:space="0" w:color="auto"/>
              <w:right w:val="single" w:sz="4" w:space="0" w:color="auto"/>
            </w:tcBorders>
            <w:shd w:val="clear" w:color="auto" w:fill="auto"/>
            <w:noWrap/>
            <w:vAlign w:val="center"/>
          </w:tcPr>
          <w:p w14:paraId="6A784E71" w14:textId="77777777" w:rsidR="00735E68" w:rsidRPr="00E766A7" w:rsidRDefault="00735E68" w:rsidP="000C234C">
            <w:pPr>
              <w:jc w:val="center"/>
              <w:rPr>
                <w:rFonts w:ascii="Calibri" w:hAnsi="Calibri" w:cs="Calibri"/>
                <w:color w:val="000000"/>
              </w:rPr>
            </w:pPr>
          </w:p>
        </w:tc>
      </w:tr>
      <w:tr w:rsidR="00735E68" w:rsidRPr="00E766A7" w14:paraId="57E339CD" w14:textId="77777777" w:rsidTr="000C234C">
        <w:trPr>
          <w:trHeight w:val="300"/>
        </w:trPr>
        <w:tc>
          <w:tcPr>
            <w:tcW w:w="348" w:type="pct"/>
            <w:tcBorders>
              <w:top w:val="nil"/>
              <w:left w:val="single" w:sz="4" w:space="0" w:color="auto"/>
              <w:bottom w:val="single" w:sz="4" w:space="0" w:color="auto"/>
              <w:right w:val="single" w:sz="4" w:space="0" w:color="auto"/>
            </w:tcBorders>
            <w:shd w:val="clear" w:color="auto" w:fill="auto"/>
            <w:noWrap/>
            <w:vAlign w:val="center"/>
            <w:hideMark/>
          </w:tcPr>
          <w:p w14:paraId="025EE195" w14:textId="77777777" w:rsidR="00735E68" w:rsidRPr="00E766A7" w:rsidRDefault="00735E68" w:rsidP="000C234C">
            <w:pPr>
              <w:jc w:val="center"/>
              <w:rPr>
                <w:rFonts w:ascii="Calibri" w:hAnsi="Calibri" w:cs="Calibri"/>
                <w:color w:val="000000"/>
              </w:rPr>
            </w:pPr>
            <w:r w:rsidRPr="00E766A7">
              <w:rPr>
                <w:rFonts w:ascii="Calibri" w:hAnsi="Calibri" w:cs="Calibri"/>
                <w:color w:val="000000"/>
              </w:rPr>
              <w:t>7</w:t>
            </w:r>
          </w:p>
        </w:tc>
        <w:tc>
          <w:tcPr>
            <w:tcW w:w="2076" w:type="pct"/>
            <w:tcBorders>
              <w:top w:val="nil"/>
              <w:left w:val="nil"/>
              <w:bottom w:val="single" w:sz="4" w:space="0" w:color="auto"/>
              <w:right w:val="single" w:sz="4" w:space="0" w:color="auto"/>
            </w:tcBorders>
            <w:shd w:val="clear" w:color="auto" w:fill="auto"/>
            <w:noWrap/>
            <w:vAlign w:val="center"/>
          </w:tcPr>
          <w:p w14:paraId="0D00C701" w14:textId="77777777" w:rsidR="00735E68" w:rsidRPr="00E766A7" w:rsidRDefault="00735E68" w:rsidP="000C234C">
            <w:pPr>
              <w:jc w:val="center"/>
              <w:rPr>
                <w:rFonts w:ascii="Calibri" w:hAnsi="Calibri" w:cs="Calibri"/>
                <w:color w:val="000000"/>
              </w:rPr>
            </w:pPr>
          </w:p>
        </w:tc>
        <w:tc>
          <w:tcPr>
            <w:tcW w:w="763" w:type="pct"/>
            <w:tcBorders>
              <w:top w:val="nil"/>
              <w:left w:val="nil"/>
              <w:bottom w:val="single" w:sz="4" w:space="0" w:color="auto"/>
              <w:right w:val="single" w:sz="4" w:space="0" w:color="auto"/>
            </w:tcBorders>
            <w:shd w:val="clear" w:color="auto" w:fill="auto"/>
            <w:noWrap/>
            <w:vAlign w:val="center"/>
          </w:tcPr>
          <w:p w14:paraId="71DF3BD7" w14:textId="77777777" w:rsidR="00735E68" w:rsidRPr="00E766A7" w:rsidRDefault="00735E68" w:rsidP="000C234C">
            <w:pPr>
              <w:jc w:val="center"/>
              <w:rPr>
                <w:rFonts w:ascii="Calibri" w:hAnsi="Calibri" w:cs="Calibri"/>
                <w:color w:val="000000"/>
              </w:rPr>
            </w:pPr>
          </w:p>
        </w:tc>
        <w:tc>
          <w:tcPr>
            <w:tcW w:w="840" w:type="pct"/>
            <w:tcBorders>
              <w:top w:val="nil"/>
              <w:left w:val="nil"/>
              <w:bottom w:val="single" w:sz="4" w:space="0" w:color="auto"/>
              <w:right w:val="single" w:sz="4" w:space="0" w:color="auto"/>
            </w:tcBorders>
            <w:shd w:val="clear" w:color="auto" w:fill="auto"/>
            <w:noWrap/>
            <w:vAlign w:val="center"/>
          </w:tcPr>
          <w:p w14:paraId="1C07AD12" w14:textId="77777777" w:rsidR="00735E68" w:rsidRPr="00E766A7" w:rsidRDefault="00735E68" w:rsidP="000C234C">
            <w:pPr>
              <w:jc w:val="center"/>
              <w:rPr>
                <w:rFonts w:ascii="Calibri" w:hAnsi="Calibri" w:cs="Calibri"/>
                <w:color w:val="000000"/>
              </w:rPr>
            </w:pPr>
          </w:p>
        </w:tc>
        <w:tc>
          <w:tcPr>
            <w:tcW w:w="455" w:type="pct"/>
            <w:tcBorders>
              <w:top w:val="nil"/>
              <w:left w:val="nil"/>
              <w:bottom w:val="single" w:sz="4" w:space="0" w:color="auto"/>
              <w:right w:val="single" w:sz="4" w:space="0" w:color="auto"/>
            </w:tcBorders>
            <w:shd w:val="clear" w:color="auto" w:fill="auto"/>
            <w:noWrap/>
            <w:vAlign w:val="center"/>
          </w:tcPr>
          <w:p w14:paraId="6D874D8C" w14:textId="77777777" w:rsidR="00735E68" w:rsidRPr="00E766A7" w:rsidRDefault="00735E68" w:rsidP="000C234C">
            <w:pPr>
              <w:jc w:val="center"/>
              <w:rPr>
                <w:rFonts w:ascii="Calibri" w:hAnsi="Calibri" w:cs="Calibri"/>
                <w:color w:val="000000"/>
              </w:rPr>
            </w:pPr>
          </w:p>
        </w:tc>
        <w:tc>
          <w:tcPr>
            <w:tcW w:w="518" w:type="pct"/>
            <w:tcBorders>
              <w:top w:val="nil"/>
              <w:left w:val="nil"/>
              <w:bottom w:val="single" w:sz="4" w:space="0" w:color="auto"/>
              <w:right w:val="single" w:sz="4" w:space="0" w:color="auto"/>
            </w:tcBorders>
            <w:shd w:val="clear" w:color="auto" w:fill="auto"/>
            <w:noWrap/>
            <w:vAlign w:val="center"/>
          </w:tcPr>
          <w:p w14:paraId="7AB6F508" w14:textId="77777777" w:rsidR="00735E68" w:rsidRPr="00E766A7" w:rsidRDefault="00735E68" w:rsidP="000C234C">
            <w:pPr>
              <w:jc w:val="center"/>
              <w:rPr>
                <w:rFonts w:ascii="Calibri" w:hAnsi="Calibri" w:cs="Calibri"/>
                <w:color w:val="000000"/>
              </w:rPr>
            </w:pPr>
          </w:p>
        </w:tc>
      </w:tr>
      <w:tr w:rsidR="00735E68" w:rsidRPr="00E766A7" w14:paraId="7A670DE1" w14:textId="77777777" w:rsidTr="000C234C">
        <w:trPr>
          <w:trHeight w:val="300"/>
        </w:trPr>
        <w:tc>
          <w:tcPr>
            <w:tcW w:w="348" w:type="pct"/>
            <w:tcBorders>
              <w:top w:val="nil"/>
              <w:left w:val="single" w:sz="4" w:space="0" w:color="auto"/>
              <w:bottom w:val="single" w:sz="4" w:space="0" w:color="auto"/>
              <w:right w:val="single" w:sz="4" w:space="0" w:color="auto"/>
            </w:tcBorders>
            <w:shd w:val="clear" w:color="auto" w:fill="auto"/>
            <w:noWrap/>
            <w:vAlign w:val="center"/>
            <w:hideMark/>
          </w:tcPr>
          <w:p w14:paraId="432D5E17" w14:textId="77777777" w:rsidR="00735E68" w:rsidRPr="00E766A7" w:rsidRDefault="00735E68" w:rsidP="000C234C">
            <w:pPr>
              <w:jc w:val="center"/>
              <w:rPr>
                <w:rFonts w:ascii="Calibri" w:hAnsi="Calibri" w:cs="Calibri"/>
                <w:color w:val="000000"/>
              </w:rPr>
            </w:pPr>
            <w:r w:rsidRPr="00E766A7">
              <w:rPr>
                <w:rFonts w:ascii="Calibri" w:hAnsi="Calibri" w:cs="Calibri"/>
                <w:color w:val="000000"/>
              </w:rPr>
              <w:t>8</w:t>
            </w:r>
          </w:p>
        </w:tc>
        <w:tc>
          <w:tcPr>
            <w:tcW w:w="2076" w:type="pct"/>
            <w:tcBorders>
              <w:top w:val="nil"/>
              <w:left w:val="nil"/>
              <w:bottom w:val="single" w:sz="4" w:space="0" w:color="auto"/>
              <w:right w:val="single" w:sz="4" w:space="0" w:color="auto"/>
            </w:tcBorders>
            <w:shd w:val="clear" w:color="auto" w:fill="auto"/>
            <w:noWrap/>
            <w:vAlign w:val="center"/>
          </w:tcPr>
          <w:p w14:paraId="3E7F726B" w14:textId="77777777" w:rsidR="00735E68" w:rsidRPr="00E766A7" w:rsidRDefault="00735E68" w:rsidP="000C234C">
            <w:pPr>
              <w:jc w:val="center"/>
              <w:rPr>
                <w:rFonts w:ascii="Calibri" w:hAnsi="Calibri" w:cs="Calibri"/>
                <w:color w:val="000000"/>
              </w:rPr>
            </w:pPr>
          </w:p>
        </w:tc>
        <w:tc>
          <w:tcPr>
            <w:tcW w:w="763" w:type="pct"/>
            <w:tcBorders>
              <w:top w:val="nil"/>
              <w:left w:val="nil"/>
              <w:bottom w:val="single" w:sz="4" w:space="0" w:color="auto"/>
              <w:right w:val="single" w:sz="4" w:space="0" w:color="auto"/>
            </w:tcBorders>
            <w:shd w:val="clear" w:color="auto" w:fill="auto"/>
            <w:noWrap/>
            <w:vAlign w:val="center"/>
          </w:tcPr>
          <w:p w14:paraId="3A555973" w14:textId="77777777" w:rsidR="00735E68" w:rsidRPr="00E766A7" w:rsidRDefault="00735E68" w:rsidP="000C234C">
            <w:pPr>
              <w:jc w:val="center"/>
              <w:rPr>
                <w:rFonts w:ascii="Calibri" w:hAnsi="Calibri" w:cs="Calibri"/>
                <w:color w:val="000000"/>
              </w:rPr>
            </w:pPr>
          </w:p>
        </w:tc>
        <w:tc>
          <w:tcPr>
            <w:tcW w:w="840" w:type="pct"/>
            <w:tcBorders>
              <w:top w:val="nil"/>
              <w:left w:val="nil"/>
              <w:bottom w:val="single" w:sz="4" w:space="0" w:color="auto"/>
              <w:right w:val="single" w:sz="4" w:space="0" w:color="auto"/>
            </w:tcBorders>
            <w:shd w:val="clear" w:color="auto" w:fill="auto"/>
            <w:noWrap/>
            <w:vAlign w:val="center"/>
          </w:tcPr>
          <w:p w14:paraId="77555DCD" w14:textId="77777777" w:rsidR="00735E68" w:rsidRPr="00E766A7" w:rsidRDefault="00735E68" w:rsidP="000C234C">
            <w:pPr>
              <w:jc w:val="center"/>
              <w:rPr>
                <w:rFonts w:ascii="Calibri" w:hAnsi="Calibri" w:cs="Calibri"/>
                <w:color w:val="000000"/>
              </w:rPr>
            </w:pPr>
          </w:p>
        </w:tc>
        <w:tc>
          <w:tcPr>
            <w:tcW w:w="455" w:type="pct"/>
            <w:tcBorders>
              <w:top w:val="nil"/>
              <w:left w:val="nil"/>
              <w:bottom w:val="single" w:sz="4" w:space="0" w:color="auto"/>
              <w:right w:val="single" w:sz="4" w:space="0" w:color="auto"/>
            </w:tcBorders>
            <w:shd w:val="clear" w:color="auto" w:fill="auto"/>
            <w:noWrap/>
            <w:vAlign w:val="center"/>
          </w:tcPr>
          <w:p w14:paraId="20FC7730" w14:textId="77777777" w:rsidR="00735E68" w:rsidRPr="00E766A7" w:rsidRDefault="00735E68" w:rsidP="000C234C">
            <w:pPr>
              <w:jc w:val="center"/>
              <w:rPr>
                <w:rFonts w:ascii="Calibri" w:hAnsi="Calibri" w:cs="Calibri"/>
                <w:color w:val="000000"/>
              </w:rPr>
            </w:pPr>
          </w:p>
        </w:tc>
        <w:tc>
          <w:tcPr>
            <w:tcW w:w="518" w:type="pct"/>
            <w:tcBorders>
              <w:top w:val="nil"/>
              <w:left w:val="nil"/>
              <w:bottom w:val="single" w:sz="4" w:space="0" w:color="auto"/>
              <w:right w:val="single" w:sz="4" w:space="0" w:color="auto"/>
            </w:tcBorders>
            <w:shd w:val="clear" w:color="auto" w:fill="auto"/>
            <w:noWrap/>
            <w:vAlign w:val="center"/>
          </w:tcPr>
          <w:p w14:paraId="10752DB4" w14:textId="77777777" w:rsidR="00735E68" w:rsidRPr="00E766A7" w:rsidRDefault="00735E68" w:rsidP="000C234C">
            <w:pPr>
              <w:jc w:val="center"/>
              <w:rPr>
                <w:rFonts w:ascii="Calibri" w:hAnsi="Calibri" w:cs="Calibri"/>
                <w:color w:val="000000"/>
              </w:rPr>
            </w:pPr>
          </w:p>
        </w:tc>
      </w:tr>
      <w:tr w:rsidR="00735E68" w:rsidRPr="00E766A7" w14:paraId="5426B45F" w14:textId="77777777" w:rsidTr="000C234C">
        <w:trPr>
          <w:trHeight w:val="300"/>
        </w:trPr>
        <w:tc>
          <w:tcPr>
            <w:tcW w:w="348" w:type="pct"/>
            <w:tcBorders>
              <w:top w:val="nil"/>
              <w:left w:val="single" w:sz="4" w:space="0" w:color="auto"/>
              <w:bottom w:val="single" w:sz="4" w:space="0" w:color="auto"/>
              <w:right w:val="single" w:sz="4" w:space="0" w:color="auto"/>
            </w:tcBorders>
            <w:shd w:val="clear" w:color="auto" w:fill="auto"/>
            <w:noWrap/>
            <w:vAlign w:val="center"/>
            <w:hideMark/>
          </w:tcPr>
          <w:p w14:paraId="5E8C797B" w14:textId="77777777" w:rsidR="00735E68" w:rsidRPr="00E766A7" w:rsidRDefault="00735E68" w:rsidP="000C234C">
            <w:pPr>
              <w:jc w:val="center"/>
              <w:rPr>
                <w:rFonts w:ascii="Calibri" w:hAnsi="Calibri" w:cs="Calibri"/>
                <w:color w:val="000000"/>
              </w:rPr>
            </w:pPr>
            <w:r w:rsidRPr="00E766A7">
              <w:rPr>
                <w:rFonts w:ascii="Calibri" w:hAnsi="Calibri" w:cs="Calibri"/>
                <w:color w:val="000000"/>
              </w:rPr>
              <w:t>9</w:t>
            </w:r>
          </w:p>
        </w:tc>
        <w:tc>
          <w:tcPr>
            <w:tcW w:w="2076" w:type="pct"/>
            <w:tcBorders>
              <w:top w:val="nil"/>
              <w:left w:val="nil"/>
              <w:bottom w:val="single" w:sz="4" w:space="0" w:color="auto"/>
              <w:right w:val="single" w:sz="4" w:space="0" w:color="auto"/>
            </w:tcBorders>
            <w:shd w:val="clear" w:color="auto" w:fill="auto"/>
            <w:noWrap/>
            <w:vAlign w:val="center"/>
          </w:tcPr>
          <w:p w14:paraId="4E1D508E" w14:textId="77777777" w:rsidR="00735E68" w:rsidRPr="00E766A7" w:rsidRDefault="00735E68" w:rsidP="000C234C">
            <w:pPr>
              <w:jc w:val="center"/>
              <w:rPr>
                <w:rFonts w:ascii="Calibri" w:hAnsi="Calibri" w:cs="Calibri"/>
                <w:color w:val="000000"/>
              </w:rPr>
            </w:pPr>
          </w:p>
        </w:tc>
        <w:tc>
          <w:tcPr>
            <w:tcW w:w="763" w:type="pct"/>
            <w:tcBorders>
              <w:top w:val="nil"/>
              <w:left w:val="nil"/>
              <w:bottom w:val="single" w:sz="4" w:space="0" w:color="auto"/>
              <w:right w:val="single" w:sz="4" w:space="0" w:color="auto"/>
            </w:tcBorders>
            <w:shd w:val="clear" w:color="auto" w:fill="auto"/>
            <w:noWrap/>
            <w:vAlign w:val="center"/>
          </w:tcPr>
          <w:p w14:paraId="55A82E80" w14:textId="77777777" w:rsidR="00735E68" w:rsidRPr="00E766A7" w:rsidRDefault="00735E68" w:rsidP="000C234C">
            <w:pPr>
              <w:jc w:val="center"/>
              <w:rPr>
                <w:rFonts w:ascii="Calibri" w:hAnsi="Calibri" w:cs="Calibri"/>
                <w:color w:val="000000"/>
              </w:rPr>
            </w:pPr>
          </w:p>
        </w:tc>
        <w:tc>
          <w:tcPr>
            <w:tcW w:w="840" w:type="pct"/>
            <w:tcBorders>
              <w:top w:val="nil"/>
              <w:left w:val="nil"/>
              <w:bottom w:val="single" w:sz="4" w:space="0" w:color="auto"/>
              <w:right w:val="single" w:sz="4" w:space="0" w:color="auto"/>
            </w:tcBorders>
            <w:shd w:val="clear" w:color="auto" w:fill="auto"/>
            <w:noWrap/>
            <w:vAlign w:val="center"/>
          </w:tcPr>
          <w:p w14:paraId="300CD951" w14:textId="77777777" w:rsidR="00735E68" w:rsidRPr="00E766A7" w:rsidRDefault="00735E68" w:rsidP="000C234C">
            <w:pPr>
              <w:jc w:val="center"/>
              <w:rPr>
                <w:rFonts w:ascii="Calibri" w:hAnsi="Calibri" w:cs="Calibri"/>
                <w:color w:val="000000"/>
              </w:rPr>
            </w:pPr>
          </w:p>
        </w:tc>
        <w:tc>
          <w:tcPr>
            <w:tcW w:w="455" w:type="pct"/>
            <w:tcBorders>
              <w:top w:val="nil"/>
              <w:left w:val="nil"/>
              <w:bottom w:val="single" w:sz="4" w:space="0" w:color="auto"/>
              <w:right w:val="single" w:sz="4" w:space="0" w:color="auto"/>
            </w:tcBorders>
            <w:shd w:val="clear" w:color="auto" w:fill="auto"/>
            <w:noWrap/>
            <w:vAlign w:val="center"/>
          </w:tcPr>
          <w:p w14:paraId="77F9B2B8" w14:textId="77777777" w:rsidR="00735E68" w:rsidRPr="00E766A7" w:rsidRDefault="00735E68" w:rsidP="000C234C">
            <w:pPr>
              <w:jc w:val="center"/>
              <w:rPr>
                <w:rFonts w:ascii="Calibri" w:hAnsi="Calibri" w:cs="Calibri"/>
                <w:color w:val="000000"/>
              </w:rPr>
            </w:pPr>
          </w:p>
        </w:tc>
        <w:tc>
          <w:tcPr>
            <w:tcW w:w="518" w:type="pct"/>
            <w:tcBorders>
              <w:top w:val="nil"/>
              <w:left w:val="nil"/>
              <w:bottom w:val="single" w:sz="4" w:space="0" w:color="auto"/>
              <w:right w:val="single" w:sz="4" w:space="0" w:color="auto"/>
            </w:tcBorders>
            <w:shd w:val="clear" w:color="auto" w:fill="auto"/>
            <w:noWrap/>
            <w:vAlign w:val="center"/>
          </w:tcPr>
          <w:p w14:paraId="414A22D2" w14:textId="77777777" w:rsidR="00735E68" w:rsidRPr="00E766A7" w:rsidRDefault="00735E68" w:rsidP="000C234C">
            <w:pPr>
              <w:jc w:val="center"/>
              <w:rPr>
                <w:rFonts w:ascii="Calibri" w:hAnsi="Calibri" w:cs="Calibri"/>
                <w:color w:val="000000"/>
              </w:rPr>
            </w:pPr>
          </w:p>
        </w:tc>
      </w:tr>
      <w:tr w:rsidR="00735E68" w:rsidRPr="00E766A7" w14:paraId="5117A006" w14:textId="77777777" w:rsidTr="000C234C">
        <w:trPr>
          <w:trHeight w:val="300"/>
        </w:trPr>
        <w:tc>
          <w:tcPr>
            <w:tcW w:w="348" w:type="pct"/>
            <w:tcBorders>
              <w:top w:val="nil"/>
              <w:left w:val="single" w:sz="4" w:space="0" w:color="auto"/>
              <w:bottom w:val="single" w:sz="4" w:space="0" w:color="auto"/>
              <w:right w:val="single" w:sz="4" w:space="0" w:color="auto"/>
            </w:tcBorders>
            <w:shd w:val="clear" w:color="auto" w:fill="A6A6A6" w:themeFill="background1" w:themeFillShade="A6"/>
            <w:noWrap/>
            <w:vAlign w:val="center"/>
            <w:hideMark/>
          </w:tcPr>
          <w:p w14:paraId="6BE2716F" w14:textId="77777777" w:rsidR="00735E68" w:rsidRPr="00E766A7" w:rsidRDefault="00735E68" w:rsidP="000C234C">
            <w:pPr>
              <w:jc w:val="center"/>
              <w:rPr>
                <w:rFonts w:ascii="Calibri" w:hAnsi="Calibri" w:cs="Calibri"/>
                <w:color w:val="000000"/>
              </w:rPr>
            </w:pPr>
          </w:p>
        </w:tc>
        <w:tc>
          <w:tcPr>
            <w:tcW w:w="2076" w:type="pct"/>
            <w:tcBorders>
              <w:top w:val="nil"/>
              <w:left w:val="nil"/>
              <w:bottom w:val="single" w:sz="4" w:space="0" w:color="auto"/>
              <w:right w:val="single" w:sz="4" w:space="0" w:color="auto"/>
            </w:tcBorders>
            <w:shd w:val="clear" w:color="auto" w:fill="A6A6A6" w:themeFill="background1" w:themeFillShade="A6"/>
            <w:noWrap/>
            <w:vAlign w:val="center"/>
          </w:tcPr>
          <w:p w14:paraId="69268FC1" w14:textId="77777777" w:rsidR="00735E68" w:rsidRPr="00E766A7" w:rsidRDefault="00735E68" w:rsidP="000C234C">
            <w:pPr>
              <w:jc w:val="center"/>
              <w:rPr>
                <w:rFonts w:ascii="Calibri" w:hAnsi="Calibri" w:cs="Calibri"/>
                <w:color w:val="000000"/>
              </w:rPr>
            </w:pPr>
          </w:p>
        </w:tc>
        <w:tc>
          <w:tcPr>
            <w:tcW w:w="763" w:type="pct"/>
            <w:tcBorders>
              <w:top w:val="nil"/>
              <w:left w:val="nil"/>
              <w:bottom w:val="single" w:sz="4" w:space="0" w:color="auto"/>
              <w:right w:val="single" w:sz="4" w:space="0" w:color="auto"/>
            </w:tcBorders>
            <w:shd w:val="clear" w:color="auto" w:fill="auto"/>
            <w:noWrap/>
            <w:vAlign w:val="center"/>
          </w:tcPr>
          <w:p w14:paraId="0765D6A1" w14:textId="77777777" w:rsidR="00735E68" w:rsidRPr="00E766A7" w:rsidRDefault="00735E68" w:rsidP="000C234C">
            <w:pPr>
              <w:jc w:val="center"/>
              <w:rPr>
                <w:rFonts w:ascii="Calibri" w:hAnsi="Calibri" w:cs="Calibri"/>
                <w:b/>
                <w:color w:val="000000"/>
                <w:lang w:val="en-US"/>
              </w:rPr>
            </w:pPr>
            <w:r w:rsidRPr="00E766A7">
              <w:rPr>
                <w:rFonts w:ascii="Calibri" w:hAnsi="Calibri" w:cs="Calibri"/>
                <w:b/>
                <w:color w:val="000000"/>
              </w:rPr>
              <w:t>ΣΥΝΟΛΟ</w:t>
            </w:r>
          </w:p>
        </w:tc>
        <w:tc>
          <w:tcPr>
            <w:tcW w:w="840" w:type="pct"/>
            <w:tcBorders>
              <w:top w:val="nil"/>
              <w:left w:val="nil"/>
              <w:bottom w:val="single" w:sz="4" w:space="0" w:color="auto"/>
              <w:right w:val="single" w:sz="4" w:space="0" w:color="auto"/>
            </w:tcBorders>
            <w:shd w:val="clear" w:color="auto" w:fill="auto"/>
            <w:noWrap/>
            <w:vAlign w:val="center"/>
          </w:tcPr>
          <w:p w14:paraId="68E78719" w14:textId="77777777" w:rsidR="00735E68" w:rsidRPr="00E766A7" w:rsidRDefault="00735E68" w:rsidP="000C234C">
            <w:pPr>
              <w:jc w:val="center"/>
              <w:rPr>
                <w:rFonts w:ascii="Calibri" w:hAnsi="Calibri" w:cs="Calibri"/>
                <w:color w:val="000000"/>
                <w:lang w:val="en-US"/>
              </w:rPr>
            </w:pPr>
            <w:r w:rsidRPr="00E766A7">
              <w:rPr>
                <w:rFonts w:ascii="Calibri" w:hAnsi="Calibri" w:cs="Calibri"/>
                <w:color w:val="000000"/>
                <w:lang w:val="en-US"/>
              </w:rPr>
              <w:t>…..</w:t>
            </w:r>
          </w:p>
        </w:tc>
        <w:tc>
          <w:tcPr>
            <w:tcW w:w="455" w:type="pct"/>
            <w:tcBorders>
              <w:top w:val="nil"/>
              <w:left w:val="nil"/>
              <w:bottom w:val="single" w:sz="4" w:space="0" w:color="auto"/>
              <w:right w:val="single" w:sz="4" w:space="0" w:color="auto"/>
            </w:tcBorders>
            <w:shd w:val="clear" w:color="auto" w:fill="auto"/>
            <w:noWrap/>
            <w:vAlign w:val="center"/>
          </w:tcPr>
          <w:p w14:paraId="1536B528" w14:textId="77777777" w:rsidR="00735E68" w:rsidRPr="00E766A7" w:rsidRDefault="00735E68" w:rsidP="000C234C">
            <w:pPr>
              <w:jc w:val="center"/>
              <w:rPr>
                <w:rFonts w:ascii="Calibri" w:hAnsi="Calibri" w:cs="Calibri"/>
                <w:color w:val="000000"/>
                <w:lang w:val="en-US"/>
              </w:rPr>
            </w:pPr>
            <w:r w:rsidRPr="00E766A7">
              <w:rPr>
                <w:rFonts w:ascii="Calibri" w:hAnsi="Calibri" w:cs="Calibri"/>
                <w:color w:val="000000"/>
                <w:lang w:val="en-US"/>
              </w:rPr>
              <w:t>….</w:t>
            </w:r>
          </w:p>
        </w:tc>
        <w:tc>
          <w:tcPr>
            <w:tcW w:w="518" w:type="pct"/>
            <w:tcBorders>
              <w:top w:val="nil"/>
              <w:left w:val="nil"/>
              <w:bottom w:val="single" w:sz="4" w:space="0" w:color="auto"/>
              <w:right w:val="single" w:sz="4" w:space="0" w:color="auto"/>
            </w:tcBorders>
            <w:shd w:val="clear" w:color="auto" w:fill="auto"/>
            <w:noWrap/>
            <w:vAlign w:val="center"/>
          </w:tcPr>
          <w:p w14:paraId="6ED088A9" w14:textId="77777777" w:rsidR="00735E68" w:rsidRPr="00E766A7" w:rsidRDefault="00735E68" w:rsidP="000C234C">
            <w:pPr>
              <w:jc w:val="center"/>
              <w:rPr>
                <w:rFonts w:ascii="Calibri" w:hAnsi="Calibri" w:cs="Calibri"/>
                <w:color w:val="000000"/>
                <w:lang w:val="en-US"/>
              </w:rPr>
            </w:pPr>
            <w:r w:rsidRPr="00E766A7">
              <w:rPr>
                <w:rFonts w:ascii="Calibri" w:hAnsi="Calibri" w:cs="Calibri"/>
                <w:color w:val="000000"/>
                <w:lang w:val="en-US"/>
              </w:rPr>
              <w:t>….</w:t>
            </w:r>
          </w:p>
        </w:tc>
      </w:tr>
    </w:tbl>
    <w:p w14:paraId="1262DDEC" w14:textId="77777777" w:rsidR="00735E68" w:rsidRPr="00E766A7" w:rsidRDefault="00735E68" w:rsidP="00735E68">
      <w:pPr>
        <w:spacing w:after="120" w:line="276" w:lineRule="auto"/>
        <w:jc w:val="both"/>
        <w:rPr>
          <w:rFonts w:asciiTheme="minorHAnsi" w:hAnsiTheme="minorHAnsi"/>
          <w:sz w:val="22"/>
          <w:szCs w:val="22"/>
        </w:rPr>
      </w:pPr>
    </w:p>
    <w:p w14:paraId="75E8751B" w14:textId="77777777" w:rsidR="00735E68" w:rsidRPr="00E766A7" w:rsidRDefault="00735E68" w:rsidP="00735E68">
      <w:pPr>
        <w:ind w:left="5812"/>
        <w:jc w:val="center"/>
        <w:rPr>
          <w:rFonts w:ascii="Calibri" w:hAnsi="Calibri" w:cs="Calibri"/>
          <w:b/>
          <w:bCs/>
          <w:color w:val="000000"/>
          <w:sz w:val="22"/>
          <w:szCs w:val="22"/>
        </w:rPr>
      </w:pPr>
      <w:r w:rsidRPr="00E766A7">
        <w:rPr>
          <w:rFonts w:ascii="Calibri" w:hAnsi="Calibri" w:cs="Calibri"/>
          <w:b/>
          <w:bCs/>
          <w:color w:val="000000"/>
          <w:sz w:val="22"/>
          <w:szCs w:val="22"/>
        </w:rPr>
        <w:t>Ο/Η Βεβαιών/ούσα  Διευθυντής/ντρια</w:t>
      </w:r>
    </w:p>
    <w:p w14:paraId="71E18CDC" w14:textId="77777777" w:rsidR="00735E68" w:rsidRPr="00E766A7" w:rsidRDefault="00735E68" w:rsidP="00735E68">
      <w:pPr>
        <w:tabs>
          <w:tab w:val="center" w:pos="9360"/>
        </w:tabs>
        <w:spacing w:line="276" w:lineRule="auto"/>
        <w:ind w:left="5812"/>
        <w:jc w:val="center"/>
        <w:rPr>
          <w:rFonts w:ascii="Calibri" w:hAnsi="Calibri" w:cs="Calibri"/>
          <w:b/>
          <w:bCs/>
          <w:i/>
          <w:color w:val="000000"/>
          <w:sz w:val="22"/>
          <w:szCs w:val="22"/>
        </w:rPr>
      </w:pPr>
      <w:r w:rsidRPr="00E766A7">
        <w:rPr>
          <w:rFonts w:ascii="Calibri" w:hAnsi="Calibri" w:cs="Calibri"/>
          <w:b/>
          <w:bCs/>
          <w:color w:val="000000"/>
          <w:sz w:val="22"/>
          <w:szCs w:val="22"/>
        </w:rPr>
        <w:t xml:space="preserve">της Διεύθυνσης </w:t>
      </w:r>
      <w:r w:rsidRPr="00E766A7">
        <w:rPr>
          <w:rFonts w:ascii="Calibri" w:hAnsi="Calibri"/>
          <w:b/>
          <w:iCs/>
          <w:sz w:val="22"/>
          <w:szCs w:val="22"/>
        </w:rPr>
        <w:t xml:space="preserve">Πρωτοβάθμιας/Δευτεροβάθμιας </w:t>
      </w:r>
      <w:r w:rsidRPr="00E766A7">
        <w:rPr>
          <w:rFonts w:ascii="Calibri" w:hAnsi="Calibri" w:cs="Calibri"/>
          <w:b/>
          <w:bCs/>
          <w:color w:val="000000"/>
          <w:sz w:val="22"/>
          <w:szCs w:val="22"/>
        </w:rPr>
        <w:t>Εκπαίδευσης …………………………..</w:t>
      </w:r>
    </w:p>
    <w:p w14:paraId="74E5BE18" w14:textId="77777777" w:rsidR="00735E68" w:rsidRPr="00E766A7" w:rsidRDefault="00735E68" w:rsidP="00735E68">
      <w:pPr>
        <w:tabs>
          <w:tab w:val="center" w:pos="9360"/>
        </w:tabs>
        <w:spacing w:line="276" w:lineRule="auto"/>
        <w:ind w:left="5812"/>
        <w:jc w:val="center"/>
        <w:rPr>
          <w:rFonts w:ascii="Calibri" w:hAnsi="Calibri" w:cs="Calibri"/>
          <w:b/>
          <w:bCs/>
          <w:i/>
          <w:color w:val="000000"/>
          <w:sz w:val="22"/>
          <w:szCs w:val="22"/>
        </w:rPr>
      </w:pPr>
    </w:p>
    <w:p w14:paraId="33104B6C" w14:textId="3B53A0C9" w:rsidR="00A32A08" w:rsidRDefault="00735E68" w:rsidP="00735E68">
      <w:pPr>
        <w:tabs>
          <w:tab w:val="center" w:pos="9360"/>
        </w:tabs>
        <w:spacing w:line="276" w:lineRule="auto"/>
        <w:ind w:left="5220"/>
        <w:jc w:val="center"/>
        <w:rPr>
          <w:rFonts w:ascii="Calibri" w:hAnsi="Calibri" w:cs="Arial"/>
          <w:b/>
          <w:bCs/>
          <w:sz w:val="22"/>
          <w:szCs w:val="22"/>
        </w:rPr>
      </w:pPr>
      <w:r w:rsidRPr="00E766A7">
        <w:rPr>
          <w:rFonts w:ascii="Calibri" w:hAnsi="Calibri" w:cs="Calibri"/>
          <w:bCs/>
          <w:i/>
          <w:color w:val="000000"/>
          <w:sz w:val="22"/>
          <w:szCs w:val="22"/>
        </w:rPr>
        <w:t>(Υπογραφή, Ονοματεπώνυμο, Σφραγίδα)</w:t>
      </w:r>
    </w:p>
    <w:p w14:paraId="2F7A924D" w14:textId="0C4B5144" w:rsidR="00E766A7" w:rsidRPr="00E766A7" w:rsidRDefault="00E766A7" w:rsidP="00E766A7">
      <w:pPr>
        <w:keepNext/>
        <w:pBdr>
          <w:top w:val="single" w:sz="4" w:space="1" w:color="auto"/>
          <w:left w:val="single" w:sz="4" w:space="0" w:color="auto"/>
          <w:bottom w:val="single" w:sz="4" w:space="1" w:color="auto"/>
          <w:right w:val="single" w:sz="4" w:space="4" w:color="auto"/>
        </w:pBdr>
        <w:shd w:val="clear" w:color="auto" w:fill="E0E0E0"/>
        <w:spacing w:line="276" w:lineRule="auto"/>
        <w:outlineLvl w:val="1"/>
        <w:rPr>
          <w:rFonts w:ascii="Calibri" w:hAnsi="Calibri" w:cs="Arial"/>
          <w:b/>
          <w:bCs/>
          <w:sz w:val="22"/>
          <w:szCs w:val="22"/>
        </w:rPr>
        <w:sectPr w:rsidR="00E766A7" w:rsidRPr="00E766A7" w:rsidSect="007B21B7">
          <w:footerReference w:type="even" r:id="rId13"/>
          <w:pgSz w:w="16838" w:h="11906" w:orient="landscape" w:code="9"/>
          <w:pgMar w:top="1134" w:right="820" w:bottom="1701" w:left="709" w:header="720" w:footer="425" w:gutter="0"/>
          <w:cols w:space="720"/>
          <w:docGrid w:linePitch="360"/>
        </w:sectPr>
      </w:pPr>
    </w:p>
    <w:p w14:paraId="43C46711" w14:textId="45BFEB90" w:rsidR="00E766A7" w:rsidRPr="00E766A7" w:rsidRDefault="00E766A7" w:rsidP="00E766A7">
      <w:pPr>
        <w:keepNext/>
        <w:pBdr>
          <w:top w:val="single" w:sz="4" w:space="1" w:color="auto"/>
          <w:left w:val="single" w:sz="4" w:space="0" w:color="auto"/>
          <w:bottom w:val="single" w:sz="4" w:space="1" w:color="auto"/>
          <w:right w:val="single" w:sz="4" w:space="4" w:color="auto"/>
        </w:pBdr>
        <w:shd w:val="clear" w:color="auto" w:fill="E0E0E0"/>
        <w:spacing w:line="276" w:lineRule="auto"/>
        <w:outlineLvl w:val="1"/>
        <w:rPr>
          <w:rFonts w:ascii="Calibri" w:hAnsi="Calibri" w:cs="Arial"/>
          <w:b/>
          <w:bCs/>
          <w:sz w:val="22"/>
          <w:szCs w:val="22"/>
        </w:rPr>
      </w:pPr>
      <w:bookmarkStart w:id="66" w:name="_Toc238724278"/>
      <w:r w:rsidRPr="00E766A7">
        <w:rPr>
          <w:rFonts w:ascii="Calibri" w:hAnsi="Calibri" w:cs="Arial"/>
          <w:b/>
          <w:bCs/>
          <w:sz w:val="22"/>
          <w:szCs w:val="22"/>
        </w:rPr>
        <w:t xml:space="preserve">ΥΠΟΔΕΙΓΜΑ 8.1: </w:t>
      </w:r>
      <w:r w:rsidRPr="00197911">
        <w:rPr>
          <w:rFonts w:ascii="Calibri" w:hAnsi="Calibri" w:cs="Calibri"/>
          <w:b/>
          <w:bCs/>
          <w:sz w:val="22"/>
          <w:szCs w:val="22"/>
        </w:rPr>
        <w:t>ΒΕΒΑΙΩΣΗ ΔΙΑΝΟΜΗΣ ΚΑΙ ΑΝΑΡΤΗΣΗΣ</w:t>
      </w:r>
      <w:r w:rsidR="00C85BE2" w:rsidRPr="00197911">
        <w:rPr>
          <w:rFonts w:ascii="Calibri" w:hAnsi="Calibri" w:cs="Calibri"/>
          <w:b/>
          <w:bCs/>
          <w:sz w:val="22"/>
          <w:szCs w:val="22"/>
        </w:rPr>
        <w:t xml:space="preserve"> ΈΝΤΥΠΗΣ</w:t>
      </w:r>
      <w:r w:rsidRPr="00197911">
        <w:rPr>
          <w:rFonts w:ascii="Calibri" w:hAnsi="Calibri" w:cs="Calibri"/>
          <w:b/>
          <w:bCs/>
          <w:sz w:val="22"/>
          <w:szCs w:val="22"/>
        </w:rPr>
        <w:t xml:space="preserve"> ΑΦΙΣΑΣ ΑΠΟ ΤΙΣ ΔΙΕΥΘΥΝΣΕΙΣ ΕΚΠΑΙΔΕΥΣΗΣ</w:t>
      </w:r>
      <w:bookmarkEnd w:id="65"/>
      <w:r w:rsidRPr="00197911">
        <w:rPr>
          <w:rFonts w:ascii="Calibri" w:hAnsi="Calibri" w:cs="Calibri"/>
          <w:b/>
          <w:bCs/>
          <w:sz w:val="22"/>
          <w:szCs w:val="22"/>
        </w:rPr>
        <w:t xml:space="preserve"> </w:t>
      </w:r>
      <w:r w:rsidRPr="00197911">
        <w:rPr>
          <w:rFonts w:asciiTheme="minorHAnsi" w:hAnsiTheme="minorHAnsi" w:cs="Arial"/>
          <w:b/>
          <w:bCs/>
          <w:caps/>
          <w:sz w:val="22"/>
          <w:szCs w:val="22"/>
        </w:rPr>
        <w:t>(Υποέργο 1)</w:t>
      </w:r>
      <w:bookmarkEnd w:id="66"/>
    </w:p>
    <w:p w14:paraId="60B2D5CF" w14:textId="77777777" w:rsidR="00E766A7" w:rsidRPr="00E766A7" w:rsidRDefault="00E766A7" w:rsidP="00E766A7">
      <w:pPr>
        <w:spacing w:line="276" w:lineRule="auto"/>
        <w:jc w:val="center"/>
        <w:rPr>
          <w:rFonts w:ascii="Calibri" w:hAnsi="Calibri"/>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377"/>
        <w:gridCol w:w="2576"/>
        <w:gridCol w:w="4815"/>
      </w:tblGrid>
      <w:tr w:rsidR="00E766A7" w:rsidRPr="00E766A7" w14:paraId="36567DA8" w14:textId="77777777" w:rsidTr="009E2AA1">
        <w:trPr>
          <w:jc w:val="center"/>
        </w:trPr>
        <w:tc>
          <w:tcPr>
            <w:tcW w:w="2536" w:type="pct"/>
            <w:gridSpan w:val="3"/>
            <w:noWrap/>
            <w:vAlign w:val="center"/>
          </w:tcPr>
          <w:p w14:paraId="47C14FD9"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hAnsiTheme="minorHAnsi" w:cstheme="minorHAnsi"/>
                <w:b/>
                <w:noProof/>
                <w:sz w:val="22"/>
                <w:szCs w:val="22"/>
              </w:rPr>
              <w:drawing>
                <wp:inline distT="0" distB="0" distL="0" distR="0" wp14:anchorId="5BDEB867" wp14:editId="0A553C9C">
                  <wp:extent cx="387985" cy="379730"/>
                  <wp:effectExtent l="0" t="0" r="0" b="1270"/>
                  <wp:docPr id="33" name="Εικόνα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985" cy="379730"/>
                          </a:xfrm>
                          <a:prstGeom prst="rect">
                            <a:avLst/>
                          </a:prstGeom>
                          <a:noFill/>
                          <a:ln>
                            <a:noFill/>
                          </a:ln>
                        </pic:spPr>
                      </pic:pic>
                    </a:graphicData>
                  </a:graphic>
                </wp:inline>
              </w:drawing>
            </w:r>
          </w:p>
        </w:tc>
        <w:tc>
          <w:tcPr>
            <w:tcW w:w="2464" w:type="pct"/>
          </w:tcPr>
          <w:p w14:paraId="5E211604"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noProof/>
                <w:sz w:val="22"/>
                <w:szCs w:val="22"/>
              </w:rPr>
              <w:drawing>
                <wp:anchor distT="0" distB="0" distL="114300" distR="114300" simplePos="0" relativeHeight="251668480" behindDoc="0" locked="0" layoutInCell="1" allowOverlap="1" wp14:anchorId="0302E373" wp14:editId="20DC5DCA">
                  <wp:simplePos x="0" y="0"/>
                  <wp:positionH relativeFrom="column">
                    <wp:posOffset>1061085</wp:posOffset>
                  </wp:positionH>
                  <wp:positionV relativeFrom="paragraph">
                    <wp:posOffset>24130</wp:posOffset>
                  </wp:positionV>
                  <wp:extent cx="539750" cy="370840"/>
                  <wp:effectExtent l="0" t="0" r="0" b="0"/>
                  <wp:wrapSquare wrapText="bothSides"/>
                  <wp:docPr id="34" name="Εικόνα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E766A7" w:rsidRPr="00E766A7" w14:paraId="2FBBF8BE" w14:textId="77777777" w:rsidTr="009E2AA1">
        <w:trPr>
          <w:jc w:val="center"/>
        </w:trPr>
        <w:tc>
          <w:tcPr>
            <w:tcW w:w="2536" w:type="pct"/>
            <w:gridSpan w:val="3"/>
            <w:noWrap/>
          </w:tcPr>
          <w:p w14:paraId="2F1F6695"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ΕΛΛΗΝΙΚΗ ΔΗΜΟΚΡΑΤΙΑ</w:t>
            </w:r>
          </w:p>
          <w:p w14:paraId="62AF1FB8"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lang w:eastAsia="en-US"/>
              </w:rPr>
              <w:t>ΥΠΟΥΡΓΕΙΟ ΠΑΙΔΕΙΑΣ, ΘΡΗΣΚΕΥΜΑΤΩΝ ΚΑΙ ΑΘΛΗΤΙΣΜΟΥ</w:t>
            </w:r>
          </w:p>
          <w:p w14:paraId="7360BB85" w14:textId="77777777" w:rsidR="00E766A7" w:rsidRPr="00E766A7" w:rsidRDefault="00E766A7" w:rsidP="00E766A7">
            <w:pPr>
              <w:tabs>
                <w:tab w:val="center" w:pos="4153"/>
                <w:tab w:val="right" w:pos="8306"/>
              </w:tabs>
              <w:jc w:val="center"/>
              <w:rPr>
                <w:rFonts w:asciiTheme="minorHAnsi" w:hAnsiTheme="minorHAnsi" w:cstheme="minorHAnsi"/>
                <w:b/>
                <w:sz w:val="22"/>
                <w:szCs w:val="22"/>
              </w:rPr>
            </w:pPr>
            <w:r w:rsidRPr="00E766A7">
              <w:rPr>
                <w:rFonts w:asciiTheme="minorHAnsi" w:hAnsiTheme="minorHAnsi" w:cstheme="minorHAnsi"/>
                <w:b/>
                <w:sz w:val="22"/>
                <w:szCs w:val="22"/>
              </w:rPr>
              <w:t>---</w:t>
            </w:r>
          </w:p>
          <w:p w14:paraId="6106C9D0" w14:textId="77777777" w:rsidR="00E766A7" w:rsidRPr="00E766A7" w:rsidRDefault="00E766A7" w:rsidP="00E766A7">
            <w:pPr>
              <w:keepNext/>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ΠΕΡΙΦΕΡΕΙΑΚΗ ΔΙΕΥΘΥΝΣΗ </w:t>
            </w:r>
          </w:p>
          <w:p w14:paraId="5C790B00" w14:textId="77777777" w:rsidR="00E766A7" w:rsidRPr="00E766A7" w:rsidRDefault="00E766A7" w:rsidP="00E766A7">
            <w:pPr>
              <w:keepNext/>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ΠΡΩΤΟΒΑΘΜΙΑΣ ΚΑΙ ΔΕΥΤΕΡΟΒΑΘΜΙΑΣ ΕΚΠΑΙΔΕΥΣΗΣ </w:t>
            </w:r>
          </w:p>
          <w:p w14:paraId="2AA7E20F"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w:t>
            </w:r>
          </w:p>
        </w:tc>
        <w:tc>
          <w:tcPr>
            <w:tcW w:w="2464" w:type="pct"/>
          </w:tcPr>
          <w:p w14:paraId="059811E0"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ΕΥΡΩΠΑΪΚΗ ΕΝΩΣΗ</w:t>
            </w:r>
          </w:p>
          <w:p w14:paraId="35F2693C"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ΕΥΡΩΠΑΪΚΟ ΚΟΙΝΩΝΙΚΟ TAMEIO + (ΕΚΤ+)</w:t>
            </w:r>
          </w:p>
        </w:tc>
      </w:tr>
      <w:tr w:rsidR="00E766A7" w:rsidRPr="00E766A7" w14:paraId="74A313C6" w14:textId="77777777" w:rsidTr="009E2AA1">
        <w:trPr>
          <w:trHeight w:val="814"/>
          <w:jc w:val="center"/>
        </w:trPr>
        <w:tc>
          <w:tcPr>
            <w:tcW w:w="2536" w:type="pct"/>
            <w:gridSpan w:val="3"/>
            <w:noWrap/>
          </w:tcPr>
          <w:p w14:paraId="5942519C" w14:textId="77777777" w:rsidR="00E766A7" w:rsidRPr="00E766A7" w:rsidRDefault="00E766A7" w:rsidP="00E766A7">
            <w:pPr>
              <w:tabs>
                <w:tab w:val="num" w:pos="576"/>
                <w:tab w:val="left" w:pos="6521"/>
                <w:tab w:val="left" w:pos="7655"/>
              </w:tabs>
              <w:ind w:left="240"/>
              <w:jc w:val="center"/>
              <w:rPr>
                <w:rFonts w:asciiTheme="minorHAnsi" w:hAnsiTheme="minorHAnsi" w:cstheme="minorHAnsi"/>
                <w:b/>
                <w:bCs/>
                <w:sz w:val="22"/>
                <w:szCs w:val="22"/>
                <w:vertAlign w:val="superscript"/>
                <w:lang w:eastAsia="en-US"/>
              </w:rPr>
            </w:pPr>
            <w:r w:rsidRPr="00E766A7">
              <w:rPr>
                <w:rFonts w:asciiTheme="minorHAnsi" w:hAnsiTheme="minorHAnsi" w:cstheme="minorHAnsi"/>
                <w:b/>
                <w:bCs/>
                <w:sz w:val="22"/>
                <w:szCs w:val="22"/>
                <w:lang w:eastAsia="en-US"/>
              </w:rPr>
              <w:t xml:space="preserve">ΔΙΕΥΘΥΝΣΗ </w:t>
            </w:r>
            <w:r w:rsidRPr="00E766A7">
              <w:rPr>
                <w:rFonts w:asciiTheme="minorHAnsi" w:hAnsiTheme="minorHAnsi" w:cstheme="minorHAnsi"/>
                <w:b/>
                <w:bCs/>
                <w:sz w:val="22"/>
                <w:szCs w:val="22"/>
                <w:highlight w:val="yellow"/>
                <w:lang w:eastAsia="en-US"/>
              </w:rPr>
              <w:t>ΠΡΩΤΟΒΑΘΜΙΑΣ / ΔΕΥΤΕΡΟΒΑΘΜΙΑΣ</w:t>
            </w:r>
            <w:r w:rsidRPr="00E766A7">
              <w:rPr>
                <w:rFonts w:asciiTheme="minorHAnsi" w:hAnsiTheme="minorHAnsi" w:cstheme="minorHAnsi"/>
                <w:b/>
                <w:bCs/>
                <w:sz w:val="22"/>
                <w:szCs w:val="22"/>
                <w:lang w:eastAsia="en-US"/>
              </w:rPr>
              <w:t xml:space="preserve"> ΕΚΠΑΙΔΕΥΣΗΣ</w:t>
            </w:r>
          </w:p>
          <w:p w14:paraId="6041BD8A" w14:textId="77777777" w:rsidR="00E766A7" w:rsidRPr="00E766A7" w:rsidRDefault="00E766A7" w:rsidP="00E766A7">
            <w:pPr>
              <w:tabs>
                <w:tab w:val="center" w:pos="4153"/>
                <w:tab w:val="right" w:pos="8306"/>
              </w:tabs>
              <w:jc w:val="center"/>
              <w:rPr>
                <w:rFonts w:asciiTheme="minorHAnsi" w:hAnsiTheme="minorHAnsi" w:cstheme="minorHAnsi"/>
                <w:b/>
                <w:sz w:val="22"/>
                <w:szCs w:val="22"/>
                <w:lang w:eastAsia="en-US"/>
              </w:rPr>
            </w:pPr>
            <w:r w:rsidRPr="00E766A7">
              <w:rPr>
                <w:rFonts w:asciiTheme="minorHAnsi" w:hAnsiTheme="minorHAnsi" w:cstheme="minorHAnsi"/>
                <w:b/>
                <w:bCs/>
                <w:sz w:val="22"/>
                <w:szCs w:val="22"/>
                <w:lang w:eastAsia="en-US"/>
              </w:rPr>
              <w:t>…………………………………………..</w:t>
            </w:r>
          </w:p>
        </w:tc>
        <w:tc>
          <w:tcPr>
            <w:tcW w:w="2464" w:type="pct"/>
          </w:tcPr>
          <w:p w14:paraId="5511383D" w14:textId="77777777" w:rsidR="00E766A7" w:rsidRPr="00E766A7" w:rsidRDefault="00E766A7" w:rsidP="00E766A7">
            <w:pPr>
              <w:tabs>
                <w:tab w:val="center" w:pos="4153"/>
                <w:tab w:val="right" w:pos="8306"/>
              </w:tabs>
              <w:rPr>
                <w:rFonts w:asciiTheme="minorHAnsi" w:hAnsiTheme="minorHAnsi" w:cstheme="minorHAnsi"/>
                <w:b/>
                <w:sz w:val="22"/>
                <w:szCs w:val="22"/>
              </w:rPr>
            </w:pPr>
          </w:p>
          <w:p w14:paraId="10A76596"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 xml:space="preserve">            Ημερομηνία, </w:t>
            </w:r>
          </w:p>
          <w:p w14:paraId="00F0F4C7"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 xml:space="preserve">            </w:t>
            </w:r>
            <w:proofErr w:type="spellStart"/>
            <w:r w:rsidRPr="00E766A7">
              <w:rPr>
                <w:rFonts w:asciiTheme="minorHAnsi" w:hAnsiTheme="minorHAnsi" w:cstheme="minorHAnsi"/>
                <w:b/>
                <w:sz w:val="22"/>
                <w:szCs w:val="22"/>
              </w:rPr>
              <w:t>Αρ</w:t>
            </w:r>
            <w:proofErr w:type="spellEnd"/>
            <w:r w:rsidRPr="00E766A7">
              <w:rPr>
                <w:rFonts w:asciiTheme="minorHAnsi" w:hAnsiTheme="minorHAnsi" w:cstheme="minorHAnsi"/>
                <w:b/>
                <w:sz w:val="22"/>
                <w:szCs w:val="22"/>
              </w:rPr>
              <w:t>. πρωτ.:</w:t>
            </w:r>
          </w:p>
          <w:p w14:paraId="36EB1C22" w14:textId="77777777" w:rsidR="00E766A7" w:rsidRPr="00E766A7" w:rsidRDefault="00E766A7" w:rsidP="00E766A7">
            <w:pPr>
              <w:tabs>
                <w:tab w:val="center" w:pos="4153"/>
                <w:tab w:val="right" w:pos="8306"/>
              </w:tabs>
              <w:rPr>
                <w:rFonts w:asciiTheme="minorHAnsi" w:hAnsiTheme="minorHAnsi" w:cstheme="minorHAnsi"/>
                <w:b/>
                <w:sz w:val="22"/>
                <w:szCs w:val="22"/>
              </w:rPr>
            </w:pPr>
          </w:p>
        </w:tc>
      </w:tr>
      <w:tr w:rsidR="00E766A7" w:rsidRPr="00E766A7" w14:paraId="7D860166" w14:textId="77777777" w:rsidTr="009E2AA1">
        <w:trPr>
          <w:jc w:val="center"/>
        </w:trPr>
        <w:tc>
          <w:tcPr>
            <w:tcW w:w="1025" w:type="pct"/>
            <w:noWrap/>
          </w:tcPr>
          <w:p w14:paraId="2F3A8CEA"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Ταχ. Δ/νση</w:t>
            </w:r>
          </w:p>
        </w:tc>
        <w:tc>
          <w:tcPr>
            <w:tcW w:w="193" w:type="pct"/>
            <w:noWrap/>
          </w:tcPr>
          <w:p w14:paraId="743CBBC1"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1318" w:type="pct"/>
            <w:noWrap/>
          </w:tcPr>
          <w:p w14:paraId="58FBD7A5"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2464" w:type="pct"/>
            <w:vMerge w:val="restart"/>
          </w:tcPr>
          <w:p w14:paraId="508CAA95" w14:textId="77777777" w:rsidR="00E766A7" w:rsidRPr="00E766A7" w:rsidRDefault="00E766A7" w:rsidP="00E766A7">
            <w:pPr>
              <w:jc w:val="both"/>
              <w:rPr>
                <w:rFonts w:asciiTheme="minorHAnsi" w:hAnsiTheme="minorHAnsi" w:cstheme="minorHAnsi"/>
                <w:b/>
                <w:iCs/>
                <w:sz w:val="22"/>
                <w:szCs w:val="22"/>
              </w:rPr>
            </w:pPr>
            <w:r w:rsidRPr="00E766A7">
              <w:rPr>
                <w:rFonts w:asciiTheme="minorHAnsi" w:hAnsiTheme="minorHAnsi" w:cstheme="minorHAnsi"/>
                <w:b/>
                <w:iCs/>
                <w:sz w:val="22"/>
                <w:szCs w:val="22"/>
              </w:rPr>
              <w:t xml:space="preserve">      Προς : </w:t>
            </w:r>
          </w:p>
          <w:p w14:paraId="3F790792" w14:textId="77777777" w:rsidR="00E766A7" w:rsidRPr="00E766A7" w:rsidRDefault="00E766A7" w:rsidP="00E766A7">
            <w:pPr>
              <w:ind w:left="323"/>
              <w:jc w:val="both"/>
              <w:rPr>
                <w:rFonts w:asciiTheme="minorHAnsi" w:hAnsiTheme="minorHAnsi" w:cstheme="minorHAnsi"/>
                <w:b/>
                <w:iCs/>
                <w:sz w:val="22"/>
                <w:szCs w:val="22"/>
              </w:rPr>
            </w:pPr>
            <w:r w:rsidRPr="00E766A7">
              <w:rPr>
                <w:rFonts w:asciiTheme="minorHAnsi" w:hAnsiTheme="minorHAnsi" w:cstheme="minorHAnsi"/>
                <w:b/>
                <w:iCs/>
                <w:sz w:val="22"/>
                <w:szCs w:val="22"/>
              </w:rPr>
              <w:t>ΕΔ ΕΣΠΑ του Υπουργείου Παιδείας Θρησκευμάτων και Αθλητισμού, Μονάδα Β3</w:t>
            </w:r>
          </w:p>
          <w:p w14:paraId="21244608" w14:textId="77777777" w:rsidR="00E766A7" w:rsidRPr="00E766A7" w:rsidRDefault="00E766A7" w:rsidP="00E766A7">
            <w:pPr>
              <w:jc w:val="both"/>
              <w:rPr>
                <w:rFonts w:asciiTheme="minorHAnsi" w:hAnsiTheme="minorHAnsi" w:cstheme="minorHAnsi"/>
                <w:b/>
                <w:iCs/>
                <w:sz w:val="22"/>
                <w:szCs w:val="22"/>
              </w:rPr>
            </w:pPr>
            <w:r w:rsidRPr="00E766A7">
              <w:rPr>
                <w:rFonts w:asciiTheme="minorHAnsi" w:hAnsiTheme="minorHAnsi" w:cstheme="minorHAnsi"/>
                <w:b/>
                <w:iCs/>
                <w:sz w:val="22"/>
                <w:szCs w:val="22"/>
              </w:rPr>
              <w:t xml:space="preserve">      Α.  Παπανδρέου 37 </w:t>
            </w:r>
          </w:p>
          <w:p w14:paraId="079F5A28" w14:textId="77777777" w:rsidR="00E766A7" w:rsidRPr="00E766A7" w:rsidRDefault="00E766A7" w:rsidP="00E766A7">
            <w:pPr>
              <w:tabs>
                <w:tab w:val="center" w:pos="4153"/>
                <w:tab w:val="right" w:pos="8306"/>
              </w:tabs>
              <w:autoSpaceDE w:val="0"/>
              <w:autoSpaceDN w:val="0"/>
              <w:adjustRightInd w:val="0"/>
              <w:rPr>
                <w:rFonts w:asciiTheme="minorHAnsi" w:hAnsiTheme="minorHAnsi" w:cstheme="minorHAnsi"/>
                <w:b/>
                <w:iCs/>
                <w:sz w:val="22"/>
                <w:szCs w:val="22"/>
              </w:rPr>
            </w:pPr>
            <w:r w:rsidRPr="00E766A7">
              <w:rPr>
                <w:rFonts w:asciiTheme="minorHAnsi" w:hAnsiTheme="minorHAnsi" w:cstheme="minorHAnsi"/>
                <w:b/>
                <w:iCs/>
                <w:sz w:val="22"/>
                <w:szCs w:val="22"/>
              </w:rPr>
              <w:t xml:space="preserve">      Τ.Κ. 151 80, Μαρούσι</w:t>
            </w:r>
          </w:p>
          <w:p w14:paraId="07525B52" w14:textId="77777777" w:rsidR="00E766A7" w:rsidRPr="00E766A7" w:rsidRDefault="00E766A7" w:rsidP="00E766A7">
            <w:pPr>
              <w:tabs>
                <w:tab w:val="center" w:pos="4153"/>
                <w:tab w:val="right" w:pos="8306"/>
              </w:tabs>
              <w:autoSpaceDE w:val="0"/>
              <w:autoSpaceDN w:val="0"/>
              <w:adjustRightInd w:val="0"/>
              <w:jc w:val="center"/>
              <w:rPr>
                <w:rFonts w:asciiTheme="minorHAnsi" w:hAnsiTheme="minorHAnsi" w:cstheme="minorHAnsi"/>
                <w:b/>
                <w:sz w:val="22"/>
                <w:szCs w:val="22"/>
              </w:rPr>
            </w:pPr>
          </w:p>
        </w:tc>
      </w:tr>
      <w:tr w:rsidR="00E766A7" w:rsidRPr="00E766A7" w14:paraId="1F0FAACE" w14:textId="77777777" w:rsidTr="009E2AA1">
        <w:trPr>
          <w:jc w:val="center"/>
        </w:trPr>
        <w:tc>
          <w:tcPr>
            <w:tcW w:w="1025" w:type="pct"/>
            <w:noWrap/>
          </w:tcPr>
          <w:p w14:paraId="18F09121"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Τ.Κ. - Πόλη</w:t>
            </w:r>
          </w:p>
        </w:tc>
        <w:tc>
          <w:tcPr>
            <w:tcW w:w="193" w:type="pct"/>
            <w:noWrap/>
          </w:tcPr>
          <w:p w14:paraId="5FFC6831"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1318" w:type="pct"/>
            <w:noWrap/>
          </w:tcPr>
          <w:p w14:paraId="71360B65"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2464" w:type="pct"/>
            <w:vMerge/>
          </w:tcPr>
          <w:p w14:paraId="41601B9A" w14:textId="77777777" w:rsidR="00E766A7" w:rsidRPr="00E766A7" w:rsidRDefault="00E766A7" w:rsidP="00E766A7">
            <w:pPr>
              <w:tabs>
                <w:tab w:val="center" w:pos="4153"/>
                <w:tab w:val="right" w:pos="8306"/>
              </w:tabs>
              <w:rPr>
                <w:rFonts w:asciiTheme="minorHAnsi" w:hAnsiTheme="minorHAnsi" w:cstheme="minorHAnsi"/>
                <w:b/>
                <w:sz w:val="22"/>
                <w:szCs w:val="22"/>
              </w:rPr>
            </w:pPr>
          </w:p>
        </w:tc>
      </w:tr>
      <w:tr w:rsidR="00E766A7" w:rsidRPr="00E766A7" w14:paraId="27509D8B" w14:textId="77777777" w:rsidTr="009E2AA1">
        <w:trPr>
          <w:jc w:val="center"/>
        </w:trPr>
        <w:tc>
          <w:tcPr>
            <w:tcW w:w="1025" w:type="pct"/>
            <w:noWrap/>
          </w:tcPr>
          <w:p w14:paraId="37185BBB"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Ιστοσελίδα</w:t>
            </w:r>
          </w:p>
        </w:tc>
        <w:tc>
          <w:tcPr>
            <w:tcW w:w="193" w:type="pct"/>
            <w:noWrap/>
          </w:tcPr>
          <w:p w14:paraId="3C83E5EE"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1318" w:type="pct"/>
            <w:noWrap/>
          </w:tcPr>
          <w:p w14:paraId="2B18C2DD"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2464" w:type="pct"/>
            <w:vMerge/>
          </w:tcPr>
          <w:p w14:paraId="6FF8653C" w14:textId="77777777" w:rsidR="00E766A7" w:rsidRPr="00E766A7" w:rsidRDefault="00E766A7" w:rsidP="00E766A7">
            <w:pPr>
              <w:tabs>
                <w:tab w:val="center" w:pos="4153"/>
                <w:tab w:val="right" w:pos="8306"/>
              </w:tabs>
              <w:rPr>
                <w:rFonts w:asciiTheme="minorHAnsi" w:hAnsiTheme="minorHAnsi" w:cstheme="minorHAnsi"/>
                <w:b/>
                <w:sz w:val="22"/>
                <w:szCs w:val="22"/>
              </w:rPr>
            </w:pPr>
          </w:p>
        </w:tc>
      </w:tr>
      <w:tr w:rsidR="00E766A7" w:rsidRPr="00E766A7" w14:paraId="1DC3A16A" w14:textId="77777777" w:rsidTr="009E2AA1">
        <w:trPr>
          <w:jc w:val="center"/>
        </w:trPr>
        <w:tc>
          <w:tcPr>
            <w:tcW w:w="1025" w:type="pct"/>
            <w:noWrap/>
          </w:tcPr>
          <w:p w14:paraId="5AB8A2F4"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Πληροφορίες</w:t>
            </w:r>
          </w:p>
        </w:tc>
        <w:tc>
          <w:tcPr>
            <w:tcW w:w="193" w:type="pct"/>
            <w:noWrap/>
          </w:tcPr>
          <w:p w14:paraId="78505316"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1318" w:type="pct"/>
            <w:noWrap/>
          </w:tcPr>
          <w:p w14:paraId="3C907B23" w14:textId="77777777" w:rsidR="00E766A7" w:rsidRPr="00E766A7" w:rsidRDefault="00E766A7" w:rsidP="00E766A7">
            <w:pPr>
              <w:tabs>
                <w:tab w:val="center" w:pos="4153"/>
                <w:tab w:val="right" w:pos="8306"/>
              </w:tabs>
              <w:rPr>
                <w:rFonts w:asciiTheme="minorHAnsi" w:hAnsiTheme="minorHAnsi" w:cstheme="minorHAnsi"/>
                <w:b/>
                <w:color w:val="0000FF"/>
                <w:sz w:val="22"/>
                <w:szCs w:val="22"/>
                <w:u w:val="single"/>
              </w:rPr>
            </w:pPr>
            <w:r w:rsidRPr="00E766A7">
              <w:rPr>
                <w:rFonts w:asciiTheme="minorHAnsi" w:hAnsiTheme="minorHAnsi" w:cstheme="minorHAnsi"/>
                <w:b/>
                <w:sz w:val="22"/>
                <w:szCs w:val="22"/>
              </w:rPr>
              <w:t>…………………………………….</w:t>
            </w:r>
          </w:p>
        </w:tc>
        <w:tc>
          <w:tcPr>
            <w:tcW w:w="2464" w:type="pct"/>
            <w:vMerge/>
          </w:tcPr>
          <w:p w14:paraId="0DD0C935" w14:textId="77777777" w:rsidR="00E766A7" w:rsidRPr="00E766A7" w:rsidRDefault="00E766A7" w:rsidP="00E766A7">
            <w:pPr>
              <w:tabs>
                <w:tab w:val="center" w:pos="4153"/>
                <w:tab w:val="right" w:pos="8306"/>
              </w:tabs>
              <w:rPr>
                <w:rFonts w:asciiTheme="minorHAnsi" w:hAnsiTheme="minorHAnsi" w:cstheme="minorHAnsi"/>
                <w:b/>
                <w:sz w:val="22"/>
                <w:szCs w:val="22"/>
              </w:rPr>
            </w:pPr>
          </w:p>
        </w:tc>
      </w:tr>
      <w:tr w:rsidR="00E766A7" w:rsidRPr="00E766A7" w14:paraId="6C753C4B" w14:textId="77777777" w:rsidTr="009E2AA1">
        <w:trPr>
          <w:jc w:val="center"/>
        </w:trPr>
        <w:tc>
          <w:tcPr>
            <w:tcW w:w="1025" w:type="pct"/>
            <w:noWrap/>
          </w:tcPr>
          <w:p w14:paraId="75142AF5"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Τηλέφωνο</w:t>
            </w:r>
          </w:p>
        </w:tc>
        <w:tc>
          <w:tcPr>
            <w:tcW w:w="193" w:type="pct"/>
            <w:noWrap/>
          </w:tcPr>
          <w:p w14:paraId="21C0F5D6"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1318" w:type="pct"/>
            <w:noWrap/>
          </w:tcPr>
          <w:p w14:paraId="02A3DDE6"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2464" w:type="pct"/>
            <w:vMerge/>
          </w:tcPr>
          <w:p w14:paraId="63847B26" w14:textId="77777777" w:rsidR="00E766A7" w:rsidRPr="00E766A7" w:rsidRDefault="00E766A7" w:rsidP="00E766A7">
            <w:pPr>
              <w:tabs>
                <w:tab w:val="center" w:pos="4153"/>
                <w:tab w:val="right" w:pos="8306"/>
              </w:tabs>
              <w:rPr>
                <w:rFonts w:asciiTheme="minorHAnsi" w:hAnsiTheme="minorHAnsi" w:cstheme="minorHAnsi"/>
                <w:b/>
                <w:sz w:val="22"/>
                <w:szCs w:val="22"/>
              </w:rPr>
            </w:pPr>
          </w:p>
        </w:tc>
      </w:tr>
      <w:tr w:rsidR="00E766A7" w:rsidRPr="00E766A7" w14:paraId="4D12D930" w14:textId="77777777" w:rsidTr="009E2AA1">
        <w:trPr>
          <w:jc w:val="center"/>
        </w:trPr>
        <w:tc>
          <w:tcPr>
            <w:tcW w:w="1025" w:type="pct"/>
            <w:noWrap/>
          </w:tcPr>
          <w:p w14:paraId="6896F1C5"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lang w:val="en-US"/>
              </w:rPr>
              <w:t>Fax</w:t>
            </w:r>
          </w:p>
        </w:tc>
        <w:tc>
          <w:tcPr>
            <w:tcW w:w="193" w:type="pct"/>
            <w:noWrap/>
          </w:tcPr>
          <w:p w14:paraId="01C5FB65"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1318" w:type="pct"/>
            <w:noWrap/>
          </w:tcPr>
          <w:p w14:paraId="234A0997"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2464" w:type="pct"/>
            <w:vMerge/>
          </w:tcPr>
          <w:p w14:paraId="6A5EACAA" w14:textId="77777777" w:rsidR="00E766A7" w:rsidRPr="00E766A7" w:rsidRDefault="00E766A7" w:rsidP="00E766A7">
            <w:pPr>
              <w:tabs>
                <w:tab w:val="center" w:pos="4153"/>
                <w:tab w:val="right" w:pos="8306"/>
              </w:tabs>
              <w:rPr>
                <w:rFonts w:asciiTheme="minorHAnsi" w:hAnsiTheme="minorHAnsi" w:cstheme="minorHAnsi"/>
                <w:b/>
                <w:sz w:val="22"/>
                <w:szCs w:val="22"/>
              </w:rPr>
            </w:pPr>
          </w:p>
        </w:tc>
      </w:tr>
      <w:tr w:rsidR="00E766A7" w:rsidRPr="00E766A7" w14:paraId="2E59F5C0" w14:textId="77777777" w:rsidTr="009E2AA1">
        <w:trPr>
          <w:jc w:val="center"/>
        </w:trPr>
        <w:tc>
          <w:tcPr>
            <w:tcW w:w="1025" w:type="pct"/>
            <w:noWrap/>
          </w:tcPr>
          <w:p w14:paraId="6722E1B3" w14:textId="77777777" w:rsidR="00E766A7" w:rsidRPr="00E766A7" w:rsidRDefault="00E766A7" w:rsidP="00E766A7">
            <w:pPr>
              <w:tabs>
                <w:tab w:val="center" w:pos="4153"/>
                <w:tab w:val="right" w:pos="8306"/>
              </w:tabs>
              <w:rPr>
                <w:rFonts w:asciiTheme="minorHAnsi" w:hAnsiTheme="minorHAnsi" w:cstheme="minorHAnsi"/>
                <w:b/>
                <w:sz w:val="22"/>
                <w:szCs w:val="22"/>
                <w:lang w:val="en-US"/>
              </w:rPr>
            </w:pPr>
            <w:r w:rsidRPr="00E766A7">
              <w:rPr>
                <w:rFonts w:asciiTheme="minorHAnsi" w:hAnsiTheme="minorHAnsi" w:cstheme="minorHAnsi"/>
                <w:b/>
                <w:sz w:val="22"/>
                <w:szCs w:val="22"/>
                <w:lang w:val="en-US"/>
              </w:rPr>
              <w:t>E-mail</w:t>
            </w:r>
          </w:p>
        </w:tc>
        <w:tc>
          <w:tcPr>
            <w:tcW w:w="193" w:type="pct"/>
            <w:noWrap/>
          </w:tcPr>
          <w:p w14:paraId="40397302" w14:textId="77777777" w:rsidR="00E766A7" w:rsidRPr="00E766A7" w:rsidRDefault="00E766A7" w:rsidP="00E766A7">
            <w:pPr>
              <w:tabs>
                <w:tab w:val="center" w:pos="4153"/>
                <w:tab w:val="right" w:pos="8306"/>
              </w:tabs>
              <w:rPr>
                <w:rFonts w:asciiTheme="minorHAnsi" w:hAnsiTheme="minorHAnsi" w:cstheme="minorHAnsi"/>
                <w:b/>
                <w:sz w:val="22"/>
                <w:szCs w:val="22"/>
                <w:lang w:val="en-US"/>
              </w:rPr>
            </w:pPr>
            <w:r w:rsidRPr="00E766A7">
              <w:rPr>
                <w:rFonts w:asciiTheme="minorHAnsi" w:hAnsiTheme="minorHAnsi" w:cstheme="minorHAnsi"/>
                <w:b/>
                <w:sz w:val="22"/>
                <w:szCs w:val="22"/>
                <w:lang w:val="en-US"/>
              </w:rPr>
              <w:t>:</w:t>
            </w:r>
          </w:p>
        </w:tc>
        <w:tc>
          <w:tcPr>
            <w:tcW w:w="1318" w:type="pct"/>
            <w:noWrap/>
          </w:tcPr>
          <w:p w14:paraId="76FDEB8A" w14:textId="77777777" w:rsidR="00E766A7" w:rsidRPr="00E766A7" w:rsidRDefault="00E766A7" w:rsidP="00E766A7">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2464" w:type="pct"/>
            <w:vMerge/>
          </w:tcPr>
          <w:p w14:paraId="064208D8" w14:textId="77777777" w:rsidR="00E766A7" w:rsidRPr="00E766A7" w:rsidRDefault="00E766A7" w:rsidP="00E766A7">
            <w:pPr>
              <w:tabs>
                <w:tab w:val="center" w:pos="4153"/>
                <w:tab w:val="right" w:pos="8306"/>
              </w:tabs>
              <w:rPr>
                <w:rFonts w:asciiTheme="minorHAnsi" w:hAnsiTheme="minorHAnsi" w:cstheme="minorHAnsi"/>
                <w:b/>
                <w:sz w:val="22"/>
                <w:szCs w:val="22"/>
              </w:rPr>
            </w:pPr>
          </w:p>
        </w:tc>
      </w:tr>
    </w:tbl>
    <w:p w14:paraId="4C3591D4" w14:textId="77777777" w:rsidR="00E766A7" w:rsidRPr="00E766A7" w:rsidRDefault="00E766A7" w:rsidP="00E766A7">
      <w:pPr>
        <w:spacing w:after="200" w:line="276" w:lineRule="auto"/>
        <w:jc w:val="center"/>
        <w:rPr>
          <w:rFonts w:ascii="Calibri" w:eastAsia="Calibri" w:hAnsi="Calibri"/>
          <w:b/>
          <w:sz w:val="22"/>
          <w:szCs w:val="22"/>
          <w:u w:val="single"/>
          <w:lang w:eastAsia="en-US"/>
        </w:rPr>
      </w:pPr>
    </w:p>
    <w:p w14:paraId="3E284C01" w14:textId="77777777" w:rsidR="00E766A7" w:rsidRPr="00E766A7" w:rsidRDefault="00E766A7" w:rsidP="00E766A7">
      <w:pPr>
        <w:spacing w:after="200" w:line="276" w:lineRule="auto"/>
        <w:jc w:val="center"/>
        <w:rPr>
          <w:rFonts w:ascii="Calibri" w:eastAsia="Calibri" w:hAnsi="Calibri"/>
          <w:b/>
          <w:sz w:val="22"/>
          <w:szCs w:val="22"/>
          <w:u w:val="single"/>
          <w:lang w:eastAsia="en-US"/>
        </w:rPr>
      </w:pPr>
      <w:r w:rsidRPr="00E766A7">
        <w:rPr>
          <w:rFonts w:ascii="Calibri" w:eastAsia="Calibri" w:hAnsi="Calibri"/>
          <w:b/>
          <w:sz w:val="22"/>
          <w:szCs w:val="22"/>
          <w:u w:val="single"/>
          <w:lang w:eastAsia="en-US"/>
        </w:rPr>
        <w:t xml:space="preserve">ΒΕΒΑΙΩΣΗ ΔΙΑΝΟΜΗΣ ΚΑΙ ΑΝΑΡΤΗΣΗΣ ΑΦΙΣΑΣ </w:t>
      </w:r>
    </w:p>
    <w:p w14:paraId="2AF8A1F9" w14:textId="77777777" w:rsidR="00E766A7" w:rsidRPr="00E766A7" w:rsidRDefault="00E766A7" w:rsidP="00E766A7">
      <w:pPr>
        <w:spacing w:after="200" w:line="276" w:lineRule="auto"/>
        <w:rPr>
          <w:rFonts w:ascii="Calibri" w:eastAsia="Calibri" w:hAnsi="Calibri"/>
          <w:sz w:val="22"/>
          <w:szCs w:val="22"/>
          <w:lang w:eastAsia="en-US"/>
        </w:rPr>
      </w:pPr>
      <w:r w:rsidRPr="00E766A7">
        <w:rPr>
          <w:rFonts w:ascii="Calibri" w:eastAsia="Calibri" w:hAnsi="Calibri"/>
          <w:sz w:val="22"/>
          <w:szCs w:val="22"/>
          <w:lang w:eastAsia="en-US"/>
        </w:rPr>
        <w:t>Βεβαιώνουμε ότι:</w:t>
      </w:r>
    </w:p>
    <w:p w14:paraId="1F6A9E9B" w14:textId="0CBD7CD1" w:rsidR="00E766A7" w:rsidRPr="00E766A7" w:rsidRDefault="00E766A7" w:rsidP="006E31FF">
      <w:pPr>
        <w:numPr>
          <w:ilvl w:val="0"/>
          <w:numId w:val="38"/>
        </w:numPr>
        <w:spacing w:after="200" w:line="276" w:lineRule="auto"/>
        <w:jc w:val="both"/>
        <w:rPr>
          <w:rFonts w:ascii="Calibri" w:eastAsia="Calibri" w:hAnsi="Calibri"/>
          <w:sz w:val="22"/>
          <w:szCs w:val="22"/>
          <w:lang w:eastAsia="en-US"/>
        </w:rPr>
      </w:pPr>
      <w:r w:rsidRPr="00E766A7">
        <w:rPr>
          <w:rFonts w:ascii="Calibri" w:eastAsia="Calibri" w:hAnsi="Calibri"/>
          <w:sz w:val="22"/>
          <w:szCs w:val="22"/>
          <w:lang w:eastAsia="en-US"/>
        </w:rPr>
        <w:t xml:space="preserve">Πραγματοποιήθηκε η διανομή των αφισών </w:t>
      </w:r>
      <w:r w:rsidRPr="00E766A7">
        <w:rPr>
          <w:rFonts w:ascii="Calibri" w:hAnsi="Calibri" w:cs="Calibri"/>
          <w:sz w:val="22"/>
          <w:szCs w:val="22"/>
        </w:rPr>
        <w:t xml:space="preserve">δημοσιότητας της Πράξης </w:t>
      </w:r>
      <w:r w:rsidR="00197911" w:rsidRPr="002A1334">
        <w:rPr>
          <w:rFonts w:ascii="Calibri" w:hAnsi="Calibri" w:cs="Calibri"/>
          <w:b/>
          <w:bCs/>
          <w:sz w:val="22"/>
          <w:szCs w:val="22"/>
        </w:rPr>
        <w:t>«</w:t>
      </w:r>
      <w:r w:rsidR="004E2F93" w:rsidRPr="002A1334">
        <w:rPr>
          <w:rFonts w:ascii="Calibri" w:hAnsi="Calibri" w:cs="Calibri"/>
          <w:b/>
          <w:bCs/>
          <w:sz w:val="22"/>
          <w:szCs w:val="22"/>
        </w:rPr>
        <w:t>Υποστήριξη φοίτησης μαθητών/τριών με αναπηρία ή ειδικές εκπαιδευτικές ανάγκες, σχολικό έτος 2026-2027</w:t>
      </w:r>
      <w:r w:rsidRPr="002A1334">
        <w:rPr>
          <w:rFonts w:ascii="Calibri" w:hAnsi="Calibri" w:cs="Calibri"/>
          <w:b/>
          <w:bCs/>
          <w:sz w:val="22"/>
          <w:szCs w:val="22"/>
        </w:rPr>
        <w:t>»,</w:t>
      </w:r>
      <w:r w:rsidRPr="00E766A7">
        <w:rPr>
          <w:rFonts w:ascii="Calibri" w:hAnsi="Calibri" w:cs="Calibri"/>
          <w:b/>
          <w:sz w:val="22"/>
          <w:szCs w:val="22"/>
        </w:rPr>
        <w:t xml:space="preserve"> </w:t>
      </w:r>
      <w:r w:rsidR="00A36C27" w:rsidRPr="00A36C27">
        <w:rPr>
          <w:rFonts w:ascii="Calibri" w:hAnsi="Calibri" w:cs="Calibri"/>
          <w:b/>
          <w:sz w:val="22"/>
          <w:szCs w:val="22"/>
        </w:rPr>
        <w:t xml:space="preserve">με κωδικό ΟΠΣ: 6063312, </w:t>
      </w:r>
      <w:r w:rsidRPr="00E766A7">
        <w:rPr>
          <w:rFonts w:ascii="Calibri" w:hAnsi="Calibri" w:cs="Calibri"/>
          <w:b/>
          <w:sz w:val="22"/>
          <w:szCs w:val="22"/>
        </w:rPr>
        <w:t>του Τομεακού Προγράμματος «Ανθρώπινο Δυναμικό και Κοινωνική Συνοχή», ΕΣΠΑ 2021-2027</w:t>
      </w:r>
      <w:r w:rsidRPr="00E766A7">
        <w:rPr>
          <w:rFonts w:asciiTheme="minorHAnsi" w:hAnsiTheme="minorHAnsi" w:cs="Tahoma"/>
          <w:b/>
          <w:sz w:val="22"/>
          <w:szCs w:val="22"/>
        </w:rPr>
        <w:t xml:space="preserve">, </w:t>
      </w:r>
      <w:r w:rsidRPr="00E766A7">
        <w:rPr>
          <w:rFonts w:asciiTheme="minorHAnsi" w:hAnsiTheme="minorHAnsi" w:cs="Calibri"/>
          <w:sz w:val="22"/>
          <w:szCs w:val="22"/>
        </w:rPr>
        <w:t xml:space="preserve">σε όλους τους εμπλεκόμενους φορείς, </w:t>
      </w:r>
      <w:r w:rsidRPr="00E766A7">
        <w:rPr>
          <w:rFonts w:ascii="Calibri" w:hAnsi="Calibri" w:cs="Calibri"/>
          <w:sz w:val="22"/>
          <w:szCs w:val="22"/>
        </w:rPr>
        <w:t>σύμφωνα με τις οδηγίες της σχετικής εγκυκλίου της ΕΔ ΕΣΠΑ του Υπουργείου Παιδείας Θρησκευμάτων και Αθλητισμού.</w:t>
      </w:r>
    </w:p>
    <w:p w14:paraId="58536F48" w14:textId="77777777" w:rsidR="00E766A7" w:rsidRPr="00E766A7" w:rsidRDefault="00E766A7" w:rsidP="006E31FF">
      <w:pPr>
        <w:numPr>
          <w:ilvl w:val="0"/>
          <w:numId w:val="38"/>
        </w:numPr>
        <w:spacing w:after="200" w:line="276" w:lineRule="auto"/>
        <w:jc w:val="both"/>
        <w:rPr>
          <w:rFonts w:ascii="Calibri" w:eastAsia="Calibri" w:hAnsi="Calibri"/>
          <w:sz w:val="22"/>
          <w:szCs w:val="22"/>
          <w:lang w:eastAsia="en-US"/>
        </w:rPr>
      </w:pPr>
      <w:r w:rsidRPr="00E766A7">
        <w:rPr>
          <w:rFonts w:ascii="Calibri" w:hAnsi="Calibri" w:cs="Calibri"/>
          <w:sz w:val="22"/>
          <w:szCs w:val="22"/>
        </w:rPr>
        <w:t xml:space="preserve">Πραγματοποιήθηκε η ανάρτηση της αφίσας </w:t>
      </w:r>
      <w:r w:rsidRPr="00E766A7">
        <w:rPr>
          <w:rFonts w:ascii="Calibri" w:hAnsi="Calibri" w:cs="Calibri"/>
          <w:sz w:val="22"/>
          <w:szCs w:val="22"/>
          <w:u w:val="single"/>
        </w:rPr>
        <w:t>σε εμφανή σημεία</w:t>
      </w:r>
      <w:r w:rsidRPr="00E766A7">
        <w:rPr>
          <w:rFonts w:ascii="Calibri" w:hAnsi="Calibri" w:cs="Calibri"/>
          <w:sz w:val="22"/>
          <w:szCs w:val="22"/>
        </w:rPr>
        <w:t xml:space="preserve"> των ως άνω φορέων καθώς και στη Διεύθυνση Πρωτοβάθμιας/Δευτεροβάθμιας Εκπαίδευσης ……………………, για ενημέρωση των ενδιαφερομένων.</w:t>
      </w:r>
    </w:p>
    <w:p w14:paraId="13E1083B" w14:textId="77777777" w:rsidR="00E766A7" w:rsidRPr="00E766A7" w:rsidRDefault="00E766A7" w:rsidP="00E766A7">
      <w:pPr>
        <w:tabs>
          <w:tab w:val="center" w:pos="9360"/>
        </w:tabs>
        <w:spacing w:line="276" w:lineRule="auto"/>
        <w:ind w:left="5220"/>
        <w:jc w:val="center"/>
        <w:rPr>
          <w:rFonts w:ascii="Calibri" w:hAnsi="Calibri"/>
          <w:b/>
          <w:bCs/>
          <w:sz w:val="22"/>
          <w:szCs w:val="22"/>
        </w:rPr>
      </w:pPr>
    </w:p>
    <w:p w14:paraId="3B058890" w14:textId="77777777" w:rsidR="00E766A7" w:rsidRPr="00E766A7" w:rsidRDefault="00E766A7" w:rsidP="00E766A7">
      <w:pPr>
        <w:ind w:left="5812"/>
        <w:jc w:val="center"/>
        <w:rPr>
          <w:rFonts w:ascii="Calibri" w:hAnsi="Calibri" w:cs="Calibri"/>
          <w:b/>
          <w:bCs/>
          <w:color w:val="000000"/>
          <w:sz w:val="22"/>
          <w:szCs w:val="22"/>
        </w:rPr>
      </w:pPr>
      <w:r w:rsidRPr="00E766A7">
        <w:rPr>
          <w:rFonts w:ascii="Calibri" w:hAnsi="Calibri" w:cs="Calibri"/>
          <w:b/>
          <w:bCs/>
          <w:color w:val="000000"/>
          <w:sz w:val="22"/>
          <w:szCs w:val="22"/>
        </w:rPr>
        <w:t>Ο/Η Βεβαιών/ούσα  Διευθυντής/ντρια</w:t>
      </w:r>
    </w:p>
    <w:p w14:paraId="5E54E0F1"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r w:rsidRPr="00E766A7">
        <w:rPr>
          <w:rFonts w:ascii="Calibri" w:hAnsi="Calibri" w:cs="Calibri"/>
          <w:b/>
          <w:bCs/>
          <w:color w:val="000000"/>
          <w:sz w:val="22"/>
          <w:szCs w:val="22"/>
        </w:rPr>
        <w:t xml:space="preserve">της Διεύθυνσης </w:t>
      </w:r>
      <w:r w:rsidRPr="00E766A7">
        <w:rPr>
          <w:rFonts w:ascii="Calibri" w:hAnsi="Calibri"/>
          <w:b/>
          <w:iCs/>
          <w:sz w:val="22"/>
          <w:szCs w:val="22"/>
        </w:rPr>
        <w:t xml:space="preserve">Πρωτοβάθμιας/Δευτεροβάθμιας </w:t>
      </w:r>
      <w:r w:rsidRPr="00E766A7">
        <w:rPr>
          <w:rFonts w:ascii="Calibri" w:hAnsi="Calibri" w:cs="Calibri"/>
          <w:b/>
          <w:bCs/>
          <w:color w:val="000000"/>
          <w:sz w:val="22"/>
          <w:szCs w:val="22"/>
        </w:rPr>
        <w:t>Εκπαίδευσης …………………………..</w:t>
      </w:r>
    </w:p>
    <w:p w14:paraId="79465537"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p>
    <w:p w14:paraId="1A400CC1"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p>
    <w:p w14:paraId="2635FFA3" w14:textId="77777777" w:rsidR="00E766A7" w:rsidRPr="00E766A7" w:rsidRDefault="00E766A7" w:rsidP="00E766A7">
      <w:pPr>
        <w:tabs>
          <w:tab w:val="center" w:pos="9360"/>
        </w:tabs>
        <w:spacing w:line="276" w:lineRule="auto"/>
        <w:ind w:left="5220"/>
        <w:jc w:val="center"/>
        <w:rPr>
          <w:rFonts w:ascii="Calibri" w:hAnsi="Calibri"/>
          <w:bCs/>
          <w:sz w:val="22"/>
          <w:szCs w:val="22"/>
        </w:rPr>
      </w:pPr>
      <w:r w:rsidRPr="00E766A7">
        <w:rPr>
          <w:rFonts w:ascii="Calibri" w:hAnsi="Calibri" w:cs="Calibri"/>
          <w:bCs/>
          <w:i/>
          <w:color w:val="000000"/>
          <w:sz w:val="22"/>
          <w:szCs w:val="22"/>
        </w:rPr>
        <w:t>(Υπογραφή, Ονοματεπώνυμο, Σφραγίδα)</w:t>
      </w:r>
    </w:p>
    <w:p w14:paraId="009CDA8C" w14:textId="77777777" w:rsidR="00E766A7" w:rsidRPr="00E766A7" w:rsidRDefault="00E766A7" w:rsidP="00E766A7">
      <w:pPr>
        <w:rPr>
          <w:rFonts w:asciiTheme="minorHAnsi" w:hAnsiTheme="minorHAnsi"/>
          <w:sz w:val="22"/>
          <w:szCs w:val="22"/>
        </w:rPr>
      </w:pPr>
      <w:r w:rsidRPr="00E766A7">
        <w:rPr>
          <w:rFonts w:asciiTheme="minorHAnsi" w:hAnsiTheme="minorHAnsi"/>
          <w:sz w:val="22"/>
          <w:szCs w:val="22"/>
        </w:rPr>
        <w:br w:type="page"/>
      </w:r>
    </w:p>
    <w:p w14:paraId="1C78E788" w14:textId="2D316326" w:rsidR="00E766A7" w:rsidRPr="00E766A7" w:rsidRDefault="00E766A7" w:rsidP="00E766A7">
      <w:pPr>
        <w:keepNext/>
        <w:pBdr>
          <w:top w:val="single" w:sz="4" w:space="0" w:color="auto"/>
          <w:left w:val="single" w:sz="4" w:space="0" w:color="auto"/>
          <w:bottom w:val="single" w:sz="4" w:space="1" w:color="auto"/>
          <w:right w:val="single" w:sz="4" w:space="4" w:color="auto"/>
        </w:pBdr>
        <w:shd w:val="clear" w:color="auto" w:fill="E0E0E0"/>
        <w:spacing w:line="276" w:lineRule="auto"/>
        <w:outlineLvl w:val="1"/>
        <w:rPr>
          <w:rFonts w:ascii="Calibri" w:hAnsi="Calibri" w:cs="Arial"/>
          <w:bCs/>
          <w:sz w:val="22"/>
          <w:szCs w:val="22"/>
        </w:rPr>
      </w:pPr>
      <w:bookmarkStart w:id="67" w:name="_Toc80184700"/>
      <w:bookmarkStart w:id="68" w:name="_Toc238724279"/>
      <w:r w:rsidRPr="00E576D7">
        <w:rPr>
          <w:rFonts w:ascii="Calibri" w:hAnsi="Calibri" w:cs="Calibri"/>
          <w:b/>
          <w:bCs/>
          <w:sz w:val="22"/>
          <w:szCs w:val="22"/>
        </w:rPr>
        <w:t xml:space="preserve">ΥΠΟΔΕΙΓΜΑ 8.2: ΒΕΒΑΙΩΣΗ ΠΑΡΑΛΑΒΗΣ ΚΑΙ ΑΝΑΡΤΗΣΗΣ </w:t>
      </w:r>
      <w:r w:rsidR="00C85BE2" w:rsidRPr="00E576D7">
        <w:rPr>
          <w:rFonts w:ascii="Calibri" w:hAnsi="Calibri" w:cs="Calibri"/>
          <w:b/>
          <w:bCs/>
          <w:sz w:val="22"/>
          <w:szCs w:val="22"/>
        </w:rPr>
        <w:t xml:space="preserve">ΈΝΤΥΠΩΝ </w:t>
      </w:r>
      <w:r w:rsidRPr="00E576D7">
        <w:rPr>
          <w:rFonts w:ascii="Calibri" w:hAnsi="Calibri" w:cs="Calibri"/>
          <w:b/>
          <w:bCs/>
          <w:sz w:val="22"/>
          <w:szCs w:val="22"/>
        </w:rPr>
        <w:t>ΑΦΙΣΩΝ ΑΠΟ ΤΙΣ ΣΧΟΛΙΚΕΣ ΜΟΝΑΔΕΣ</w:t>
      </w:r>
      <w:bookmarkEnd w:id="67"/>
      <w:r w:rsidRPr="00E576D7">
        <w:rPr>
          <w:rFonts w:ascii="Calibri" w:hAnsi="Calibri" w:cs="Calibri"/>
          <w:b/>
          <w:bCs/>
          <w:sz w:val="22"/>
          <w:szCs w:val="22"/>
        </w:rPr>
        <w:t xml:space="preserve"> (ΥΠΟΕΡΓΟ 1)</w:t>
      </w:r>
      <w:bookmarkEnd w:id="68"/>
    </w:p>
    <w:p w14:paraId="6557087F" w14:textId="77777777" w:rsidR="00E766A7" w:rsidRPr="00E766A7" w:rsidRDefault="00E766A7" w:rsidP="00E766A7">
      <w:pPr>
        <w:spacing w:after="200" w:line="276" w:lineRule="auto"/>
        <w:jc w:val="center"/>
        <w:rPr>
          <w:rFonts w:ascii="Calibri" w:eastAsia="Calibri" w:hAnsi="Calibri"/>
          <w:b/>
          <w:sz w:val="22"/>
          <w:szCs w:val="22"/>
          <w:u w:val="single"/>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377"/>
        <w:gridCol w:w="2853"/>
        <w:gridCol w:w="4538"/>
      </w:tblGrid>
      <w:tr w:rsidR="00E766A7" w:rsidRPr="00E766A7" w14:paraId="6290C07C" w14:textId="77777777" w:rsidTr="009E2AA1">
        <w:trPr>
          <w:jc w:val="center"/>
        </w:trPr>
        <w:tc>
          <w:tcPr>
            <w:tcW w:w="2677" w:type="pct"/>
            <w:gridSpan w:val="3"/>
            <w:noWrap/>
            <w:vAlign w:val="center"/>
          </w:tcPr>
          <w:p w14:paraId="56EDEF67"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r w:rsidRPr="00E766A7">
              <w:rPr>
                <w:rFonts w:ascii="Calibri" w:hAnsi="Calibri"/>
                <w:b/>
                <w:noProof/>
                <w:sz w:val="22"/>
                <w:szCs w:val="22"/>
              </w:rPr>
              <w:drawing>
                <wp:inline distT="0" distB="0" distL="0" distR="0" wp14:anchorId="4106CBE7" wp14:editId="3CC92C44">
                  <wp:extent cx="387985" cy="379730"/>
                  <wp:effectExtent l="0" t="0" r="0" b="1270"/>
                  <wp:docPr id="35"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985" cy="379730"/>
                          </a:xfrm>
                          <a:prstGeom prst="rect">
                            <a:avLst/>
                          </a:prstGeom>
                          <a:noFill/>
                          <a:ln>
                            <a:noFill/>
                          </a:ln>
                        </pic:spPr>
                      </pic:pic>
                    </a:graphicData>
                  </a:graphic>
                </wp:inline>
              </w:drawing>
            </w:r>
          </w:p>
        </w:tc>
        <w:tc>
          <w:tcPr>
            <w:tcW w:w="2323" w:type="pct"/>
          </w:tcPr>
          <w:p w14:paraId="01061CEF"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r w:rsidRPr="00E766A7">
              <w:rPr>
                <w:rFonts w:ascii="Calibri" w:eastAsia="Calibri" w:hAnsi="Calibri"/>
                <w:b/>
                <w:noProof/>
              </w:rPr>
              <w:drawing>
                <wp:anchor distT="0" distB="0" distL="114300" distR="114300" simplePos="0" relativeHeight="251669504" behindDoc="0" locked="0" layoutInCell="1" allowOverlap="1" wp14:anchorId="0CB41442" wp14:editId="7379DC80">
                  <wp:simplePos x="0" y="0"/>
                  <wp:positionH relativeFrom="column">
                    <wp:posOffset>699135</wp:posOffset>
                  </wp:positionH>
                  <wp:positionV relativeFrom="paragraph">
                    <wp:posOffset>24130</wp:posOffset>
                  </wp:positionV>
                  <wp:extent cx="539750" cy="370840"/>
                  <wp:effectExtent l="0" t="0" r="0" b="0"/>
                  <wp:wrapSquare wrapText="bothSides"/>
                  <wp:docPr id="36" name="Εικόνα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E766A7" w:rsidRPr="00E766A7" w14:paraId="3BD83072" w14:textId="77777777" w:rsidTr="009E2AA1">
        <w:trPr>
          <w:jc w:val="center"/>
        </w:trPr>
        <w:tc>
          <w:tcPr>
            <w:tcW w:w="2677" w:type="pct"/>
            <w:gridSpan w:val="3"/>
            <w:noWrap/>
          </w:tcPr>
          <w:p w14:paraId="66352FB6"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r w:rsidRPr="00E766A7">
              <w:rPr>
                <w:rFonts w:ascii="Calibri" w:eastAsia="Calibri" w:hAnsi="Calibri"/>
                <w:b/>
                <w:sz w:val="22"/>
                <w:szCs w:val="22"/>
                <w:lang w:eastAsia="en-US"/>
              </w:rPr>
              <w:t>ΕΛΛΗΝΙΚΗ ΔΗΜΟΚΡΑΤΙΑ</w:t>
            </w:r>
          </w:p>
          <w:p w14:paraId="2174362E" w14:textId="77777777" w:rsidR="00E766A7" w:rsidRPr="00E766A7" w:rsidRDefault="00E766A7" w:rsidP="00E766A7">
            <w:pPr>
              <w:tabs>
                <w:tab w:val="center" w:pos="4153"/>
                <w:tab w:val="right" w:pos="8306"/>
              </w:tabs>
              <w:jc w:val="center"/>
              <w:rPr>
                <w:rFonts w:ascii="Calibri" w:eastAsia="Calibri" w:hAnsi="Calibri"/>
                <w:b/>
                <w:sz w:val="22"/>
                <w:szCs w:val="22"/>
              </w:rPr>
            </w:pPr>
            <w:r w:rsidRPr="00E766A7">
              <w:rPr>
                <w:rFonts w:ascii="Calibri" w:eastAsia="Calibri" w:hAnsi="Calibri"/>
                <w:b/>
                <w:sz w:val="22"/>
                <w:szCs w:val="22"/>
                <w:lang w:eastAsia="en-US"/>
              </w:rPr>
              <w:t xml:space="preserve">ΥΠΟΥΡΓΕΙΟ </w:t>
            </w:r>
            <w:r w:rsidRPr="00E766A7">
              <w:rPr>
                <w:rFonts w:asciiTheme="minorHAnsi" w:eastAsia="Calibri" w:hAnsiTheme="minorHAnsi" w:cstheme="minorHAnsi"/>
                <w:b/>
                <w:sz w:val="22"/>
                <w:szCs w:val="22"/>
                <w:lang w:eastAsia="en-US"/>
              </w:rPr>
              <w:t>ΠΑΙΔΕΙΑΣ, ΘΡΗΣΚΕΥΜΑΤΩΝ ΚΑΙ ΑΘΛΗΤΙΣΜΟΥ</w:t>
            </w:r>
          </w:p>
          <w:p w14:paraId="024F4D1E" w14:textId="77777777" w:rsidR="00E766A7" w:rsidRPr="00E766A7" w:rsidRDefault="00E766A7" w:rsidP="00E766A7">
            <w:pPr>
              <w:tabs>
                <w:tab w:val="center" w:pos="4153"/>
                <w:tab w:val="right" w:pos="8306"/>
              </w:tabs>
              <w:jc w:val="center"/>
              <w:rPr>
                <w:rFonts w:ascii="Calibri" w:hAnsi="Calibri"/>
                <w:b/>
                <w:sz w:val="22"/>
                <w:szCs w:val="22"/>
              </w:rPr>
            </w:pPr>
            <w:r w:rsidRPr="00E766A7">
              <w:rPr>
                <w:rFonts w:ascii="Calibri" w:hAnsi="Calibri"/>
                <w:b/>
                <w:sz w:val="22"/>
                <w:szCs w:val="22"/>
              </w:rPr>
              <w:t>---</w:t>
            </w:r>
          </w:p>
          <w:p w14:paraId="374E3989" w14:textId="77777777" w:rsidR="00E766A7" w:rsidRPr="00E766A7" w:rsidRDefault="00E766A7" w:rsidP="00E766A7">
            <w:pPr>
              <w:keepNext/>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ΠΕΡΙΦΕΡΕΙΑΚΗ ΔΙΕΥΘΥΝΣΗ </w:t>
            </w:r>
          </w:p>
          <w:p w14:paraId="4F021B1B" w14:textId="77777777" w:rsidR="00E766A7" w:rsidRPr="00E766A7" w:rsidRDefault="00E766A7" w:rsidP="00E766A7">
            <w:pPr>
              <w:keepNext/>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ΠΡΩΤΟΒΑΘΜΙΑΣ ΚΑΙ ΔΕΥΤΕΡΟΒΑΘΜΙΑΣ ΕΚΠΑΙΔΕΥΣΗΣ </w:t>
            </w:r>
          </w:p>
          <w:p w14:paraId="1ED6BF97"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r w:rsidRPr="00E766A7">
              <w:rPr>
                <w:rFonts w:ascii="Calibri" w:eastAsia="Calibri" w:hAnsi="Calibri"/>
                <w:b/>
                <w:sz w:val="22"/>
                <w:szCs w:val="22"/>
                <w:lang w:eastAsia="en-US"/>
              </w:rPr>
              <w:t>……………………………………………….</w:t>
            </w:r>
          </w:p>
        </w:tc>
        <w:tc>
          <w:tcPr>
            <w:tcW w:w="2323" w:type="pct"/>
          </w:tcPr>
          <w:p w14:paraId="2F80C319"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r w:rsidRPr="00E766A7">
              <w:rPr>
                <w:rFonts w:ascii="Calibri" w:eastAsia="Calibri" w:hAnsi="Calibri"/>
                <w:b/>
                <w:sz w:val="22"/>
                <w:szCs w:val="22"/>
                <w:lang w:eastAsia="en-US"/>
              </w:rPr>
              <w:t>ΕΥΡΩΠΑΪΚΗ ΕΝΩΣΗ</w:t>
            </w:r>
          </w:p>
          <w:p w14:paraId="79C9553E"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r w:rsidRPr="00E766A7">
              <w:rPr>
                <w:rFonts w:ascii="Calibri" w:eastAsia="Calibri" w:hAnsi="Calibri"/>
                <w:b/>
                <w:sz w:val="22"/>
                <w:szCs w:val="22"/>
                <w:lang w:eastAsia="en-US"/>
              </w:rPr>
              <w:t>ΕΥΡΩΠΑΪΚΟ ΚΟΙΝΩΝΙΚΟ TAMEIO + (ΕΚΤ+)</w:t>
            </w:r>
          </w:p>
        </w:tc>
      </w:tr>
      <w:tr w:rsidR="00E766A7" w:rsidRPr="00E766A7" w14:paraId="511D9C39" w14:textId="77777777" w:rsidTr="009E2AA1">
        <w:trPr>
          <w:trHeight w:val="814"/>
          <w:jc w:val="center"/>
        </w:trPr>
        <w:tc>
          <w:tcPr>
            <w:tcW w:w="2677" w:type="pct"/>
            <w:gridSpan w:val="3"/>
            <w:noWrap/>
          </w:tcPr>
          <w:p w14:paraId="6FC7683E" w14:textId="77777777" w:rsidR="00E766A7" w:rsidRPr="00E766A7" w:rsidRDefault="00E766A7" w:rsidP="00E766A7">
            <w:pPr>
              <w:tabs>
                <w:tab w:val="num" w:pos="576"/>
                <w:tab w:val="left" w:pos="6521"/>
                <w:tab w:val="left" w:pos="7655"/>
              </w:tabs>
              <w:ind w:left="240"/>
              <w:jc w:val="center"/>
              <w:rPr>
                <w:rFonts w:ascii="Calibri" w:hAnsi="Calibri" w:cs="Arial"/>
                <w:b/>
                <w:bCs/>
                <w:sz w:val="22"/>
                <w:vertAlign w:val="superscript"/>
                <w:lang w:eastAsia="en-US"/>
              </w:rPr>
            </w:pPr>
            <w:r w:rsidRPr="00E766A7">
              <w:rPr>
                <w:rFonts w:ascii="Calibri" w:hAnsi="Calibri" w:cs="Arial"/>
                <w:b/>
                <w:bCs/>
                <w:sz w:val="22"/>
                <w:lang w:eastAsia="en-US"/>
              </w:rPr>
              <w:t xml:space="preserve">ΔΙΕΥΘΥΝΣΗ </w:t>
            </w:r>
            <w:r w:rsidRPr="00E766A7">
              <w:rPr>
                <w:rFonts w:ascii="Calibri" w:hAnsi="Calibri" w:cs="Arial"/>
                <w:b/>
                <w:bCs/>
                <w:sz w:val="22"/>
                <w:highlight w:val="yellow"/>
                <w:lang w:eastAsia="en-US"/>
              </w:rPr>
              <w:t>ΠΡΩΤΟΒΑΘΜΙΑΣ / ΔΕΥΤΕΡΟΒΑΘΜΙΑΣ</w:t>
            </w:r>
            <w:r w:rsidRPr="00E766A7">
              <w:rPr>
                <w:rFonts w:ascii="Calibri" w:hAnsi="Calibri" w:cs="Arial"/>
                <w:b/>
                <w:bCs/>
                <w:sz w:val="22"/>
                <w:lang w:eastAsia="en-US"/>
              </w:rPr>
              <w:t xml:space="preserve"> ΕΚΠΑΙΔΕΥΣΗΣ</w:t>
            </w:r>
          </w:p>
          <w:p w14:paraId="4FF702C4" w14:textId="77777777" w:rsidR="00E766A7" w:rsidRPr="00E766A7" w:rsidRDefault="00E766A7" w:rsidP="00E766A7">
            <w:pPr>
              <w:tabs>
                <w:tab w:val="center" w:pos="4153"/>
                <w:tab w:val="right" w:pos="8306"/>
              </w:tabs>
              <w:jc w:val="center"/>
              <w:rPr>
                <w:rFonts w:ascii="Calibri" w:hAnsi="Calibri" w:cs="Arial"/>
                <w:b/>
                <w:bCs/>
                <w:sz w:val="22"/>
                <w:szCs w:val="22"/>
                <w:lang w:eastAsia="en-US"/>
              </w:rPr>
            </w:pPr>
            <w:r w:rsidRPr="00E766A7">
              <w:rPr>
                <w:rFonts w:ascii="Calibri" w:hAnsi="Calibri" w:cs="Arial"/>
                <w:b/>
                <w:bCs/>
                <w:sz w:val="22"/>
                <w:szCs w:val="22"/>
                <w:lang w:eastAsia="en-US"/>
              </w:rPr>
              <w:t>…………………………………………..</w:t>
            </w:r>
          </w:p>
          <w:p w14:paraId="5231F6F0" w14:textId="77777777" w:rsidR="00E766A7" w:rsidRPr="00E766A7" w:rsidRDefault="00E766A7" w:rsidP="00E766A7">
            <w:pPr>
              <w:tabs>
                <w:tab w:val="center" w:pos="4153"/>
                <w:tab w:val="right" w:pos="8306"/>
              </w:tabs>
              <w:jc w:val="center"/>
              <w:rPr>
                <w:rFonts w:ascii="Calibri" w:hAnsi="Calibri" w:cs="Arial"/>
                <w:b/>
                <w:bCs/>
                <w:sz w:val="22"/>
                <w:szCs w:val="22"/>
                <w:lang w:eastAsia="en-US"/>
              </w:rPr>
            </w:pPr>
          </w:p>
          <w:p w14:paraId="61DB37F1" w14:textId="77777777" w:rsidR="00E766A7" w:rsidRPr="00E766A7" w:rsidRDefault="00E766A7" w:rsidP="00E766A7">
            <w:pPr>
              <w:tabs>
                <w:tab w:val="center" w:pos="4153"/>
                <w:tab w:val="right" w:pos="8306"/>
              </w:tabs>
              <w:rPr>
                <w:rFonts w:ascii="Calibri" w:hAnsi="Calibri"/>
                <w:b/>
                <w:sz w:val="22"/>
                <w:szCs w:val="22"/>
                <w:lang w:eastAsia="en-US"/>
              </w:rPr>
            </w:pPr>
            <w:r w:rsidRPr="00E766A7">
              <w:rPr>
                <w:rFonts w:ascii="Calibri" w:hAnsi="Calibri" w:cs="Arial"/>
                <w:b/>
                <w:bCs/>
                <w:sz w:val="22"/>
                <w:szCs w:val="22"/>
                <w:lang w:eastAsia="en-US"/>
              </w:rPr>
              <w:t>Σχολική Μονάδα:</w:t>
            </w:r>
          </w:p>
        </w:tc>
        <w:tc>
          <w:tcPr>
            <w:tcW w:w="2323" w:type="pct"/>
          </w:tcPr>
          <w:p w14:paraId="31FE01D4" w14:textId="77777777" w:rsidR="00E766A7" w:rsidRPr="00E766A7" w:rsidRDefault="00E766A7" w:rsidP="00E766A7">
            <w:pPr>
              <w:tabs>
                <w:tab w:val="center" w:pos="4153"/>
                <w:tab w:val="right" w:pos="8306"/>
              </w:tabs>
              <w:rPr>
                <w:rFonts w:ascii="Calibri" w:hAnsi="Calibri"/>
                <w:b/>
                <w:sz w:val="22"/>
                <w:szCs w:val="22"/>
              </w:rPr>
            </w:pPr>
          </w:p>
          <w:p w14:paraId="7898DD5B"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 xml:space="preserve">            Ημερομηνία, </w:t>
            </w:r>
          </w:p>
          <w:p w14:paraId="1B70E6DE"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 xml:space="preserve">            </w:t>
            </w:r>
            <w:proofErr w:type="spellStart"/>
            <w:r w:rsidRPr="00E766A7">
              <w:rPr>
                <w:rFonts w:ascii="Calibri" w:hAnsi="Calibri"/>
                <w:b/>
                <w:sz w:val="22"/>
                <w:szCs w:val="22"/>
              </w:rPr>
              <w:t>Αρ</w:t>
            </w:r>
            <w:proofErr w:type="spellEnd"/>
            <w:r w:rsidRPr="00E766A7">
              <w:rPr>
                <w:rFonts w:ascii="Calibri" w:hAnsi="Calibri"/>
                <w:b/>
                <w:sz w:val="22"/>
                <w:szCs w:val="22"/>
              </w:rPr>
              <w:t>. πρωτ.:</w:t>
            </w:r>
          </w:p>
          <w:p w14:paraId="5555A166" w14:textId="77777777" w:rsidR="00E766A7" w:rsidRPr="00E766A7" w:rsidRDefault="00E766A7" w:rsidP="00E766A7">
            <w:pPr>
              <w:tabs>
                <w:tab w:val="center" w:pos="4153"/>
                <w:tab w:val="right" w:pos="8306"/>
              </w:tabs>
              <w:rPr>
                <w:rFonts w:ascii="Calibri" w:hAnsi="Calibri"/>
                <w:b/>
                <w:sz w:val="22"/>
                <w:szCs w:val="22"/>
              </w:rPr>
            </w:pPr>
          </w:p>
        </w:tc>
      </w:tr>
      <w:tr w:rsidR="00E766A7" w:rsidRPr="00E766A7" w14:paraId="1F032FC2" w14:textId="77777777" w:rsidTr="009E2AA1">
        <w:trPr>
          <w:jc w:val="center"/>
        </w:trPr>
        <w:tc>
          <w:tcPr>
            <w:tcW w:w="1025" w:type="pct"/>
            <w:noWrap/>
          </w:tcPr>
          <w:p w14:paraId="77FF0C32"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Ταχ. Δ/νση</w:t>
            </w:r>
          </w:p>
        </w:tc>
        <w:tc>
          <w:tcPr>
            <w:tcW w:w="193" w:type="pct"/>
            <w:noWrap/>
          </w:tcPr>
          <w:p w14:paraId="0E83E409"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460" w:type="pct"/>
            <w:noWrap/>
          </w:tcPr>
          <w:p w14:paraId="74CFE922"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323" w:type="pct"/>
            <w:vMerge w:val="restart"/>
          </w:tcPr>
          <w:p w14:paraId="672FC292" w14:textId="77777777" w:rsidR="00E766A7" w:rsidRPr="00E766A7" w:rsidRDefault="00E766A7" w:rsidP="00E766A7">
            <w:pPr>
              <w:jc w:val="both"/>
              <w:rPr>
                <w:rFonts w:ascii="Calibri" w:hAnsi="Calibri"/>
                <w:b/>
                <w:iCs/>
                <w:sz w:val="22"/>
                <w:szCs w:val="22"/>
              </w:rPr>
            </w:pPr>
            <w:r w:rsidRPr="00E766A7">
              <w:rPr>
                <w:rFonts w:ascii="Calibri" w:hAnsi="Calibri"/>
                <w:b/>
                <w:iCs/>
                <w:sz w:val="22"/>
                <w:szCs w:val="22"/>
              </w:rPr>
              <w:t xml:space="preserve">      Προς : </w:t>
            </w:r>
          </w:p>
          <w:p w14:paraId="2E4859BF" w14:textId="77777777" w:rsidR="00E766A7" w:rsidRPr="00E766A7" w:rsidRDefault="00E766A7" w:rsidP="00E766A7">
            <w:pPr>
              <w:tabs>
                <w:tab w:val="center" w:pos="4153"/>
                <w:tab w:val="right" w:pos="8306"/>
              </w:tabs>
              <w:autoSpaceDE w:val="0"/>
              <w:autoSpaceDN w:val="0"/>
              <w:adjustRightInd w:val="0"/>
              <w:rPr>
                <w:rFonts w:ascii="Calibri" w:hAnsi="Calibri"/>
                <w:b/>
                <w:iCs/>
                <w:sz w:val="22"/>
                <w:szCs w:val="22"/>
              </w:rPr>
            </w:pPr>
          </w:p>
          <w:p w14:paraId="28A7ADC9" w14:textId="77777777" w:rsidR="00E766A7" w:rsidRPr="00E766A7" w:rsidRDefault="00E766A7" w:rsidP="00E766A7">
            <w:pPr>
              <w:tabs>
                <w:tab w:val="center" w:pos="4153"/>
                <w:tab w:val="right" w:pos="8306"/>
              </w:tabs>
              <w:autoSpaceDE w:val="0"/>
              <w:autoSpaceDN w:val="0"/>
              <w:adjustRightInd w:val="0"/>
              <w:rPr>
                <w:rFonts w:ascii="Calibri" w:hAnsi="Calibri"/>
                <w:b/>
                <w:iCs/>
                <w:sz w:val="22"/>
                <w:szCs w:val="22"/>
              </w:rPr>
            </w:pPr>
            <w:r w:rsidRPr="00E766A7">
              <w:rPr>
                <w:rFonts w:ascii="Calibri" w:hAnsi="Calibri"/>
                <w:b/>
                <w:iCs/>
                <w:sz w:val="22"/>
                <w:szCs w:val="22"/>
              </w:rPr>
              <w:t>Διεύθυνση Πρωτοβάθμιας/Δευτεροβάθμιας Εκπαίδευσης ………………………………………………….</w:t>
            </w:r>
          </w:p>
          <w:p w14:paraId="43C2B0BE" w14:textId="77777777" w:rsidR="00E766A7" w:rsidRPr="00E766A7" w:rsidRDefault="00E766A7" w:rsidP="00E766A7">
            <w:pPr>
              <w:tabs>
                <w:tab w:val="center" w:pos="4153"/>
                <w:tab w:val="right" w:pos="8306"/>
              </w:tabs>
              <w:autoSpaceDE w:val="0"/>
              <w:autoSpaceDN w:val="0"/>
              <w:adjustRightInd w:val="0"/>
              <w:jc w:val="center"/>
              <w:rPr>
                <w:rFonts w:ascii="Calibri" w:hAnsi="Calibri" w:cs="MgHelveticaUCPol"/>
                <w:b/>
                <w:sz w:val="22"/>
                <w:szCs w:val="22"/>
              </w:rPr>
            </w:pPr>
          </w:p>
        </w:tc>
      </w:tr>
      <w:tr w:rsidR="00E766A7" w:rsidRPr="00E766A7" w14:paraId="69D76254" w14:textId="77777777" w:rsidTr="009E2AA1">
        <w:trPr>
          <w:jc w:val="center"/>
        </w:trPr>
        <w:tc>
          <w:tcPr>
            <w:tcW w:w="1025" w:type="pct"/>
            <w:noWrap/>
          </w:tcPr>
          <w:p w14:paraId="584BEAEF"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Τ.Κ. - Πόλη</w:t>
            </w:r>
          </w:p>
        </w:tc>
        <w:tc>
          <w:tcPr>
            <w:tcW w:w="193" w:type="pct"/>
            <w:noWrap/>
          </w:tcPr>
          <w:p w14:paraId="7380BB45"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460" w:type="pct"/>
            <w:noWrap/>
          </w:tcPr>
          <w:p w14:paraId="2C9D4E36"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323" w:type="pct"/>
            <w:vMerge/>
          </w:tcPr>
          <w:p w14:paraId="29CE491B" w14:textId="77777777" w:rsidR="00E766A7" w:rsidRPr="00E766A7" w:rsidRDefault="00E766A7" w:rsidP="00E766A7">
            <w:pPr>
              <w:tabs>
                <w:tab w:val="center" w:pos="4153"/>
                <w:tab w:val="right" w:pos="8306"/>
              </w:tabs>
              <w:rPr>
                <w:rFonts w:ascii="Calibri" w:hAnsi="Calibri"/>
                <w:b/>
                <w:szCs w:val="22"/>
              </w:rPr>
            </w:pPr>
          </w:p>
        </w:tc>
      </w:tr>
      <w:tr w:rsidR="00E766A7" w:rsidRPr="00E766A7" w14:paraId="4A9B7604" w14:textId="77777777" w:rsidTr="009E2AA1">
        <w:trPr>
          <w:jc w:val="center"/>
        </w:trPr>
        <w:tc>
          <w:tcPr>
            <w:tcW w:w="1025" w:type="pct"/>
            <w:noWrap/>
          </w:tcPr>
          <w:p w14:paraId="06E42256"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Ιστοσελίδα</w:t>
            </w:r>
          </w:p>
        </w:tc>
        <w:tc>
          <w:tcPr>
            <w:tcW w:w="193" w:type="pct"/>
            <w:noWrap/>
          </w:tcPr>
          <w:p w14:paraId="7905ED58"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460" w:type="pct"/>
            <w:noWrap/>
          </w:tcPr>
          <w:p w14:paraId="736F3A55"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323" w:type="pct"/>
            <w:vMerge/>
          </w:tcPr>
          <w:p w14:paraId="0D1DC857" w14:textId="77777777" w:rsidR="00E766A7" w:rsidRPr="00E766A7" w:rsidRDefault="00E766A7" w:rsidP="00E766A7">
            <w:pPr>
              <w:tabs>
                <w:tab w:val="center" w:pos="4153"/>
                <w:tab w:val="right" w:pos="8306"/>
              </w:tabs>
              <w:rPr>
                <w:rFonts w:ascii="Calibri" w:hAnsi="Calibri"/>
                <w:b/>
                <w:szCs w:val="22"/>
              </w:rPr>
            </w:pPr>
          </w:p>
        </w:tc>
      </w:tr>
      <w:tr w:rsidR="00E766A7" w:rsidRPr="00E766A7" w14:paraId="0101064E" w14:textId="77777777" w:rsidTr="009E2AA1">
        <w:trPr>
          <w:jc w:val="center"/>
        </w:trPr>
        <w:tc>
          <w:tcPr>
            <w:tcW w:w="1025" w:type="pct"/>
            <w:noWrap/>
          </w:tcPr>
          <w:p w14:paraId="490B4B13"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Πληροφορίες</w:t>
            </w:r>
          </w:p>
        </w:tc>
        <w:tc>
          <w:tcPr>
            <w:tcW w:w="193" w:type="pct"/>
            <w:noWrap/>
          </w:tcPr>
          <w:p w14:paraId="514BE6A7"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460" w:type="pct"/>
            <w:noWrap/>
          </w:tcPr>
          <w:p w14:paraId="67DC6AD5" w14:textId="77777777" w:rsidR="00E766A7" w:rsidRPr="00E766A7" w:rsidRDefault="00E766A7" w:rsidP="00E766A7">
            <w:pPr>
              <w:tabs>
                <w:tab w:val="center" w:pos="4153"/>
                <w:tab w:val="right" w:pos="8306"/>
              </w:tabs>
              <w:rPr>
                <w:rFonts w:ascii="Calibri" w:hAnsi="Calibri"/>
                <w:b/>
                <w:color w:val="0000FF"/>
                <w:u w:val="single"/>
              </w:rPr>
            </w:pPr>
            <w:r w:rsidRPr="00E766A7">
              <w:rPr>
                <w:rFonts w:ascii="Calibri" w:hAnsi="Calibri"/>
                <w:b/>
              </w:rPr>
              <w:t>……………………………………….</w:t>
            </w:r>
          </w:p>
        </w:tc>
        <w:tc>
          <w:tcPr>
            <w:tcW w:w="2323" w:type="pct"/>
            <w:vMerge/>
          </w:tcPr>
          <w:p w14:paraId="0DFB693D" w14:textId="77777777" w:rsidR="00E766A7" w:rsidRPr="00E766A7" w:rsidRDefault="00E766A7" w:rsidP="00E766A7">
            <w:pPr>
              <w:tabs>
                <w:tab w:val="center" w:pos="4153"/>
                <w:tab w:val="right" w:pos="8306"/>
              </w:tabs>
              <w:rPr>
                <w:rFonts w:ascii="Calibri" w:hAnsi="Calibri"/>
                <w:b/>
                <w:szCs w:val="22"/>
              </w:rPr>
            </w:pPr>
          </w:p>
        </w:tc>
      </w:tr>
      <w:tr w:rsidR="00E766A7" w:rsidRPr="00E766A7" w14:paraId="3957C10E" w14:textId="77777777" w:rsidTr="009E2AA1">
        <w:trPr>
          <w:jc w:val="center"/>
        </w:trPr>
        <w:tc>
          <w:tcPr>
            <w:tcW w:w="1025" w:type="pct"/>
            <w:noWrap/>
          </w:tcPr>
          <w:p w14:paraId="1F5B9A35"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Τηλέφωνο</w:t>
            </w:r>
          </w:p>
        </w:tc>
        <w:tc>
          <w:tcPr>
            <w:tcW w:w="193" w:type="pct"/>
            <w:noWrap/>
          </w:tcPr>
          <w:p w14:paraId="18379BC1"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460" w:type="pct"/>
            <w:noWrap/>
          </w:tcPr>
          <w:p w14:paraId="285EF872"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323" w:type="pct"/>
            <w:vMerge/>
          </w:tcPr>
          <w:p w14:paraId="5E6DE785" w14:textId="77777777" w:rsidR="00E766A7" w:rsidRPr="00E766A7" w:rsidRDefault="00E766A7" w:rsidP="00E766A7">
            <w:pPr>
              <w:tabs>
                <w:tab w:val="center" w:pos="4153"/>
                <w:tab w:val="right" w:pos="8306"/>
              </w:tabs>
              <w:rPr>
                <w:rFonts w:ascii="Calibri" w:hAnsi="Calibri"/>
                <w:b/>
                <w:szCs w:val="22"/>
              </w:rPr>
            </w:pPr>
          </w:p>
        </w:tc>
      </w:tr>
      <w:tr w:rsidR="00E766A7" w:rsidRPr="00E766A7" w14:paraId="300161A1" w14:textId="77777777" w:rsidTr="009E2AA1">
        <w:trPr>
          <w:jc w:val="center"/>
        </w:trPr>
        <w:tc>
          <w:tcPr>
            <w:tcW w:w="1025" w:type="pct"/>
            <w:noWrap/>
          </w:tcPr>
          <w:p w14:paraId="76960F3F"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lang w:val="en-US"/>
              </w:rPr>
              <w:t>Fax</w:t>
            </w:r>
          </w:p>
        </w:tc>
        <w:tc>
          <w:tcPr>
            <w:tcW w:w="193" w:type="pct"/>
            <w:noWrap/>
          </w:tcPr>
          <w:p w14:paraId="75D3E9EE"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460" w:type="pct"/>
            <w:noWrap/>
          </w:tcPr>
          <w:p w14:paraId="5DC24E03"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323" w:type="pct"/>
            <w:vMerge/>
          </w:tcPr>
          <w:p w14:paraId="0237C15B" w14:textId="77777777" w:rsidR="00E766A7" w:rsidRPr="00E766A7" w:rsidRDefault="00E766A7" w:rsidP="00E766A7">
            <w:pPr>
              <w:tabs>
                <w:tab w:val="center" w:pos="4153"/>
                <w:tab w:val="right" w:pos="8306"/>
              </w:tabs>
              <w:rPr>
                <w:rFonts w:ascii="Calibri" w:hAnsi="Calibri"/>
                <w:b/>
                <w:szCs w:val="22"/>
              </w:rPr>
            </w:pPr>
          </w:p>
        </w:tc>
      </w:tr>
      <w:tr w:rsidR="00E766A7" w:rsidRPr="00E766A7" w14:paraId="0CB63E86" w14:textId="77777777" w:rsidTr="009E2AA1">
        <w:trPr>
          <w:jc w:val="center"/>
        </w:trPr>
        <w:tc>
          <w:tcPr>
            <w:tcW w:w="1025" w:type="pct"/>
            <w:noWrap/>
          </w:tcPr>
          <w:p w14:paraId="400B1F5A" w14:textId="77777777" w:rsidR="00E766A7" w:rsidRPr="00E766A7" w:rsidRDefault="00E766A7" w:rsidP="00E766A7">
            <w:pPr>
              <w:tabs>
                <w:tab w:val="center" w:pos="4153"/>
                <w:tab w:val="right" w:pos="8306"/>
              </w:tabs>
              <w:rPr>
                <w:rFonts w:ascii="Calibri" w:hAnsi="Calibri"/>
                <w:b/>
                <w:sz w:val="22"/>
                <w:szCs w:val="22"/>
                <w:lang w:val="en-US"/>
              </w:rPr>
            </w:pPr>
            <w:r w:rsidRPr="00E766A7">
              <w:rPr>
                <w:rFonts w:ascii="Calibri" w:hAnsi="Calibri"/>
                <w:b/>
                <w:sz w:val="22"/>
                <w:szCs w:val="22"/>
                <w:lang w:val="en-US"/>
              </w:rPr>
              <w:t>E-mail</w:t>
            </w:r>
          </w:p>
        </w:tc>
        <w:tc>
          <w:tcPr>
            <w:tcW w:w="193" w:type="pct"/>
            <w:noWrap/>
          </w:tcPr>
          <w:p w14:paraId="05BEA394" w14:textId="77777777" w:rsidR="00E766A7" w:rsidRPr="00E766A7" w:rsidRDefault="00E766A7" w:rsidP="00E766A7">
            <w:pPr>
              <w:tabs>
                <w:tab w:val="center" w:pos="4153"/>
                <w:tab w:val="right" w:pos="8306"/>
              </w:tabs>
              <w:rPr>
                <w:rFonts w:ascii="Calibri" w:hAnsi="Calibri"/>
                <w:b/>
                <w:lang w:val="en-US"/>
              </w:rPr>
            </w:pPr>
            <w:r w:rsidRPr="00E766A7">
              <w:rPr>
                <w:rFonts w:ascii="Calibri" w:hAnsi="Calibri"/>
                <w:b/>
                <w:lang w:val="en-US"/>
              </w:rPr>
              <w:t>:</w:t>
            </w:r>
          </w:p>
        </w:tc>
        <w:tc>
          <w:tcPr>
            <w:tcW w:w="1460" w:type="pct"/>
            <w:noWrap/>
          </w:tcPr>
          <w:p w14:paraId="7D961D1C"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323" w:type="pct"/>
            <w:vMerge/>
          </w:tcPr>
          <w:p w14:paraId="02E7ABCB" w14:textId="77777777" w:rsidR="00E766A7" w:rsidRPr="00E766A7" w:rsidRDefault="00E766A7" w:rsidP="00E766A7">
            <w:pPr>
              <w:tabs>
                <w:tab w:val="center" w:pos="4153"/>
                <w:tab w:val="right" w:pos="8306"/>
              </w:tabs>
              <w:rPr>
                <w:rFonts w:ascii="Calibri" w:hAnsi="Calibri"/>
                <w:b/>
                <w:szCs w:val="22"/>
              </w:rPr>
            </w:pPr>
          </w:p>
        </w:tc>
      </w:tr>
    </w:tbl>
    <w:p w14:paraId="468961DD" w14:textId="77777777" w:rsidR="00E766A7" w:rsidRPr="00E766A7" w:rsidRDefault="00E766A7" w:rsidP="00E766A7">
      <w:pPr>
        <w:spacing w:after="200" w:line="276" w:lineRule="auto"/>
        <w:jc w:val="center"/>
        <w:rPr>
          <w:rFonts w:ascii="Calibri" w:eastAsia="Calibri" w:hAnsi="Calibri"/>
          <w:b/>
          <w:sz w:val="22"/>
          <w:szCs w:val="22"/>
          <w:u w:val="single"/>
          <w:lang w:eastAsia="en-US"/>
        </w:rPr>
      </w:pPr>
    </w:p>
    <w:p w14:paraId="1F7C3B30" w14:textId="77777777" w:rsidR="00E766A7" w:rsidRPr="00E766A7" w:rsidRDefault="00E766A7" w:rsidP="00E766A7">
      <w:pPr>
        <w:spacing w:after="200" w:line="276" w:lineRule="auto"/>
        <w:jc w:val="center"/>
        <w:rPr>
          <w:rFonts w:ascii="Calibri" w:eastAsia="Calibri" w:hAnsi="Calibri"/>
          <w:b/>
          <w:sz w:val="22"/>
          <w:szCs w:val="22"/>
          <w:u w:val="single"/>
          <w:lang w:eastAsia="en-US"/>
        </w:rPr>
      </w:pPr>
      <w:r w:rsidRPr="00E766A7">
        <w:rPr>
          <w:rFonts w:ascii="Calibri" w:eastAsia="Calibri" w:hAnsi="Calibri"/>
          <w:b/>
          <w:sz w:val="22"/>
          <w:szCs w:val="22"/>
          <w:u w:val="single"/>
          <w:lang w:eastAsia="en-US"/>
        </w:rPr>
        <w:t xml:space="preserve">ΒΕΒΑΙΩΣΗ </w:t>
      </w:r>
      <w:r w:rsidRPr="00E766A7">
        <w:rPr>
          <w:rFonts w:ascii="Calibri" w:hAnsi="Calibri" w:cs="Calibri"/>
          <w:b/>
          <w:bCs/>
          <w:sz w:val="22"/>
          <w:szCs w:val="22"/>
          <w:u w:val="single"/>
        </w:rPr>
        <w:t xml:space="preserve">ΠΑΡΑΛΑΒΗΣ ΚΑΙ ΑΝΑΡΤΗΣΗΣ </w:t>
      </w:r>
      <w:r w:rsidRPr="00E766A7">
        <w:rPr>
          <w:rFonts w:ascii="Calibri" w:eastAsia="Calibri" w:hAnsi="Calibri"/>
          <w:b/>
          <w:sz w:val="22"/>
          <w:szCs w:val="22"/>
          <w:u w:val="single"/>
          <w:lang w:eastAsia="en-US"/>
        </w:rPr>
        <w:t>ΑΦΙΣΑΣ</w:t>
      </w:r>
    </w:p>
    <w:p w14:paraId="7BF757CE" w14:textId="77777777" w:rsidR="00E766A7" w:rsidRPr="00E766A7" w:rsidRDefault="00E766A7" w:rsidP="00E766A7">
      <w:pPr>
        <w:spacing w:after="200" w:line="276" w:lineRule="auto"/>
        <w:rPr>
          <w:rFonts w:ascii="Calibri" w:eastAsia="Calibri" w:hAnsi="Calibri"/>
          <w:sz w:val="22"/>
          <w:szCs w:val="22"/>
          <w:lang w:eastAsia="en-US"/>
        </w:rPr>
      </w:pPr>
      <w:r w:rsidRPr="00E766A7">
        <w:rPr>
          <w:rFonts w:ascii="Calibri" w:eastAsia="Calibri" w:hAnsi="Calibri"/>
          <w:sz w:val="22"/>
          <w:szCs w:val="22"/>
          <w:lang w:eastAsia="en-US"/>
        </w:rPr>
        <w:t>Βεβαιώνουμε ότι:</w:t>
      </w:r>
    </w:p>
    <w:p w14:paraId="5AF082F4" w14:textId="7B6BB5C4" w:rsidR="00E766A7" w:rsidRPr="00E766A7" w:rsidRDefault="00E766A7" w:rsidP="006E31FF">
      <w:pPr>
        <w:numPr>
          <w:ilvl w:val="0"/>
          <w:numId w:val="29"/>
        </w:numPr>
        <w:spacing w:after="200" w:line="276" w:lineRule="auto"/>
        <w:jc w:val="both"/>
        <w:rPr>
          <w:rFonts w:ascii="Calibri" w:eastAsia="Calibri" w:hAnsi="Calibri"/>
          <w:sz w:val="22"/>
          <w:szCs w:val="22"/>
          <w:lang w:eastAsia="en-US"/>
        </w:rPr>
      </w:pPr>
      <w:r w:rsidRPr="00E766A7">
        <w:rPr>
          <w:rFonts w:ascii="Calibri" w:eastAsia="Calibri" w:hAnsi="Calibri"/>
          <w:sz w:val="22"/>
          <w:szCs w:val="22"/>
          <w:lang w:eastAsia="en-US"/>
        </w:rPr>
        <w:t xml:space="preserve">Παρελήφθησαν οι αφίσες δημοσιότητας </w:t>
      </w:r>
      <w:r w:rsidRPr="00E766A7">
        <w:rPr>
          <w:rFonts w:ascii="Calibri" w:hAnsi="Calibri" w:cs="Calibri"/>
          <w:sz w:val="22"/>
          <w:szCs w:val="22"/>
        </w:rPr>
        <w:t xml:space="preserve">της Πράξης: </w:t>
      </w:r>
      <w:r w:rsidR="005065DF" w:rsidRPr="00E576D7">
        <w:rPr>
          <w:rFonts w:ascii="Calibri" w:hAnsi="Calibri" w:cs="Calibri"/>
          <w:b/>
          <w:bCs/>
          <w:sz w:val="22"/>
          <w:szCs w:val="22"/>
        </w:rPr>
        <w:t>«Υποστήριξη φοίτησης μαθητών/τριών με αναπηρία ή ειδικές εκπαιδευτικές ανάγκες, σχολικό έτος 2026-2027»</w:t>
      </w:r>
      <w:r w:rsidRPr="00E576D7">
        <w:rPr>
          <w:rFonts w:ascii="Calibri" w:hAnsi="Calibri" w:cs="Calibri"/>
          <w:b/>
          <w:bCs/>
          <w:sz w:val="22"/>
          <w:szCs w:val="22"/>
        </w:rPr>
        <w:t>,</w:t>
      </w:r>
      <w:r w:rsidRPr="00E766A7">
        <w:rPr>
          <w:rFonts w:ascii="Calibri" w:hAnsi="Calibri" w:cs="Calibri"/>
          <w:b/>
          <w:sz w:val="22"/>
          <w:szCs w:val="22"/>
        </w:rPr>
        <w:t xml:space="preserve"> </w:t>
      </w:r>
      <w:r w:rsidR="00A36C27" w:rsidRPr="00A36C27">
        <w:rPr>
          <w:rFonts w:ascii="Calibri" w:hAnsi="Calibri" w:cs="Calibri"/>
          <w:b/>
          <w:sz w:val="22"/>
          <w:szCs w:val="22"/>
        </w:rPr>
        <w:t xml:space="preserve">με κωδικό ΟΠΣ: 6063312, </w:t>
      </w:r>
      <w:r w:rsidRPr="00E766A7">
        <w:rPr>
          <w:rFonts w:ascii="Calibri" w:hAnsi="Calibri" w:cs="Calibri"/>
          <w:b/>
          <w:sz w:val="22"/>
          <w:szCs w:val="22"/>
        </w:rPr>
        <w:t>του Τομεακού Προγράμματος «Ανθρώπινο Δυναμικό και Κοινωνική Συνοχή», ΕΣΠΑ 2021-2027.</w:t>
      </w:r>
    </w:p>
    <w:p w14:paraId="57DCB410" w14:textId="77777777" w:rsidR="00E766A7" w:rsidRPr="00E766A7" w:rsidRDefault="00E766A7" w:rsidP="006E31FF">
      <w:pPr>
        <w:numPr>
          <w:ilvl w:val="0"/>
          <w:numId w:val="29"/>
        </w:numPr>
        <w:spacing w:after="200" w:line="276" w:lineRule="auto"/>
        <w:jc w:val="both"/>
        <w:rPr>
          <w:rFonts w:ascii="Calibri" w:eastAsia="Calibri" w:hAnsi="Calibri"/>
          <w:sz w:val="22"/>
          <w:szCs w:val="22"/>
          <w:lang w:eastAsia="en-US"/>
        </w:rPr>
      </w:pPr>
      <w:r w:rsidRPr="00E766A7">
        <w:rPr>
          <w:rFonts w:ascii="Calibri" w:hAnsi="Calibri" w:cs="Calibri"/>
          <w:sz w:val="22"/>
          <w:szCs w:val="22"/>
        </w:rPr>
        <w:t xml:space="preserve">Πραγματοποιήθηκε η ανάρτηση της αφίσας </w:t>
      </w:r>
      <w:r w:rsidRPr="00E766A7">
        <w:rPr>
          <w:rFonts w:ascii="Calibri" w:hAnsi="Calibri" w:cs="Calibri"/>
          <w:sz w:val="22"/>
          <w:szCs w:val="22"/>
          <w:u w:val="single"/>
        </w:rPr>
        <w:t>σε εμφανές σημείο</w:t>
      </w:r>
      <w:r w:rsidRPr="00E766A7">
        <w:rPr>
          <w:rFonts w:ascii="Calibri" w:hAnsi="Calibri" w:cs="Calibri"/>
          <w:sz w:val="22"/>
          <w:szCs w:val="22"/>
        </w:rPr>
        <w:t xml:space="preserve"> της σχολικής μονάδας …………………………………………….</w:t>
      </w:r>
    </w:p>
    <w:p w14:paraId="48F4B975" w14:textId="77777777" w:rsidR="00E766A7" w:rsidRPr="00E766A7" w:rsidRDefault="00E766A7" w:rsidP="00E766A7">
      <w:pPr>
        <w:tabs>
          <w:tab w:val="center" w:pos="9360"/>
        </w:tabs>
        <w:spacing w:line="276" w:lineRule="auto"/>
        <w:ind w:left="5220"/>
        <w:jc w:val="center"/>
        <w:rPr>
          <w:rFonts w:ascii="Calibri" w:hAnsi="Calibri"/>
          <w:b/>
          <w:bCs/>
          <w:sz w:val="22"/>
          <w:szCs w:val="22"/>
        </w:rPr>
      </w:pPr>
    </w:p>
    <w:p w14:paraId="6F7B89B4" w14:textId="77777777" w:rsidR="00E766A7" w:rsidRPr="00E766A7" w:rsidRDefault="00E766A7" w:rsidP="00E766A7">
      <w:pPr>
        <w:tabs>
          <w:tab w:val="center" w:pos="9360"/>
        </w:tabs>
        <w:spacing w:line="276" w:lineRule="auto"/>
        <w:ind w:left="5220"/>
        <w:jc w:val="center"/>
        <w:rPr>
          <w:rFonts w:ascii="Calibri" w:hAnsi="Calibri"/>
          <w:b/>
          <w:bCs/>
          <w:sz w:val="22"/>
          <w:szCs w:val="22"/>
        </w:rPr>
      </w:pPr>
    </w:p>
    <w:p w14:paraId="715EB42D" w14:textId="77777777" w:rsidR="00E766A7" w:rsidRPr="00E766A7" w:rsidRDefault="00E766A7" w:rsidP="00E766A7">
      <w:pPr>
        <w:ind w:left="5812"/>
        <w:jc w:val="center"/>
        <w:rPr>
          <w:rFonts w:ascii="Calibri" w:hAnsi="Calibri" w:cs="Calibri"/>
          <w:b/>
          <w:bCs/>
          <w:color w:val="000000"/>
          <w:sz w:val="22"/>
          <w:szCs w:val="22"/>
        </w:rPr>
      </w:pPr>
      <w:r w:rsidRPr="00E766A7">
        <w:rPr>
          <w:rFonts w:ascii="Calibri" w:hAnsi="Calibri" w:cs="Calibri"/>
          <w:b/>
          <w:bCs/>
          <w:color w:val="000000"/>
          <w:sz w:val="22"/>
          <w:szCs w:val="22"/>
        </w:rPr>
        <w:t>Ο/Η Βεβαίων/ούσα Διευθυντής/ντρια</w:t>
      </w:r>
    </w:p>
    <w:p w14:paraId="593310DE"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r w:rsidRPr="00E766A7">
        <w:rPr>
          <w:rFonts w:ascii="Calibri" w:hAnsi="Calibri" w:cs="Calibri"/>
          <w:b/>
          <w:bCs/>
          <w:color w:val="000000"/>
          <w:sz w:val="22"/>
          <w:szCs w:val="22"/>
        </w:rPr>
        <w:t>του Σχολείου / Προϊστάμενος/η του Νηπιαγωγείου</w:t>
      </w:r>
    </w:p>
    <w:p w14:paraId="171AEB7E"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p>
    <w:p w14:paraId="7EC90840"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p>
    <w:p w14:paraId="3D200402" w14:textId="77777777" w:rsidR="00E766A7" w:rsidRPr="00E766A7" w:rsidRDefault="00E766A7" w:rsidP="00E766A7">
      <w:pPr>
        <w:tabs>
          <w:tab w:val="center" w:pos="9360"/>
        </w:tabs>
        <w:spacing w:line="276" w:lineRule="auto"/>
        <w:ind w:left="5812"/>
        <w:jc w:val="center"/>
        <w:rPr>
          <w:rFonts w:asciiTheme="minorHAnsi" w:hAnsiTheme="minorHAnsi"/>
          <w:sz w:val="22"/>
          <w:szCs w:val="22"/>
        </w:rPr>
      </w:pPr>
      <w:r w:rsidRPr="00E766A7">
        <w:rPr>
          <w:rFonts w:ascii="Calibri" w:hAnsi="Calibri" w:cs="Calibri"/>
          <w:bCs/>
          <w:i/>
          <w:color w:val="000000"/>
          <w:sz w:val="22"/>
          <w:szCs w:val="22"/>
        </w:rPr>
        <w:t>(Υπογραφή, Ονοματεπώνυμο, Σφραγίδα)</w:t>
      </w:r>
    </w:p>
    <w:p w14:paraId="104686DD" w14:textId="77777777" w:rsidR="00E766A7" w:rsidRPr="00E766A7" w:rsidRDefault="00E766A7" w:rsidP="00E766A7">
      <w:pPr>
        <w:tabs>
          <w:tab w:val="center" w:pos="9360"/>
        </w:tabs>
        <w:spacing w:line="276" w:lineRule="auto"/>
        <w:ind w:left="5812"/>
        <w:jc w:val="center"/>
        <w:rPr>
          <w:rFonts w:asciiTheme="minorHAnsi" w:hAnsiTheme="minorHAnsi"/>
          <w:sz w:val="22"/>
          <w:szCs w:val="22"/>
        </w:rPr>
      </w:pPr>
    </w:p>
    <w:p w14:paraId="1BF0F8B1" w14:textId="77777777" w:rsidR="00E766A7" w:rsidRPr="00E766A7" w:rsidRDefault="00E766A7" w:rsidP="00E766A7">
      <w:pPr>
        <w:rPr>
          <w:rFonts w:asciiTheme="minorHAnsi" w:hAnsiTheme="minorHAnsi"/>
          <w:sz w:val="22"/>
          <w:szCs w:val="22"/>
        </w:rPr>
      </w:pPr>
      <w:r w:rsidRPr="00E766A7">
        <w:rPr>
          <w:rFonts w:asciiTheme="minorHAnsi" w:hAnsiTheme="minorHAnsi"/>
          <w:sz w:val="22"/>
          <w:szCs w:val="22"/>
        </w:rPr>
        <w:br w:type="page"/>
      </w:r>
    </w:p>
    <w:p w14:paraId="06816C74" w14:textId="3D7E9261" w:rsidR="00E766A7" w:rsidRPr="00E766A7" w:rsidRDefault="00E766A7" w:rsidP="00E766A7">
      <w:pPr>
        <w:keepNext/>
        <w:pBdr>
          <w:top w:val="single" w:sz="4" w:space="1" w:color="auto"/>
          <w:left w:val="single" w:sz="4" w:space="3" w:color="auto"/>
          <w:bottom w:val="single" w:sz="4" w:space="1" w:color="auto"/>
          <w:right w:val="single" w:sz="4" w:space="4" w:color="auto"/>
        </w:pBdr>
        <w:shd w:val="clear" w:color="auto" w:fill="E0E0E0"/>
        <w:spacing w:line="276" w:lineRule="auto"/>
        <w:jc w:val="both"/>
        <w:outlineLvl w:val="1"/>
        <w:rPr>
          <w:rFonts w:ascii="Calibri" w:hAnsi="Calibri" w:cs="Arial"/>
          <w:b/>
          <w:bCs/>
          <w:sz w:val="22"/>
          <w:szCs w:val="22"/>
        </w:rPr>
      </w:pPr>
      <w:bookmarkStart w:id="69" w:name="_Toc113441138"/>
      <w:bookmarkStart w:id="70" w:name="_Toc207698807"/>
      <w:bookmarkStart w:id="71" w:name="_Toc238724280"/>
      <w:r w:rsidRPr="00E766A7">
        <w:rPr>
          <w:rFonts w:ascii="Calibri" w:hAnsi="Calibri" w:cs="Arial"/>
          <w:b/>
          <w:bCs/>
          <w:sz w:val="22"/>
          <w:szCs w:val="22"/>
        </w:rPr>
        <w:t xml:space="preserve">ΥΠΟΔΕΙΓΜΑ 8.3: </w:t>
      </w:r>
      <w:r w:rsidRPr="00E766A7">
        <w:rPr>
          <w:rFonts w:ascii="Calibri" w:hAnsi="Calibri" w:cs="Calibri"/>
          <w:b/>
          <w:bCs/>
          <w:sz w:val="22"/>
          <w:szCs w:val="22"/>
        </w:rPr>
        <w:t xml:space="preserve">ΒΕΒΑΙΩΣΗ </w:t>
      </w:r>
      <w:r w:rsidRPr="00CC3499">
        <w:rPr>
          <w:rFonts w:ascii="Calibri" w:hAnsi="Calibri" w:cs="Calibri"/>
          <w:b/>
          <w:bCs/>
          <w:sz w:val="22"/>
          <w:szCs w:val="22"/>
        </w:rPr>
        <w:t xml:space="preserve">ΔΙΑΝΟΜΗΣ ΚΑΙ ΑΝΑΡΤΗΣΗΣ </w:t>
      </w:r>
      <w:r w:rsidR="00C85BE2" w:rsidRPr="00CC3499">
        <w:rPr>
          <w:rFonts w:ascii="Calibri" w:hAnsi="Calibri" w:cs="Calibri"/>
          <w:b/>
          <w:bCs/>
          <w:sz w:val="22"/>
          <w:szCs w:val="22"/>
        </w:rPr>
        <w:t xml:space="preserve">ΈΝΤΥΠΗΣ </w:t>
      </w:r>
      <w:r w:rsidRPr="00CC3499">
        <w:rPr>
          <w:rFonts w:ascii="Calibri" w:hAnsi="Calibri" w:cs="Calibri"/>
          <w:b/>
          <w:bCs/>
          <w:sz w:val="22"/>
          <w:szCs w:val="22"/>
        </w:rPr>
        <w:t>ΑΦΙΣΑΣ ΑΠΟ ΤΙΣ ΠΕΡΙΦΕΡΕΙΑΚΕΣ ΔΙΕΥΘΥΝΣΕΙΣ ΠΡΩΤΟΒΑΘΜΙΑΣ ΚΑΙ ΔΕΥΤΕΡΟΒΑΘΜΙΑΣ ΕΚΠΑΙΔΕΥΣΗΣ</w:t>
      </w:r>
      <w:bookmarkEnd w:id="69"/>
      <w:r w:rsidRPr="00CC3499">
        <w:rPr>
          <w:rFonts w:ascii="Calibri" w:hAnsi="Calibri" w:cs="Calibri"/>
          <w:b/>
          <w:bCs/>
          <w:sz w:val="22"/>
          <w:szCs w:val="22"/>
        </w:rPr>
        <w:t xml:space="preserve"> </w:t>
      </w:r>
      <w:r w:rsidRPr="00CC3499">
        <w:rPr>
          <w:rFonts w:asciiTheme="minorHAnsi" w:hAnsiTheme="minorHAnsi" w:cs="Arial"/>
          <w:b/>
          <w:bCs/>
          <w:caps/>
          <w:sz w:val="22"/>
          <w:szCs w:val="22"/>
        </w:rPr>
        <w:t>(Υποέργο 2)</w:t>
      </w:r>
      <w:bookmarkEnd w:id="70"/>
      <w:bookmarkEnd w:id="71"/>
    </w:p>
    <w:p w14:paraId="2E2A62ED" w14:textId="77777777" w:rsidR="00E766A7" w:rsidRPr="00E766A7" w:rsidRDefault="00E766A7" w:rsidP="00E766A7">
      <w:pPr>
        <w:spacing w:line="276" w:lineRule="auto"/>
        <w:jc w:val="center"/>
        <w:rPr>
          <w:rFonts w:ascii="Calibri" w:hAnsi="Calibri"/>
          <w:b/>
          <w:sz w:val="22"/>
          <w:szCs w:val="22"/>
        </w:rPr>
      </w:pPr>
    </w:p>
    <w:tbl>
      <w:tblPr>
        <w:tblW w:w="5000" w:type="pct"/>
        <w:jc w:val="center"/>
        <w:tblLayout w:type="fixed"/>
        <w:tblLook w:val="01E0" w:firstRow="1" w:lastRow="1" w:firstColumn="1" w:lastColumn="1" w:noHBand="0" w:noVBand="0"/>
      </w:tblPr>
      <w:tblGrid>
        <w:gridCol w:w="2005"/>
        <w:gridCol w:w="378"/>
        <w:gridCol w:w="2578"/>
        <w:gridCol w:w="4820"/>
      </w:tblGrid>
      <w:tr w:rsidR="00E766A7" w:rsidRPr="00E766A7" w14:paraId="73DAA286" w14:textId="77777777" w:rsidTr="009E2AA1">
        <w:trPr>
          <w:jc w:val="center"/>
        </w:trPr>
        <w:tc>
          <w:tcPr>
            <w:tcW w:w="2536" w:type="pct"/>
            <w:gridSpan w:val="3"/>
            <w:noWrap/>
            <w:vAlign w:val="center"/>
          </w:tcPr>
          <w:p w14:paraId="2B21EE33"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r w:rsidRPr="00E766A7">
              <w:rPr>
                <w:rFonts w:ascii="Calibri" w:hAnsi="Calibri"/>
                <w:b/>
                <w:noProof/>
                <w:sz w:val="22"/>
                <w:szCs w:val="22"/>
              </w:rPr>
              <w:drawing>
                <wp:inline distT="0" distB="0" distL="0" distR="0" wp14:anchorId="250D0101" wp14:editId="7EEC496B">
                  <wp:extent cx="387985" cy="379730"/>
                  <wp:effectExtent l="0" t="0" r="0" b="1270"/>
                  <wp:docPr id="12" name="Εικόνα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985" cy="379730"/>
                          </a:xfrm>
                          <a:prstGeom prst="rect">
                            <a:avLst/>
                          </a:prstGeom>
                          <a:noFill/>
                          <a:ln>
                            <a:noFill/>
                          </a:ln>
                        </pic:spPr>
                      </pic:pic>
                    </a:graphicData>
                  </a:graphic>
                </wp:inline>
              </w:drawing>
            </w:r>
          </w:p>
        </w:tc>
        <w:tc>
          <w:tcPr>
            <w:tcW w:w="2464" w:type="pct"/>
          </w:tcPr>
          <w:p w14:paraId="4FBBD4AC"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r w:rsidRPr="00E766A7">
              <w:rPr>
                <w:rFonts w:ascii="Calibri" w:eastAsia="Calibri" w:hAnsi="Calibri"/>
                <w:b/>
                <w:noProof/>
              </w:rPr>
              <w:drawing>
                <wp:anchor distT="0" distB="0" distL="114300" distR="114300" simplePos="0" relativeHeight="251672576" behindDoc="0" locked="0" layoutInCell="1" allowOverlap="1" wp14:anchorId="49C987B4" wp14:editId="5367EBB7">
                  <wp:simplePos x="0" y="0"/>
                  <wp:positionH relativeFrom="column">
                    <wp:posOffset>1061085</wp:posOffset>
                  </wp:positionH>
                  <wp:positionV relativeFrom="paragraph">
                    <wp:posOffset>24130</wp:posOffset>
                  </wp:positionV>
                  <wp:extent cx="539750" cy="370840"/>
                  <wp:effectExtent l="0" t="0" r="0" b="0"/>
                  <wp:wrapSquare wrapText="bothSides"/>
                  <wp:docPr id="14" name="Εικόνα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E766A7" w:rsidRPr="00E766A7" w14:paraId="3DAFFEC4" w14:textId="77777777" w:rsidTr="009E2AA1">
        <w:trPr>
          <w:jc w:val="center"/>
        </w:trPr>
        <w:tc>
          <w:tcPr>
            <w:tcW w:w="2536" w:type="pct"/>
            <w:gridSpan w:val="3"/>
            <w:noWrap/>
          </w:tcPr>
          <w:p w14:paraId="2599D8EE" w14:textId="77777777" w:rsidR="00E766A7" w:rsidRPr="00E766A7" w:rsidRDefault="00E766A7" w:rsidP="00E766A7">
            <w:pPr>
              <w:tabs>
                <w:tab w:val="center" w:pos="4153"/>
                <w:tab w:val="right" w:pos="8306"/>
              </w:tabs>
              <w:spacing w:line="276" w:lineRule="auto"/>
              <w:jc w:val="center"/>
              <w:rPr>
                <w:rFonts w:ascii="Calibri" w:eastAsia="Calibri" w:hAnsi="Calibri"/>
                <w:b/>
                <w:sz w:val="22"/>
                <w:szCs w:val="22"/>
                <w:lang w:eastAsia="en-US"/>
              </w:rPr>
            </w:pPr>
            <w:r w:rsidRPr="00E766A7">
              <w:rPr>
                <w:rFonts w:ascii="Calibri" w:eastAsia="Calibri" w:hAnsi="Calibri"/>
                <w:b/>
                <w:sz w:val="22"/>
                <w:szCs w:val="22"/>
                <w:lang w:eastAsia="en-US"/>
              </w:rPr>
              <w:t>ΕΛΛΗΝΙΚΗ ΔΗΜΟΚΡΑΤΙΑ</w:t>
            </w:r>
          </w:p>
          <w:p w14:paraId="1A23EBD2"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ΥΠΟΥΡΓΕΙΟ ΠΑΙΔΕΙΑΣ, ΘΡΗΣΚΕΥΜΑΤΩΝ ΚΑΙ ΑΘΛΗΤΙΣΜΟΥ</w:t>
            </w:r>
          </w:p>
          <w:p w14:paraId="6F1A8418"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r w:rsidRPr="00E766A7" w:rsidDel="001A15AE">
              <w:rPr>
                <w:rFonts w:ascii="Calibri" w:eastAsia="Calibri" w:hAnsi="Calibri"/>
                <w:b/>
                <w:sz w:val="22"/>
                <w:szCs w:val="22"/>
                <w:lang w:eastAsia="en-US"/>
              </w:rPr>
              <w:t xml:space="preserve"> </w:t>
            </w:r>
            <w:r w:rsidRPr="00E766A7">
              <w:rPr>
                <w:rFonts w:ascii="Calibri" w:hAnsi="Calibri"/>
                <w:b/>
                <w:sz w:val="22"/>
                <w:szCs w:val="22"/>
              </w:rPr>
              <w:t>---</w:t>
            </w:r>
          </w:p>
        </w:tc>
        <w:tc>
          <w:tcPr>
            <w:tcW w:w="2464" w:type="pct"/>
          </w:tcPr>
          <w:p w14:paraId="674A7E62"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ΕΥΡΩΠΑΪΚΗ ΕΝΩΣΗ</w:t>
            </w:r>
          </w:p>
          <w:p w14:paraId="2FDF6492"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hAnsiTheme="minorHAnsi" w:cstheme="minorHAnsi"/>
                <w:b/>
                <w:bCs/>
                <w:sz w:val="22"/>
                <w:szCs w:val="22"/>
              </w:rPr>
              <w:t>ΕΥΡΩΠΑΪΚΟ ΚΟΙΝΩΝΙΚΟ TAMEIO + (ΕΚΤ+)</w:t>
            </w:r>
          </w:p>
          <w:p w14:paraId="28220F41"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p>
        </w:tc>
      </w:tr>
      <w:tr w:rsidR="00E766A7" w:rsidRPr="00E766A7" w14:paraId="184B2EEB" w14:textId="77777777" w:rsidTr="009E2AA1">
        <w:trPr>
          <w:trHeight w:val="814"/>
          <w:jc w:val="center"/>
        </w:trPr>
        <w:tc>
          <w:tcPr>
            <w:tcW w:w="2536" w:type="pct"/>
            <w:gridSpan w:val="3"/>
            <w:noWrap/>
          </w:tcPr>
          <w:p w14:paraId="23CD69FD" w14:textId="77777777" w:rsidR="00E766A7" w:rsidRPr="00E766A7" w:rsidRDefault="00E766A7" w:rsidP="00E766A7">
            <w:pPr>
              <w:tabs>
                <w:tab w:val="right" w:pos="8306"/>
              </w:tabs>
              <w:jc w:val="center"/>
              <w:rPr>
                <w:rFonts w:asciiTheme="minorHAnsi" w:eastAsia="Calibri" w:hAnsiTheme="minorHAnsi" w:cs="Calibri"/>
                <w:b/>
                <w:sz w:val="22"/>
                <w:szCs w:val="22"/>
                <w:lang w:eastAsia="en-US"/>
              </w:rPr>
            </w:pPr>
            <w:r w:rsidRPr="00E766A7">
              <w:rPr>
                <w:rFonts w:asciiTheme="minorHAnsi" w:eastAsia="Calibri" w:hAnsiTheme="minorHAnsi" w:cs="Calibri"/>
                <w:b/>
                <w:sz w:val="22"/>
                <w:szCs w:val="22"/>
                <w:lang w:eastAsia="en-US"/>
              </w:rPr>
              <w:t>ΠΕΡΙΦΕΡΕΙΑΚΗ ΔΙΕΥΘΥΝΣΗ ΠΡΩΤΟΒΑΘΜΙΑΣ ΚΑΙ ΔΕΥΤΕΡΟΒΑΘΜΙΑΣ ΕΚΠΑΙΔΕΥΣΗΣ</w:t>
            </w:r>
          </w:p>
          <w:p w14:paraId="1A67DF03" w14:textId="77777777" w:rsidR="00E766A7" w:rsidRPr="00E766A7" w:rsidRDefault="00E766A7" w:rsidP="00E766A7">
            <w:pPr>
              <w:ind w:right="30"/>
              <w:jc w:val="center"/>
              <w:rPr>
                <w:rFonts w:asciiTheme="minorHAnsi" w:eastAsia="Calibri" w:hAnsiTheme="minorHAnsi" w:cs="Calibri"/>
                <w:b/>
                <w:sz w:val="22"/>
                <w:szCs w:val="22"/>
                <w:lang w:eastAsia="en-US"/>
              </w:rPr>
            </w:pPr>
          </w:p>
          <w:p w14:paraId="1DE3303D" w14:textId="77777777" w:rsidR="00E766A7" w:rsidRPr="00E766A7" w:rsidRDefault="00E766A7" w:rsidP="00E766A7">
            <w:pPr>
              <w:tabs>
                <w:tab w:val="center" w:pos="4153"/>
                <w:tab w:val="right" w:pos="8306"/>
              </w:tabs>
              <w:jc w:val="center"/>
              <w:rPr>
                <w:rFonts w:ascii="Calibri" w:hAnsi="Calibri"/>
                <w:b/>
                <w:sz w:val="22"/>
                <w:szCs w:val="22"/>
                <w:lang w:eastAsia="en-US"/>
              </w:rPr>
            </w:pPr>
          </w:p>
        </w:tc>
        <w:tc>
          <w:tcPr>
            <w:tcW w:w="2464" w:type="pct"/>
          </w:tcPr>
          <w:p w14:paraId="2FBE45D7" w14:textId="77777777" w:rsidR="00E766A7" w:rsidRPr="00E766A7" w:rsidRDefault="00E766A7" w:rsidP="00E766A7">
            <w:pPr>
              <w:tabs>
                <w:tab w:val="center" w:pos="4153"/>
                <w:tab w:val="right" w:pos="8306"/>
              </w:tabs>
              <w:rPr>
                <w:rFonts w:ascii="Calibri" w:hAnsi="Calibri"/>
                <w:b/>
                <w:sz w:val="22"/>
                <w:szCs w:val="22"/>
              </w:rPr>
            </w:pPr>
          </w:p>
          <w:p w14:paraId="318A0CFE" w14:textId="77777777" w:rsidR="00E766A7" w:rsidRPr="00E766A7" w:rsidRDefault="00E766A7" w:rsidP="00E766A7">
            <w:pPr>
              <w:tabs>
                <w:tab w:val="center" w:pos="4153"/>
                <w:tab w:val="right" w:pos="8306"/>
              </w:tabs>
              <w:rPr>
                <w:rFonts w:ascii="Calibri" w:hAnsi="Calibri"/>
                <w:b/>
                <w:sz w:val="22"/>
                <w:szCs w:val="22"/>
                <w:lang w:val="en-US"/>
              </w:rPr>
            </w:pPr>
            <w:r w:rsidRPr="00E766A7">
              <w:rPr>
                <w:rFonts w:ascii="Calibri" w:hAnsi="Calibri"/>
                <w:b/>
                <w:sz w:val="22"/>
                <w:szCs w:val="22"/>
              </w:rPr>
              <w:t xml:space="preserve">      Ημερομηνία</w:t>
            </w:r>
            <w:r w:rsidRPr="00E766A7">
              <w:rPr>
                <w:rFonts w:ascii="Calibri" w:hAnsi="Calibri"/>
                <w:b/>
                <w:sz w:val="22"/>
                <w:szCs w:val="22"/>
                <w:lang w:val="en-US"/>
              </w:rPr>
              <w:t>:</w:t>
            </w:r>
          </w:p>
          <w:p w14:paraId="1821357B"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 xml:space="preserve">     </w:t>
            </w:r>
            <w:r w:rsidRPr="00E766A7">
              <w:rPr>
                <w:rFonts w:ascii="Calibri" w:hAnsi="Calibri"/>
                <w:b/>
                <w:sz w:val="22"/>
                <w:szCs w:val="22"/>
                <w:lang w:val="en-US"/>
              </w:rPr>
              <w:t xml:space="preserve"> </w:t>
            </w:r>
            <w:proofErr w:type="spellStart"/>
            <w:r w:rsidRPr="00E766A7">
              <w:rPr>
                <w:rFonts w:ascii="Calibri" w:hAnsi="Calibri"/>
                <w:b/>
                <w:sz w:val="22"/>
                <w:szCs w:val="22"/>
              </w:rPr>
              <w:t>Αρ</w:t>
            </w:r>
            <w:proofErr w:type="spellEnd"/>
            <w:r w:rsidRPr="00E766A7">
              <w:rPr>
                <w:rFonts w:ascii="Calibri" w:hAnsi="Calibri"/>
                <w:b/>
                <w:sz w:val="22"/>
                <w:szCs w:val="22"/>
              </w:rPr>
              <w:t>. πρωτ.:</w:t>
            </w:r>
          </w:p>
          <w:p w14:paraId="4D0D74EB" w14:textId="77777777" w:rsidR="00E766A7" w:rsidRPr="00E766A7" w:rsidRDefault="00E766A7" w:rsidP="00E766A7">
            <w:pPr>
              <w:tabs>
                <w:tab w:val="center" w:pos="4153"/>
                <w:tab w:val="right" w:pos="8306"/>
              </w:tabs>
              <w:rPr>
                <w:rFonts w:ascii="Calibri" w:hAnsi="Calibri"/>
                <w:b/>
                <w:sz w:val="22"/>
                <w:szCs w:val="22"/>
              </w:rPr>
            </w:pPr>
          </w:p>
        </w:tc>
      </w:tr>
      <w:tr w:rsidR="00E766A7" w:rsidRPr="00E766A7" w14:paraId="1C45DF70" w14:textId="77777777" w:rsidTr="009E2AA1">
        <w:trPr>
          <w:jc w:val="center"/>
        </w:trPr>
        <w:tc>
          <w:tcPr>
            <w:tcW w:w="1025" w:type="pct"/>
            <w:noWrap/>
          </w:tcPr>
          <w:p w14:paraId="1753B528"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Ταχ. Δ/νση</w:t>
            </w:r>
          </w:p>
        </w:tc>
        <w:tc>
          <w:tcPr>
            <w:tcW w:w="193" w:type="pct"/>
            <w:noWrap/>
          </w:tcPr>
          <w:p w14:paraId="01597376"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318" w:type="pct"/>
            <w:noWrap/>
          </w:tcPr>
          <w:p w14:paraId="5FAF249F"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464" w:type="pct"/>
            <w:vMerge w:val="restart"/>
          </w:tcPr>
          <w:p w14:paraId="5D1CCECA" w14:textId="77777777" w:rsidR="00E766A7" w:rsidRPr="00E766A7" w:rsidRDefault="00E766A7" w:rsidP="00E766A7">
            <w:pPr>
              <w:spacing w:line="276" w:lineRule="auto"/>
              <w:jc w:val="both"/>
              <w:rPr>
                <w:rFonts w:ascii="Calibri" w:hAnsi="Calibri"/>
                <w:b/>
                <w:iCs/>
                <w:sz w:val="22"/>
                <w:szCs w:val="22"/>
              </w:rPr>
            </w:pPr>
            <w:r w:rsidRPr="00E766A7">
              <w:rPr>
                <w:rFonts w:ascii="Calibri" w:hAnsi="Calibri"/>
                <w:b/>
                <w:iCs/>
                <w:sz w:val="22"/>
                <w:szCs w:val="22"/>
              </w:rPr>
              <w:t xml:space="preserve">      Προς : </w:t>
            </w:r>
          </w:p>
          <w:p w14:paraId="3535F752" w14:textId="77777777" w:rsidR="00E766A7" w:rsidRPr="00E766A7" w:rsidRDefault="00E766A7" w:rsidP="00E766A7">
            <w:pPr>
              <w:spacing w:line="276" w:lineRule="auto"/>
              <w:ind w:left="323"/>
              <w:jc w:val="both"/>
              <w:rPr>
                <w:rFonts w:ascii="Calibri" w:hAnsi="Calibri"/>
                <w:b/>
                <w:iCs/>
                <w:sz w:val="22"/>
                <w:szCs w:val="22"/>
              </w:rPr>
            </w:pPr>
            <w:r w:rsidRPr="00E766A7">
              <w:rPr>
                <w:rFonts w:ascii="Calibri" w:hAnsi="Calibri"/>
                <w:b/>
                <w:iCs/>
                <w:sz w:val="22"/>
                <w:szCs w:val="22"/>
              </w:rPr>
              <w:t>ΕΔ ΕΣΠΑ του Υπουργείου Παιδείας, Θρησκευμάτων και Αθλητισμού</w:t>
            </w:r>
            <w:r w:rsidRPr="00E766A7">
              <w:rPr>
                <w:rFonts w:asciiTheme="minorHAnsi" w:hAnsiTheme="minorHAnsi" w:cs="Calibri"/>
                <w:sz w:val="22"/>
                <w:szCs w:val="22"/>
              </w:rPr>
              <w:t xml:space="preserve"> </w:t>
            </w:r>
            <w:r w:rsidRPr="00E766A7">
              <w:rPr>
                <w:rFonts w:ascii="Calibri" w:hAnsi="Calibri"/>
                <w:b/>
                <w:iCs/>
                <w:sz w:val="22"/>
                <w:szCs w:val="22"/>
              </w:rPr>
              <w:t>, Μονάδα Β3</w:t>
            </w:r>
          </w:p>
          <w:p w14:paraId="725DD9C1" w14:textId="77777777" w:rsidR="00E766A7" w:rsidRPr="00E766A7" w:rsidRDefault="00E766A7" w:rsidP="00E766A7">
            <w:pPr>
              <w:spacing w:line="276" w:lineRule="auto"/>
              <w:jc w:val="both"/>
              <w:rPr>
                <w:rFonts w:ascii="Calibri" w:hAnsi="Calibri"/>
                <w:b/>
                <w:iCs/>
                <w:sz w:val="22"/>
                <w:szCs w:val="22"/>
              </w:rPr>
            </w:pPr>
            <w:r w:rsidRPr="00E766A7">
              <w:rPr>
                <w:rFonts w:ascii="Calibri" w:hAnsi="Calibri"/>
                <w:b/>
                <w:iCs/>
                <w:sz w:val="22"/>
                <w:szCs w:val="22"/>
              </w:rPr>
              <w:t xml:space="preserve">      Α.  Παπανδρέου 37 </w:t>
            </w:r>
          </w:p>
          <w:p w14:paraId="1577C092" w14:textId="77777777" w:rsidR="00E766A7" w:rsidRPr="00E766A7" w:rsidRDefault="00E766A7" w:rsidP="00E766A7">
            <w:pPr>
              <w:tabs>
                <w:tab w:val="center" w:pos="4153"/>
                <w:tab w:val="right" w:pos="8306"/>
              </w:tabs>
              <w:autoSpaceDE w:val="0"/>
              <w:autoSpaceDN w:val="0"/>
              <w:adjustRightInd w:val="0"/>
              <w:spacing w:line="360" w:lineRule="auto"/>
              <w:rPr>
                <w:rFonts w:ascii="Calibri" w:hAnsi="Calibri"/>
                <w:b/>
                <w:iCs/>
                <w:sz w:val="22"/>
                <w:szCs w:val="22"/>
              </w:rPr>
            </w:pPr>
            <w:r w:rsidRPr="00E766A7">
              <w:rPr>
                <w:rFonts w:ascii="Calibri" w:hAnsi="Calibri"/>
                <w:b/>
                <w:iCs/>
                <w:sz w:val="22"/>
                <w:szCs w:val="22"/>
              </w:rPr>
              <w:t xml:space="preserve">      Τ.Κ. 151 80, Μαρούσι</w:t>
            </w:r>
          </w:p>
          <w:p w14:paraId="2E235378" w14:textId="77777777" w:rsidR="00E766A7" w:rsidRPr="00E766A7" w:rsidRDefault="00E766A7" w:rsidP="00E766A7">
            <w:pPr>
              <w:tabs>
                <w:tab w:val="center" w:pos="4153"/>
                <w:tab w:val="right" w:pos="8306"/>
              </w:tabs>
              <w:autoSpaceDE w:val="0"/>
              <w:autoSpaceDN w:val="0"/>
              <w:adjustRightInd w:val="0"/>
              <w:jc w:val="center"/>
              <w:rPr>
                <w:rFonts w:ascii="Calibri" w:hAnsi="Calibri" w:cs="MgHelveticaUCPol"/>
                <w:b/>
                <w:sz w:val="22"/>
                <w:szCs w:val="22"/>
              </w:rPr>
            </w:pPr>
          </w:p>
        </w:tc>
      </w:tr>
      <w:tr w:rsidR="00E766A7" w:rsidRPr="00E766A7" w14:paraId="3F631270" w14:textId="77777777" w:rsidTr="009E2AA1">
        <w:trPr>
          <w:jc w:val="center"/>
        </w:trPr>
        <w:tc>
          <w:tcPr>
            <w:tcW w:w="1025" w:type="pct"/>
            <w:noWrap/>
          </w:tcPr>
          <w:p w14:paraId="3F99920C"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Τ.Κ. - Πόλη</w:t>
            </w:r>
          </w:p>
        </w:tc>
        <w:tc>
          <w:tcPr>
            <w:tcW w:w="193" w:type="pct"/>
            <w:noWrap/>
          </w:tcPr>
          <w:p w14:paraId="01849F58"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318" w:type="pct"/>
            <w:noWrap/>
          </w:tcPr>
          <w:p w14:paraId="57E1A34C"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464" w:type="pct"/>
            <w:vMerge/>
          </w:tcPr>
          <w:p w14:paraId="06427A86" w14:textId="77777777" w:rsidR="00E766A7" w:rsidRPr="00E766A7" w:rsidRDefault="00E766A7" w:rsidP="00E766A7">
            <w:pPr>
              <w:tabs>
                <w:tab w:val="center" w:pos="4153"/>
                <w:tab w:val="right" w:pos="8306"/>
              </w:tabs>
              <w:rPr>
                <w:rFonts w:ascii="Calibri" w:hAnsi="Calibri"/>
                <w:b/>
                <w:szCs w:val="22"/>
              </w:rPr>
            </w:pPr>
          </w:p>
        </w:tc>
      </w:tr>
      <w:tr w:rsidR="00E766A7" w:rsidRPr="00E766A7" w14:paraId="215BA0AD" w14:textId="77777777" w:rsidTr="009E2AA1">
        <w:trPr>
          <w:jc w:val="center"/>
        </w:trPr>
        <w:tc>
          <w:tcPr>
            <w:tcW w:w="1025" w:type="pct"/>
            <w:noWrap/>
          </w:tcPr>
          <w:p w14:paraId="56C72F86"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Ιστοσελίδα</w:t>
            </w:r>
          </w:p>
        </w:tc>
        <w:tc>
          <w:tcPr>
            <w:tcW w:w="193" w:type="pct"/>
            <w:noWrap/>
          </w:tcPr>
          <w:p w14:paraId="3277038B"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318" w:type="pct"/>
            <w:noWrap/>
          </w:tcPr>
          <w:p w14:paraId="1ACFB980"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464" w:type="pct"/>
            <w:vMerge/>
          </w:tcPr>
          <w:p w14:paraId="2E0C1A59" w14:textId="77777777" w:rsidR="00E766A7" w:rsidRPr="00E766A7" w:rsidRDefault="00E766A7" w:rsidP="00E766A7">
            <w:pPr>
              <w:tabs>
                <w:tab w:val="center" w:pos="4153"/>
                <w:tab w:val="right" w:pos="8306"/>
              </w:tabs>
              <w:rPr>
                <w:rFonts w:ascii="Calibri" w:hAnsi="Calibri"/>
                <w:b/>
                <w:szCs w:val="22"/>
              </w:rPr>
            </w:pPr>
          </w:p>
        </w:tc>
      </w:tr>
      <w:tr w:rsidR="00E766A7" w:rsidRPr="00E766A7" w14:paraId="48342D9C" w14:textId="77777777" w:rsidTr="009E2AA1">
        <w:trPr>
          <w:jc w:val="center"/>
        </w:trPr>
        <w:tc>
          <w:tcPr>
            <w:tcW w:w="1025" w:type="pct"/>
            <w:noWrap/>
          </w:tcPr>
          <w:p w14:paraId="532FC63E"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Πληροφορίες</w:t>
            </w:r>
          </w:p>
        </w:tc>
        <w:tc>
          <w:tcPr>
            <w:tcW w:w="193" w:type="pct"/>
            <w:noWrap/>
          </w:tcPr>
          <w:p w14:paraId="6AD5179B"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318" w:type="pct"/>
            <w:noWrap/>
          </w:tcPr>
          <w:p w14:paraId="0BF78268" w14:textId="77777777" w:rsidR="00E766A7" w:rsidRPr="00E766A7" w:rsidRDefault="00E766A7" w:rsidP="00E766A7">
            <w:pPr>
              <w:tabs>
                <w:tab w:val="center" w:pos="4153"/>
                <w:tab w:val="right" w:pos="8306"/>
              </w:tabs>
              <w:rPr>
                <w:rFonts w:ascii="Calibri" w:hAnsi="Calibri"/>
                <w:b/>
                <w:color w:val="0000FF"/>
                <w:u w:val="single"/>
              </w:rPr>
            </w:pPr>
            <w:r w:rsidRPr="00E766A7">
              <w:rPr>
                <w:rFonts w:ascii="Calibri" w:hAnsi="Calibri"/>
                <w:b/>
              </w:rPr>
              <w:t>……………………………………….</w:t>
            </w:r>
          </w:p>
        </w:tc>
        <w:tc>
          <w:tcPr>
            <w:tcW w:w="2464" w:type="pct"/>
            <w:vMerge/>
          </w:tcPr>
          <w:p w14:paraId="3152953E" w14:textId="77777777" w:rsidR="00E766A7" w:rsidRPr="00E766A7" w:rsidRDefault="00E766A7" w:rsidP="00E766A7">
            <w:pPr>
              <w:tabs>
                <w:tab w:val="center" w:pos="4153"/>
                <w:tab w:val="right" w:pos="8306"/>
              </w:tabs>
              <w:rPr>
                <w:rFonts w:ascii="Calibri" w:hAnsi="Calibri"/>
                <w:b/>
                <w:szCs w:val="22"/>
              </w:rPr>
            </w:pPr>
          </w:p>
        </w:tc>
      </w:tr>
      <w:tr w:rsidR="00E766A7" w:rsidRPr="00E766A7" w14:paraId="34459EC3" w14:textId="77777777" w:rsidTr="009E2AA1">
        <w:trPr>
          <w:jc w:val="center"/>
        </w:trPr>
        <w:tc>
          <w:tcPr>
            <w:tcW w:w="1025" w:type="pct"/>
            <w:noWrap/>
          </w:tcPr>
          <w:p w14:paraId="14C69B75"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Τηλέφωνο</w:t>
            </w:r>
          </w:p>
        </w:tc>
        <w:tc>
          <w:tcPr>
            <w:tcW w:w="193" w:type="pct"/>
            <w:noWrap/>
          </w:tcPr>
          <w:p w14:paraId="22468C8E"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318" w:type="pct"/>
            <w:noWrap/>
          </w:tcPr>
          <w:p w14:paraId="078AEE25"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464" w:type="pct"/>
            <w:vMerge/>
          </w:tcPr>
          <w:p w14:paraId="77DEAAA6" w14:textId="77777777" w:rsidR="00E766A7" w:rsidRPr="00E766A7" w:rsidRDefault="00E766A7" w:rsidP="00E766A7">
            <w:pPr>
              <w:tabs>
                <w:tab w:val="center" w:pos="4153"/>
                <w:tab w:val="right" w:pos="8306"/>
              </w:tabs>
              <w:rPr>
                <w:rFonts w:ascii="Calibri" w:hAnsi="Calibri"/>
                <w:b/>
                <w:szCs w:val="22"/>
              </w:rPr>
            </w:pPr>
          </w:p>
        </w:tc>
      </w:tr>
      <w:tr w:rsidR="00E766A7" w:rsidRPr="00E766A7" w14:paraId="3E2EA567" w14:textId="77777777" w:rsidTr="009E2AA1">
        <w:trPr>
          <w:jc w:val="center"/>
        </w:trPr>
        <w:tc>
          <w:tcPr>
            <w:tcW w:w="1025" w:type="pct"/>
            <w:noWrap/>
          </w:tcPr>
          <w:p w14:paraId="6DE86D70" w14:textId="77777777" w:rsidR="00E766A7" w:rsidRPr="00E766A7" w:rsidRDefault="00E766A7" w:rsidP="00E766A7">
            <w:pPr>
              <w:tabs>
                <w:tab w:val="center" w:pos="4153"/>
                <w:tab w:val="right" w:pos="8306"/>
              </w:tabs>
              <w:rPr>
                <w:rFonts w:ascii="Calibri" w:hAnsi="Calibri"/>
                <w:b/>
                <w:sz w:val="22"/>
                <w:szCs w:val="22"/>
                <w:lang w:val="en-US"/>
              </w:rPr>
            </w:pPr>
            <w:r w:rsidRPr="00E766A7">
              <w:rPr>
                <w:rFonts w:ascii="Calibri" w:hAnsi="Calibri"/>
                <w:b/>
                <w:sz w:val="22"/>
                <w:szCs w:val="22"/>
                <w:lang w:val="en-US"/>
              </w:rPr>
              <w:t>E-mail</w:t>
            </w:r>
          </w:p>
        </w:tc>
        <w:tc>
          <w:tcPr>
            <w:tcW w:w="193" w:type="pct"/>
            <w:noWrap/>
          </w:tcPr>
          <w:p w14:paraId="08BB5049" w14:textId="77777777" w:rsidR="00E766A7" w:rsidRPr="00E766A7" w:rsidRDefault="00E766A7" w:rsidP="00E766A7">
            <w:pPr>
              <w:tabs>
                <w:tab w:val="center" w:pos="4153"/>
                <w:tab w:val="right" w:pos="8306"/>
              </w:tabs>
              <w:rPr>
                <w:rFonts w:ascii="Calibri" w:hAnsi="Calibri"/>
                <w:b/>
                <w:lang w:val="en-US"/>
              </w:rPr>
            </w:pPr>
            <w:r w:rsidRPr="00E766A7">
              <w:rPr>
                <w:rFonts w:ascii="Calibri" w:hAnsi="Calibri"/>
                <w:b/>
                <w:lang w:val="en-US"/>
              </w:rPr>
              <w:t>:</w:t>
            </w:r>
          </w:p>
        </w:tc>
        <w:tc>
          <w:tcPr>
            <w:tcW w:w="1318" w:type="pct"/>
            <w:noWrap/>
          </w:tcPr>
          <w:p w14:paraId="1503B7E5"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464" w:type="pct"/>
            <w:vMerge/>
          </w:tcPr>
          <w:p w14:paraId="4AB28895" w14:textId="77777777" w:rsidR="00E766A7" w:rsidRPr="00E766A7" w:rsidRDefault="00E766A7" w:rsidP="00E766A7">
            <w:pPr>
              <w:tabs>
                <w:tab w:val="center" w:pos="4153"/>
                <w:tab w:val="right" w:pos="8306"/>
              </w:tabs>
              <w:rPr>
                <w:rFonts w:ascii="Calibri" w:hAnsi="Calibri"/>
                <w:b/>
                <w:szCs w:val="22"/>
              </w:rPr>
            </w:pPr>
          </w:p>
        </w:tc>
      </w:tr>
    </w:tbl>
    <w:p w14:paraId="1E8C4220" w14:textId="77777777" w:rsidR="00E766A7" w:rsidRPr="00E766A7" w:rsidRDefault="00E766A7" w:rsidP="00E766A7">
      <w:pPr>
        <w:spacing w:after="200" w:line="276" w:lineRule="auto"/>
        <w:jc w:val="center"/>
        <w:rPr>
          <w:rFonts w:ascii="Calibri" w:eastAsia="Calibri" w:hAnsi="Calibri"/>
          <w:b/>
          <w:sz w:val="22"/>
          <w:szCs w:val="22"/>
          <w:u w:val="single"/>
          <w:lang w:eastAsia="en-US"/>
        </w:rPr>
      </w:pPr>
    </w:p>
    <w:p w14:paraId="05D19A13" w14:textId="77777777" w:rsidR="00E766A7" w:rsidRPr="00E766A7" w:rsidRDefault="00E766A7" w:rsidP="00E766A7">
      <w:pPr>
        <w:spacing w:after="200" w:line="276" w:lineRule="auto"/>
        <w:jc w:val="center"/>
        <w:rPr>
          <w:rFonts w:ascii="Calibri" w:eastAsia="Calibri" w:hAnsi="Calibri"/>
          <w:b/>
          <w:sz w:val="22"/>
          <w:szCs w:val="22"/>
          <w:u w:val="single"/>
          <w:lang w:eastAsia="en-US"/>
        </w:rPr>
      </w:pPr>
      <w:r w:rsidRPr="00E766A7">
        <w:rPr>
          <w:rFonts w:ascii="Calibri" w:eastAsia="Calibri" w:hAnsi="Calibri"/>
          <w:b/>
          <w:sz w:val="22"/>
          <w:szCs w:val="22"/>
          <w:u w:val="single"/>
          <w:lang w:eastAsia="en-US"/>
        </w:rPr>
        <w:t>ΒΕΒΑΙΩΣΗ ΔΙΑΝΟΜΗΣ ΚΑΙ ΑΝΑΡΤΗΣΗΣ ΑΦΙΣΩΝ</w:t>
      </w:r>
    </w:p>
    <w:p w14:paraId="55107336" w14:textId="77777777" w:rsidR="00E766A7" w:rsidRPr="00E766A7" w:rsidRDefault="00E766A7" w:rsidP="00E766A7">
      <w:pPr>
        <w:spacing w:after="200" w:line="276" w:lineRule="auto"/>
        <w:rPr>
          <w:rFonts w:ascii="Calibri" w:eastAsia="Calibri" w:hAnsi="Calibri"/>
          <w:sz w:val="22"/>
          <w:szCs w:val="22"/>
          <w:lang w:eastAsia="en-US"/>
        </w:rPr>
      </w:pPr>
      <w:r w:rsidRPr="00E766A7">
        <w:rPr>
          <w:rFonts w:ascii="Calibri" w:eastAsia="Calibri" w:hAnsi="Calibri"/>
          <w:sz w:val="22"/>
          <w:szCs w:val="22"/>
          <w:lang w:eastAsia="en-US"/>
        </w:rPr>
        <w:t>Βεβαιώνουμε ότι:</w:t>
      </w:r>
    </w:p>
    <w:p w14:paraId="7320D42D" w14:textId="327D317A" w:rsidR="00E766A7" w:rsidRPr="001D1C38" w:rsidRDefault="00E766A7" w:rsidP="006E31FF">
      <w:pPr>
        <w:numPr>
          <w:ilvl w:val="0"/>
          <w:numId w:val="64"/>
        </w:numPr>
        <w:spacing w:after="200" w:line="276" w:lineRule="auto"/>
        <w:jc w:val="both"/>
        <w:rPr>
          <w:rFonts w:ascii="Calibri" w:eastAsia="Calibri" w:hAnsi="Calibri"/>
          <w:b/>
          <w:sz w:val="22"/>
          <w:szCs w:val="22"/>
          <w:lang w:eastAsia="en-US"/>
        </w:rPr>
      </w:pPr>
      <w:r w:rsidRPr="00E766A7">
        <w:rPr>
          <w:rFonts w:ascii="Calibri" w:eastAsia="Calibri" w:hAnsi="Calibri"/>
          <w:b/>
          <w:sz w:val="22"/>
          <w:szCs w:val="22"/>
          <w:lang w:eastAsia="en-US"/>
        </w:rPr>
        <w:t xml:space="preserve">Πραγματοποιήθηκε η διανομή των αφισών δημοσιότητας </w:t>
      </w:r>
      <w:r w:rsidRPr="00E766A7">
        <w:rPr>
          <w:rFonts w:ascii="Calibri" w:hAnsi="Calibri" w:cs="Calibri"/>
          <w:sz w:val="22"/>
          <w:szCs w:val="22"/>
        </w:rPr>
        <w:t xml:space="preserve">Πράξης: </w:t>
      </w:r>
      <w:r w:rsidR="005065DF" w:rsidRPr="00CC3499">
        <w:rPr>
          <w:rFonts w:ascii="Calibri" w:hAnsi="Calibri" w:cs="Calibri"/>
          <w:b/>
          <w:bCs/>
          <w:sz w:val="22"/>
          <w:szCs w:val="22"/>
        </w:rPr>
        <w:t>«Υποστήριξη φοίτησης μαθητών/τριών με αναπηρία ή ειδικές εκπαιδευτικές ανάγκες, σχολικό έτος 2026-2027»</w:t>
      </w:r>
      <w:r w:rsidRPr="00CC3499">
        <w:rPr>
          <w:rFonts w:ascii="Calibri" w:hAnsi="Calibri" w:cs="Calibri"/>
          <w:b/>
          <w:bCs/>
          <w:sz w:val="22"/>
          <w:szCs w:val="22"/>
        </w:rPr>
        <w:t>,</w:t>
      </w:r>
      <w:r w:rsidRPr="00E766A7">
        <w:rPr>
          <w:rFonts w:ascii="Calibri" w:hAnsi="Calibri" w:cs="Calibri"/>
          <w:b/>
          <w:sz w:val="22"/>
          <w:szCs w:val="22"/>
        </w:rPr>
        <w:t xml:space="preserve"> </w:t>
      </w:r>
      <w:r w:rsidR="00A36C27" w:rsidRPr="00A36C27">
        <w:rPr>
          <w:rFonts w:ascii="Calibri" w:hAnsi="Calibri" w:cs="Calibri"/>
          <w:b/>
          <w:sz w:val="22"/>
          <w:szCs w:val="22"/>
        </w:rPr>
        <w:t xml:space="preserve">με κωδικό ΟΠΣ: 6063312, </w:t>
      </w:r>
      <w:r w:rsidRPr="00E766A7">
        <w:rPr>
          <w:rFonts w:ascii="Calibri" w:hAnsi="Calibri" w:cs="Calibri"/>
          <w:b/>
          <w:sz w:val="22"/>
          <w:szCs w:val="22"/>
        </w:rPr>
        <w:t xml:space="preserve">του Τομεακού Προγράμματος «Ανθρώπινο Δυναμικό και </w:t>
      </w:r>
      <w:r w:rsidRPr="001D1C38">
        <w:rPr>
          <w:rFonts w:ascii="Calibri" w:hAnsi="Calibri" w:cs="Calibri"/>
          <w:b/>
          <w:sz w:val="22"/>
          <w:szCs w:val="22"/>
        </w:rPr>
        <w:t>Κοινωνική Συνοχή», ΕΣΠΑ 2021-2027</w:t>
      </w:r>
      <w:r w:rsidRPr="001D1C38">
        <w:rPr>
          <w:rFonts w:ascii="Calibri" w:eastAsia="Calibri" w:hAnsi="Calibri"/>
          <w:b/>
          <w:sz w:val="22"/>
          <w:szCs w:val="22"/>
          <w:lang w:eastAsia="en-US"/>
        </w:rPr>
        <w:t xml:space="preserve">, σε όλα τα ΚΕΔΑΣΥ αρμοδιότητας μας, που στελεχώνονται με αναπληρωτές </w:t>
      </w:r>
      <w:r w:rsidR="00CC3499" w:rsidRPr="001D1C38">
        <w:rPr>
          <w:rFonts w:ascii="Calibri" w:eastAsia="Calibri" w:hAnsi="Calibri"/>
          <w:b/>
          <w:sz w:val="22"/>
          <w:szCs w:val="22"/>
          <w:lang w:eastAsia="en-US"/>
        </w:rPr>
        <w:t xml:space="preserve">εκπαιδευτικούς / </w:t>
      </w:r>
      <w:r w:rsidRPr="001D1C38">
        <w:rPr>
          <w:rFonts w:ascii="Calibri" w:eastAsia="Calibri" w:hAnsi="Calibri"/>
          <w:b/>
          <w:sz w:val="22"/>
          <w:szCs w:val="22"/>
          <w:lang w:eastAsia="en-US"/>
        </w:rPr>
        <w:t xml:space="preserve">ΕΕΠ, </w:t>
      </w:r>
      <w:r w:rsidRPr="001D1C38">
        <w:rPr>
          <w:rFonts w:ascii="Calibri" w:eastAsia="Calibri" w:hAnsi="Calibri"/>
          <w:sz w:val="22"/>
          <w:szCs w:val="22"/>
          <w:lang w:eastAsia="en-US"/>
        </w:rPr>
        <w:t xml:space="preserve">σύμφωνα με τις οδηγίες της σχετικής </w:t>
      </w:r>
      <w:r w:rsidRPr="001D1C38">
        <w:rPr>
          <w:rFonts w:asciiTheme="minorHAnsi" w:hAnsiTheme="minorHAnsi" w:cs="Calibri"/>
          <w:sz w:val="22"/>
          <w:szCs w:val="22"/>
        </w:rPr>
        <w:t>εγκυκλίου της ΕΔ ΕΣΠΑ του Υπουργείου Παιδείας, Θρησκευμάτων και Αθλητισμού.</w:t>
      </w:r>
    </w:p>
    <w:p w14:paraId="4D78C253" w14:textId="77777777" w:rsidR="00E766A7" w:rsidRPr="00E766A7" w:rsidRDefault="00E766A7" w:rsidP="006E31FF">
      <w:pPr>
        <w:numPr>
          <w:ilvl w:val="0"/>
          <w:numId w:val="64"/>
        </w:numPr>
        <w:spacing w:after="200" w:line="276" w:lineRule="auto"/>
        <w:jc w:val="both"/>
        <w:rPr>
          <w:rFonts w:ascii="Calibri" w:eastAsia="Calibri" w:hAnsi="Calibri"/>
          <w:sz w:val="22"/>
          <w:szCs w:val="22"/>
          <w:lang w:eastAsia="en-US"/>
        </w:rPr>
      </w:pPr>
      <w:r w:rsidRPr="00E766A7">
        <w:rPr>
          <w:rFonts w:ascii="Calibri" w:hAnsi="Calibri" w:cs="Calibri"/>
          <w:sz w:val="22"/>
          <w:szCs w:val="22"/>
        </w:rPr>
        <w:t xml:space="preserve">Πραγματοποιήθηκε η ανάρτηση των αφισών </w:t>
      </w:r>
      <w:r w:rsidRPr="00E766A7">
        <w:rPr>
          <w:rFonts w:ascii="Calibri" w:hAnsi="Calibri" w:cs="Calibri"/>
          <w:sz w:val="22"/>
          <w:szCs w:val="22"/>
          <w:u w:val="single"/>
        </w:rPr>
        <w:t>σε εμφανή σημεία</w:t>
      </w:r>
      <w:r w:rsidRPr="00E766A7">
        <w:rPr>
          <w:rFonts w:ascii="Calibri" w:hAnsi="Calibri" w:cs="Calibri"/>
          <w:sz w:val="22"/>
          <w:szCs w:val="22"/>
        </w:rPr>
        <w:t xml:space="preserve"> των ως άνω φορέων καθώς και στην Περιφερειακή Διεύθυνση Πρωτοβάθμιας και Δευτεροβάθμιας Εκπαίδευσης ………………………….., για ενημέρωση των ενδιαφερομένων.</w:t>
      </w:r>
    </w:p>
    <w:p w14:paraId="2CC3CD49" w14:textId="77777777" w:rsidR="00E766A7" w:rsidRPr="00E766A7" w:rsidRDefault="00E766A7" w:rsidP="00E766A7">
      <w:pPr>
        <w:ind w:left="5812"/>
        <w:jc w:val="center"/>
        <w:rPr>
          <w:rFonts w:ascii="Calibri" w:hAnsi="Calibri" w:cs="Calibri"/>
          <w:b/>
          <w:bCs/>
          <w:color w:val="000000"/>
          <w:sz w:val="22"/>
          <w:szCs w:val="22"/>
        </w:rPr>
      </w:pPr>
      <w:r w:rsidRPr="00E766A7">
        <w:rPr>
          <w:rFonts w:ascii="Calibri" w:hAnsi="Calibri" w:cs="Calibri"/>
          <w:b/>
          <w:bCs/>
          <w:color w:val="000000"/>
          <w:sz w:val="22"/>
          <w:szCs w:val="22"/>
        </w:rPr>
        <w:t>Ο/Η Βεβαιών/ούσα  Περιφερειακός/ή Διευθυντής/ντρια</w:t>
      </w:r>
    </w:p>
    <w:p w14:paraId="6EA728E8"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r w:rsidRPr="00E766A7">
        <w:rPr>
          <w:rFonts w:ascii="Calibri" w:hAnsi="Calibri" w:cs="Calibri"/>
          <w:b/>
          <w:bCs/>
          <w:color w:val="000000"/>
          <w:sz w:val="22"/>
          <w:szCs w:val="22"/>
        </w:rPr>
        <w:t xml:space="preserve">της </w:t>
      </w:r>
      <w:r w:rsidRPr="00E766A7">
        <w:rPr>
          <w:rFonts w:ascii="Calibri" w:hAnsi="Calibri"/>
          <w:b/>
          <w:iCs/>
          <w:sz w:val="22"/>
          <w:szCs w:val="22"/>
        </w:rPr>
        <w:t xml:space="preserve">Πρωτοβάθμιας και Δευτεροβάθμιας </w:t>
      </w:r>
      <w:r w:rsidRPr="00E766A7">
        <w:rPr>
          <w:rFonts w:ascii="Calibri" w:hAnsi="Calibri" w:cs="Calibri"/>
          <w:b/>
          <w:bCs/>
          <w:color w:val="000000"/>
          <w:sz w:val="22"/>
          <w:szCs w:val="22"/>
        </w:rPr>
        <w:t>Εκπαίδευσης …………………………..</w:t>
      </w:r>
    </w:p>
    <w:p w14:paraId="1DD93FC0"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p>
    <w:p w14:paraId="326F58C8"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p>
    <w:p w14:paraId="74ADB4B0" w14:textId="77777777" w:rsidR="00E766A7" w:rsidRPr="00E766A7" w:rsidRDefault="00E766A7" w:rsidP="00E766A7">
      <w:pPr>
        <w:tabs>
          <w:tab w:val="center" w:pos="9360"/>
        </w:tabs>
        <w:spacing w:line="276" w:lineRule="auto"/>
        <w:ind w:left="5220"/>
        <w:jc w:val="center"/>
        <w:rPr>
          <w:rFonts w:ascii="Calibri" w:hAnsi="Calibri"/>
          <w:bCs/>
          <w:sz w:val="22"/>
          <w:szCs w:val="22"/>
        </w:rPr>
      </w:pPr>
      <w:r w:rsidRPr="00E766A7">
        <w:rPr>
          <w:rFonts w:ascii="Calibri" w:hAnsi="Calibri" w:cs="Calibri"/>
          <w:bCs/>
          <w:i/>
          <w:color w:val="000000"/>
          <w:sz w:val="22"/>
          <w:szCs w:val="22"/>
        </w:rPr>
        <w:t xml:space="preserve">            (Υπογραφή, Ονοματεπώνυμο, Σφραγίδα)</w:t>
      </w:r>
    </w:p>
    <w:p w14:paraId="46F9C171" w14:textId="77777777" w:rsidR="00E766A7" w:rsidRPr="00E766A7" w:rsidRDefault="00E766A7" w:rsidP="00E766A7">
      <w:pPr>
        <w:rPr>
          <w:rFonts w:asciiTheme="minorHAnsi" w:hAnsiTheme="minorHAnsi"/>
          <w:sz w:val="22"/>
          <w:szCs w:val="22"/>
        </w:rPr>
      </w:pPr>
      <w:r w:rsidRPr="00E766A7">
        <w:rPr>
          <w:rFonts w:asciiTheme="minorHAnsi" w:hAnsiTheme="minorHAnsi"/>
          <w:sz w:val="22"/>
          <w:szCs w:val="22"/>
        </w:rPr>
        <w:br w:type="page"/>
      </w:r>
    </w:p>
    <w:p w14:paraId="767EEF7A" w14:textId="059C2B70" w:rsidR="00E766A7" w:rsidRPr="00E766A7" w:rsidRDefault="00E766A7" w:rsidP="00E766A7">
      <w:pPr>
        <w:keepNext/>
        <w:pBdr>
          <w:top w:val="single" w:sz="4" w:space="1" w:color="auto"/>
          <w:left w:val="single" w:sz="4" w:space="0" w:color="auto"/>
          <w:bottom w:val="single" w:sz="4" w:space="1" w:color="auto"/>
          <w:right w:val="single" w:sz="4" w:space="4" w:color="auto"/>
        </w:pBdr>
        <w:shd w:val="clear" w:color="auto" w:fill="E0E0E0"/>
        <w:spacing w:line="276" w:lineRule="auto"/>
        <w:jc w:val="both"/>
        <w:outlineLvl w:val="1"/>
        <w:rPr>
          <w:rFonts w:ascii="Calibri" w:hAnsi="Calibri" w:cs="Arial"/>
          <w:b/>
          <w:bCs/>
          <w:sz w:val="22"/>
          <w:szCs w:val="22"/>
        </w:rPr>
      </w:pPr>
      <w:bookmarkStart w:id="72" w:name="_Toc17705016"/>
      <w:bookmarkStart w:id="73" w:name="_Toc113441139"/>
      <w:bookmarkStart w:id="74" w:name="_Toc207698808"/>
      <w:bookmarkStart w:id="75" w:name="_Toc238724281"/>
      <w:r w:rsidRPr="00E5656D">
        <w:rPr>
          <w:rFonts w:ascii="Calibri" w:hAnsi="Calibri" w:cs="Arial"/>
          <w:b/>
          <w:bCs/>
          <w:sz w:val="22"/>
          <w:szCs w:val="22"/>
        </w:rPr>
        <w:t xml:space="preserve">ΥΠΟΔΕΙΓΜΑ 8.4: </w:t>
      </w:r>
      <w:r w:rsidRPr="00E5656D">
        <w:rPr>
          <w:rFonts w:ascii="Calibri" w:hAnsi="Calibri" w:cs="Calibri"/>
          <w:b/>
          <w:bCs/>
          <w:sz w:val="22"/>
          <w:szCs w:val="22"/>
        </w:rPr>
        <w:t>ΒΕΒΑΙΩΣΗ ΠΑΡΑΛΑΒΗΣ, ΔΙΑΝΟΜΗΣ ΚΑΙ ΑΝΑΡΤΗΣΗΣ</w:t>
      </w:r>
      <w:r w:rsidR="00C85BE2" w:rsidRPr="00E5656D">
        <w:rPr>
          <w:rFonts w:ascii="Calibri" w:hAnsi="Calibri" w:cs="Calibri"/>
          <w:b/>
          <w:bCs/>
          <w:sz w:val="22"/>
          <w:szCs w:val="22"/>
        </w:rPr>
        <w:t xml:space="preserve"> ΈΝΤΥΠΩΝ</w:t>
      </w:r>
      <w:r w:rsidRPr="00E5656D">
        <w:rPr>
          <w:rFonts w:ascii="Calibri" w:hAnsi="Calibri" w:cs="Calibri"/>
          <w:b/>
          <w:bCs/>
          <w:sz w:val="22"/>
          <w:szCs w:val="22"/>
        </w:rPr>
        <w:t xml:space="preserve"> ΑΦΙΣΩΝ ΑΠΟ </w:t>
      </w:r>
      <w:bookmarkEnd w:id="72"/>
      <w:r w:rsidRPr="00E5656D">
        <w:rPr>
          <w:rFonts w:ascii="Calibri" w:hAnsi="Calibri" w:cs="Calibri"/>
          <w:b/>
          <w:bCs/>
          <w:sz w:val="22"/>
          <w:szCs w:val="22"/>
        </w:rPr>
        <w:t>ΤΑ ΚΕΔΑΣΥ</w:t>
      </w:r>
      <w:bookmarkEnd w:id="73"/>
      <w:r w:rsidRPr="00E5656D">
        <w:rPr>
          <w:rFonts w:ascii="Calibri" w:hAnsi="Calibri" w:cs="Calibri"/>
          <w:b/>
          <w:bCs/>
          <w:sz w:val="22"/>
          <w:szCs w:val="22"/>
        </w:rPr>
        <w:t xml:space="preserve"> </w:t>
      </w:r>
      <w:r w:rsidRPr="00E5656D">
        <w:rPr>
          <w:rFonts w:asciiTheme="minorHAnsi" w:hAnsiTheme="minorHAnsi" w:cs="Arial"/>
          <w:b/>
          <w:bCs/>
          <w:caps/>
          <w:sz w:val="22"/>
          <w:szCs w:val="22"/>
        </w:rPr>
        <w:t>(Υποέργο 2)</w:t>
      </w:r>
      <w:bookmarkEnd w:id="74"/>
      <w:bookmarkEnd w:id="75"/>
    </w:p>
    <w:p w14:paraId="7EB61CF1" w14:textId="77777777" w:rsidR="00E766A7" w:rsidRPr="00E766A7" w:rsidRDefault="00E766A7" w:rsidP="00E766A7">
      <w:pPr>
        <w:spacing w:line="276" w:lineRule="auto"/>
        <w:jc w:val="center"/>
        <w:rPr>
          <w:rFonts w:ascii="Calibri" w:hAnsi="Calibri"/>
          <w:b/>
          <w:sz w:val="22"/>
          <w:szCs w:val="22"/>
        </w:rPr>
      </w:pPr>
    </w:p>
    <w:tbl>
      <w:tblPr>
        <w:tblW w:w="4969" w:type="pct"/>
        <w:jc w:val="center"/>
        <w:tblLayout w:type="fixed"/>
        <w:tblLook w:val="01E0" w:firstRow="1" w:lastRow="1" w:firstColumn="1" w:lastColumn="1" w:noHBand="0" w:noVBand="0"/>
      </w:tblPr>
      <w:tblGrid>
        <w:gridCol w:w="1993"/>
        <w:gridCol w:w="375"/>
        <w:gridCol w:w="2562"/>
        <w:gridCol w:w="4790"/>
      </w:tblGrid>
      <w:tr w:rsidR="00E766A7" w:rsidRPr="00E766A7" w14:paraId="27E81CB9" w14:textId="77777777" w:rsidTr="009E2AA1">
        <w:trPr>
          <w:trHeight w:val="599"/>
          <w:jc w:val="center"/>
        </w:trPr>
        <w:tc>
          <w:tcPr>
            <w:tcW w:w="2536" w:type="pct"/>
            <w:gridSpan w:val="3"/>
            <w:noWrap/>
            <w:vAlign w:val="center"/>
          </w:tcPr>
          <w:p w14:paraId="2B81530C"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r w:rsidRPr="00E766A7">
              <w:rPr>
                <w:rFonts w:ascii="Calibri" w:hAnsi="Calibri"/>
                <w:b/>
                <w:noProof/>
                <w:sz w:val="22"/>
                <w:szCs w:val="22"/>
              </w:rPr>
              <w:drawing>
                <wp:inline distT="0" distB="0" distL="0" distR="0" wp14:anchorId="54CAB7D3" wp14:editId="7FFB0C84">
                  <wp:extent cx="387985" cy="379730"/>
                  <wp:effectExtent l="0" t="0" r="0" b="1270"/>
                  <wp:docPr id="15" name="Εικόνα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985" cy="379730"/>
                          </a:xfrm>
                          <a:prstGeom prst="rect">
                            <a:avLst/>
                          </a:prstGeom>
                          <a:noFill/>
                          <a:ln>
                            <a:noFill/>
                          </a:ln>
                        </pic:spPr>
                      </pic:pic>
                    </a:graphicData>
                  </a:graphic>
                </wp:inline>
              </w:drawing>
            </w:r>
          </w:p>
        </w:tc>
        <w:tc>
          <w:tcPr>
            <w:tcW w:w="2464" w:type="pct"/>
          </w:tcPr>
          <w:p w14:paraId="1B5BB2D4"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r w:rsidRPr="00E766A7">
              <w:rPr>
                <w:rFonts w:ascii="Calibri" w:eastAsia="Calibri" w:hAnsi="Calibri"/>
                <w:b/>
                <w:noProof/>
              </w:rPr>
              <w:drawing>
                <wp:anchor distT="0" distB="0" distL="114300" distR="114300" simplePos="0" relativeHeight="251673600" behindDoc="0" locked="0" layoutInCell="1" allowOverlap="1" wp14:anchorId="5D1C0F40" wp14:editId="1881E84A">
                  <wp:simplePos x="0" y="0"/>
                  <wp:positionH relativeFrom="column">
                    <wp:posOffset>1061085</wp:posOffset>
                  </wp:positionH>
                  <wp:positionV relativeFrom="paragraph">
                    <wp:posOffset>24130</wp:posOffset>
                  </wp:positionV>
                  <wp:extent cx="539750" cy="370840"/>
                  <wp:effectExtent l="0" t="0" r="0" b="0"/>
                  <wp:wrapSquare wrapText="bothSides"/>
                  <wp:docPr id="16" name="Εικόνα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E766A7" w:rsidRPr="00E766A7" w14:paraId="0FB9FE9D" w14:textId="77777777" w:rsidTr="009E2AA1">
        <w:trPr>
          <w:trHeight w:val="1882"/>
          <w:jc w:val="center"/>
        </w:trPr>
        <w:tc>
          <w:tcPr>
            <w:tcW w:w="2536" w:type="pct"/>
            <w:gridSpan w:val="3"/>
            <w:noWrap/>
          </w:tcPr>
          <w:p w14:paraId="0EA2B768" w14:textId="77777777" w:rsidR="00E766A7" w:rsidRPr="00E766A7" w:rsidRDefault="00E766A7" w:rsidP="00E766A7">
            <w:pPr>
              <w:tabs>
                <w:tab w:val="center" w:pos="4153"/>
                <w:tab w:val="right" w:pos="8306"/>
              </w:tabs>
              <w:spacing w:line="276" w:lineRule="auto"/>
              <w:jc w:val="center"/>
              <w:rPr>
                <w:rFonts w:ascii="Calibri" w:eastAsia="Calibri" w:hAnsi="Calibri"/>
                <w:b/>
                <w:sz w:val="22"/>
                <w:szCs w:val="22"/>
                <w:lang w:eastAsia="en-US"/>
              </w:rPr>
            </w:pPr>
            <w:r w:rsidRPr="00E766A7">
              <w:rPr>
                <w:rFonts w:ascii="Calibri" w:eastAsia="Calibri" w:hAnsi="Calibri"/>
                <w:b/>
                <w:sz w:val="22"/>
                <w:szCs w:val="22"/>
                <w:lang w:eastAsia="en-US"/>
              </w:rPr>
              <w:t>ΕΛΛΗΝΙΚΗ ΔΗΜΟΚΡΑΤΙΑ</w:t>
            </w:r>
          </w:p>
          <w:p w14:paraId="1362CE3A"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ΥΠΟΥΡΓΕΙΟ ΠΑΙΔΕΙΑΣ, ΘΡΗΣΚΕΥΜΑΤΩΝ ΚΑΙ ΑΘΛΗΤΙΣΜΟΥ</w:t>
            </w:r>
          </w:p>
          <w:p w14:paraId="508E3873" w14:textId="77777777" w:rsidR="00E766A7" w:rsidRPr="00E766A7" w:rsidRDefault="00E766A7" w:rsidP="00E766A7">
            <w:pPr>
              <w:tabs>
                <w:tab w:val="center" w:pos="4153"/>
                <w:tab w:val="right" w:pos="8306"/>
              </w:tabs>
              <w:jc w:val="center"/>
              <w:rPr>
                <w:rFonts w:ascii="Calibri" w:hAnsi="Calibri"/>
                <w:b/>
                <w:sz w:val="22"/>
                <w:szCs w:val="22"/>
              </w:rPr>
            </w:pPr>
            <w:r w:rsidRPr="00E766A7" w:rsidDel="001A15AE">
              <w:rPr>
                <w:rFonts w:ascii="Calibri" w:eastAsia="Calibri" w:hAnsi="Calibri"/>
                <w:b/>
                <w:sz w:val="22"/>
                <w:szCs w:val="22"/>
                <w:lang w:eastAsia="en-US"/>
              </w:rPr>
              <w:t xml:space="preserve"> </w:t>
            </w:r>
            <w:r w:rsidRPr="00E766A7">
              <w:rPr>
                <w:rFonts w:ascii="Calibri" w:hAnsi="Calibri"/>
                <w:b/>
                <w:sz w:val="22"/>
                <w:szCs w:val="22"/>
              </w:rPr>
              <w:t>---</w:t>
            </w:r>
          </w:p>
          <w:p w14:paraId="7B186226" w14:textId="77777777" w:rsidR="00E766A7" w:rsidRPr="00E766A7" w:rsidRDefault="00E766A7" w:rsidP="00E766A7">
            <w:pPr>
              <w:keepNext/>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ΠΕΡΙΦΕΡΕΙΑΚΗ ΔΙΕΥΘΥΝΣΗ </w:t>
            </w:r>
          </w:p>
          <w:p w14:paraId="717A4BDB" w14:textId="77777777" w:rsidR="00E766A7" w:rsidRPr="00E766A7" w:rsidRDefault="00E766A7" w:rsidP="00E766A7">
            <w:pPr>
              <w:ind w:right="30"/>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ΠΡΩΤΟΒΑΘΜΙΑΣ ΚΑΙ ΔΕΥΤΕΡΟΒΑΘΜΙΑΣ ΕΚΠΑΙΔΕΥΣΗΣ </w:t>
            </w:r>
          </w:p>
          <w:p w14:paraId="7BBCFABB" w14:textId="77777777" w:rsidR="00E766A7" w:rsidRPr="00E766A7" w:rsidRDefault="00E766A7" w:rsidP="00E766A7">
            <w:pPr>
              <w:ind w:right="30"/>
              <w:jc w:val="center"/>
              <w:rPr>
                <w:rFonts w:asciiTheme="minorHAnsi" w:eastAsia="Calibri" w:hAnsiTheme="minorHAnsi" w:cs="Calibri"/>
                <w:b/>
                <w:sz w:val="22"/>
                <w:szCs w:val="22"/>
                <w:lang w:eastAsia="en-US"/>
              </w:rPr>
            </w:pPr>
          </w:p>
          <w:p w14:paraId="1BEBC09C"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r w:rsidRPr="00E766A7">
              <w:rPr>
                <w:rFonts w:ascii="Calibri" w:eastAsia="Calibri" w:hAnsi="Calibri"/>
                <w:b/>
                <w:sz w:val="22"/>
                <w:szCs w:val="22"/>
                <w:lang w:eastAsia="en-US"/>
              </w:rPr>
              <w:t>………………………………………..</w:t>
            </w:r>
          </w:p>
        </w:tc>
        <w:tc>
          <w:tcPr>
            <w:tcW w:w="2464" w:type="pct"/>
          </w:tcPr>
          <w:p w14:paraId="3E48F112"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ΕΥΡΩΠΑΪΚΗ ΕΝΩΣΗ</w:t>
            </w:r>
          </w:p>
          <w:p w14:paraId="0F55158F"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hAnsiTheme="minorHAnsi" w:cstheme="minorHAnsi"/>
                <w:b/>
                <w:bCs/>
                <w:sz w:val="22"/>
                <w:szCs w:val="22"/>
              </w:rPr>
              <w:t>ΕΥΡΩΠΑΪΚΟ ΚΟΙΝΩΝΙΚΟ TAMEIO + (ΕΚΤ+)</w:t>
            </w:r>
          </w:p>
          <w:p w14:paraId="4E28D681"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p>
        </w:tc>
      </w:tr>
      <w:tr w:rsidR="00E766A7" w:rsidRPr="00E766A7" w14:paraId="49510D17" w14:textId="77777777" w:rsidTr="009E2AA1">
        <w:trPr>
          <w:trHeight w:val="779"/>
          <w:jc w:val="center"/>
        </w:trPr>
        <w:tc>
          <w:tcPr>
            <w:tcW w:w="2536" w:type="pct"/>
            <w:gridSpan w:val="3"/>
            <w:noWrap/>
          </w:tcPr>
          <w:p w14:paraId="6D698827" w14:textId="77777777" w:rsidR="00E766A7" w:rsidRPr="00E766A7" w:rsidRDefault="00E766A7" w:rsidP="00E766A7">
            <w:pPr>
              <w:tabs>
                <w:tab w:val="center" w:pos="4153"/>
                <w:tab w:val="right" w:pos="8306"/>
              </w:tabs>
              <w:jc w:val="center"/>
              <w:rPr>
                <w:rFonts w:ascii="Calibri" w:hAnsi="Calibri" w:cs="Arial"/>
                <w:b/>
                <w:bCs/>
                <w:sz w:val="22"/>
                <w:szCs w:val="22"/>
                <w:lang w:eastAsia="en-US"/>
              </w:rPr>
            </w:pPr>
          </w:p>
          <w:p w14:paraId="04992613" w14:textId="77777777" w:rsidR="00E766A7" w:rsidRPr="00E766A7" w:rsidRDefault="00E766A7" w:rsidP="00E766A7">
            <w:pPr>
              <w:tabs>
                <w:tab w:val="center" w:pos="4153"/>
                <w:tab w:val="right" w:pos="8306"/>
              </w:tabs>
              <w:jc w:val="center"/>
              <w:rPr>
                <w:rFonts w:ascii="Calibri" w:hAnsi="Calibri"/>
                <w:b/>
                <w:sz w:val="22"/>
                <w:szCs w:val="22"/>
                <w:lang w:val="en-US" w:eastAsia="en-US"/>
              </w:rPr>
            </w:pPr>
            <w:r w:rsidRPr="00E766A7">
              <w:rPr>
                <w:rFonts w:ascii="Calibri" w:hAnsi="Calibri" w:cs="Arial"/>
                <w:b/>
                <w:bCs/>
                <w:sz w:val="22"/>
                <w:szCs w:val="22"/>
                <w:lang w:eastAsia="en-US"/>
              </w:rPr>
              <w:t>ΚΕΔΑΣΥ</w:t>
            </w:r>
            <w:r w:rsidRPr="00E766A7">
              <w:rPr>
                <w:rFonts w:ascii="Calibri" w:hAnsi="Calibri" w:cs="Arial"/>
                <w:b/>
                <w:bCs/>
                <w:sz w:val="22"/>
                <w:szCs w:val="22"/>
                <w:lang w:val="en-US" w:eastAsia="en-US"/>
              </w:rPr>
              <w:t xml:space="preserve">: </w:t>
            </w:r>
            <w:r w:rsidRPr="00E766A7">
              <w:rPr>
                <w:rFonts w:ascii="Calibri" w:hAnsi="Calibri" w:cs="Arial"/>
                <w:b/>
                <w:bCs/>
                <w:sz w:val="22"/>
                <w:szCs w:val="22"/>
                <w:lang w:eastAsia="en-US"/>
              </w:rPr>
              <w:t>…………………………………………</w:t>
            </w:r>
          </w:p>
        </w:tc>
        <w:tc>
          <w:tcPr>
            <w:tcW w:w="2464" w:type="pct"/>
          </w:tcPr>
          <w:p w14:paraId="02565B95" w14:textId="77777777" w:rsidR="00E766A7" w:rsidRPr="00E766A7" w:rsidRDefault="00E766A7" w:rsidP="00E766A7">
            <w:pPr>
              <w:tabs>
                <w:tab w:val="center" w:pos="4153"/>
                <w:tab w:val="right" w:pos="8306"/>
              </w:tabs>
              <w:rPr>
                <w:rFonts w:ascii="Calibri" w:hAnsi="Calibri"/>
                <w:b/>
                <w:sz w:val="22"/>
                <w:szCs w:val="22"/>
                <w:lang w:val="en-US"/>
              </w:rPr>
            </w:pPr>
          </w:p>
          <w:p w14:paraId="46040AD7" w14:textId="77777777" w:rsidR="00E766A7" w:rsidRPr="00E766A7" w:rsidRDefault="00E766A7" w:rsidP="00E766A7">
            <w:pPr>
              <w:tabs>
                <w:tab w:val="center" w:pos="4153"/>
                <w:tab w:val="right" w:pos="8306"/>
              </w:tabs>
              <w:rPr>
                <w:rFonts w:ascii="Calibri" w:hAnsi="Calibri"/>
                <w:b/>
                <w:sz w:val="22"/>
                <w:szCs w:val="22"/>
                <w:lang w:val="en-US"/>
              </w:rPr>
            </w:pPr>
            <w:r w:rsidRPr="00E766A7">
              <w:rPr>
                <w:rFonts w:ascii="Calibri" w:hAnsi="Calibri"/>
                <w:b/>
                <w:sz w:val="22"/>
                <w:szCs w:val="22"/>
              </w:rPr>
              <w:t>Ημερομηνία</w:t>
            </w:r>
            <w:r w:rsidRPr="00E766A7">
              <w:rPr>
                <w:rFonts w:ascii="Calibri" w:hAnsi="Calibri"/>
                <w:b/>
                <w:sz w:val="22"/>
                <w:szCs w:val="22"/>
                <w:lang w:val="en-US"/>
              </w:rPr>
              <w:t>:</w:t>
            </w:r>
          </w:p>
          <w:p w14:paraId="2420BE4A" w14:textId="77777777" w:rsidR="00E766A7" w:rsidRPr="00E766A7" w:rsidRDefault="00E766A7" w:rsidP="00E766A7">
            <w:pPr>
              <w:tabs>
                <w:tab w:val="center" w:pos="4153"/>
                <w:tab w:val="right" w:pos="8306"/>
              </w:tabs>
              <w:rPr>
                <w:rFonts w:ascii="Calibri" w:hAnsi="Calibri"/>
                <w:b/>
                <w:sz w:val="22"/>
                <w:szCs w:val="22"/>
              </w:rPr>
            </w:pPr>
            <w:proofErr w:type="spellStart"/>
            <w:r w:rsidRPr="00E766A7">
              <w:rPr>
                <w:rFonts w:ascii="Calibri" w:hAnsi="Calibri"/>
                <w:b/>
                <w:sz w:val="22"/>
                <w:szCs w:val="22"/>
              </w:rPr>
              <w:t>Αρ</w:t>
            </w:r>
            <w:proofErr w:type="spellEnd"/>
            <w:r w:rsidRPr="00E766A7">
              <w:rPr>
                <w:rFonts w:ascii="Calibri" w:hAnsi="Calibri"/>
                <w:b/>
                <w:sz w:val="22"/>
                <w:szCs w:val="22"/>
              </w:rPr>
              <w:t>. πρωτ.:</w:t>
            </w:r>
          </w:p>
          <w:p w14:paraId="1730E1BF" w14:textId="77777777" w:rsidR="00E766A7" w:rsidRPr="00E766A7" w:rsidRDefault="00E766A7" w:rsidP="00E766A7">
            <w:pPr>
              <w:tabs>
                <w:tab w:val="center" w:pos="4153"/>
                <w:tab w:val="right" w:pos="8306"/>
              </w:tabs>
              <w:rPr>
                <w:rFonts w:ascii="Calibri" w:hAnsi="Calibri"/>
                <w:b/>
                <w:sz w:val="22"/>
                <w:szCs w:val="22"/>
              </w:rPr>
            </w:pPr>
          </w:p>
        </w:tc>
      </w:tr>
      <w:tr w:rsidR="00E766A7" w:rsidRPr="00E766A7" w14:paraId="2FB8C901" w14:textId="77777777" w:rsidTr="009E2AA1">
        <w:trPr>
          <w:trHeight w:val="263"/>
          <w:jc w:val="center"/>
        </w:trPr>
        <w:tc>
          <w:tcPr>
            <w:tcW w:w="1025" w:type="pct"/>
            <w:noWrap/>
          </w:tcPr>
          <w:p w14:paraId="457007BE"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Ταχ. Δ/νση</w:t>
            </w:r>
          </w:p>
        </w:tc>
        <w:tc>
          <w:tcPr>
            <w:tcW w:w="193" w:type="pct"/>
            <w:noWrap/>
          </w:tcPr>
          <w:p w14:paraId="75E5DC70"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318" w:type="pct"/>
            <w:noWrap/>
          </w:tcPr>
          <w:p w14:paraId="0E469B6B"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464" w:type="pct"/>
            <w:vMerge w:val="restart"/>
          </w:tcPr>
          <w:p w14:paraId="45C50C8C" w14:textId="77777777" w:rsidR="00E766A7" w:rsidRPr="00E766A7" w:rsidRDefault="00E766A7" w:rsidP="00E766A7">
            <w:pPr>
              <w:spacing w:line="276" w:lineRule="auto"/>
              <w:jc w:val="both"/>
              <w:rPr>
                <w:rFonts w:ascii="Calibri" w:hAnsi="Calibri"/>
                <w:b/>
                <w:iCs/>
                <w:sz w:val="22"/>
                <w:szCs w:val="22"/>
              </w:rPr>
            </w:pPr>
            <w:r w:rsidRPr="00E766A7">
              <w:rPr>
                <w:rFonts w:ascii="Calibri" w:hAnsi="Calibri"/>
                <w:b/>
                <w:iCs/>
                <w:sz w:val="22"/>
                <w:szCs w:val="22"/>
              </w:rPr>
              <w:t xml:space="preserve">Προς : Περιφερειακή Διεύθυνση Πρωτοβάθμιας και Δευτεροβάθμιας Εκπαίδευσης  ς </w:t>
            </w:r>
          </w:p>
          <w:p w14:paraId="337F24F0" w14:textId="77777777" w:rsidR="00E766A7" w:rsidRPr="00E766A7" w:rsidRDefault="00E766A7" w:rsidP="00E766A7">
            <w:pPr>
              <w:tabs>
                <w:tab w:val="center" w:pos="4153"/>
                <w:tab w:val="right" w:pos="8306"/>
              </w:tabs>
              <w:autoSpaceDE w:val="0"/>
              <w:autoSpaceDN w:val="0"/>
              <w:adjustRightInd w:val="0"/>
              <w:jc w:val="center"/>
              <w:rPr>
                <w:rFonts w:ascii="Calibri" w:hAnsi="Calibri" w:cs="MgHelveticaUCPol"/>
                <w:b/>
                <w:sz w:val="22"/>
                <w:szCs w:val="22"/>
              </w:rPr>
            </w:pPr>
          </w:p>
        </w:tc>
      </w:tr>
      <w:tr w:rsidR="00E766A7" w:rsidRPr="00E766A7" w14:paraId="0015618E" w14:textId="77777777" w:rsidTr="009E2AA1">
        <w:trPr>
          <w:trHeight w:val="252"/>
          <w:jc w:val="center"/>
        </w:trPr>
        <w:tc>
          <w:tcPr>
            <w:tcW w:w="1025" w:type="pct"/>
            <w:noWrap/>
          </w:tcPr>
          <w:p w14:paraId="5F03FF95"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Τ.Κ. - Πόλη</w:t>
            </w:r>
          </w:p>
        </w:tc>
        <w:tc>
          <w:tcPr>
            <w:tcW w:w="193" w:type="pct"/>
            <w:noWrap/>
          </w:tcPr>
          <w:p w14:paraId="3770D743"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318" w:type="pct"/>
            <w:noWrap/>
          </w:tcPr>
          <w:p w14:paraId="7EFF00E6"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464" w:type="pct"/>
            <w:vMerge/>
          </w:tcPr>
          <w:p w14:paraId="17D27669" w14:textId="77777777" w:rsidR="00E766A7" w:rsidRPr="00E766A7" w:rsidRDefault="00E766A7" w:rsidP="00E766A7">
            <w:pPr>
              <w:tabs>
                <w:tab w:val="center" w:pos="4153"/>
                <w:tab w:val="right" w:pos="8306"/>
              </w:tabs>
              <w:rPr>
                <w:rFonts w:ascii="Calibri" w:hAnsi="Calibri"/>
                <w:b/>
                <w:szCs w:val="22"/>
              </w:rPr>
            </w:pPr>
          </w:p>
        </w:tc>
      </w:tr>
      <w:tr w:rsidR="00E766A7" w:rsidRPr="00E766A7" w14:paraId="5778626B" w14:textId="77777777" w:rsidTr="009E2AA1">
        <w:trPr>
          <w:trHeight w:val="263"/>
          <w:jc w:val="center"/>
        </w:trPr>
        <w:tc>
          <w:tcPr>
            <w:tcW w:w="1025" w:type="pct"/>
            <w:noWrap/>
          </w:tcPr>
          <w:p w14:paraId="4F4C3C08"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Ιστοσελίδα</w:t>
            </w:r>
          </w:p>
        </w:tc>
        <w:tc>
          <w:tcPr>
            <w:tcW w:w="193" w:type="pct"/>
            <w:noWrap/>
          </w:tcPr>
          <w:p w14:paraId="3AA7E8A2"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318" w:type="pct"/>
            <w:noWrap/>
          </w:tcPr>
          <w:p w14:paraId="56945B47"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464" w:type="pct"/>
            <w:vMerge/>
          </w:tcPr>
          <w:p w14:paraId="147E9720" w14:textId="77777777" w:rsidR="00E766A7" w:rsidRPr="00E766A7" w:rsidRDefault="00E766A7" w:rsidP="00E766A7">
            <w:pPr>
              <w:tabs>
                <w:tab w:val="center" w:pos="4153"/>
                <w:tab w:val="right" w:pos="8306"/>
              </w:tabs>
              <w:rPr>
                <w:rFonts w:ascii="Calibri" w:hAnsi="Calibri"/>
                <w:b/>
                <w:szCs w:val="22"/>
              </w:rPr>
            </w:pPr>
          </w:p>
        </w:tc>
      </w:tr>
      <w:tr w:rsidR="00E766A7" w:rsidRPr="00E766A7" w14:paraId="75F579D6" w14:textId="77777777" w:rsidTr="009E2AA1">
        <w:trPr>
          <w:trHeight w:val="252"/>
          <w:jc w:val="center"/>
        </w:trPr>
        <w:tc>
          <w:tcPr>
            <w:tcW w:w="1025" w:type="pct"/>
            <w:noWrap/>
          </w:tcPr>
          <w:p w14:paraId="40647AC3"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Πληροφορίες</w:t>
            </w:r>
          </w:p>
        </w:tc>
        <w:tc>
          <w:tcPr>
            <w:tcW w:w="193" w:type="pct"/>
            <w:noWrap/>
          </w:tcPr>
          <w:p w14:paraId="69C66726"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318" w:type="pct"/>
            <w:noWrap/>
          </w:tcPr>
          <w:p w14:paraId="7B70149D" w14:textId="77777777" w:rsidR="00E766A7" w:rsidRPr="00E766A7" w:rsidRDefault="00E766A7" w:rsidP="00E766A7">
            <w:pPr>
              <w:tabs>
                <w:tab w:val="center" w:pos="4153"/>
                <w:tab w:val="right" w:pos="8306"/>
              </w:tabs>
              <w:rPr>
                <w:rFonts w:ascii="Calibri" w:hAnsi="Calibri"/>
                <w:b/>
                <w:color w:val="0000FF"/>
                <w:u w:val="single"/>
              </w:rPr>
            </w:pPr>
            <w:r w:rsidRPr="00E766A7">
              <w:rPr>
                <w:rFonts w:ascii="Calibri" w:hAnsi="Calibri"/>
                <w:b/>
              </w:rPr>
              <w:t>……………………………………….</w:t>
            </w:r>
          </w:p>
        </w:tc>
        <w:tc>
          <w:tcPr>
            <w:tcW w:w="2464" w:type="pct"/>
            <w:vMerge/>
          </w:tcPr>
          <w:p w14:paraId="15D3B5E3" w14:textId="77777777" w:rsidR="00E766A7" w:rsidRPr="00E766A7" w:rsidRDefault="00E766A7" w:rsidP="00E766A7">
            <w:pPr>
              <w:tabs>
                <w:tab w:val="center" w:pos="4153"/>
                <w:tab w:val="right" w:pos="8306"/>
              </w:tabs>
              <w:rPr>
                <w:rFonts w:ascii="Calibri" w:hAnsi="Calibri"/>
                <w:b/>
                <w:szCs w:val="22"/>
              </w:rPr>
            </w:pPr>
          </w:p>
        </w:tc>
      </w:tr>
      <w:tr w:rsidR="00E766A7" w:rsidRPr="00E766A7" w14:paraId="269FAB67" w14:textId="77777777" w:rsidTr="009E2AA1">
        <w:trPr>
          <w:trHeight w:val="263"/>
          <w:jc w:val="center"/>
        </w:trPr>
        <w:tc>
          <w:tcPr>
            <w:tcW w:w="1025" w:type="pct"/>
            <w:noWrap/>
          </w:tcPr>
          <w:p w14:paraId="655005AB"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Τηλέφωνο</w:t>
            </w:r>
          </w:p>
        </w:tc>
        <w:tc>
          <w:tcPr>
            <w:tcW w:w="193" w:type="pct"/>
            <w:noWrap/>
          </w:tcPr>
          <w:p w14:paraId="49F665EF"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318" w:type="pct"/>
            <w:noWrap/>
          </w:tcPr>
          <w:p w14:paraId="0CB1627C"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464" w:type="pct"/>
            <w:vMerge/>
          </w:tcPr>
          <w:p w14:paraId="0C1BEEAA" w14:textId="77777777" w:rsidR="00E766A7" w:rsidRPr="00E766A7" w:rsidRDefault="00E766A7" w:rsidP="00E766A7">
            <w:pPr>
              <w:tabs>
                <w:tab w:val="center" w:pos="4153"/>
                <w:tab w:val="right" w:pos="8306"/>
              </w:tabs>
              <w:rPr>
                <w:rFonts w:ascii="Calibri" w:hAnsi="Calibri"/>
                <w:b/>
                <w:szCs w:val="22"/>
              </w:rPr>
            </w:pPr>
          </w:p>
        </w:tc>
      </w:tr>
      <w:tr w:rsidR="00E766A7" w:rsidRPr="00E766A7" w14:paraId="5D5B8039" w14:textId="77777777" w:rsidTr="009E2AA1">
        <w:trPr>
          <w:trHeight w:val="527"/>
          <w:jc w:val="center"/>
        </w:trPr>
        <w:tc>
          <w:tcPr>
            <w:tcW w:w="1025" w:type="pct"/>
            <w:noWrap/>
          </w:tcPr>
          <w:p w14:paraId="567F585F"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lang w:val="en-US"/>
              </w:rPr>
              <w:t>E-mail</w:t>
            </w:r>
          </w:p>
        </w:tc>
        <w:tc>
          <w:tcPr>
            <w:tcW w:w="193" w:type="pct"/>
            <w:noWrap/>
          </w:tcPr>
          <w:p w14:paraId="6E6E1910" w14:textId="77777777" w:rsidR="00E766A7" w:rsidRPr="00E766A7" w:rsidRDefault="00E766A7" w:rsidP="00E766A7">
            <w:pPr>
              <w:tabs>
                <w:tab w:val="center" w:pos="4153"/>
                <w:tab w:val="right" w:pos="8306"/>
              </w:tabs>
              <w:rPr>
                <w:rFonts w:ascii="Calibri" w:hAnsi="Calibri"/>
                <w:b/>
                <w:lang w:val="en-US"/>
              </w:rPr>
            </w:pPr>
            <w:r w:rsidRPr="00E766A7">
              <w:rPr>
                <w:rFonts w:ascii="Calibri" w:hAnsi="Calibri"/>
                <w:b/>
                <w:lang w:val="en-US"/>
              </w:rPr>
              <w:t>:</w:t>
            </w:r>
          </w:p>
        </w:tc>
        <w:tc>
          <w:tcPr>
            <w:tcW w:w="1318" w:type="pct"/>
            <w:noWrap/>
          </w:tcPr>
          <w:p w14:paraId="10C471E0"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464" w:type="pct"/>
            <w:vMerge/>
          </w:tcPr>
          <w:p w14:paraId="5B5169FA" w14:textId="77777777" w:rsidR="00E766A7" w:rsidRPr="00E766A7" w:rsidRDefault="00E766A7" w:rsidP="00E766A7">
            <w:pPr>
              <w:tabs>
                <w:tab w:val="center" w:pos="4153"/>
                <w:tab w:val="right" w:pos="8306"/>
              </w:tabs>
              <w:rPr>
                <w:rFonts w:ascii="Calibri" w:hAnsi="Calibri"/>
                <w:b/>
                <w:szCs w:val="22"/>
              </w:rPr>
            </w:pPr>
          </w:p>
        </w:tc>
      </w:tr>
    </w:tbl>
    <w:p w14:paraId="1A52F3D6" w14:textId="77777777" w:rsidR="00E766A7" w:rsidRPr="00E766A7" w:rsidRDefault="00E766A7" w:rsidP="00E766A7">
      <w:pPr>
        <w:spacing w:after="200" w:line="276" w:lineRule="auto"/>
        <w:jc w:val="center"/>
        <w:rPr>
          <w:rFonts w:ascii="Calibri" w:eastAsia="Calibri" w:hAnsi="Calibri"/>
          <w:b/>
          <w:sz w:val="22"/>
          <w:szCs w:val="22"/>
          <w:u w:val="single"/>
          <w:lang w:eastAsia="en-US"/>
        </w:rPr>
      </w:pPr>
      <w:r w:rsidRPr="00E766A7">
        <w:rPr>
          <w:rFonts w:ascii="Calibri" w:eastAsia="Calibri" w:hAnsi="Calibri"/>
          <w:b/>
          <w:sz w:val="22"/>
          <w:szCs w:val="22"/>
          <w:u w:val="single"/>
          <w:lang w:eastAsia="en-US"/>
        </w:rPr>
        <w:t>ΒΕΒΑΙΩΣΗ ΔΙΑΝΟΜΗΣ ΚΑΙ ΑΝΑΡΤΗΣΗΣ ΑΦΙΣΩΝ</w:t>
      </w:r>
    </w:p>
    <w:p w14:paraId="7B610625" w14:textId="77777777" w:rsidR="00E766A7" w:rsidRPr="00E766A7" w:rsidRDefault="00E766A7" w:rsidP="00E766A7">
      <w:pPr>
        <w:spacing w:after="200" w:line="276" w:lineRule="auto"/>
        <w:rPr>
          <w:rFonts w:ascii="Calibri" w:eastAsia="Calibri" w:hAnsi="Calibri"/>
          <w:sz w:val="22"/>
          <w:szCs w:val="22"/>
          <w:lang w:eastAsia="en-US"/>
        </w:rPr>
      </w:pPr>
      <w:r w:rsidRPr="00E766A7">
        <w:rPr>
          <w:rFonts w:ascii="Calibri" w:eastAsia="Calibri" w:hAnsi="Calibri"/>
          <w:sz w:val="22"/>
          <w:szCs w:val="22"/>
          <w:lang w:eastAsia="en-US"/>
        </w:rPr>
        <w:t>Βεβαιώνουμε ότι:</w:t>
      </w:r>
    </w:p>
    <w:p w14:paraId="5435BC7D" w14:textId="0C4D5CFF" w:rsidR="00E766A7" w:rsidRPr="00E766A7" w:rsidRDefault="00E766A7" w:rsidP="006E31FF">
      <w:pPr>
        <w:numPr>
          <w:ilvl w:val="0"/>
          <w:numId w:val="63"/>
        </w:numPr>
        <w:spacing w:after="200" w:line="276" w:lineRule="auto"/>
        <w:jc w:val="both"/>
        <w:rPr>
          <w:rFonts w:ascii="Calibri" w:eastAsia="Calibri" w:hAnsi="Calibri"/>
          <w:b/>
          <w:sz w:val="22"/>
          <w:szCs w:val="22"/>
          <w:lang w:eastAsia="en-US"/>
        </w:rPr>
      </w:pPr>
      <w:r w:rsidRPr="00E766A7">
        <w:rPr>
          <w:rFonts w:ascii="Calibri" w:eastAsia="Calibri" w:hAnsi="Calibri"/>
          <w:b/>
          <w:sz w:val="22"/>
          <w:szCs w:val="22"/>
          <w:lang w:eastAsia="en-US"/>
        </w:rPr>
        <w:t xml:space="preserve">Παρελήφθησαν οι αφίσες </w:t>
      </w:r>
      <w:r w:rsidRPr="00E5656D">
        <w:rPr>
          <w:rFonts w:ascii="Calibri" w:eastAsia="Calibri" w:hAnsi="Calibri"/>
          <w:b/>
          <w:sz w:val="22"/>
          <w:szCs w:val="22"/>
          <w:lang w:eastAsia="en-US"/>
        </w:rPr>
        <w:t xml:space="preserve">δημοσιότητας </w:t>
      </w:r>
      <w:r w:rsidRPr="00E5656D">
        <w:rPr>
          <w:rFonts w:asciiTheme="minorHAnsi" w:hAnsiTheme="minorHAnsi" w:cs="Calibri"/>
          <w:b/>
          <w:sz w:val="22"/>
          <w:szCs w:val="22"/>
        </w:rPr>
        <w:t xml:space="preserve">της Πράξης </w:t>
      </w:r>
      <w:r w:rsidR="005065DF" w:rsidRPr="00E5656D">
        <w:rPr>
          <w:rFonts w:ascii="Calibri" w:hAnsi="Calibri" w:cs="Calibri"/>
          <w:b/>
          <w:bCs/>
          <w:sz w:val="22"/>
          <w:szCs w:val="22"/>
        </w:rPr>
        <w:t>«Υποστήριξη φοίτησης μαθητών/τριών με αναπηρία ή ειδικές εκπαιδευτικές ανάγκες, σχολικό έτος 2026-2027»</w:t>
      </w:r>
      <w:r w:rsidRPr="00E5656D">
        <w:rPr>
          <w:rFonts w:ascii="Calibri" w:hAnsi="Calibri" w:cs="Calibri"/>
          <w:b/>
          <w:bCs/>
          <w:sz w:val="22"/>
          <w:szCs w:val="22"/>
        </w:rPr>
        <w:t>,</w:t>
      </w:r>
      <w:r w:rsidRPr="00E766A7">
        <w:rPr>
          <w:rFonts w:ascii="Calibri" w:hAnsi="Calibri" w:cs="Calibri"/>
          <w:b/>
          <w:sz w:val="22"/>
          <w:szCs w:val="22"/>
        </w:rPr>
        <w:t xml:space="preserve"> </w:t>
      </w:r>
      <w:r w:rsidR="00A36C27" w:rsidRPr="00A36C27">
        <w:rPr>
          <w:rFonts w:ascii="Calibri" w:hAnsi="Calibri" w:cs="Calibri"/>
          <w:b/>
          <w:sz w:val="22"/>
          <w:szCs w:val="22"/>
        </w:rPr>
        <w:t xml:space="preserve">με κωδικό ΟΠΣ: 6063312, </w:t>
      </w:r>
      <w:r w:rsidRPr="00E766A7">
        <w:rPr>
          <w:rFonts w:ascii="Calibri" w:hAnsi="Calibri" w:cs="Calibri"/>
          <w:b/>
          <w:sz w:val="22"/>
          <w:szCs w:val="22"/>
        </w:rPr>
        <w:t>του Τομεακού Προγράμματος «Ανθρώπινο Δυναμικό και Κοινωνική Συνοχή», ΕΣΠΑ 2021-2027</w:t>
      </w:r>
    </w:p>
    <w:p w14:paraId="2C8CFBC6" w14:textId="77777777" w:rsidR="00E766A7" w:rsidRPr="00E766A7" w:rsidRDefault="00E766A7" w:rsidP="006E31FF">
      <w:pPr>
        <w:numPr>
          <w:ilvl w:val="0"/>
          <w:numId w:val="63"/>
        </w:numPr>
        <w:spacing w:after="200" w:line="276" w:lineRule="auto"/>
        <w:jc w:val="both"/>
        <w:rPr>
          <w:rFonts w:ascii="Calibri" w:eastAsia="Calibri" w:hAnsi="Calibri"/>
          <w:sz w:val="22"/>
          <w:szCs w:val="22"/>
          <w:lang w:eastAsia="en-US"/>
        </w:rPr>
      </w:pPr>
      <w:r w:rsidRPr="00E766A7">
        <w:rPr>
          <w:rFonts w:ascii="Calibri" w:eastAsia="Calibri" w:hAnsi="Calibri"/>
          <w:sz w:val="22"/>
          <w:szCs w:val="22"/>
          <w:lang w:eastAsia="en-US"/>
        </w:rPr>
        <w:t xml:space="preserve">Πραγματοποιήθηκε η διανομή των αφισών </w:t>
      </w:r>
      <w:r w:rsidRPr="00E766A7">
        <w:rPr>
          <w:rFonts w:ascii="Calibri" w:hAnsi="Calibri" w:cs="Calibri"/>
          <w:sz w:val="22"/>
          <w:szCs w:val="22"/>
        </w:rPr>
        <w:t xml:space="preserve">δημοσιότητας της ανωτέρω Πράξης </w:t>
      </w:r>
      <w:r w:rsidRPr="00E766A7">
        <w:rPr>
          <w:rFonts w:ascii="Calibri" w:hAnsi="Calibri" w:cs="Calibri"/>
          <w:b/>
          <w:sz w:val="22"/>
          <w:szCs w:val="22"/>
        </w:rPr>
        <w:t>στις σχολικές μονάδες των ΣΔΕΥ</w:t>
      </w:r>
      <w:r w:rsidRPr="00E766A7">
        <w:rPr>
          <w:rFonts w:ascii="Calibri" w:hAnsi="Calibri" w:cs="Calibri"/>
          <w:sz w:val="22"/>
          <w:szCs w:val="22"/>
        </w:rPr>
        <w:t xml:space="preserve">, σύμφωνα με τις οδηγίες της σχετικής εγκυκλίου της ΕΔ ΕΣΠΑ του Υπουργείου </w:t>
      </w:r>
      <w:r w:rsidRPr="00E766A7">
        <w:rPr>
          <w:rFonts w:asciiTheme="minorHAnsi" w:hAnsiTheme="minorHAnsi" w:cs="Calibri"/>
          <w:sz w:val="22"/>
          <w:szCs w:val="22"/>
        </w:rPr>
        <w:t xml:space="preserve">Παιδείας, Θρησκευμάτων και Αθλητισμού </w:t>
      </w:r>
      <w:r w:rsidRPr="00E766A7">
        <w:rPr>
          <w:rFonts w:ascii="Calibri" w:hAnsi="Calibri" w:cs="Calibri"/>
          <w:sz w:val="22"/>
          <w:szCs w:val="22"/>
        </w:rPr>
        <w:t>.</w:t>
      </w:r>
    </w:p>
    <w:p w14:paraId="37A3B824" w14:textId="77777777" w:rsidR="00E766A7" w:rsidRPr="00E766A7" w:rsidRDefault="00E766A7" w:rsidP="006E31FF">
      <w:pPr>
        <w:numPr>
          <w:ilvl w:val="0"/>
          <w:numId w:val="63"/>
        </w:numPr>
        <w:spacing w:after="200" w:line="276" w:lineRule="auto"/>
        <w:jc w:val="both"/>
        <w:rPr>
          <w:rFonts w:ascii="Calibri" w:eastAsia="Calibri" w:hAnsi="Calibri"/>
          <w:sz w:val="22"/>
          <w:szCs w:val="22"/>
          <w:lang w:eastAsia="en-US"/>
        </w:rPr>
      </w:pPr>
      <w:r w:rsidRPr="00E766A7">
        <w:rPr>
          <w:rFonts w:ascii="Calibri" w:hAnsi="Calibri" w:cs="Calibri"/>
          <w:sz w:val="22"/>
          <w:szCs w:val="22"/>
        </w:rPr>
        <w:t xml:space="preserve">Πραγματοποιήθηκε η ανάρτηση των αφισών </w:t>
      </w:r>
      <w:r w:rsidRPr="00E766A7">
        <w:rPr>
          <w:rFonts w:ascii="Calibri" w:hAnsi="Calibri" w:cs="Calibri"/>
          <w:sz w:val="22"/>
          <w:szCs w:val="22"/>
          <w:u w:val="single"/>
        </w:rPr>
        <w:t>σε εμφανή σημεία</w:t>
      </w:r>
      <w:r w:rsidRPr="00E766A7">
        <w:rPr>
          <w:rFonts w:ascii="Calibri" w:hAnsi="Calibri" w:cs="Calibri"/>
          <w:sz w:val="22"/>
          <w:szCs w:val="22"/>
        </w:rPr>
        <w:t xml:space="preserve"> των ως άνω φορέων καθώς και στο ΚΕΔΑΣΥ ……………………, για ενημέρωση των ενδιαφερομένων.</w:t>
      </w:r>
    </w:p>
    <w:p w14:paraId="1EDC156C" w14:textId="77777777" w:rsidR="00E766A7" w:rsidRPr="00E766A7" w:rsidRDefault="00E766A7" w:rsidP="00E766A7">
      <w:pPr>
        <w:ind w:left="5812"/>
        <w:rPr>
          <w:rFonts w:ascii="Calibri" w:hAnsi="Calibri" w:cs="Calibri"/>
          <w:b/>
          <w:bCs/>
          <w:color w:val="000000"/>
          <w:sz w:val="22"/>
          <w:szCs w:val="22"/>
        </w:rPr>
      </w:pPr>
      <w:r w:rsidRPr="00E766A7">
        <w:rPr>
          <w:rFonts w:ascii="Calibri" w:hAnsi="Calibri" w:cs="Calibri"/>
          <w:b/>
          <w:bCs/>
          <w:color w:val="000000"/>
          <w:sz w:val="22"/>
          <w:szCs w:val="22"/>
        </w:rPr>
        <w:t xml:space="preserve">           Ο/Η Βεβαιών/ούσα   Προϊστάμενος/Προϊσταμένη</w:t>
      </w:r>
    </w:p>
    <w:p w14:paraId="7C2E89A0" w14:textId="77777777" w:rsidR="00E766A7" w:rsidRPr="00E766A7" w:rsidRDefault="00E766A7" w:rsidP="00E766A7">
      <w:pPr>
        <w:tabs>
          <w:tab w:val="center" w:pos="9360"/>
        </w:tabs>
        <w:spacing w:line="276" w:lineRule="auto"/>
        <w:ind w:left="5812"/>
        <w:rPr>
          <w:rFonts w:ascii="Calibri" w:hAnsi="Calibri" w:cs="Calibri"/>
          <w:b/>
          <w:bCs/>
          <w:color w:val="000000"/>
          <w:sz w:val="22"/>
          <w:szCs w:val="22"/>
        </w:rPr>
      </w:pPr>
      <w:r w:rsidRPr="00E766A7">
        <w:rPr>
          <w:rFonts w:ascii="Calibri" w:hAnsi="Calibri" w:cs="Calibri"/>
          <w:b/>
          <w:bCs/>
          <w:color w:val="000000"/>
          <w:sz w:val="22"/>
          <w:szCs w:val="22"/>
        </w:rPr>
        <w:t>του ΚΕΔΑΣΥ…………………………..</w:t>
      </w:r>
    </w:p>
    <w:p w14:paraId="2062C493"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p>
    <w:p w14:paraId="081C0237" w14:textId="77777777" w:rsidR="00E766A7" w:rsidRPr="00E766A7" w:rsidRDefault="00E766A7" w:rsidP="00E766A7">
      <w:pPr>
        <w:tabs>
          <w:tab w:val="center" w:pos="9360"/>
        </w:tabs>
        <w:spacing w:line="276" w:lineRule="auto"/>
        <w:ind w:left="5220"/>
        <w:jc w:val="center"/>
        <w:rPr>
          <w:rFonts w:ascii="Calibri" w:hAnsi="Calibri"/>
          <w:bCs/>
          <w:sz w:val="22"/>
          <w:szCs w:val="22"/>
        </w:rPr>
      </w:pPr>
      <w:r w:rsidRPr="00E766A7">
        <w:rPr>
          <w:rFonts w:ascii="Calibri" w:hAnsi="Calibri" w:cs="Calibri"/>
          <w:bCs/>
          <w:i/>
          <w:color w:val="000000"/>
          <w:sz w:val="22"/>
          <w:szCs w:val="22"/>
        </w:rPr>
        <w:t>(Υπογραφή, Ονοματεπώνυμο, Σφραγίδα)</w:t>
      </w:r>
    </w:p>
    <w:p w14:paraId="358D9E0C" w14:textId="77777777" w:rsidR="00E766A7" w:rsidRPr="00E766A7" w:rsidRDefault="00E766A7" w:rsidP="00E766A7">
      <w:pPr>
        <w:tabs>
          <w:tab w:val="center" w:pos="9360"/>
        </w:tabs>
        <w:spacing w:line="276" w:lineRule="auto"/>
        <w:rPr>
          <w:rFonts w:ascii="Calibri" w:hAnsi="Calibri" w:cs="Calibri"/>
          <w:bCs/>
          <w:i/>
          <w:color w:val="000000"/>
          <w:sz w:val="22"/>
          <w:szCs w:val="22"/>
        </w:rPr>
      </w:pPr>
    </w:p>
    <w:p w14:paraId="14F4F054" w14:textId="77777777" w:rsidR="00E766A7" w:rsidRPr="00E766A7" w:rsidRDefault="00E766A7" w:rsidP="00E766A7">
      <w:pPr>
        <w:rPr>
          <w:rFonts w:asciiTheme="minorHAnsi" w:hAnsiTheme="minorHAnsi"/>
          <w:sz w:val="22"/>
          <w:szCs w:val="22"/>
        </w:rPr>
      </w:pPr>
    </w:p>
    <w:p w14:paraId="13B48250" w14:textId="77777777" w:rsidR="00E766A7" w:rsidRPr="00E766A7" w:rsidRDefault="00E766A7" w:rsidP="00E766A7">
      <w:pPr>
        <w:rPr>
          <w:rFonts w:asciiTheme="minorHAnsi" w:hAnsiTheme="minorHAnsi"/>
          <w:sz w:val="22"/>
          <w:szCs w:val="22"/>
        </w:rPr>
      </w:pPr>
    </w:p>
    <w:p w14:paraId="0EF7E898" w14:textId="77777777" w:rsidR="00E766A7" w:rsidRPr="00E766A7" w:rsidRDefault="00E766A7" w:rsidP="00E766A7">
      <w:pPr>
        <w:rPr>
          <w:rFonts w:asciiTheme="minorHAnsi" w:hAnsiTheme="minorHAnsi"/>
          <w:sz w:val="22"/>
          <w:szCs w:val="22"/>
        </w:rPr>
      </w:pPr>
      <w:r w:rsidRPr="00E766A7">
        <w:rPr>
          <w:rFonts w:asciiTheme="minorHAnsi" w:hAnsiTheme="minorHAnsi"/>
          <w:sz w:val="22"/>
          <w:szCs w:val="22"/>
        </w:rPr>
        <w:br w:type="page"/>
      </w:r>
    </w:p>
    <w:p w14:paraId="57A2C52A" w14:textId="73D7CC01" w:rsidR="00E766A7" w:rsidRPr="00E766A7" w:rsidRDefault="00E766A7" w:rsidP="00E766A7">
      <w:pPr>
        <w:keepNext/>
        <w:pBdr>
          <w:top w:val="single" w:sz="4" w:space="1" w:color="auto"/>
          <w:left w:val="single" w:sz="4" w:space="0" w:color="auto"/>
          <w:bottom w:val="single" w:sz="4" w:space="1" w:color="auto"/>
          <w:right w:val="single" w:sz="4" w:space="4" w:color="auto"/>
        </w:pBdr>
        <w:shd w:val="clear" w:color="auto" w:fill="E0E0E0"/>
        <w:spacing w:line="276" w:lineRule="auto"/>
        <w:outlineLvl w:val="1"/>
        <w:rPr>
          <w:rFonts w:ascii="Calibri" w:hAnsi="Calibri" w:cs="Arial"/>
          <w:b/>
          <w:bCs/>
          <w:sz w:val="22"/>
          <w:szCs w:val="22"/>
        </w:rPr>
      </w:pPr>
      <w:bookmarkStart w:id="76" w:name="_Toc113441140"/>
      <w:bookmarkStart w:id="77" w:name="_Toc207698809"/>
      <w:bookmarkStart w:id="78" w:name="_Toc238724282"/>
      <w:r w:rsidRPr="00A4446D">
        <w:rPr>
          <w:rFonts w:ascii="Calibri" w:hAnsi="Calibri" w:cs="Calibri"/>
          <w:b/>
          <w:bCs/>
          <w:sz w:val="22"/>
          <w:szCs w:val="22"/>
        </w:rPr>
        <w:t xml:space="preserve">ΥΠΟΔΕΙΓΜΑ 8.5: ΒΕΒΑΙΩΣΗ ΠΑΡΑΛΑΒΗΣ ΚΑΙ ΑΝΑΡΤΗΣΗΣ </w:t>
      </w:r>
      <w:r w:rsidR="00C85BE2" w:rsidRPr="00A4446D">
        <w:rPr>
          <w:rFonts w:ascii="Calibri" w:hAnsi="Calibri" w:cs="Calibri"/>
          <w:b/>
          <w:bCs/>
          <w:sz w:val="22"/>
          <w:szCs w:val="22"/>
        </w:rPr>
        <w:t xml:space="preserve">ΈΝΤΥΠΩΝ </w:t>
      </w:r>
      <w:r w:rsidRPr="00A4446D">
        <w:rPr>
          <w:rFonts w:ascii="Calibri" w:hAnsi="Calibri" w:cs="Calibri"/>
          <w:b/>
          <w:bCs/>
          <w:sz w:val="22"/>
          <w:szCs w:val="22"/>
        </w:rPr>
        <w:t>ΑΦΙΣΩΝ ΑΠΟ ΤΙΣ ΣΧΟΛΙΚΕΣ ΜΟΝΑΔΕΣ</w:t>
      </w:r>
      <w:bookmarkEnd w:id="76"/>
      <w:r w:rsidRPr="00A4446D">
        <w:rPr>
          <w:rFonts w:ascii="Calibri" w:hAnsi="Calibri" w:cs="Calibri"/>
          <w:b/>
          <w:bCs/>
          <w:sz w:val="22"/>
          <w:szCs w:val="22"/>
        </w:rPr>
        <w:t xml:space="preserve"> ΤΩΝ ΣΔΕΥ </w:t>
      </w:r>
      <w:r w:rsidRPr="00A4446D">
        <w:rPr>
          <w:rFonts w:asciiTheme="minorHAnsi" w:hAnsiTheme="minorHAnsi"/>
          <w:b/>
          <w:caps/>
          <w:sz w:val="22"/>
        </w:rPr>
        <w:t>(Υποέργο 2)</w:t>
      </w:r>
      <w:bookmarkEnd w:id="77"/>
      <w:bookmarkEnd w:id="78"/>
    </w:p>
    <w:tbl>
      <w:tblPr>
        <w:tblW w:w="4990" w:type="pct"/>
        <w:jc w:val="center"/>
        <w:tblLayout w:type="fixed"/>
        <w:tblLook w:val="01E0" w:firstRow="1" w:lastRow="1" w:firstColumn="1" w:lastColumn="1" w:noHBand="0" w:noVBand="0"/>
      </w:tblPr>
      <w:tblGrid>
        <w:gridCol w:w="1875"/>
        <w:gridCol w:w="377"/>
        <w:gridCol w:w="2878"/>
        <w:gridCol w:w="4631"/>
      </w:tblGrid>
      <w:tr w:rsidR="00E766A7" w:rsidRPr="00E766A7" w14:paraId="72026FC4" w14:textId="77777777" w:rsidTr="009E2AA1">
        <w:trPr>
          <w:jc w:val="center"/>
        </w:trPr>
        <w:tc>
          <w:tcPr>
            <w:tcW w:w="2628" w:type="pct"/>
            <w:gridSpan w:val="3"/>
            <w:noWrap/>
            <w:vAlign w:val="center"/>
          </w:tcPr>
          <w:p w14:paraId="1A72D412"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r w:rsidRPr="00E766A7">
              <w:rPr>
                <w:rFonts w:ascii="Calibri" w:hAnsi="Calibri"/>
                <w:b/>
                <w:noProof/>
                <w:sz w:val="22"/>
                <w:szCs w:val="22"/>
              </w:rPr>
              <w:drawing>
                <wp:inline distT="0" distB="0" distL="0" distR="0" wp14:anchorId="4AB910C9" wp14:editId="38C5C7CF">
                  <wp:extent cx="387985" cy="379730"/>
                  <wp:effectExtent l="0" t="0" r="0" b="1270"/>
                  <wp:docPr id="37"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985" cy="379730"/>
                          </a:xfrm>
                          <a:prstGeom prst="rect">
                            <a:avLst/>
                          </a:prstGeom>
                          <a:noFill/>
                          <a:ln>
                            <a:noFill/>
                          </a:ln>
                        </pic:spPr>
                      </pic:pic>
                    </a:graphicData>
                  </a:graphic>
                </wp:inline>
              </w:drawing>
            </w:r>
          </w:p>
        </w:tc>
        <w:tc>
          <w:tcPr>
            <w:tcW w:w="2372" w:type="pct"/>
          </w:tcPr>
          <w:p w14:paraId="423E7B06"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r w:rsidRPr="00E766A7">
              <w:rPr>
                <w:rFonts w:ascii="Calibri" w:eastAsia="Calibri" w:hAnsi="Calibri"/>
                <w:b/>
                <w:noProof/>
              </w:rPr>
              <w:drawing>
                <wp:anchor distT="0" distB="0" distL="114300" distR="114300" simplePos="0" relativeHeight="251674624" behindDoc="0" locked="0" layoutInCell="1" allowOverlap="1" wp14:anchorId="168F3368" wp14:editId="0EB3E324">
                  <wp:simplePos x="0" y="0"/>
                  <wp:positionH relativeFrom="column">
                    <wp:posOffset>1061085</wp:posOffset>
                  </wp:positionH>
                  <wp:positionV relativeFrom="paragraph">
                    <wp:posOffset>24130</wp:posOffset>
                  </wp:positionV>
                  <wp:extent cx="539750" cy="370840"/>
                  <wp:effectExtent l="0" t="0" r="0" b="0"/>
                  <wp:wrapSquare wrapText="bothSides"/>
                  <wp:docPr id="17" name="Εικόνα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E766A7" w:rsidRPr="00E766A7" w14:paraId="29A79921" w14:textId="77777777" w:rsidTr="009E2AA1">
        <w:trPr>
          <w:jc w:val="center"/>
        </w:trPr>
        <w:tc>
          <w:tcPr>
            <w:tcW w:w="2628" w:type="pct"/>
            <w:gridSpan w:val="3"/>
            <w:noWrap/>
          </w:tcPr>
          <w:p w14:paraId="6286A331" w14:textId="77777777" w:rsidR="00E766A7" w:rsidRPr="00E766A7" w:rsidRDefault="00E766A7" w:rsidP="00E766A7">
            <w:pPr>
              <w:tabs>
                <w:tab w:val="center" w:pos="4153"/>
                <w:tab w:val="right" w:pos="8306"/>
              </w:tabs>
              <w:spacing w:line="276" w:lineRule="auto"/>
              <w:jc w:val="center"/>
              <w:rPr>
                <w:rFonts w:ascii="Calibri" w:eastAsia="Calibri" w:hAnsi="Calibri"/>
                <w:b/>
                <w:sz w:val="22"/>
                <w:szCs w:val="22"/>
                <w:lang w:eastAsia="en-US"/>
              </w:rPr>
            </w:pPr>
            <w:r w:rsidRPr="00E766A7">
              <w:rPr>
                <w:rFonts w:ascii="Calibri" w:eastAsia="Calibri" w:hAnsi="Calibri"/>
                <w:b/>
                <w:sz w:val="22"/>
                <w:szCs w:val="22"/>
                <w:lang w:eastAsia="en-US"/>
              </w:rPr>
              <w:t>ΕΛΛΗΝΙΚΗ ΔΗΜΟΚΡΑΤΙΑ</w:t>
            </w:r>
          </w:p>
          <w:p w14:paraId="622F8BB4"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ΥΠΟΥΡΓΕΙΟ ΠΑΙΔΕΙΑΣ, ΘΡΗΣΚΕΥΜΑΤΩΝ ΚΑΙ ΑΘΛΗΤΙΣΜΟΥ</w:t>
            </w:r>
          </w:p>
          <w:p w14:paraId="550F70B9" w14:textId="77777777" w:rsidR="00E766A7" w:rsidRPr="00E766A7" w:rsidRDefault="00E766A7" w:rsidP="00E766A7">
            <w:pPr>
              <w:tabs>
                <w:tab w:val="center" w:pos="4153"/>
                <w:tab w:val="right" w:pos="8306"/>
              </w:tabs>
              <w:spacing w:line="276" w:lineRule="auto"/>
              <w:jc w:val="center"/>
              <w:rPr>
                <w:rFonts w:ascii="Calibri" w:eastAsia="Calibri" w:hAnsi="Calibri"/>
                <w:b/>
                <w:sz w:val="22"/>
                <w:szCs w:val="22"/>
              </w:rPr>
            </w:pPr>
          </w:p>
          <w:p w14:paraId="4C645E78" w14:textId="77777777" w:rsidR="00E766A7" w:rsidRPr="00E766A7" w:rsidRDefault="00E766A7" w:rsidP="00E766A7">
            <w:pPr>
              <w:tabs>
                <w:tab w:val="center" w:pos="4153"/>
                <w:tab w:val="right" w:pos="8306"/>
              </w:tabs>
              <w:jc w:val="center"/>
              <w:rPr>
                <w:rFonts w:ascii="Calibri" w:hAnsi="Calibri"/>
                <w:b/>
                <w:sz w:val="22"/>
                <w:szCs w:val="22"/>
              </w:rPr>
            </w:pPr>
            <w:r w:rsidRPr="00E766A7">
              <w:rPr>
                <w:rFonts w:ascii="Calibri" w:hAnsi="Calibri"/>
                <w:b/>
                <w:sz w:val="22"/>
                <w:szCs w:val="22"/>
              </w:rPr>
              <w:t>---</w:t>
            </w:r>
          </w:p>
          <w:p w14:paraId="418905B3" w14:textId="77777777" w:rsidR="00E766A7" w:rsidRPr="00E766A7" w:rsidRDefault="00E766A7" w:rsidP="00E766A7">
            <w:pPr>
              <w:keepNext/>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ΠΕΡΙΦΕΡΕΙΑΚΗ ΔΙΕΥΘΥΝΣΗ </w:t>
            </w:r>
          </w:p>
          <w:p w14:paraId="40AC7147" w14:textId="77777777" w:rsidR="00E766A7" w:rsidRPr="00E766A7" w:rsidRDefault="00E766A7" w:rsidP="00E766A7">
            <w:pPr>
              <w:keepNext/>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ΠΡΩΤΟΒΑΘΜΙΑΣ ΚΑΙ ΔΕΥΤΕΡΟΒΑΘΜΙΑΣ ΕΚΠΑΙΔΕΥΣΗΣ </w:t>
            </w:r>
          </w:p>
          <w:p w14:paraId="3282950C" w14:textId="77777777" w:rsidR="00E766A7" w:rsidRPr="00E766A7" w:rsidRDefault="00E766A7" w:rsidP="00E766A7">
            <w:pPr>
              <w:ind w:right="30"/>
              <w:jc w:val="center"/>
              <w:rPr>
                <w:rFonts w:asciiTheme="minorHAnsi" w:eastAsia="Calibri" w:hAnsiTheme="minorHAnsi" w:cs="Calibri"/>
                <w:b/>
                <w:sz w:val="22"/>
                <w:szCs w:val="22"/>
                <w:lang w:eastAsia="en-US"/>
              </w:rPr>
            </w:pPr>
          </w:p>
          <w:p w14:paraId="569CC88C"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p>
        </w:tc>
        <w:tc>
          <w:tcPr>
            <w:tcW w:w="2372" w:type="pct"/>
          </w:tcPr>
          <w:p w14:paraId="57C67EDF"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ΕΥΡΩΠΑΪΚΗ ΕΝΩΣΗ</w:t>
            </w:r>
          </w:p>
          <w:p w14:paraId="74FE0CF2"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hAnsiTheme="minorHAnsi" w:cstheme="minorHAnsi"/>
                <w:b/>
                <w:bCs/>
                <w:sz w:val="22"/>
                <w:szCs w:val="22"/>
              </w:rPr>
              <w:t>ΕΥΡΩΠΑΪΚΟ ΚΟΙΝΩΝΙΚΟ TAMEIO + (ΕΚΤ+)</w:t>
            </w:r>
          </w:p>
          <w:p w14:paraId="51439B3F" w14:textId="77777777" w:rsidR="00E766A7" w:rsidRPr="00E766A7" w:rsidRDefault="00E766A7" w:rsidP="00E766A7">
            <w:pPr>
              <w:tabs>
                <w:tab w:val="center" w:pos="4153"/>
                <w:tab w:val="right" w:pos="8306"/>
              </w:tabs>
              <w:jc w:val="center"/>
              <w:rPr>
                <w:rFonts w:ascii="Calibri" w:eastAsia="Calibri" w:hAnsi="Calibri"/>
                <w:b/>
                <w:sz w:val="22"/>
                <w:szCs w:val="22"/>
                <w:lang w:eastAsia="en-US"/>
              </w:rPr>
            </w:pPr>
          </w:p>
        </w:tc>
      </w:tr>
      <w:tr w:rsidR="00E766A7" w:rsidRPr="00E766A7" w14:paraId="4BA2C85A" w14:textId="77777777" w:rsidTr="009E2AA1">
        <w:trPr>
          <w:trHeight w:val="814"/>
          <w:jc w:val="center"/>
        </w:trPr>
        <w:tc>
          <w:tcPr>
            <w:tcW w:w="2628" w:type="pct"/>
            <w:gridSpan w:val="3"/>
            <w:noWrap/>
          </w:tcPr>
          <w:p w14:paraId="1DAA4747" w14:textId="77777777" w:rsidR="00E766A7" w:rsidRPr="00E766A7" w:rsidRDefault="00E766A7" w:rsidP="00E766A7">
            <w:pPr>
              <w:tabs>
                <w:tab w:val="center" w:pos="4153"/>
                <w:tab w:val="right" w:pos="8306"/>
              </w:tabs>
              <w:jc w:val="center"/>
              <w:rPr>
                <w:rFonts w:ascii="Calibri" w:hAnsi="Calibri" w:cs="Arial"/>
                <w:b/>
                <w:bCs/>
                <w:sz w:val="22"/>
                <w:szCs w:val="22"/>
                <w:lang w:eastAsia="en-US"/>
              </w:rPr>
            </w:pPr>
          </w:p>
          <w:p w14:paraId="287D42CA" w14:textId="77777777" w:rsidR="00E766A7" w:rsidRPr="00E766A7" w:rsidRDefault="00E766A7" w:rsidP="00E766A7">
            <w:pPr>
              <w:tabs>
                <w:tab w:val="center" w:pos="4153"/>
                <w:tab w:val="right" w:pos="8306"/>
              </w:tabs>
              <w:rPr>
                <w:rFonts w:ascii="Calibri" w:hAnsi="Calibri"/>
                <w:b/>
                <w:sz w:val="22"/>
                <w:szCs w:val="22"/>
                <w:lang w:eastAsia="en-US"/>
              </w:rPr>
            </w:pPr>
            <w:r w:rsidRPr="00E766A7">
              <w:rPr>
                <w:rFonts w:ascii="Calibri" w:hAnsi="Calibri" w:cs="Arial"/>
                <w:b/>
                <w:bCs/>
                <w:sz w:val="22"/>
                <w:szCs w:val="22"/>
                <w:lang w:eastAsia="en-US"/>
              </w:rPr>
              <w:t xml:space="preserve">Σχολική Μονάδα </w:t>
            </w:r>
            <w:r w:rsidRPr="00E766A7">
              <w:rPr>
                <w:rFonts w:ascii="Calibri" w:hAnsi="Calibri" w:cs="Arial"/>
                <w:b/>
                <w:bCs/>
                <w:sz w:val="22"/>
                <w:szCs w:val="22"/>
                <w:lang w:val="en-US" w:eastAsia="en-US"/>
              </w:rPr>
              <w:t xml:space="preserve">:  </w:t>
            </w:r>
            <w:r w:rsidRPr="00E766A7">
              <w:rPr>
                <w:rFonts w:ascii="Calibri" w:hAnsi="Calibri" w:cs="Arial"/>
                <w:b/>
                <w:bCs/>
                <w:sz w:val="22"/>
                <w:szCs w:val="22"/>
                <w:lang w:eastAsia="en-US"/>
              </w:rPr>
              <w:t>………………………………………..</w:t>
            </w:r>
          </w:p>
        </w:tc>
        <w:tc>
          <w:tcPr>
            <w:tcW w:w="2372" w:type="pct"/>
          </w:tcPr>
          <w:p w14:paraId="68780A9C" w14:textId="77777777" w:rsidR="00E766A7" w:rsidRPr="00E766A7" w:rsidRDefault="00E766A7" w:rsidP="00E766A7">
            <w:pPr>
              <w:tabs>
                <w:tab w:val="center" w:pos="4153"/>
                <w:tab w:val="right" w:pos="8306"/>
              </w:tabs>
              <w:rPr>
                <w:rFonts w:ascii="Calibri" w:hAnsi="Calibri"/>
                <w:b/>
                <w:sz w:val="22"/>
                <w:szCs w:val="22"/>
                <w:lang w:val="en-US"/>
              </w:rPr>
            </w:pPr>
          </w:p>
          <w:p w14:paraId="603BEA99" w14:textId="77777777" w:rsidR="00E766A7" w:rsidRPr="00E766A7" w:rsidRDefault="00E766A7" w:rsidP="00E766A7">
            <w:pPr>
              <w:tabs>
                <w:tab w:val="center" w:pos="4153"/>
                <w:tab w:val="right" w:pos="8306"/>
              </w:tabs>
              <w:rPr>
                <w:rFonts w:ascii="Calibri" w:hAnsi="Calibri"/>
                <w:b/>
                <w:sz w:val="22"/>
                <w:szCs w:val="22"/>
                <w:lang w:val="en-US"/>
              </w:rPr>
            </w:pPr>
            <w:r w:rsidRPr="00E766A7">
              <w:rPr>
                <w:rFonts w:ascii="Calibri" w:hAnsi="Calibri"/>
                <w:b/>
                <w:sz w:val="22"/>
                <w:szCs w:val="22"/>
              </w:rPr>
              <w:t>Ημερομηνία</w:t>
            </w:r>
            <w:r w:rsidRPr="00E766A7">
              <w:rPr>
                <w:rFonts w:ascii="Calibri" w:hAnsi="Calibri"/>
                <w:b/>
                <w:sz w:val="22"/>
                <w:szCs w:val="22"/>
                <w:lang w:val="en-US"/>
              </w:rPr>
              <w:t>:</w:t>
            </w:r>
          </w:p>
          <w:p w14:paraId="75A3C6F2" w14:textId="77777777" w:rsidR="00E766A7" w:rsidRPr="00E766A7" w:rsidRDefault="00E766A7" w:rsidP="00E766A7">
            <w:pPr>
              <w:tabs>
                <w:tab w:val="center" w:pos="4153"/>
                <w:tab w:val="right" w:pos="8306"/>
              </w:tabs>
              <w:rPr>
                <w:rFonts w:ascii="Calibri" w:hAnsi="Calibri"/>
                <w:b/>
                <w:sz w:val="22"/>
                <w:szCs w:val="22"/>
                <w:lang w:val="en-US"/>
              </w:rPr>
            </w:pPr>
            <w:proofErr w:type="spellStart"/>
            <w:r w:rsidRPr="00E766A7">
              <w:rPr>
                <w:rFonts w:ascii="Calibri" w:hAnsi="Calibri"/>
                <w:b/>
                <w:sz w:val="22"/>
                <w:szCs w:val="22"/>
              </w:rPr>
              <w:t>Αρ</w:t>
            </w:r>
            <w:proofErr w:type="spellEnd"/>
            <w:r w:rsidRPr="00E766A7">
              <w:rPr>
                <w:rFonts w:ascii="Calibri" w:hAnsi="Calibri"/>
                <w:b/>
                <w:sz w:val="22"/>
                <w:szCs w:val="22"/>
              </w:rPr>
              <w:t>. πρωτ.:</w:t>
            </w:r>
          </w:p>
          <w:p w14:paraId="27142A2D" w14:textId="77777777" w:rsidR="00E766A7" w:rsidRPr="00E766A7" w:rsidRDefault="00E766A7" w:rsidP="00E766A7">
            <w:pPr>
              <w:tabs>
                <w:tab w:val="center" w:pos="4153"/>
                <w:tab w:val="right" w:pos="8306"/>
              </w:tabs>
              <w:rPr>
                <w:rFonts w:ascii="Calibri" w:hAnsi="Calibri"/>
                <w:b/>
                <w:sz w:val="22"/>
                <w:szCs w:val="22"/>
              </w:rPr>
            </w:pPr>
          </w:p>
        </w:tc>
      </w:tr>
      <w:tr w:rsidR="00E766A7" w:rsidRPr="00E766A7" w14:paraId="4F0E1FA5" w14:textId="77777777" w:rsidTr="009E2AA1">
        <w:trPr>
          <w:jc w:val="center"/>
        </w:trPr>
        <w:tc>
          <w:tcPr>
            <w:tcW w:w="961" w:type="pct"/>
            <w:noWrap/>
          </w:tcPr>
          <w:p w14:paraId="3EED13E4"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Ταχ. Δ/νση</w:t>
            </w:r>
          </w:p>
        </w:tc>
        <w:tc>
          <w:tcPr>
            <w:tcW w:w="193" w:type="pct"/>
            <w:noWrap/>
          </w:tcPr>
          <w:p w14:paraId="2820DA96"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474" w:type="pct"/>
            <w:noWrap/>
          </w:tcPr>
          <w:p w14:paraId="0F6E6E48"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372" w:type="pct"/>
            <w:vMerge w:val="restart"/>
          </w:tcPr>
          <w:p w14:paraId="1A898611" w14:textId="77777777" w:rsidR="00E766A7" w:rsidRPr="00E766A7" w:rsidRDefault="00E766A7" w:rsidP="00E766A7">
            <w:pPr>
              <w:spacing w:line="276" w:lineRule="auto"/>
              <w:jc w:val="both"/>
              <w:rPr>
                <w:rFonts w:ascii="Calibri" w:hAnsi="Calibri"/>
                <w:b/>
                <w:iCs/>
                <w:sz w:val="22"/>
                <w:szCs w:val="22"/>
                <w:lang w:val="en-US"/>
              </w:rPr>
            </w:pPr>
          </w:p>
          <w:p w14:paraId="28E8FFB6" w14:textId="77777777" w:rsidR="00E766A7" w:rsidRPr="00E766A7" w:rsidRDefault="00E766A7" w:rsidP="00E766A7">
            <w:pPr>
              <w:spacing w:line="276" w:lineRule="auto"/>
              <w:jc w:val="both"/>
              <w:rPr>
                <w:rFonts w:ascii="Calibri" w:hAnsi="Calibri"/>
                <w:b/>
                <w:iCs/>
                <w:sz w:val="22"/>
                <w:szCs w:val="22"/>
              </w:rPr>
            </w:pPr>
            <w:r w:rsidRPr="00E766A7">
              <w:rPr>
                <w:rFonts w:ascii="Calibri" w:hAnsi="Calibri"/>
                <w:b/>
                <w:iCs/>
                <w:sz w:val="22"/>
                <w:szCs w:val="22"/>
              </w:rPr>
              <w:t xml:space="preserve">Προς </w:t>
            </w:r>
            <w:r w:rsidRPr="00E766A7">
              <w:rPr>
                <w:rFonts w:ascii="Calibri" w:hAnsi="Calibri"/>
                <w:b/>
                <w:iCs/>
                <w:sz w:val="22"/>
                <w:szCs w:val="22"/>
                <w:lang w:val="en-US"/>
              </w:rPr>
              <w:t xml:space="preserve">:  </w:t>
            </w:r>
            <w:r w:rsidRPr="00E766A7">
              <w:rPr>
                <w:rFonts w:ascii="Calibri" w:hAnsi="Calibri"/>
                <w:b/>
                <w:iCs/>
                <w:sz w:val="22"/>
                <w:szCs w:val="22"/>
              </w:rPr>
              <w:t>ΚΕΔΑΣΥ  …………………………………………….</w:t>
            </w:r>
          </w:p>
          <w:p w14:paraId="0DA6B22D" w14:textId="77777777" w:rsidR="00E766A7" w:rsidRPr="00E766A7" w:rsidRDefault="00E766A7" w:rsidP="00E766A7">
            <w:pPr>
              <w:tabs>
                <w:tab w:val="center" w:pos="4153"/>
                <w:tab w:val="right" w:pos="8306"/>
              </w:tabs>
              <w:autoSpaceDE w:val="0"/>
              <w:autoSpaceDN w:val="0"/>
              <w:adjustRightInd w:val="0"/>
              <w:jc w:val="center"/>
              <w:rPr>
                <w:rFonts w:ascii="Calibri" w:hAnsi="Calibri" w:cs="MgHelveticaUCPol"/>
                <w:b/>
                <w:sz w:val="22"/>
                <w:szCs w:val="22"/>
              </w:rPr>
            </w:pPr>
          </w:p>
        </w:tc>
      </w:tr>
      <w:tr w:rsidR="00E766A7" w:rsidRPr="00E766A7" w14:paraId="52A3FF92" w14:textId="77777777" w:rsidTr="009E2AA1">
        <w:trPr>
          <w:jc w:val="center"/>
        </w:trPr>
        <w:tc>
          <w:tcPr>
            <w:tcW w:w="961" w:type="pct"/>
            <w:noWrap/>
          </w:tcPr>
          <w:p w14:paraId="6BE0D8BA"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Τ.Κ. - Πόλη</w:t>
            </w:r>
          </w:p>
        </w:tc>
        <w:tc>
          <w:tcPr>
            <w:tcW w:w="193" w:type="pct"/>
            <w:noWrap/>
          </w:tcPr>
          <w:p w14:paraId="2BE744F8"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474" w:type="pct"/>
            <w:noWrap/>
          </w:tcPr>
          <w:p w14:paraId="624D9910"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372" w:type="pct"/>
            <w:vMerge/>
          </w:tcPr>
          <w:p w14:paraId="55F5D2C7" w14:textId="77777777" w:rsidR="00E766A7" w:rsidRPr="00E766A7" w:rsidRDefault="00E766A7" w:rsidP="00E766A7">
            <w:pPr>
              <w:tabs>
                <w:tab w:val="center" w:pos="4153"/>
                <w:tab w:val="right" w:pos="8306"/>
              </w:tabs>
              <w:rPr>
                <w:rFonts w:ascii="Calibri" w:hAnsi="Calibri"/>
                <w:b/>
                <w:szCs w:val="22"/>
              </w:rPr>
            </w:pPr>
          </w:p>
        </w:tc>
      </w:tr>
      <w:tr w:rsidR="00E766A7" w:rsidRPr="00E766A7" w14:paraId="459F2295" w14:textId="77777777" w:rsidTr="009E2AA1">
        <w:trPr>
          <w:jc w:val="center"/>
        </w:trPr>
        <w:tc>
          <w:tcPr>
            <w:tcW w:w="961" w:type="pct"/>
            <w:noWrap/>
          </w:tcPr>
          <w:p w14:paraId="789077BA"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Ιστοσελίδα</w:t>
            </w:r>
          </w:p>
        </w:tc>
        <w:tc>
          <w:tcPr>
            <w:tcW w:w="193" w:type="pct"/>
            <w:noWrap/>
          </w:tcPr>
          <w:p w14:paraId="594E05CB"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474" w:type="pct"/>
            <w:noWrap/>
          </w:tcPr>
          <w:p w14:paraId="214113E4"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372" w:type="pct"/>
            <w:vMerge/>
          </w:tcPr>
          <w:p w14:paraId="58A4CED2" w14:textId="77777777" w:rsidR="00E766A7" w:rsidRPr="00E766A7" w:rsidRDefault="00E766A7" w:rsidP="00E766A7">
            <w:pPr>
              <w:tabs>
                <w:tab w:val="center" w:pos="4153"/>
                <w:tab w:val="right" w:pos="8306"/>
              </w:tabs>
              <w:rPr>
                <w:rFonts w:ascii="Calibri" w:hAnsi="Calibri"/>
                <w:b/>
                <w:szCs w:val="22"/>
              </w:rPr>
            </w:pPr>
          </w:p>
        </w:tc>
      </w:tr>
      <w:tr w:rsidR="00E766A7" w:rsidRPr="00E766A7" w14:paraId="6D0B007A" w14:textId="77777777" w:rsidTr="009E2AA1">
        <w:trPr>
          <w:jc w:val="center"/>
        </w:trPr>
        <w:tc>
          <w:tcPr>
            <w:tcW w:w="961" w:type="pct"/>
            <w:noWrap/>
          </w:tcPr>
          <w:p w14:paraId="04FE953C"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Πληροφορίες</w:t>
            </w:r>
          </w:p>
        </w:tc>
        <w:tc>
          <w:tcPr>
            <w:tcW w:w="193" w:type="pct"/>
            <w:noWrap/>
          </w:tcPr>
          <w:p w14:paraId="35AFCFE0"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474" w:type="pct"/>
            <w:noWrap/>
          </w:tcPr>
          <w:p w14:paraId="34C69D3E" w14:textId="77777777" w:rsidR="00E766A7" w:rsidRPr="00E766A7" w:rsidRDefault="00E766A7" w:rsidP="00E766A7">
            <w:pPr>
              <w:tabs>
                <w:tab w:val="center" w:pos="4153"/>
                <w:tab w:val="right" w:pos="8306"/>
              </w:tabs>
              <w:rPr>
                <w:rFonts w:ascii="Calibri" w:hAnsi="Calibri"/>
                <w:b/>
                <w:color w:val="0000FF"/>
                <w:u w:val="single"/>
              </w:rPr>
            </w:pPr>
            <w:r w:rsidRPr="00E766A7">
              <w:rPr>
                <w:rFonts w:ascii="Calibri" w:hAnsi="Calibri"/>
                <w:b/>
              </w:rPr>
              <w:t>……………………………………….</w:t>
            </w:r>
          </w:p>
        </w:tc>
        <w:tc>
          <w:tcPr>
            <w:tcW w:w="2372" w:type="pct"/>
            <w:vMerge/>
          </w:tcPr>
          <w:p w14:paraId="428B1755" w14:textId="77777777" w:rsidR="00E766A7" w:rsidRPr="00E766A7" w:rsidRDefault="00E766A7" w:rsidP="00E766A7">
            <w:pPr>
              <w:tabs>
                <w:tab w:val="center" w:pos="4153"/>
                <w:tab w:val="right" w:pos="8306"/>
              </w:tabs>
              <w:rPr>
                <w:rFonts w:ascii="Calibri" w:hAnsi="Calibri"/>
                <w:b/>
                <w:szCs w:val="22"/>
              </w:rPr>
            </w:pPr>
          </w:p>
        </w:tc>
      </w:tr>
      <w:tr w:rsidR="00E766A7" w:rsidRPr="00E766A7" w14:paraId="170EA91F" w14:textId="77777777" w:rsidTr="009E2AA1">
        <w:trPr>
          <w:jc w:val="center"/>
        </w:trPr>
        <w:tc>
          <w:tcPr>
            <w:tcW w:w="961" w:type="pct"/>
            <w:noWrap/>
          </w:tcPr>
          <w:p w14:paraId="5A1E380A" w14:textId="77777777" w:rsidR="00E766A7" w:rsidRPr="00E766A7" w:rsidRDefault="00E766A7" w:rsidP="00E766A7">
            <w:pPr>
              <w:tabs>
                <w:tab w:val="center" w:pos="4153"/>
                <w:tab w:val="right" w:pos="8306"/>
              </w:tabs>
              <w:rPr>
                <w:rFonts w:ascii="Calibri" w:hAnsi="Calibri"/>
                <w:b/>
                <w:sz w:val="22"/>
                <w:szCs w:val="22"/>
              </w:rPr>
            </w:pPr>
            <w:r w:rsidRPr="00E766A7">
              <w:rPr>
                <w:rFonts w:ascii="Calibri" w:hAnsi="Calibri"/>
                <w:b/>
                <w:sz w:val="22"/>
                <w:szCs w:val="22"/>
              </w:rPr>
              <w:t>Τηλέφωνο</w:t>
            </w:r>
          </w:p>
        </w:tc>
        <w:tc>
          <w:tcPr>
            <w:tcW w:w="193" w:type="pct"/>
            <w:noWrap/>
          </w:tcPr>
          <w:p w14:paraId="5458AAE1"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1474" w:type="pct"/>
            <w:noWrap/>
          </w:tcPr>
          <w:p w14:paraId="68A04C02"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372" w:type="pct"/>
            <w:vMerge/>
          </w:tcPr>
          <w:p w14:paraId="6890D37F" w14:textId="77777777" w:rsidR="00E766A7" w:rsidRPr="00E766A7" w:rsidRDefault="00E766A7" w:rsidP="00E766A7">
            <w:pPr>
              <w:tabs>
                <w:tab w:val="center" w:pos="4153"/>
                <w:tab w:val="right" w:pos="8306"/>
              </w:tabs>
              <w:rPr>
                <w:rFonts w:ascii="Calibri" w:hAnsi="Calibri"/>
                <w:b/>
                <w:szCs w:val="22"/>
              </w:rPr>
            </w:pPr>
          </w:p>
        </w:tc>
      </w:tr>
      <w:tr w:rsidR="00E766A7" w:rsidRPr="00E766A7" w14:paraId="49B27B50" w14:textId="77777777" w:rsidTr="009E2AA1">
        <w:trPr>
          <w:jc w:val="center"/>
        </w:trPr>
        <w:tc>
          <w:tcPr>
            <w:tcW w:w="961" w:type="pct"/>
            <w:noWrap/>
          </w:tcPr>
          <w:p w14:paraId="287AD903" w14:textId="77777777" w:rsidR="00E766A7" w:rsidRPr="00E766A7" w:rsidRDefault="00E766A7" w:rsidP="00E766A7">
            <w:pPr>
              <w:tabs>
                <w:tab w:val="center" w:pos="4153"/>
                <w:tab w:val="right" w:pos="8306"/>
              </w:tabs>
              <w:rPr>
                <w:rFonts w:ascii="Calibri" w:hAnsi="Calibri"/>
                <w:b/>
                <w:sz w:val="22"/>
                <w:szCs w:val="22"/>
                <w:lang w:val="en-US"/>
              </w:rPr>
            </w:pPr>
            <w:r w:rsidRPr="00E766A7">
              <w:rPr>
                <w:rFonts w:ascii="Calibri" w:hAnsi="Calibri"/>
                <w:b/>
                <w:sz w:val="22"/>
                <w:szCs w:val="22"/>
                <w:lang w:val="en-US"/>
              </w:rPr>
              <w:t>E-mail</w:t>
            </w:r>
          </w:p>
        </w:tc>
        <w:tc>
          <w:tcPr>
            <w:tcW w:w="193" w:type="pct"/>
            <w:noWrap/>
          </w:tcPr>
          <w:p w14:paraId="0BE41E43" w14:textId="77777777" w:rsidR="00E766A7" w:rsidRPr="00E766A7" w:rsidRDefault="00E766A7" w:rsidP="00E766A7">
            <w:pPr>
              <w:tabs>
                <w:tab w:val="center" w:pos="4153"/>
                <w:tab w:val="right" w:pos="8306"/>
              </w:tabs>
              <w:rPr>
                <w:rFonts w:ascii="Calibri" w:hAnsi="Calibri"/>
                <w:b/>
                <w:lang w:val="en-US"/>
              </w:rPr>
            </w:pPr>
            <w:r w:rsidRPr="00E766A7">
              <w:rPr>
                <w:rFonts w:ascii="Calibri" w:hAnsi="Calibri"/>
                <w:b/>
                <w:lang w:val="en-US"/>
              </w:rPr>
              <w:t>:</w:t>
            </w:r>
          </w:p>
        </w:tc>
        <w:tc>
          <w:tcPr>
            <w:tcW w:w="1474" w:type="pct"/>
            <w:noWrap/>
          </w:tcPr>
          <w:p w14:paraId="49699F78" w14:textId="77777777" w:rsidR="00E766A7" w:rsidRPr="00E766A7" w:rsidRDefault="00E766A7" w:rsidP="00E766A7">
            <w:pPr>
              <w:tabs>
                <w:tab w:val="center" w:pos="4153"/>
                <w:tab w:val="right" w:pos="8306"/>
              </w:tabs>
              <w:rPr>
                <w:rFonts w:ascii="Calibri" w:hAnsi="Calibri"/>
                <w:b/>
              </w:rPr>
            </w:pPr>
            <w:r w:rsidRPr="00E766A7">
              <w:rPr>
                <w:rFonts w:ascii="Calibri" w:hAnsi="Calibri"/>
                <w:b/>
              </w:rPr>
              <w:t>……………………………………….</w:t>
            </w:r>
          </w:p>
        </w:tc>
        <w:tc>
          <w:tcPr>
            <w:tcW w:w="2372" w:type="pct"/>
            <w:vMerge/>
          </w:tcPr>
          <w:p w14:paraId="7417A218" w14:textId="77777777" w:rsidR="00E766A7" w:rsidRPr="00E766A7" w:rsidRDefault="00E766A7" w:rsidP="00E766A7">
            <w:pPr>
              <w:tabs>
                <w:tab w:val="center" w:pos="4153"/>
                <w:tab w:val="right" w:pos="8306"/>
              </w:tabs>
              <w:rPr>
                <w:rFonts w:ascii="Calibri" w:hAnsi="Calibri"/>
                <w:b/>
                <w:szCs w:val="22"/>
              </w:rPr>
            </w:pPr>
          </w:p>
        </w:tc>
      </w:tr>
    </w:tbl>
    <w:p w14:paraId="5F318AFF" w14:textId="77777777" w:rsidR="00E766A7" w:rsidRPr="00E766A7" w:rsidRDefault="00E766A7" w:rsidP="00E766A7">
      <w:pPr>
        <w:spacing w:after="200" w:line="276" w:lineRule="auto"/>
        <w:jc w:val="center"/>
        <w:rPr>
          <w:rFonts w:ascii="Calibri" w:eastAsia="Calibri" w:hAnsi="Calibri"/>
          <w:b/>
          <w:sz w:val="22"/>
          <w:szCs w:val="22"/>
          <w:u w:val="single"/>
          <w:lang w:eastAsia="en-US"/>
        </w:rPr>
      </w:pPr>
    </w:p>
    <w:p w14:paraId="0AAE37CD" w14:textId="77777777" w:rsidR="00E766A7" w:rsidRPr="00E766A7" w:rsidRDefault="00E766A7" w:rsidP="00E766A7">
      <w:pPr>
        <w:spacing w:after="200" w:line="276" w:lineRule="auto"/>
        <w:jc w:val="center"/>
        <w:rPr>
          <w:rFonts w:ascii="Calibri" w:eastAsia="Calibri" w:hAnsi="Calibri"/>
          <w:b/>
          <w:sz w:val="22"/>
          <w:szCs w:val="22"/>
          <w:u w:val="single"/>
          <w:lang w:eastAsia="en-US"/>
        </w:rPr>
      </w:pPr>
      <w:r w:rsidRPr="00E766A7">
        <w:rPr>
          <w:rFonts w:ascii="Calibri" w:eastAsia="Calibri" w:hAnsi="Calibri"/>
          <w:b/>
          <w:sz w:val="22"/>
          <w:szCs w:val="22"/>
          <w:u w:val="single"/>
          <w:lang w:eastAsia="en-US"/>
        </w:rPr>
        <w:t>ΒΕΒΑΙΩΣΗ ΠΑΡΑΛΑΒΗΣ ΚΑΙ ΑΝΑΡΤΗΣΗΣ ΑΦΙΣΩΝ</w:t>
      </w:r>
    </w:p>
    <w:p w14:paraId="589F5ACF" w14:textId="77777777" w:rsidR="00E766A7" w:rsidRPr="00E766A7" w:rsidRDefault="00E766A7" w:rsidP="00E766A7">
      <w:pPr>
        <w:spacing w:after="200" w:line="276" w:lineRule="auto"/>
        <w:rPr>
          <w:rFonts w:ascii="Calibri" w:eastAsia="Calibri" w:hAnsi="Calibri"/>
          <w:sz w:val="22"/>
          <w:szCs w:val="22"/>
          <w:lang w:eastAsia="en-US"/>
        </w:rPr>
      </w:pPr>
      <w:r w:rsidRPr="00E766A7">
        <w:rPr>
          <w:rFonts w:ascii="Calibri" w:eastAsia="Calibri" w:hAnsi="Calibri"/>
          <w:sz w:val="22"/>
          <w:szCs w:val="22"/>
          <w:lang w:eastAsia="en-US"/>
        </w:rPr>
        <w:t>Βεβαιώνουμε ότι:</w:t>
      </w:r>
    </w:p>
    <w:p w14:paraId="746B9EE6" w14:textId="4F7709EC" w:rsidR="00E766A7" w:rsidRPr="00E766A7" w:rsidRDefault="00E766A7" w:rsidP="006E31FF">
      <w:pPr>
        <w:numPr>
          <w:ilvl w:val="0"/>
          <w:numId w:val="65"/>
        </w:numPr>
        <w:spacing w:after="200" w:line="276" w:lineRule="auto"/>
        <w:jc w:val="both"/>
        <w:rPr>
          <w:rFonts w:ascii="Calibri" w:eastAsia="Calibri" w:hAnsi="Calibri"/>
          <w:b/>
          <w:sz w:val="22"/>
          <w:szCs w:val="22"/>
          <w:lang w:eastAsia="en-US"/>
        </w:rPr>
      </w:pPr>
      <w:r w:rsidRPr="00E766A7">
        <w:rPr>
          <w:rFonts w:ascii="Calibri" w:eastAsia="Calibri" w:hAnsi="Calibri"/>
          <w:b/>
          <w:sz w:val="22"/>
          <w:szCs w:val="22"/>
          <w:lang w:eastAsia="en-US"/>
        </w:rPr>
        <w:t xml:space="preserve">Παρελήφθησαν οι αφίσες δημοσιότητας </w:t>
      </w:r>
      <w:r w:rsidR="00A4446D">
        <w:rPr>
          <w:rFonts w:ascii="Calibri" w:eastAsia="Calibri" w:hAnsi="Calibri"/>
          <w:b/>
          <w:sz w:val="22"/>
          <w:szCs w:val="22"/>
          <w:lang w:eastAsia="en-US"/>
        </w:rPr>
        <w:t xml:space="preserve">της Πράξης </w:t>
      </w:r>
      <w:r w:rsidR="005065DF" w:rsidRPr="00A4446D">
        <w:rPr>
          <w:rFonts w:ascii="Calibri" w:hAnsi="Calibri" w:cs="Calibri"/>
          <w:b/>
          <w:bCs/>
          <w:sz w:val="22"/>
          <w:szCs w:val="22"/>
        </w:rPr>
        <w:t>«Υποστήριξη φοίτησης μαθητών/τριών με αναπηρία ή ειδικές εκπαιδευτικές ανάγκες, σχολικό έτος 2026-2027»</w:t>
      </w:r>
      <w:r w:rsidRPr="00A4446D">
        <w:rPr>
          <w:rFonts w:ascii="Calibri" w:hAnsi="Calibri" w:cs="Calibri"/>
          <w:b/>
          <w:bCs/>
          <w:sz w:val="22"/>
          <w:szCs w:val="22"/>
        </w:rPr>
        <w:t>,</w:t>
      </w:r>
      <w:r w:rsidRPr="00E766A7">
        <w:rPr>
          <w:rFonts w:ascii="Calibri" w:hAnsi="Calibri" w:cs="Calibri"/>
          <w:b/>
          <w:sz w:val="22"/>
          <w:szCs w:val="22"/>
        </w:rPr>
        <w:t xml:space="preserve"> </w:t>
      </w:r>
      <w:r w:rsidR="00A36C27" w:rsidRPr="00A36C27">
        <w:rPr>
          <w:rFonts w:ascii="Calibri" w:hAnsi="Calibri" w:cs="Calibri"/>
          <w:b/>
          <w:sz w:val="22"/>
          <w:szCs w:val="22"/>
        </w:rPr>
        <w:t xml:space="preserve">με κωδικό ΟΠΣ: 6063312, </w:t>
      </w:r>
      <w:r w:rsidRPr="00E766A7">
        <w:rPr>
          <w:rFonts w:ascii="Calibri" w:hAnsi="Calibri" w:cs="Calibri"/>
          <w:b/>
          <w:sz w:val="22"/>
          <w:szCs w:val="22"/>
        </w:rPr>
        <w:t>του Τομεακού Προγράμματος «Ανθρώπινο Δυναμικό και Κοινωνική Συνοχή», ΕΣΠΑ 2021-2027</w:t>
      </w:r>
      <w:r w:rsidRPr="00E766A7">
        <w:rPr>
          <w:rFonts w:asciiTheme="minorHAnsi" w:hAnsiTheme="minorHAnsi" w:cs="Calibri"/>
          <w:b/>
          <w:sz w:val="22"/>
          <w:szCs w:val="22"/>
        </w:rPr>
        <w:t>.</w:t>
      </w:r>
    </w:p>
    <w:p w14:paraId="5FBBC661" w14:textId="77777777" w:rsidR="00E766A7" w:rsidRPr="00E766A7" w:rsidRDefault="00E766A7" w:rsidP="006E31FF">
      <w:pPr>
        <w:numPr>
          <w:ilvl w:val="0"/>
          <w:numId w:val="65"/>
        </w:numPr>
        <w:spacing w:after="200" w:line="276" w:lineRule="auto"/>
        <w:jc w:val="both"/>
        <w:rPr>
          <w:rFonts w:ascii="Calibri" w:eastAsia="Calibri" w:hAnsi="Calibri"/>
          <w:sz w:val="22"/>
          <w:szCs w:val="22"/>
          <w:lang w:eastAsia="en-US"/>
        </w:rPr>
      </w:pPr>
      <w:r w:rsidRPr="00E766A7">
        <w:rPr>
          <w:rFonts w:ascii="Calibri" w:hAnsi="Calibri" w:cs="Calibri"/>
          <w:sz w:val="22"/>
          <w:szCs w:val="22"/>
        </w:rPr>
        <w:t xml:space="preserve">Πραγματοποιήθηκε η ανάρτηση των αφισών </w:t>
      </w:r>
      <w:r w:rsidRPr="00E766A7">
        <w:rPr>
          <w:rFonts w:ascii="Calibri" w:hAnsi="Calibri" w:cs="Calibri"/>
          <w:sz w:val="22"/>
          <w:szCs w:val="22"/>
          <w:u w:val="single"/>
        </w:rPr>
        <w:t>σε εμφανές σημείο</w:t>
      </w:r>
      <w:r w:rsidRPr="00E766A7">
        <w:rPr>
          <w:rFonts w:ascii="Calibri" w:hAnsi="Calibri" w:cs="Calibri"/>
          <w:sz w:val="22"/>
          <w:szCs w:val="22"/>
        </w:rPr>
        <w:t xml:space="preserve"> της σχολικής μονάδας ……………………………………………..</w:t>
      </w:r>
    </w:p>
    <w:p w14:paraId="41B65593" w14:textId="77777777" w:rsidR="00E766A7" w:rsidRPr="00E766A7" w:rsidRDefault="00E766A7" w:rsidP="00E766A7">
      <w:pPr>
        <w:tabs>
          <w:tab w:val="center" w:pos="9360"/>
        </w:tabs>
        <w:spacing w:line="276" w:lineRule="auto"/>
        <w:ind w:left="5220"/>
        <w:jc w:val="center"/>
        <w:rPr>
          <w:rFonts w:ascii="Calibri" w:hAnsi="Calibri"/>
          <w:b/>
          <w:bCs/>
          <w:sz w:val="22"/>
          <w:szCs w:val="22"/>
        </w:rPr>
      </w:pPr>
    </w:p>
    <w:p w14:paraId="0AFDB62E" w14:textId="77777777" w:rsidR="00E766A7" w:rsidRPr="00E766A7" w:rsidRDefault="00E766A7" w:rsidP="00E766A7">
      <w:pPr>
        <w:ind w:left="5812"/>
        <w:jc w:val="center"/>
        <w:rPr>
          <w:rFonts w:ascii="Calibri" w:hAnsi="Calibri" w:cs="Calibri"/>
          <w:b/>
          <w:bCs/>
          <w:color w:val="000000"/>
          <w:sz w:val="22"/>
          <w:szCs w:val="22"/>
        </w:rPr>
      </w:pPr>
      <w:r w:rsidRPr="00E766A7">
        <w:rPr>
          <w:rFonts w:ascii="Calibri" w:hAnsi="Calibri" w:cs="Calibri"/>
          <w:b/>
          <w:bCs/>
          <w:color w:val="000000"/>
          <w:sz w:val="22"/>
          <w:szCs w:val="22"/>
        </w:rPr>
        <w:t>Ο/Η Βεβαίων/ούσα Διευθυντής/ντρια</w:t>
      </w:r>
    </w:p>
    <w:p w14:paraId="4242CB04"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r w:rsidRPr="00E766A7">
        <w:rPr>
          <w:rFonts w:ascii="Calibri" w:hAnsi="Calibri" w:cs="Calibri"/>
          <w:b/>
          <w:bCs/>
          <w:color w:val="000000"/>
          <w:sz w:val="22"/>
          <w:szCs w:val="22"/>
        </w:rPr>
        <w:t>του Σχολείου / Προϊστάμενος/η του Νηπιαγωγείου</w:t>
      </w:r>
    </w:p>
    <w:p w14:paraId="17733D29"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p>
    <w:p w14:paraId="3AFE062B"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p>
    <w:p w14:paraId="3E3F62E8"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p>
    <w:p w14:paraId="20C23C78" w14:textId="77777777" w:rsidR="00E766A7" w:rsidRPr="00E766A7" w:rsidRDefault="00E766A7" w:rsidP="00E766A7">
      <w:pPr>
        <w:tabs>
          <w:tab w:val="center" w:pos="9360"/>
        </w:tabs>
        <w:spacing w:line="276" w:lineRule="auto"/>
        <w:ind w:left="5812"/>
        <w:jc w:val="center"/>
        <w:rPr>
          <w:rFonts w:ascii="Calibri" w:hAnsi="Calibri" w:cs="Calibri"/>
          <w:b/>
          <w:bCs/>
          <w:i/>
          <w:color w:val="000000"/>
          <w:sz w:val="22"/>
          <w:szCs w:val="22"/>
        </w:rPr>
      </w:pPr>
      <w:r w:rsidRPr="00E766A7">
        <w:rPr>
          <w:rFonts w:ascii="Calibri" w:hAnsi="Calibri" w:cs="Calibri"/>
          <w:bCs/>
          <w:i/>
          <w:color w:val="000000"/>
          <w:sz w:val="22"/>
          <w:szCs w:val="22"/>
        </w:rPr>
        <w:t>(Υπογραφή, Ονοματεπώνυμο, Σφραγίδα)</w:t>
      </w:r>
    </w:p>
    <w:p w14:paraId="5696876E" w14:textId="77777777" w:rsidR="00E766A7" w:rsidRPr="00E766A7" w:rsidRDefault="00E766A7" w:rsidP="00E766A7">
      <w:pPr>
        <w:tabs>
          <w:tab w:val="center" w:pos="9360"/>
        </w:tabs>
        <w:spacing w:line="276" w:lineRule="auto"/>
        <w:rPr>
          <w:rFonts w:ascii="Calibri" w:hAnsi="Calibri" w:cs="Calibri"/>
          <w:bCs/>
          <w:i/>
          <w:color w:val="000000"/>
          <w:sz w:val="22"/>
          <w:szCs w:val="22"/>
        </w:rPr>
      </w:pPr>
    </w:p>
    <w:p w14:paraId="2AA7B7F8" w14:textId="3AF0C185" w:rsidR="00E766A7" w:rsidRPr="00E766A7" w:rsidRDefault="00F5010F" w:rsidP="00F5010F">
      <w:pPr>
        <w:rPr>
          <w:rFonts w:asciiTheme="minorHAnsi" w:hAnsiTheme="minorHAnsi"/>
          <w:sz w:val="22"/>
          <w:szCs w:val="22"/>
        </w:rPr>
      </w:pPr>
      <w:r>
        <w:rPr>
          <w:rFonts w:asciiTheme="minorHAnsi" w:hAnsiTheme="minorHAnsi"/>
          <w:sz w:val="22"/>
          <w:szCs w:val="22"/>
        </w:rPr>
        <w:br w:type="page"/>
      </w:r>
    </w:p>
    <w:p w14:paraId="297D8187" w14:textId="11C64979" w:rsidR="00F5010F" w:rsidRPr="00E766A7" w:rsidRDefault="00F5010F" w:rsidP="00F5010F">
      <w:pPr>
        <w:keepNext/>
        <w:pBdr>
          <w:top w:val="single" w:sz="4" w:space="1" w:color="auto"/>
          <w:left w:val="single" w:sz="4" w:space="0" w:color="auto"/>
          <w:bottom w:val="single" w:sz="4" w:space="1" w:color="auto"/>
          <w:right w:val="single" w:sz="4" w:space="4" w:color="auto"/>
        </w:pBdr>
        <w:shd w:val="clear" w:color="auto" w:fill="E0E0E0"/>
        <w:spacing w:line="276" w:lineRule="auto"/>
        <w:outlineLvl w:val="1"/>
        <w:rPr>
          <w:rFonts w:ascii="Calibri" w:hAnsi="Calibri" w:cs="Arial"/>
          <w:b/>
          <w:bCs/>
          <w:sz w:val="22"/>
          <w:szCs w:val="22"/>
        </w:rPr>
      </w:pPr>
      <w:bookmarkStart w:id="79" w:name="_Toc238724283"/>
      <w:r w:rsidRPr="00FB4036">
        <w:rPr>
          <w:rFonts w:ascii="Calibri" w:hAnsi="Calibri" w:cs="Arial"/>
          <w:b/>
          <w:bCs/>
          <w:sz w:val="22"/>
          <w:szCs w:val="22"/>
        </w:rPr>
        <w:t xml:space="preserve">ΥΠΟΔΕΙΓΜΑ 8.6: </w:t>
      </w:r>
      <w:r w:rsidRPr="00FB4036">
        <w:rPr>
          <w:rFonts w:ascii="Calibri" w:hAnsi="Calibri" w:cs="Calibri"/>
          <w:b/>
          <w:bCs/>
          <w:sz w:val="22"/>
          <w:szCs w:val="22"/>
        </w:rPr>
        <w:t>ΒΕΒΑΙΩΣΗ ΕΚΤΥΠΩΣΗΣ ΚΑΙ ΑΝΑΡΤΗΣΗ</w:t>
      </w:r>
      <w:r w:rsidR="00FB4036">
        <w:rPr>
          <w:rFonts w:ascii="Calibri" w:hAnsi="Calibri" w:cs="Calibri"/>
          <w:b/>
          <w:bCs/>
          <w:sz w:val="22"/>
          <w:szCs w:val="22"/>
        </w:rPr>
        <w:t>Σ</w:t>
      </w:r>
      <w:r w:rsidRPr="00FB4036">
        <w:rPr>
          <w:rFonts w:ascii="Calibri" w:hAnsi="Calibri" w:cs="Calibri"/>
          <w:b/>
          <w:bCs/>
          <w:sz w:val="22"/>
          <w:szCs w:val="22"/>
        </w:rPr>
        <w:t xml:space="preserve">  ΨΗΦΙΑΚΗΣ ΑΦΙΣΑΣ ΑΠΟ ΤΙΣ ΔΙΕΥΘΥΝΣΕΙΣ ΕΚΠΑΙΔΕΥΣΗΣ </w:t>
      </w:r>
      <w:r w:rsidRPr="00FB4036">
        <w:rPr>
          <w:rFonts w:asciiTheme="minorHAnsi" w:hAnsiTheme="minorHAnsi" w:cs="Arial"/>
          <w:b/>
          <w:bCs/>
          <w:caps/>
          <w:sz w:val="22"/>
          <w:szCs w:val="22"/>
        </w:rPr>
        <w:t>(Υποέργο 1)</w:t>
      </w:r>
      <w:bookmarkEnd w:id="79"/>
    </w:p>
    <w:p w14:paraId="4EDECE5E" w14:textId="77777777" w:rsidR="00F5010F" w:rsidRPr="00E766A7" w:rsidRDefault="00F5010F" w:rsidP="00F5010F">
      <w:pPr>
        <w:spacing w:line="276" w:lineRule="auto"/>
        <w:jc w:val="center"/>
        <w:rPr>
          <w:rFonts w:ascii="Calibri" w:hAnsi="Calibri"/>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377"/>
        <w:gridCol w:w="2576"/>
        <w:gridCol w:w="4815"/>
      </w:tblGrid>
      <w:tr w:rsidR="00F5010F" w:rsidRPr="00E766A7" w14:paraId="677A04E7" w14:textId="77777777" w:rsidTr="009E2AA1">
        <w:trPr>
          <w:jc w:val="center"/>
        </w:trPr>
        <w:tc>
          <w:tcPr>
            <w:tcW w:w="2536" w:type="pct"/>
            <w:gridSpan w:val="3"/>
            <w:noWrap/>
            <w:vAlign w:val="center"/>
          </w:tcPr>
          <w:p w14:paraId="549FBA13"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hAnsiTheme="minorHAnsi" w:cstheme="minorHAnsi"/>
                <w:b/>
                <w:noProof/>
                <w:sz w:val="22"/>
                <w:szCs w:val="22"/>
              </w:rPr>
              <w:drawing>
                <wp:inline distT="0" distB="0" distL="0" distR="0" wp14:anchorId="020D1D7D" wp14:editId="4C31042C">
                  <wp:extent cx="387985" cy="379730"/>
                  <wp:effectExtent l="0" t="0" r="0" b="127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985" cy="379730"/>
                          </a:xfrm>
                          <a:prstGeom prst="rect">
                            <a:avLst/>
                          </a:prstGeom>
                          <a:noFill/>
                          <a:ln>
                            <a:noFill/>
                          </a:ln>
                        </pic:spPr>
                      </pic:pic>
                    </a:graphicData>
                  </a:graphic>
                </wp:inline>
              </w:drawing>
            </w:r>
          </w:p>
        </w:tc>
        <w:tc>
          <w:tcPr>
            <w:tcW w:w="2464" w:type="pct"/>
          </w:tcPr>
          <w:p w14:paraId="0EB24126"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noProof/>
                <w:sz w:val="22"/>
                <w:szCs w:val="22"/>
              </w:rPr>
              <w:drawing>
                <wp:anchor distT="0" distB="0" distL="114300" distR="114300" simplePos="0" relativeHeight="251679744" behindDoc="0" locked="0" layoutInCell="1" allowOverlap="1" wp14:anchorId="0F79FBEF" wp14:editId="55C2B22D">
                  <wp:simplePos x="0" y="0"/>
                  <wp:positionH relativeFrom="column">
                    <wp:posOffset>1061085</wp:posOffset>
                  </wp:positionH>
                  <wp:positionV relativeFrom="paragraph">
                    <wp:posOffset>24130</wp:posOffset>
                  </wp:positionV>
                  <wp:extent cx="539750" cy="370840"/>
                  <wp:effectExtent l="0" t="0" r="0" b="0"/>
                  <wp:wrapSquare wrapText="bothSides"/>
                  <wp:docPr id="23" name="Εικόνα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F5010F" w:rsidRPr="00E766A7" w14:paraId="6431269F" w14:textId="77777777" w:rsidTr="009E2AA1">
        <w:trPr>
          <w:jc w:val="center"/>
        </w:trPr>
        <w:tc>
          <w:tcPr>
            <w:tcW w:w="2536" w:type="pct"/>
            <w:gridSpan w:val="3"/>
            <w:noWrap/>
          </w:tcPr>
          <w:p w14:paraId="4F1AF14D"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ΕΛΛΗΝΙΚΗ ΔΗΜΟΚΡΑΤΙΑ</w:t>
            </w:r>
          </w:p>
          <w:p w14:paraId="57A7F994"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lang w:eastAsia="en-US"/>
              </w:rPr>
              <w:t>ΥΠΟΥΡΓΕΙΟ ΠΑΙΔΕΙΑΣ, ΘΡΗΣΚΕΥΜΑΤΩΝ ΚΑΙ ΑΘΛΗΤΙΣΜΟΥ</w:t>
            </w:r>
          </w:p>
          <w:p w14:paraId="621E7E1A" w14:textId="77777777" w:rsidR="00F5010F" w:rsidRPr="00E766A7" w:rsidRDefault="00F5010F" w:rsidP="009E2AA1">
            <w:pPr>
              <w:tabs>
                <w:tab w:val="center" w:pos="4153"/>
                <w:tab w:val="right" w:pos="8306"/>
              </w:tabs>
              <w:jc w:val="center"/>
              <w:rPr>
                <w:rFonts w:asciiTheme="minorHAnsi" w:hAnsiTheme="minorHAnsi" w:cstheme="minorHAnsi"/>
                <w:b/>
                <w:sz w:val="22"/>
                <w:szCs w:val="22"/>
              </w:rPr>
            </w:pPr>
            <w:r w:rsidRPr="00E766A7">
              <w:rPr>
                <w:rFonts w:asciiTheme="minorHAnsi" w:hAnsiTheme="minorHAnsi" w:cstheme="minorHAnsi"/>
                <w:b/>
                <w:sz w:val="22"/>
                <w:szCs w:val="22"/>
              </w:rPr>
              <w:t>---</w:t>
            </w:r>
          </w:p>
          <w:p w14:paraId="46D89565" w14:textId="77777777" w:rsidR="00F5010F" w:rsidRPr="00E766A7" w:rsidRDefault="00F5010F" w:rsidP="009E2AA1">
            <w:pPr>
              <w:keepNext/>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ΠΕΡΙΦΕΡΕΙΑΚΗ ΔΙΕΥΘΥΝΣΗ </w:t>
            </w:r>
          </w:p>
          <w:p w14:paraId="7DE81762" w14:textId="77777777" w:rsidR="00F5010F" w:rsidRPr="00E766A7" w:rsidRDefault="00F5010F" w:rsidP="009E2AA1">
            <w:pPr>
              <w:keepNext/>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ΠΡΩΤΟΒΑΘΜΙΑΣ ΚΑΙ ΔΕΥΤΕΡΟΒΑΘΜΙΑΣ ΕΚΠΑΙΔΕΥΣΗΣ </w:t>
            </w:r>
          </w:p>
          <w:p w14:paraId="4BD606AF"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w:t>
            </w:r>
          </w:p>
        </w:tc>
        <w:tc>
          <w:tcPr>
            <w:tcW w:w="2464" w:type="pct"/>
          </w:tcPr>
          <w:p w14:paraId="6CCB399E"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ΕΥΡΩΠΑΪΚΗ ΕΝΩΣΗ</w:t>
            </w:r>
          </w:p>
          <w:p w14:paraId="4B6E5EA1"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ΕΥΡΩΠΑΪΚΟ ΚΟΙΝΩΝΙΚΟ TAMEIO + (ΕΚΤ+)</w:t>
            </w:r>
          </w:p>
        </w:tc>
      </w:tr>
      <w:tr w:rsidR="00F5010F" w:rsidRPr="00E766A7" w14:paraId="7A1C3D93" w14:textId="77777777" w:rsidTr="009E2AA1">
        <w:trPr>
          <w:trHeight w:val="814"/>
          <w:jc w:val="center"/>
        </w:trPr>
        <w:tc>
          <w:tcPr>
            <w:tcW w:w="2536" w:type="pct"/>
            <w:gridSpan w:val="3"/>
            <w:noWrap/>
          </w:tcPr>
          <w:p w14:paraId="4CA37D53" w14:textId="77777777" w:rsidR="00F5010F" w:rsidRPr="00E766A7" w:rsidRDefault="00F5010F" w:rsidP="009E2AA1">
            <w:pPr>
              <w:tabs>
                <w:tab w:val="num" w:pos="576"/>
                <w:tab w:val="left" w:pos="6521"/>
                <w:tab w:val="left" w:pos="7655"/>
              </w:tabs>
              <w:ind w:left="240"/>
              <w:jc w:val="center"/>
              <w:rPr>
                <w:rFonts w:asciiTheme="minorHAnsi" w:hAnsiTheme="minorHAnsi" w:cstheme="minorHAnsi"/>
                <w:b/>
                <w:bCs/>
                <w:sz w:val="22"/>
                <w:szCs w:val="22"/>
                <w:vertAlign w:val="superscript"/>
                <w:lang w:eastAsia="en-US"/>
              </w:rPr>
            </w:pPr>
            <w:r w:rsidRPr="00E766A7">
              <w:rPr>
                <w:rFonts w:asciiTheme="minorHAnsi" w:hAnsiTheme="minorHAnsi" w:cstheme="minorHAnsi"/>
                <w:b/>
                <w:bCs/>
                <w:sz w:val="22"/>
                <w:szCs w:val="22"/>
                <w:lang w:eastAsia="en-US"/>
              </w:rPr>
              <w:t xml:space="preserve">ΔΙΕΥΘΥΝΣΗ </w:t>
            </w:r>
            <w:r w:rsidRPr="00E766A7">
              <w:rPr>
                <w:rFonts w:asciiTheme="minorHAnsi" w:hAnsiTheme="minorHAnsi" w:cstheme="minorHAnsi"/>
                <w:b/>
                <w:bCs/>
                <w:sz w:val="22"/>
                <w:szCs w:val="22"/>
                <w:highlight w:val="yellow"/>
                <w:lang w:eastAsia="en-US"/>
              </w:rPr>
              <w:t>ΠΡΩΤΟΒΑΘΜΙΑΣ / ΔΕΥΤΕΡΟΒΑΘΜΙΑΣ</w:t>
            </w:r>
            <w:r w:rsidRPr="00E766A7">
              <w:rPr>
                <w:rFonts w:asciiTheme="minorHAnsi" w:hAnsiTheme="minorHAnsi" w:cstheme="minorHAnsi"/>
                <w:b/>
                <w:bCs/>
                <w:sz w:val="22"/>
                <w:szCs w:val="22"/>
                <w:lang w:eastAsia="en-US"/>
              </w:rPr>
              <w:t xml:space="preserve"> ΕΚΠΑΙΔΕΥΣΗΣ</w:t>
            </w:r>
          </w:p>
          <w:p w14:paraId="370BB1A5" w14:textId="77777777" w:rsidR="00F5010F" w:rsidRPr="00E766A7" w:rsidRDefault="00F5010F" w:rsidP="009E2AA1">
            <w:pPr>
              <w:tabs>
                <w:tab w:val="center" w:pos="4153"/>
                <w:tab w:val="right" w:pos="8306"/>
              </w:tabs>
              <w:jc w:val="center"/>
              <w:rPr>
                <w:rFonts w:asciiTheme="minorHAnsi" w:hAnsiTheme="minorHAnsi" w:cstheme="minorHAnsi"/>
                <w:b/>
                <w:sz w:val="22"/>
                <w:szCs w:val="22"/>
                <w:lang w:eastAsia="en-US"/>
              </w:rPr>
            </w:pPr>
            <w:r w:rsidRPr="00E766A7">
              <w:rPr>
                <w:rFonts w:asciiTheme="minorHAnsi" w:hAnsiTheme="minorHAnsi" w:cstheme="minorHAnsi"/>
                <w:b/>
                <w:bCs/>
                <w:sz w:val="22"/>
                <w:szCs w:val="22"/>
                <w:lang w:eastAsia="en-US"/>
              </w:rPr>
              <w:t>…………………………………………..</w:t>
            </w:r>
          </w:p>
        </w:tc>
        <w:tc>
          <w:tcPr>
            <w:tcW w:w="2464" w:type="pct"/>
          </w:tcPr>
          <w:p w14:paraId="56AACE46" w14:textId="77777777" w:rsidR="00F5010F" w:rsidRPr="00E766A7" w:rsidRDefault="00F5010F" w:rsidP="009E2AA1">
            <w:pPr>
              <w:tabs>
                <w:tab w:val="center" w:pos="4153"/>
                <w:tab w:val="right" w:pos="8306"/>
              </w:tabs>
              <w:rPr>
                <w:rFonts w:asciiTheme="minorHAnsi" w:hAnsiTheme="minorHAnsi" w:cstheme="minorHAnsi"/>
                <w:b/>
                <w:sz w:val="22"/>
                <w:szCs w:val="22"/>
              </w:rPr>
            </w:pPr>
          </w:p>
          <w:p w14:paraId="71B82A45"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 xml:space="preserve">            Ημερομηνία, </w:t>
            </w:r>
          </w:p>
          <w:p w14:paraId="413A86E9"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 xml:space="preserve">            </w:t>
            </w:r>
            <w:proofErr w:type="spellStart"/>
            <w:r w:rsidRPr="00E766A7">
              <w:rPr>
                <w:rFonts w:asciiTheme="minorHAnsi" w:hAnsiTheme="minorHAnsi" w:cstheme="minorHAnsi"/>
                <w:b/>
                <w:sz w:val="22"/>
                <w:szCs w:val="22"/>
              </w:rPr>
              <w:t>Αρ</w:t>
            </w:r>
            <w:proofErr w:type="spellEnd"/>
            <w:r w:rsidRPr="00E766A7">
              <w:rPr>
                <w:rFonts w:asciiTheme="minorHAnsi" w:hAnsiTheme="minorHAnsi" w:cstheme="minorHAnsi"/>
                <w:b/>
                <w:sz w:val="22"/>
                <w:szCs w:val="22"/>
              </w:rPr>
              <w:t>. πρωτ.:</w:t>
            </w:r>
          </w:p>
          <w:p w14:paraId="7D567D92" w14:textId="77777777" w:rsidR="00F5010F" w:rsidRPr="00E766A7" w:rsidRDefault="00F5010F" w:rsidP="009E2AA1">
            <w:pPr>
              <w:tabs>
                <w:tab w:val="center" w:pos="4153"/>
                <w:tab w:val="right" w:pos="8306"/>
              </w:tabs>
              <w:rPr>
                <w:rFonts w:asciiTheme="minorHAnsi" w:hAnsiTheme="minorHAnsi" w:cstheme="minorHAnsi"/>
                <w:b/>
                <w:sz w:val="22"/>
                <w:szCs w:val="22"/>
              </w:rPr>
            </w:pPr>
          </w:p>
        </w:tc>
      </w:tr>
      <w:tr w:rsidR="00F5010F" w:rsidRPr="00E766A7" w14:paraId="16DCE120" w14:textId="77777777" w:rsidTr="009E2AA1">
        <w:trPr>
          <w:jc w:val="center"/>
        </w:trPr>
        <w:tc>
          <w:tcPr>
            <w:tcW w:w="1025" w:type="pct"/>
            <w:noWrap/>
          </w:tcPr>
          <w:p w14:paraId="28733434"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Ταχ. Δ/νση</w:t>
            </w:r>
          </w:p>
        </w:tc>
        <w:tc>
          <w:tcPr>
            <w:tcW w:w="193" w:type="pct"/>
            <w:noWrap/>
          </w:tcPr>
          <w:p w14:paraId="66A675D8"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1318" w:type="pct"/>
            <w:noWrap/>
          </w:tcPr>
          <w:p w14:paraId="1B03E033"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2464" w:type="pct"/>
            <w:vMerge w:val="restart"/>
          </w:tcPr>
          <w:p w14:paraId="7EBCBA3F" w14:textId="77777777" w:rsidR="00F5010F" w:rsidRPr="00E766A7" w:rsidRDefault="00F5010F" w:rsidP="009E2AA1">
            <w:pPr>
              <w:jc w:val="both"/>
              <w:rPr>
                <w:rFonts w:asciiTheme="minorHAnsi" w:hAnsiTheme="minorHAnsi" w:cstheme="minorHAnsi"/>
                <w:b/>
                <w:iCs/>
                <w:sz w:val="22"/>
                <w:szCs w:val="22"/>
              </w:rPr>
            </w:pPr>
            <w:r w:rsidRPr="00E766A7">
              <w:rPr>
                <w:rFonts w:asciiTheme="minorHAnsi" w:hAnsiTheme="minorHAnsi" w:cstheme="minorHAnsi"/>
                <w:b/>
                <w:iCs/>
                <w:sz w:val="22"/>
                <w:szCs w:val="22"/>
              </w:rPr>
              <w:t xml:space="preserve">      Προς : </w:t>
            </w:r>
          </w:p>
          <w:p w14:paraId="29420C28" w14:textId="77777777" w:rsidR="00F5010F" w:rsidRPr="00E766A7" w:rsidRDefault="00F5010F" w:rsidP="009E2AA1">
            <w:pPr>
              <w:ind w:left="323"/>
              <w:jc w:val="both"/>
              <w:rPr>
                <w:rFonts w:asciiTheme="minorHAnsi" w:hAnsiTheme="minorHAnsi" w:cstheme="minorHAnsi"/>
                <w:b/>
                <w:iCs/>
                <w:sz w:val="22"/>
                <w:szCs w:val="22"/>
              </w:rPr>
            </w:pPr>
            <w:r w:rsidRPr="00E766A7">
              <w:rPr>
                <w:rFonts w:asciiTheme="minorHAnsi" w:hAnsiTheme="minorHAnsi" w:cstheme="minorHAnsi"/>
                <w:b/>
                <w:iCs/>
                <w:sz w:val="22"/>
                <w:szCs w:val="22"/>
              </w:rPr>
              <w:t>ΕΔ ΕΣΠΑ του Υπουργείου Παιδείας Θρησκευμάτων και Αθλητισμού, Μονάδα Β3</w:t>
            </w:r>
          </w:p>
          <w:p w14:paraId="65D92B60" w14:textId="77777777" w:rsidR="00F5010F" w:rsidRPr="00E766A7" w:rsidRDefault="00F5010F" w:rsidP="009E2AA1">
            <w:pPr>
              <w:jc w:val="both"/>
              <w:rPr>
                <w:rFonts w:asciiTheme="minorHAnsi" w:hAnsiTheme="minorHAnsi" w:cstheme="minorHAnsi"/>
                <w:b/>
                <w:iCs/>
                <w:sz w:val="22"/>
                <w:szCs w:val="22"/>
              </w:rPr>
            </w:pPr>
            <w:r w:rsidRPr="00E766A7">
              <w:rPr>
                <w:rFonts w:asciiTheme="minorHAnsi" w:hAnsiTheme="minorHAnsi" w:cstheme="minorHAnsi"/>
                <w:b/>
                <w:iCs/>
                <w:sz w:val="22"/>
                <w:szCs w:val="22"/>
              </w:rPr>
              <w:t xml:space="preserve">      Α.  Παπανδρέου 37 </w:t>
            </w:r>
          </w:p>
          <w:p w14:paraId="576201B4" w14:textId="77777777" w:rsidR="00F5010F" w:rsidRPr="00E766A7" w:rsidRDefault="00F5010F" w:rsidP="009E2AA1">
            <w:pPr>
              <w:tabs>
                <w:tab w:val="center" w:pos="4153"/>
                <w:tab w:val="right" w:pos="8306"/>
              </w:tabs>
              <w:autoSpaceDE w:val="0"/>
              <w:autoSpaceDN w:val="0"/>
              <w:adjustRightInd w:val="0"/>
              <w:rPr>
                <w:rFonts w:asciiTheme="minorHAnsi" w:hAnsiTheme="minorHAnsi" w:cstheme="minorHAnsi"/>
                <w:b/>
                <w:iCs/>
                <w:sz w:val="22"/>
                <w:szCs w:val="22"/>
              </w:rPr>
            </w:pPr>
            <w:r w:rsidRPr="00E766A7">
              <w:rPr>
                <w:rFonts w:asciiTheme="minorHAnsi" w:hAnsiTheme="minorHAnsi" w:cstheme="minorHAnsi"/>
                <w:b/>
                <w:iCs/>
                <w:sz w:val="22"/>
                <w:szCs w:val="22"/>
              </w:rPr>
              <w:t xml:space="preserve">      Τ.Κ. 151 80, Μαρούσι</w:t>
            </w:r>
          </w:p>
          <w:p w14:paraId="65E82B95" w14:textId="77777777" w:rsidR="00F5010F" w:rsidRPr="00E766A7" w:rsidRDefault="00F5010F" w:rsidP="009E2AA1">
            <w:pPr>
              <w:tabs>
                <w:tab w:val="center" w:pos="4153"/>
                <w:tab w:val="right" w:pos="8306"/>
              </w:tabs>
              <w:autoSpaceDE w:val="0"/>
              <w:autoSpaceDN w:val="0"/>
              <w:adjustRightInd w:val="0"/>
              <w:jc w:val="center"/>
              <w:rPr>
                <w:rFonts w:asciiTheme="minorHAnsi" w:hAnsiTheme="minorHAnsi" w:cstheme="minorHAnsi"/>
                <w:b/>
                <w:sz w:val="22"/>
                <w:szCs w:val="22"/>
              </w:rPr>
            </w:pPr>
          </w:p>
        </w:tc>
      </w:tr>
      <w:tr w:rsidR="00F5010F" w:rsidRPr="00E766A7" w14:paraId="0A53044E" w14:textId="77777777" w:rsidTr="009E2AA1">
        <w:trPr>
          <w:jc w:val="center"/>
        </w:trPr>
        <w:tc>
          <w:tcPr>
            <w:tcW w:w="1025" w:type="pct"/>
            <w:noWrap/>
          </w:tcPr>
          <w:p w14:paraId="32B554FA"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Τ.Κ. - Πόλη</w:t>
            </w:r>
          </w:p>
        </w:tc>
        <w:tc>
          <w:tcPr>
            <w:tcW w:w="193" w:type="pct"/>
            <w:noWrap/>
          </w:tcPr>
          <w:p w14:paraId="7189D82E"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1318" w:type="pct"/>
            <w:noWrap/>
          </w:tcPr>
          <w:p w14:paraId="503742FD"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2464" w:type="pct"/>
            <w:vMerge/>
          </w:tcPr>
          <w:p w14:paraId="7311BB80" w14:textId="77777777" w:rsidR="00F5010F" w:rsidRPr="00E766A7" w:rsidRDefault="00F5010F" w:rsidP="009E2AA1">
            <w:pPr>
              <w:tabs>
                <w:tab w:val="center" w:pos="4153"/>
                <w:tab w:val="right" w:pos="8306"/>
              </w:tabs>
              <w:rPr>
                <w:rFonts w:asciiTheme="minorHAnsi" w:hAnsiTheme="minorHAnsi" w:cstheme="minorHAnsi"/>
                <w:b/>
                <w:sz w:val="22"/>
                <w:szCs w:val="22"/>
              </w:rPr>
            </w:pPr>
          </w:p>
        </w:tc>
      </w:tr>
      <w:tr w:rsidR="00F5010F" w:rsidRPr="00E766A7" w14:paraId="7B0EEB3B" w14:textId="77777777" w:rsidTr="009E2AA1">
        <w:trPr>
          <w:jc w:val="center"/>
        </w:trPr>
        <w:tc>
          <w:tcPr>
            <w:tcW w:w="1025" w:type="pct"/>
            <w:noWrap/>
          </w:tcPr>
          <w:p w14:paraId="2DD8DFE8"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Ιστοσελίδα</w:t>
            </w:r>
          </w:p>
        </w:tc>
        <w:tc>
          <w:tcPr>
            <w:tcW w:w="193" w:type="pct"/>
            <w:noWrap/>
          </w:tcPr>
          <w:p w14:paraId="74128A44"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1318" w:type="pct"/>
            <w:noWrap/>
          </w:tcPr>
          <w:p w14:paraId="064F3B62"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2464" w:type="pct"/>
            <w:vMerge/>
          </w:tcPr>
          <w:p w14:paraId="28A5C8A3" w14:textId="77777777" w:rsidR="00F5010F" w:rsidRPr="00E766A7" w:rsidRDefault="00F5010F" w:rsidP="009E2AA1">
            <w:pPr>
              <w:tabs>
                <w:tab w:val="center" w:pos="4153"/>
                <w:tab w:val="right" w:pos="8306"/>
              </w:tabs>
              <w:rPr>
                <w:rFonts w:asciiTheme="minorHAnsi" w:hAnsiTheme="minorHAnsi" w:cstheme="minorHAnsi"/>
                <w:b/>
                <w:sz w:val="22"/>
                <w:szCs w:val="22"/>
              </w:rPr>
            </w:pPr>
          </w:p>
        </w:tc>
      </w:tr>
      <w:tr w:rsidR="00F5010F" w:rsidRPr="00E766A7" w14:paraId="622E8903" w14:textId="77777777" w:rsidTr="009E2AA1">
        <w:trPr>
          <w:jc w:val="center"/>
        </w:trPr>
        <w:tc>
          <w:tcPr>
            <w:tcW w:w="1025" w:type="pct"/>
            <w:noWrap/>
          </w:tcPr>
          <w:p w14:paraId="0663245B"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Πληροφορίες</w:t>
            </w:r>
          </w:p>
        </w:tc>
        <w:tc>
          <w:tcPr>
            <w:tcW w:w="193" w:type="pct"/>
            <w:noWrap/>
          </w:tcPr>
          <w:p w14:paraId="24767C85"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1318" w:type="pct"/>
            <w:noWrap/>
          </w:tcPr>
          <w:p w14:paraId="7093BC67" w14:textId="77777777" w:rsidR="00F5010F" w:rsidRPr="00E766A7" w:rsidRDefault="00F5010F" w:rsidP="009E2AA1">
            <w:pPr>
              <w:tabs>
                <w:tab w:val="center" w:pos="4153"/>
                <w:tab w:val="right" w:pos="8306"/>
              </w:tabs>
              <w:rPr>
                <w:rFonts w:asciiTheme="minorHAnsi" w:hAnsiTheme="minorHAnsi" w:cstheme="minorHAnsi"/>
                <w:b/>
                <w:color w:val="0000FF"/>
                <w:sz w:val="22"/>
                <w:szCs w:val="22"/>
                <w:u w:val="single"/>
              </w:rPr>
            </w:pPr>
            <w:r w:rsidRPr="00E766A7">
              <w:rPr>
                <w:rFonts w:asciiTheme="minorHAnsi" w:hAnsiTheme="minorHAnsi" w:cstheme="minorHAnsi"/>
                <w:b/>
                <w:sz w:val="22"/>
                <w:szCs w:val="22"/>
              </w:rPr>
              <w:t>…………………………………….</w:t>
            </w:r>
          </w:p>
        </w:tc>
        <w:tc>
          <w:tcPr>
            <w:tcW w:w="2464" w:type="pct"/>
            <w:vMerge/>
          </w:tcPr>
          <w:p w14:paraId="6EAF9D32" w14:textId="77777777" w:rsidR="00F5010F" w:rsidRPr="00E766A7" w:rsidRDefault="00F5010F" w:rsidP="009E2AA1">
            <w:pPr>
              <w:tabs>
                <w:tab w:val="center" w:pos="4153"/>
                <w:tab w:val="right" w:pos="8306"/>
              </w:tabs>
              <w:rPr>
                <w:rFonts w:asciiTheme="minorHAnsi" w:hAnsiTheme="minorHAnsi" w:cstheme="minorHAnsi"/>
                <w:b/>
                <w:sz w:val="22"/>
                <w:szCs w:val="22"/>
              </w:rPr>
            </w:pPr>
          </w:p>
        </w:tc>
      </w:tr>
      <w:tr w:rsidR="00F5010F" w:rsidRPr="00E766A7" w14:paraId="0D26E658" w14:textId="77777777" w:rsidTr="009E2AA1">
        <w:trPr>
          <w:jc w:val="center"/>
        </w:trPr>
        <w:tc>
          <w:tcPr>
            <w:tcW w:w="1025" w:type="pct"/>
            <w:noWrap/>
          </w:tcPr>
          <w:p w14:paraId="2E4B300D"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Τηλέφωνο</w:t>
            </w:r>
          </w:p>
        </w:tc>
        <w:tc>
          <w:tcPr>
            <w:tcW w:w="193" w:type="pct"/>
            <w:noWrap/>
          </w:tcPr>
          <w:p w14:paraId="157F3526"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1318" w:type="pct"/>
            <w:noWrap/>
          </w:tcPr>
          <w:p w14:paraId="4C269ECA"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2464" w:type="pct"/>
            <w:vMerge/>
          </w:tcPr>
          <w:p w14:paraId="00A676C4" w14:textId="77777777" w:rsidR="00F5010F" w:rsidRPr="00E766A7" w:rsidRDefault="00F5010F" w:rsidP="009E2AA1">
            <w:pPr>
              <w:tabs>
                <w:tab w:val="center" w:pos="4153"/>
                <w:tab w:val="right" w:pos="8306"/>
              </w:tabs>
              <w:rPr>
                <w:rFonts w:asciiTheme="minorHAnsi" w:hAnsiTheme="minorHAnsi" w:cstheme="minorHAnsi"/>
                <w:b/>
                <w:sz w:val="22"/>
                <w:szCs w:val="22"/>
              </w:rPr>
            </w:pPr>
          </w:p>
        </w:tc>
      </w:tr>
      <w:tr w:rsidR="00F5010F" w:rsidRPr="00E766A7" w14:paraId="1A900410" w14:textId="77777777" w:rsidTr="009E2AA1">
        <w:trPr>
          <w:jc w:val="center"/>
        </w:trPr>
        <w:tc>
          <w:tcPr>
            <w:tcW w:w="1025" w:type="pct"/>
            <w:noWrap/>
          </w:tcPr>
          <w:p w14:paraId="285F66BC"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lang w:val="en-US"/>
              </w:rPr>
              <w:t>Fax</w:t>
            </w:r>
          </w:p>
        </w:tc>
        <w:tc>
          <w:tcPr>
            <w:tcW w:w="193" w:type="pct"/>
            <w:noWrap/>
          </w:tcPr>
          <w:p w14:paraId="6EF4F214"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1318" w:type="pct"/>
            <w:noWrap/>
          </w:tcPr>
          <w:p w14:paraId="45F7DF2A"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2464" w:type="pct"/>
            <w:vMerge/>
          </w:tcPr>
          <w:p w14:paraId="51393416" w14:textId="77777777" w:rsidR="00F5010F" w:rsidRPr="00E766A7" w:rsidRDefault="00F5010F" w:rsidP="009E2AA1">
            <w:pPr>
              <w:tabs>
                <w:tab w:val="center" w:pos="4153"/>
                <w:tab w:val="right" w:pos="8306"/>
              </w:tabs>
              <w:rPr>
                <w:rFonts w:asciiTheme="minorHAnsi" w:hAnsiTheme="minorHAnsi" w:cstheme="minorHAnsi"/>
                <w:b/>
                <w:sz w:val="22"/>
                <w:szCs w:val="22"/>
              </w:rPr>
            </w:pPr>
          </w:p>
        </w:tc>
      </w:tr>
      <w:tr w:rsidR="00F5010F" w:rsidRPr="00E766A7" w14:paraId="38F15B8D" w14:textId="77777777" w:rsidTr="009E2AA1">
        <w:trPr>
          <w:jc w:val="center"/>
        </w:trPr>
        <w:tc>
          <w:tcPr>
            <w:tcW w:w="1025" w:type="pct"/>
            <w:noWrap/>
          </w:tcPr>
          <w:p w14:paraId="21F8AC03" w14:textId="77777777" w:rsidR="00F5010F" w:rsidRPr="00E766A7" w:rsidRDefault="00F5010F" w:rsidP="009E2AA1">
            <w:pPr>
              <w:tabs>
                <w:tab w:val="center" w:pos="4153"/>
                <w:tab w:val="right" w:pos="8306"/>
              </w:tabs>
              <w:rPr>
                <w:rFonts w:asciiTheme="minorHAnsi" w:hAnsiTheme="minorHAnsi" w:cstheme="minorHAnsi"/>
                <w:b/>
                <w:sz w:val="22"/>
                <w:szCs w:val="22"/>
                <w:lang w:val="en-US"/>
              </w:rPr>
            </w:pPr>
            <w:r w:rsidRPr="00E766A7">
              <w:rPr>
                <w:rFonts w:asciiTheme="minorHAnsi" w:hAnsiTheme="minorHAnsi" w:cstheme="minorHAnsi"/>
                <w:b/>
                <w:sz w:val="22"/>
                <w:szCs w:val="22"/>
                <w:lang w:val="en-US"/>
              </w:rPr>
              <w:t>E-mail</w:t>
            </w:r>
          </w:p>
        </w:tc>
        <w:tc>
          <w:tcPr>
            <w:tcW w:w="193" w:type="pct"/>
            <w:noWrap/>
          </w:tcPr>
          <w:p w14:paraId="5BEBAC88" w14:textId="77777777" w:rsidR="00F5010F" w:rsidRPr="00E766A7" w:rsidRDefault="00F5010F" w:rsidP="009E2AA1">
            <w:pPr>
              <w:tabs>
                <w:tab w:val="center" w:pos="4153"/>
                <w:tab w:val="right" w:pos="8306"/>
              </w:tabs>
              <w:rPr>
                <w:rFonts w:asciiTheme="minorHAnsi" w:hAnsiTheme="minorHAnsi" w:cstheme="minorHAnsi"/>
                <w:b/>
                <w:sz w:val="22"/>
                <w:szCs w:val="22"/>
                <w:lang w:val="en-US"/>
              </w:rPr>
            </w:pPr>
            <w:r w:rsidRPr="00E766A7">
              <w:rPr>
                <w:rFonts w:asciiTheme="minorHAnsi" w:hAnsiTheme="minorHAnsi" w:cstheme="minorHAnsi"/>
                <w:b/>
                <w:sz w:val="22"/>
                <w:szCs w:val="22"/>
                <w:lang w:val="en-US"/>
              </w:rPr>
              <w:t>:</w:t>
            </w:r>
          </w:p>
        </w:tc>
        <w:tc>
          <w:tcPr>
            <w:tcW w:w="1318" w:type="pct"/>
            <w:noWrap/>
          </w:tcPr>
          <w:p w14:paraId="7B46B525" w14:textId="77777777" w:rsidR="00F5010F" w:rsidRPr="00E766A7" w:rsidRDefault="00F5010F" w:rsidP="009E2AA1">
            <w:pPr>
              <w:tabs>
                <w:tab w:val="center" w:pos="4153"/>
                <w:tab w:val="right" w:pos="8306"/>
              </w:tabs>
              <w:rPr>
                <w:rFonts w:asciiTheme="minorHAnsi" w:hAnsiTheme="minorHAnsi" w:cstheme="minorHAnsi"/>
                <w:b/>
                <w:sz w:val="22"/>
                <w:szCs w:val="22"/>
              </w:rPr>
            </w:pPr>
            <w:r w:rsidRPr="00E766A7">
              <w:rPr>
                <w:rFonts w:asciiTheme="minorHAnsi" w:hAnsiTheme="minorHAnsi" w:cstheme="minorHAnsi"/>
                <w:b/>
                <w:sz w:val="22"/>
                <w:szCs w:val="22"/>
              </w:rPr>
              <w:t>…………………………………….</w:t>
            </w:r>
          </w:p>
        </w:tc>
        <w:tc>
          <w:tcPr>
            <w:tcW w:w="2464" w:type="pct"/>
            <w:vMerge/>
          </w:tcPr>
          <w:p w14:paraId="62A0412E" w14:textId="77777777" w:rsidR="00F5010F" w:rsidRPr="00E766A7" w:rsidRDefault="00F5010F" w:rsidP="009E2AA1">
            <w:pPr>
              <w:tabs>
                <w:tab w:val="center" w:pos="4153"/>
                <w:tab w:val="right" w:pos="8306"/>
              </w:tabs>
              <w:rPr>
                <w:rFonts w:asciiTheme="minorHAnsi" w:hAnsiTheme="minorHAnsi" w:cstheme="minorHAnsi"/>
                <w:b/>
                <w:sz w:val="22"/>
                <w:szCs w:val="22"/>
              </w:rPr>
            </w:pPr>
          </w:p>
        </w:tc>
      </w:tr>
    </w:tbl>
    <w:p w14:paraId="1E5201E6" w14:textId="77777777" w:rsidR="00F5010F" w:rsidRPr="00E766A7" w:rsidRDefault="00F5010F" w:rsidP="00F5010F">
      <w:pPr>
        <w:spacing w:after="200" w:line="276" w:lineRule="auto"/>
        <w:jc w:val="center"/>
        <w:rPr>
          <w:rFonts w:ascii="Calibri" w:eastAsia="Calibri" w:hAnsi="Calibri"/>
          <w:b/>
          <w:sz w:val="22"/>
          <w:szCs w:val="22"/>
          <w:u w:val="single"/>
          <w:lang w:eastAsia="en-US"/>
        </w:rPr>
      </w:pPr>
    </w:p>
    <w:p w14:paraId="4B1F8795" w14:textId="7A79E906" w:rsidR="00F5010F" w:rsidRPr="00E766A7" w:rsidRDefault="00F5010F" w:rsidP="00F5010F">
      <w:pPr>
        <w:spacing w:after="200" w:line="276" w:lineRule="auto"/>
        <w:jc w:val="center"/>
        <w:rPr>
          <w:rFonts w:ascii="Calibri" w:eastAsia="Calibri" w:hAnsi="Calibri"/>
          <w:b/>
          <w:sz w:val="22"/>
          <w:szCs w:val="22"/>
          <w:u w:val="single"/>
          <w:lang w:eastAsia="en-US"/>
        </w:rPr>
      </w:pPr>
      <w:r w:rsidRPr="00E766A7">
        <w:rPr>
          <w:rFonts w:ascii="Calibri" w:eastAsia="Calibri" w:hAnsi="Calibri"/>
          <w:b/>
          <w:sz w:val="22"/>
          <w:szCs w:val="22"/>
          <w:u w:val="single"/>
          <w:lang w:eastAsia="en-US"/>
        </w:rPr>
        <w:t xml:space="preserve">ΒΕΒΑΙΩΣΗ </w:t>
      </w:r>
      <w:r w:rsidRPr="00114CC0">
        <w:rPr>
          <w:rFonts w:ascii="Calibri" w:eastAsia="Calibri" w:hAnsi="Calibri"/>
          <w:b/>
          <w:sz w:val="22"/>
          <w:szCs w:val="22"/>
          <w:u w:val="single"/>
          <w:lang w:eastAsia="en-US"/>
        </w:rPr>
        <w:t>ΕΚΤΥΠΩΣΗΣ ΚΑΙ ΑΝΑΡΤΗΣΗΣ ΑΦΙΣΑΣ</w:t>
      </w:r>
      <w:r w:rsidRPr="00E766A7">
        <w:rPr>
          <w:rFonts w:ascii="Calibri" w:eastAsia="Calibri" w:hAnsi="Calibri"/>
          <w:b/>
          <w:sz w:val="22"/>
          <w:szCs w:val="22"/>
          <w:u w:val="single"/>
          <w:lang w:eastAsia="en-US"/>
        </w:rPr>
        <w:t xml:space="preserve"> </w:t>
      </w:r>
    </w:p>
    <w:p w14:paraId="13A12D5B" w14:textId="77777777" w:rsidR="00F5010F" w:rsidRPr="00E766A7" w:rsidRDefault="00F5010F" w:rsidP="00F5010F">
      <w:pPr>
        <w:spacing w:after="200" w:line="276" w:lineRule="auto"/>
        <w:rPr>
          <w:rFonts w:ascii="Calibri" w:eastAsia="Calibri" w:hAnsi="Calibri"/>
          <w:sz w:val="22"/>
          <w:szCs w:val="22"/>
          <w:lang w:eastAsia="en-US"/>
        </w:rPr>
      </w:pPr>
      <w:r w:rsidRPr="00E766A7">
        <w:rPr>
          <w:rFonts w:ascii="Calibri" w:eastAsia="Calibri" w:hAnsi="Calibri"/>
          <w:sz w:val="22"/>
          <w:szCs w:val="22"/>
          <w:lang w:eastAsia="en-US"/>
        </w:rPr>
        <w:t>Βεβαιώνουμε ότι:</w:t>
      </w:r>
    </w:p>
    <w:p w14:paraId="3C74356C" w14:textId="2C85DCD7" w:rsidR="00CE5D24" w:rsidRPr="00114CC0" w:rsidRDefault="00F5010F" w:rsidP="00CE5D24">
      <w:pPr>
        <w:pStyle w:val="af4"/>
        <w:numPr>
          <w:ilvl w:val="0"/>
          <w:numId w:val="68"/>
        </w:numPr>
        <w:jc w:val="both"/>
        <w:rPr>
          <w:rFonts w:cs="Calibri"/>
        </w:rPr>
      </w:pPr>
      <w:r w:rsidRPr="00114CC0">
        <w:t xml:space="preserve">Πραγματοποιήθηκε η </w:t>
      </w:r>
      <w:r w:rsidR="00136ED4" w:rsidRPr="00114CC0">
        <w:t xml:space="preserve">εκτύπωση της </w:t>
      </w:r>
      <w:r w:rsidR="00114CC0" w:rsidRPr="00114CC0">
        <w:t xml:space="preserve">ψηφιακής </w:t>
      </w:r>
      <w:r w:rsidR="00136ED4" w:rsidRPr="00114CC0">
        <w:t>αφίσας</w:t>
      </w:r>
      <w:r w:rsidRPr="00114CC0">
        <w:t xml:space="preserve"> </w:t>
      </w:r>
      <w:r w:rsidRPr="00114CC0">
        <w:rPr>
          <w:rFonts w:cs="Calibri"/>
        </w:rPr>
        <w:t xml:space="preserve">δημοσιότητας της Πράξης </w:t>
      </w:r>
      <w:r w:rsidR="00114CC0">
        <w:rPr>
          <w:rFonts w:cs="Calibri"/>
        </w:rPr>
        <w:t>«</w:t>
      </w:r>
      <w:r w:rsidR="004E2F93" w:rsidRPr="00114CC0">
        <w:rPr>
          <w:rFonts w:cs="Calibri"/>
          <w:b/>
        </w:rPr>
        <w:t>Υποστήριξη φοίτησης μαθητών/τριών με αναπηρία ή ειδικές εκπαιδευτικές ανάγκες, σχολικό έτος 2026-2027</w:t>
      </w:r>
      <w:r w:rsidRPr="00114CC0">
        <w:rPr>
          <w:rFonts w:cs="Calibri"/>
          <w:b/>
        </w:rPr>
        <w:t xml:space="preserve">», </w:t>
      </w:r>
      <w:r w:rsidR="00A36C27" w:rsidRPr="00A36C27">
        <w:rPr>
          <w:rFonts w:cs="Calibri"/>
          <w:b/>
        </w:rPr>
        <w:t xml:space="preserve">με κωδικό ΟΠΣ: 6063312, </w:t>
      </w:r>
      <w:r w:rsidRPr="00114CC0">
        <w:rPr>
          <w:rFonts w:cs="Calibri"/>
          <w:b/>
        </w:rPr>
        <w:t>του Τομεακού Προγράμματος «Ανθρώπινο Δυναμικό και Κοινωνική Συνοχή», ΕΣΠΑ 2021-2027</w:t>
      </w:r>
      <w:r w:rsidRPr="00114CC0">
        <w:rPr>
          <w:rFonts w:asciiTheme="minorHAnsi" w:hAnsiTheme="minorHAnsi" w:cs="Tahoma"/>
          <w:b/>
        </w:rPr>
        <w:t xml:space="preserve">, </w:t>
      </w:r>
      <w:r w:rsidRPr="00114CC0">
        <w:rPr>
          <w:rFonts w:asciiTheme="minorHAnsi" w:hAnsiTheme="minorHAnsi" w:cs="Calibri"/>
        </w:rPr>
        <w:t xml:space="preserve">σε όλους τους εμπλεκόμενους φορείς, </w:t>
      </w:r>
      <w:r w:rsidR="003A3AEF" w:rsidRPr="00114CC0">
        <w:rPr>
          <w:rFonts w:cs="Calibri"/>
        </w:rPr>
        <w:t>σύμφωνα με τις οδηγίες του «Οδηγού Υλοποίησης και Εφαρμογής Φυσικού Αντικειμένου και Διαχείρισης Οικονομικού Αντικειμένου» της Πράξης</w:t>
      </w:r>
      <w:r w:rsidRPr="00114CC0">
        <w:rPr>
          <w:rFonts w:cs="Calibri"/>
        </w:rPr>
        <w:t>.</w:t>
      </w:r>
    </w:p>
    <w:p w14:paraId="5ADF428A" w14:textId="4827DDC9" w:rsidR="00F5010F" w:rsidRPr="00114CC0" w:rsidRDefault="00F5010F" w:rsidP="00CE5D24">
      <w:pPr>
        <w:pStyle w:val="af4"/>
        <w:numPr>
          <w:ilvl w:val="0"/>
          <w:numId w:val="68"/>
        </w:numPr>
        <w:jc w:val="both"/>
        <w:rPr>
          <w:rFonts w:eastAsia="Times New Roman" w:cs="Calibri"/>
          <w:lang w:eastAsia="el-GR"/>
        </w:rPr>
      </w:pPr>
      <w:r w:rsidRPr="00114CC0">
        <w:rPr>
          <w:rFonts w:cs="Calibri"/>
        </w:rPr>
        <w:t xml:space="preserve">Πραγματοποιήθηκε η ανάρτηση της αφίσας </w:t>
      </w:r>
      <w:r w:rsidRPr="00114CC0">
        <w:rPr>
          <w:rFonts w:cs="Calibri"/>
          <w:u w:val="single"/>
        </w:rPr>
        <w:t>σε εμφανή σημεία</w:t>
      </w:r>
      <w:r w:rsidRPr="00114CC0">
        <w:rPr>
          <w:rFonts w:cs="Calibri"/>
        </w:rPr>
        <w:t xml:space="preserve"> των ως άνω φορέων καθώς και στη Διεύθυνση Πρωτοβάθμιας/Δευτεροβάθμιας Εκπαίδευσης ……………………, για ενημέρωση των ενδιαφερομένων.</w:t>
      </w:r>
    </w:p>
    <w:p w14:paraId="42088904" w14:textId="77777777" w:rsidR="00F5010F" w:rsidRPr="00E766A7" w:rsidRDefault="00F5010F" w:rsidP="00F5010F">
      <w:pPr>
        <w:tabs>
          <w:tab w:val="center" w:pos="9360"/>
        </w:tabs>
        <w:spacing w:line="276" w:lineRule="auto"/>
        <w:ind w:left="5220"/>
        <w:jc w:val="center"/>
        <w:rPr>
          <w:rFonts w:ascii="Calibri" w:hAnsi="Calibri"/>
          <w:b/>
          <w:bCs/>
          <w:sz w:val="22"/>
          <w:szCs w:val="22"/>
        </w:rPr>
      </w:pPr>
    </w:p>
    <w:p w14:paraId="5C7D32F9" w14:textId="77777777" w:rsidR="00F5010F" w:rsidRPr="00E766A7" w:rsidRDefault="00F5010F" w:rsidP="00F5010F">
      <w:pPr>
        <w:ind w:left="5812"/>
        <w:jc w:val="center"/>
        <w:rPr>
          <w:rFonts w:ascii="Calibri" w:hAnsi="Calibri" w:cs="Calibri"/>
          <w:b/>
          <w:bCs/>
          <w:color w:val="000000"/>
          <w:sz w:val="22"/>
          <w:szCs w:val="22"/>
        </w:rPr>
      </w:pPr>
      <w:r w:rsidRPr="00E766A7">
        <w:rPr>
          <w:rFonts w:ascii="Calibri" w:hAnsi="Calibri" w:cs="Calibri"/>
          <w:b/>
          <w:bCs/>
          <w:color w:val="000000"/>
          <w:sz w:val="22"/>
          <w:szCs w:val="22"/>
        </w:rPr>
        <w:t>Ο/Η Βεβαιών/ούσα  Διευθυντής/ντρια</w:t>
      </w:r>
    </w:p>
    <w:p w14:paraId="4A19501A" w14:textId="77777777" w:rsidR="00F5010F" w:rsidRPr="00E766A7" w:rsidRDefault="00F5010F" w:rsidP="00F5010F">
      <w:pPr>
        <w:tabs>
          <w:tab w:val="center" w:pos="9360"/>
        </w:tabs>
        <w:spacing w:line="276" w:lineRule="auto"/>
        <w:ind w:left="5812"/>
        <w:jc w:val="center"/>
        <w:rPr>
          <w:rFonts w:ascii="Calibri" w:hAnsi="Calibri" w:cs="Calibri"/>
          <w:b/>
          <w:bCs/>
          <w:i/>
          <w:color w:val="000000"/>
          <w:sz w:val="22"/>
          <w:szCs w:val="22"/>
        </w:rPr>
      </w:pPr>
      <w:r w:rsidRPr="00E766A7">
        <w:rPr>
          <w:rFonts w:ascii="Calibri" w:hAnsi="Calibri" w:cs="Calibri"/>
          <w:b/>
          <w:bCs/>
          <w:color w:val="000000"/>
          <w:sz w:val="22"/>
          <w:szCs w:val="22"/>
        </w:rPr>
        <w:t xml:space="preserve">της Διεύθυνσης </w:t>
      </w:r>
      <w:r w:rsidRPr="00E766A7">
        <w:rPr>
          <w:rFonts w:ascii="Calibri" w:hAnsi="Calibri"/>
          <w:b/>
          <w:iCs/>
          <w:sz w:val="22"/>
          <w:szCs w:val="22"/>
        </w:rPr>
        <w:t xml:space="preserve">Πρωτοβάθμιας/Δευτεροβάθμιας </w:t>
      </w:r>
      <w:r w:rsidRPr="00E766A7">
        <w:rPr>
          <w:rFonts w:ascii="Calibri" w:hAnsi="Calibri" w:cs="Calibri"/>
          <w:b/>
          <w:bCs/>
          <w:color w:val="000000"/>
          <w:sz w:val="22"/>
          <w:szCs w:val="22"/>
        </w:rPr>
        <w:t>Εκπαίδευσης …………………………..</w:t>
      </w:r>
    </w:p>
    <w:p w14:paraId="4822C086" w14:textId="77777777" w:rsidR="00F5010F" w:rsidRPr="00E766A7" w:rsidRDefault="00F5010F" w:rsidP="00F5010F">
      <w:pPr>
        <w:tabs>
          <w:tab w:val="center" w:pos="9360"/>
        </w:tabs>
        <w:spacing w:line="276" w:lineRule="auto"/>
        <w:ind w:left="5812"/>
        <w:jc w:val="center"/>
        <w:rPr>
          <w:rFonts w:ascii="Calibri" w:hAnsi="Calibri" w:cs="Calibri"/>
          <w:b/>
          <w:bCs/>
          <w:i/>
          <w:color w:val="000000"/>
          <w:sz w:val="22"/>
          <w:szCs w:val="22"/>
        </w:rPr>
      </w:pPr>
    </w:p>
    <w:p w14:paraId="7840AEAA" w14:textId="77777777" w:rsidR="00F5010F" w:rsidRPr="00E766A7" w:rsidRDefault="00F5010F" w:rsidP="00F5010F">
      <w:pPr>
        <w:tabs>
          <w:tab w:val="center" w:pos="9360"/>
        </w:tabs>
        <w:spacing w:line="276" w:lineRule="auto"/>
        <w:ind w:left="5812"/>
        <w:jc w:val="center"/>
        <w:rPr>
          <w:rFonts w:ascii="Calibri" w:hAnsi="Calibri" w:cs="Calibri"/>
          <w:b/>
          <w:bCs/>
          <w:i/>
          <w:color w:val="000000"/>
          <w:sz w:val="22"/>
          <w:szCs w:val="22"/>
        </w:rPr>
      </w:pPr>
    </w:p>
    <w:p w14:paraId="6479B5BA" w14:textId="77777777" w:rsidR="00F5010F" w:rsidRPr="00E766A7" w:rsidRDefault="00F5010F" w:rsidP="00F5010F">
      <w:pPr>
        <w:tabs>
          <w:tab w:val="center" w:pos="9360"/>
        </w:tabs>
        <w:spacing w:line="276" w:lineRule="auto"/>
        <w:ind w:left="5220"/>
        <w:jc w:val="center"/>
        <w:rPr>
          <w:rFonts w:ascii="Calibri" w:hAnsi="Calibri"/>
          <w:bCs/>
          <w:sz w:val="22"/>
          <w:szCs w:val="22"/>
        </w:rPr>
      </w:pPr>
      <w:r w:rsidRPr="00E766A7">
        <w:rPr>
          <w:rFonts w:ascii="Calibri" w:hAnsi="Calibri" w:cs="Calibri"/>
          <w:bCs/>
          <w:i/>
          <w:color w:val="000000"/>
          <w:sz w:val="22"/>
          <w:szCs w:val="22"/>
        </w:rPr>
        <w:t>(Υπογραφή, Ονοματεπώνυμο, Σφραγίδα)</w:t>
      </w:r>
    </w:p>
    <w:p w14:paraId="2C3D9815" w14:textId="77777777" w:rsidR="00F5010F" w:rsidRPr="00E766A7" w:rsidRDefault="00F5010F" w:rsidP="00F5010F">
      <w:pPr>
        <w:rPr>
          <w:rFonts w:asciiTheme="minorHAnsi" w:hAnsiTheme="minorHAnsi"/>
          <w:sz w:val="22"/>
          <w:szCs w:val="22"/>
        </w:rPr>
      </w:pPr>
      <w:r w:rsidRPr="00E766A7">
        <w:rPr>
          <w:rFonts w:asciiTheme="minorHAnsi" w:hAnsiTheme="minorHAnsi"/>
          <w:sz w:val="22"/>
          <w:szCs w:val="22"/>
        </w:rPr>
        <w:br w:type="page"/>
      </w:r>
    </w:p>
    <w:p w14:paraId="52002C9A" w14:textId="50C5336E" w:rsidR="00F5010F" w:rsidRPr="00E766A7" w:rsidRDefault="00F5010F" w:rsidP="00F5010F">
      <w:pPr>
        <w:keepNext/>
        <w:pBdr>
          <w:top w:val="single" w:sz="4" w:space="0" w:color="auto"/>
          <w:left w:val="single" w:sz="4" w:space="0" w:color="auto"/>
          <w:bottom w:val="single" w:sz="4" w:space="1" w:color="auto"/>
          <w:right w:val="single" w:sz="4" w:space="4" w:color="auto"/>
        </w:pBdr>
        <w:shd w:val="clear" w:color="auto" w:fill="E0E0E0"/>
        <w:spacing w:line="276" w:lineRule="auto"/>
        <w:outlineLvl w:val="1"/>
        <w:rPr>
          <w:rFonts w:ascii="Calibri" w:hAnsi="Calibri" w:cs="Arial"/>
          <w:bCs/>
          <w:sz w:val="22"/>
          <w:szCs w:val="22"/>
        </w:rPr>
      </w:pPr>
      <w:bookmarkStart w:id="80" w:name="_Toc238724284"/>
      <w:r w:rsidRPr="005B3F83">
        <w:rPr>
          <w:rFonts w:ascii="Calibri" w:hAnsi="Calibri" w:cs="Calibri"/>
          <w:b/>
          <w:bCs/>
          <w:sz w:val="22"/>
          <w:szCs w:val="22"/>
        </w:rPr>
        <w:t>ΥΠΟΔΕΙΓΜΑ 8.</w:t>
      </w:r>
      <w:r w:rsidR="00ED09AB" w:rsidRPr="005B3F83">
        <w:rPr>
          <w:rFonts w:ascii="Calibri" w:hAnsi="Calibri" w:cs="Calibri"/>
          <w:b/>
          <w:bCs/>
          <w:sz w:val="22"/>
          <w:szCs w:val="22"/>
        </w:rPr>
        <w:t>7</w:t>
      </w:r>
      <w:r w:rsidRPr="005B3F83">
        <w:rPr>
          <w:rFonts w:ascii="Calibri" w:hAnsi="Calibri" w:cs="Calibri"/>
          <w:b/>
          <w:bCs/>
          <w:sz w:val="22"/>
          <w:szCs w:val="22"/>
        </w:rPr>
        <w:t xml:space="preserve">: ΒΕΒΑΙΩΣΗ </w:t>
      </w:r>
      <w:r w:rsidR="00ED09AB" w:rsidRPr="005B3F83">
        <w:rPr>
          <w:rFonts w:ascii="Calibri" w:hAnsi="Calibri" w:cs="Calibri"/>
          <w:b/>
          <w:bCs/>
          <w:sz w:val="22"/>
          <w:szCs w:val="22"/>
        </w:rPr>
        <w:t>ΕΚΤΥΠΩΣΗΣ ΚΑΙ ΑΝΑΡΤΗΣΗ</w:t>
      </w:r>
      <w:r w:rsidR="00F46868">
        <w:rPr>
          <w:rFonts w:ascii="Calibri" w:hAnsi="Calibri" w:cs="Calibri"/>
          <w:b/>
          <w:bCs/>
          <w:sz w:val="22"/>
          <w:szCs w:val="22"/>
        </w:rPr>
        <w:t>Σ</w:t>
      </w:r>
      <w:r w:rsidR="00ED09AB" w:rsidRPr="005B3F83">
        <w:rPr>
          <w:rFonts w:ascii="Calibri" w:hAnsi="Calibri" w:cs="Calibri"/>
          <w:b/>
          <w:bCs/>
          <w:sz w:val="22"/>
          <w:szCs w:val="22"/>
        </w:rPr>
        <w:t xml:space="preserve"> ΨΗΦΙΑΚΗΣ ΑΦΙΣΑΣ</w:t>
      </w:r>
      <w:r w:rsidRPr="005B3F83">
        <w:rPr>
          <w:rFonts w:ascii="Calibri" w:hAnsi="Calibri" w:cs="Calibri"/>
          <w:b/>
          <w:bCs/>
          <w:sz w:val="22"/>
          <w:szCs w:val="22"/>
        </w:rPr>
        <w:t xml:space="preserve"> ΑΠΟ ΤΙΣ ΣΧΟΛΙΚΕΣ ΜΟΝΑΔΕΣ (ΥΠΟΕΡΓΟ 1)</w:t>
      </w:r>
      <w:bookmarkEnd w:id="80"/>
    </w:p>
    <w:p w14:paraId="6BBBFB04" w14:textId="77777777" w:rsidR="00F5010F" w:rsidRPr="00E766A7" w:rsidRDefault="00F5010F" w:rsidP="00F5010F">
      <w:pPr>
        <w:spacing w:after="200" w:line="276" w:lineRule="auto"/>
        <w:jc w:val="center"/>
        <w:rPr>
          <w:rFonts w:ascii="Calibri" w:eastAsia="Calibri" w:hAnsi="Calibri"/>
          <w:b/>
          <w:sz w:val="22"/>
          <w:szCs w:val="22"/>
          <w:u w:val="single"/>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377"/>
        <w:gridCol w:w="2853"/>
        <w:gridCol w:w="4538"/>
      </w:tblGrid>
      <w:tr w:rsidR="00F5010F" w:rsidRPr="00E766A7" w14:paraId="52B8E329" w14:textId="77777777" w:rsidTr="009E2AA1">
        <w:trPr>
          <w:jc w:val="center"/>
        </w:trPr>
        <w:tc>
          <w:tcPr>
            <w:tcW w:w="2677" w:type="pct"/>
            <w:gridSpan w:val="3"/>
            <w:noWrap/>
            <w:vAlign w:val="center"/>
          </w:tcPr>
          <w:p w14:paraId="2599B7F3"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r w:rsidRPr="00E766A7">
              <w:rPr>
                <w:rFonts w:ascii="Calibri" w:hAnsi="Calibri"/>
                <w:b/>
                <w:noProof/>
                <w:sz w:val="22"/>
                <w:szCs w:val="22"/>
              </w:rPr>
              <w:drawing>
                <wp:inline distT="0" distB="0" distL="0" distR="0" wp14:anchorId="293A4496" wp14:editId="3B65F8F9">
                  <wp:extent cx="387985" cy="379730"/>
                  <wp:effectExtent l="0" t="0" r="0" b="1270"/>
                  <wp:docPr id="39"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985" cy="379730"/>
                          </a:xfrm>
                          <a:prstGeom prst="rect">
                            <a:avLst/>
                          </a:prstGeom>
                          <a:noFill/>
                          <a:ln>
                            <a:noFill/>
                          </a:ln>
                        </pic:spPr>
                      </pic:pic>
                    </a:graphicData>
                  </a:graphic>
                </wp:inline>
              </w:drawing>
            </w:r>
          </w:p>
        </w:tc>
        <w:tc>
          <w:tcPr>
            <w:tcW w:w="2323" w:type="pct"/>
          </w:tcPr>
          <w:p w14:paraId="1532A38C"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r w:rsidRPr="00E766A7">
              <w:rPr>
                <w:rFonts w:ascii="Calibri" w:eastAsia="Calibri" w:hAnsi="Calibri"/>
                <w:b/>
                <w:noProof/>
              </w:rPr>
              <w:drawing>
                <wp:anchor distT="0" distB="0" distL="114300" distR="114300" simplePos="0" relativeHeight="251680768" behindDoc="0" locked="0" layoutInCell="1" allowOverlap="1" wp14:anchorId="520D3110" wp14:editId="0D42BB02">
                  <wp:simplePos x="0" y="0"/>
                  <wp:positionH relativeFrom="column">
                    <wp:posOffset>1035565</wp:posOffset>
                  </wp:positionH>
                  <wp:positionV relativeFrom="paragraph">
                    <wp:posOffset>41383</wp:posOffset>
                  </wp:positionV>
                  <wp:extent cx="539750" cy="370840"/>
                  <wp:effectExtent l="0" t="0" r="0" b="0"/>
                  <wp:wrapSquare wrapText="bothSides"/>
                  <wp:docPr id="40" name="Εικόνα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F5010F" w:rsidRPr="00E766A7" w14:paraId="4BDD35E1" w14:textId="77777777" w:rsidTr="009E2AA1">
        <w:trPr>
          <w:jc w:val="center"/>
        </w:trPr>
        <w:tc>
          <w:tcPr>
            <w:tcW w:w="2677" w:type="pct"/>
            <w:gridSpan w:val="3"/>
            <w:noWrap/>
          </w:tcPr>
          <w:p w14:paraId="19EF89AB"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r w:rsidRPr="00E766A7">
              <w:rPr>
                <w:rFonts w:ascii="Calibri" w:eastAsia="Calibri" w:hAnsi="Calibri"/>
                <w:b/>
                <w:sz w:val="22"/>
                <w:szCs w:val="22"/>
                <w:lang w:eastAsia="en-US"/>
              </w:rPr>
              <w:t>ΕΛΛΗΝΙΚΗ ΔΗΜΟΚΡΑΤΙΑ</w:t>
            </w:r>
          </w:p>
          <w:p w14:paraId="15811C92" w14:textId="77777777" w:rsidR="00F5010F" w:rsidRPr="00E766A7" w:rsidRDefault="00F5010F" w:rsidP="009E2AA1">
            <w:pPr>
              <w:tabs>
                <w:tab w:val="center" w:pos="4153"/>
                <w:tab w:val="right" w:pos="8306"/>
              </w:tabs>
              <w:jc w:val="center"/>
              <w:rPr>
                <w:rFonts w:ascii="Calibri" w:eastAsia="Calibri" w:hAnsi="Calibri"/>
                <w:b/>
                <w:sz w:val="22"/>
                <w:szCs w:val="22"/>
              </w:rPr>
            </w:pPr>
            <w:r w:rsidRPr="00E766A7">
              <w:rPr>
                <w:rFonts w:ascii="Calibri" w:eastAsia="Calibri" w:hAnsi="Calibri"/>
                <w:b/>
                <w:sz w:val="22"/>
                <w:szCs w:val="22"/>
                <w:lang w:eastAsia="en-US"/>
              </w:rPr>
              <w:t xml:space="preserve">ΥΠΟΥΡΓΕΙΟ </w:t>
            </w:r>
            <w:r w:rsidRPr="00E766A7">
              <w:rPr>
                <w:rFonts w:asciiTheme="minorHAnsi" w:eastAsia="Calibri" w:hAnsiTheme="minorHAnsi" w:cstheme="minorHAnsi"/>
                <w:b/>
                <w:sz w:val="22"/>
                <w:szCs w:val="22"/>
                <w:lang w:eastAsia="en-US"/>
              </w:rPr>
              <w:t>ΠΑΙΔΕΙΑΣ, ΘΡΗΣΚΕΥΜΑΤΩΝ ΚΑΙ ΑΘΛΗΤΙΣΜΟΥ</w:t>
            </w:r>
          </w:p>
          <w:p w14:paraId="1531D067" w14:textId="77777777" w:rsidR="00F5010F" w:rsidRPr="00E766A7" w:rsidRDefault="00F5010F" w:rsidP="009E2AA1">
            <w:pPr>
              <w:tabs>
                <w:tab w:val="center" w:pos="4153"/>
                <w:tab w:val="right" w:pos="8306"/>
              </w:tabs>
              <w:jc w:val="center"/>
              <w:rPr>
                <w:rFonts w:ascii="Calibri" w:hAnsi="Calibri"/>
                <w:b/>
                <w:sz w:val="22"/>
                <w:szCs w:val="22"/>
              </w:rPr>
            </w:pPr>
            <w:r w:rsidRPr="00E766A7">
              <w:rPr>
                <w:rFonts w:ascii="Calibri" w:hAnsi="Calibri"/>
                <w:b/>
                <w:sz w:val="22"/>
                <w:szCs w:val="22"/>
              </w:rPr>
              <w:t>---</w:t>
            </w:r>
          </w:p>
          <w:p w14:paraId="3314BE36" w14:textId="77777777" w:rsidR="00F5010F" w:rsidRPr="00E766A7" w:rsidRDefault="00F5010F" w:rsidP="009E2AA1">
            <w:pPr>
              <w:keepNext/>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ΠΕΡΙΦΕΡΕΙΑΚΗ ΔΙΕΥΘΥΝΣΗ </w:t>
            </w:r>
          </w:p>
          <w:p w14:paraId="3DD1D956" w14:textId="77777777" w:rsidR="00F5010F" w:rsidRPr="00E766A7" w:rsidRDefault="00F5010F" w:rsidP="009E2AA1">
            <w:pPr>
              <w:keepNext/>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ΠΡΩΤΟΒΑΘΜΙΑΣ ΚΑΙ ΔΕΥΤΕΡΟΒΑΘΜΙΑΣ ΕΚΠΑΙΔΕΥΣΗΣ </w:t>
            </w:r>
          </w:p>
          <w:p w14:paraId="368B892A"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r w:rsidRPr="00E766A7">
              <w:rPr>
                <w:rFonts w:ascii="Calibri" w:eastAsia="Calibri" w:hAnsi="Calibri"/>
                <w:b/>
                <w:sz w:val="22"/>
                <w:szCs w:val="22"/>
                <w:lang w:eastAsia="en-US"/>
              </w:rPr>
              <w:t>……………………………………………….</w:t>
            </w:r>
          </w:p>
        </w:tc>
        <w:tc>
          <w:tcPr>
            <w:tcW w:w="2323" w:type="pct"/>
          </w:tcPr>
          <w:p w14:paraId="2219F0B1"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r w:rsidRPr="00E766A7">
              <w:rPr>
                <w:rFonts w:ascii="Calibri" w:eastAsia="Calibri" w:hAnsi="Calibri"/>
                <w:b/>
                <w:sz w:val="22"/>
                <w:szCs w:val="22"/>
                <w:lang w:eastAsia="en-US"/>
              </w:rPr>
              <w:t>ΕΥΡΩΠΑΪΚΗ ΕΝΩΣΗ</w:t>
            </w:r>
          </w:p>
          <w:p w14:paraId="5833875F"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r w:rsidRPr="00E766A7">
              <w:rPr>
                <w:rFonts w:ascii="Calibri" w:eastAsia="Calibri" w:hAnsi="Calibri"/>
                <w:b/>
                <w:sz w:val="22"/>
                <w:szCs w:val="22"/>
                <w:lang w:eastAsia="en-US"/>
              </w:rPr>
              <w:t>ΕΥΡΩΠΑΪΚΟ ΚΟΙΝΩΝΙΚΟ TAMEIO + (ΕΚΤ+)</w:t>
            </w:r>
          </w:p>
        </w:tc>
      </w:tr>
      <w:tr w:rsidR="00F5010F" w:rsidRPr="00E766A7" w14:paraId="32A88E38" w14:textId="77777777" w:rsidTr="009E2AA1">
        <w:trPr>
          <w:trHeight w:val="814"/>
          <w:jc w:val="center"/>
        </w:trPr>
        <w:tc>
          <w:tcPr>
            <w:tcW w:w="2677" w:type="pct"/>
            <w:gridSpan w:val="3"/>
            <w:noWrap/>
          </w:tcPr>
          <w:p w14:paraId="0068E7F0" w14:textId="77777777" w:rsidR="00F5010F" w:rsidRPr="00E766A7" w:rsidRDefault="00F5010F" w:rsidP="009E2AA1">
            <w:pPr>
              <w:tabs>
                <w:tab w:val="num" w:pos="576"/>
                <w:tab w:val="left" w:pos="6521"/>
                <w:tab w:val="left" w:pos="7655"/>
              </w:tabs>
              <w:ind w:left="240"/>
              <w:jc w:val="center"/>
              <w:rPr>
                <w:rFonts w:ascii="Calibri" w:hAnsi="Calibri" w:cs="Arial"/>
                <w:b/>
                <w:bCs/>
                <w:sz w:val="22"/>
                <w:vertAlign w:val="superscript"/>
                <w:lang w:eastAsia="en-US"/>
              </w:rPr>
            </w:pPr>
            <w:r w:rsidRPr="00E766A7">
              <w:rPr>
                <w:rFonts w:ascii="Calibri" w:hAnsi="Calibri" w:cs="Arial"/>
                <w:b/>
                <w:bCs/>
                <w:sz w:val="22"/>
                <w:lang w:eastAsia="en-US"/>
              </w:rPr>
              <w:t xml:space="preserve">ΔΙΕΥΘΥΝΣΗ </w:t>
            </w:r>
            <w:r w:rsidRPr="00E766A7">
              <w:rPr>
                <w:rFonts w:ascii="Calibri" w:hAnsi="Calibri" w:cs="Arial"/>
                <w:b/>
                <w:bCs/>
                <w:sz w:val="22"/>
                <w:highlight w:val="yellow"/>
                <w:lang w:eastAsia="en-US"/>
              </w:rPr>
              <w:t>ΠΡΩΤΟΒΑΘΜΙΑΣ / ΔΕΥΤΕΡΟΒΑΘΜΙΑΣ</w:t>
            </w:r>
            <w:r w:rsidRPr="00E766A7">
              <w:rPr>
                <w:rFonts w:ascii="Calibri" w:hAnsi="Calibri" w:cs="Arial"/>
                <w:b/>
                <w:bCs/>
                <w:sz w:val="22"/>
                <w:lang w:eastAsia="en-US"/>
              </w:rPr>
              <w:t xml:space="preserve"> ΕΚΠΑΙΔΕΥΣΗΣ</w:t>
            </w:r>
          </w:p>
          <w:p w14:paraId="53968494" w14:textId="77777777" w:rsidR="00F5010F" w:rsidRPr="00E766A7" w:rsidRDefault="00F5010F" w:rsidP="009E2AA1">
            <w:pPr>
              <w:tabs>
                <w:tab w:val="center" w:pos="4153"/>
                <w:tab w:val="right" w:pos="8306"/>
              </w:tabs>
              <w:jc w:val="center"/>
              <w:rPr>
                <w:rFonts w:ascii="Calibri" w:hAnsi="Calibri" w:cs="Arial"/>
                <w:b/>
                <w:bCs/>
                <w:sz w:val="22"/>
                <w:szCs w:val="22"/>
                <w:lang w:eastAsia="en-US"/>
              </w:rPr>
            </w:pPr>
            <w:r w:rsidRPr="00E766A7">
              <w:rPr>
                <w:rFonts w:ascii="Calibri" w:hAnsi="Calibri" w:cs="Arial"/>
                <w:b/>
                <w:bCs/>
                <w:sz w:val="22"/>
                <w:szCs w:val="22"/>
                <w:lang w:eastAsia="en-US"/>
              </w:rPr>
              <w:t>…………………………………………..</w:t>
            </w:r>
          </w:p>
          <w:p w14:paraId="506909EB" w14:textId="77777777" w:rsidR="00F5010F" w:rsidRPr="00E766A7" w:rsidRDefault="00F5010F" w:rsidP="009E2AA1">
            <w:pPr>
              <w:tabs>
                <w:tab w:val="center" w:pos="4153"/>
                <w:tab w:val="right" w:pos="8306"/>
              </w:tabs>
              <w:jc w:val="center"/>
              <w:rPr>
                <w:rFonts w:ascii="Calibri" w:hAnsi="Calibri" w:cs="Arial"/>
                <w:b/>
                <w:bCs/>
                <w:sz w:val="22"/>
                <w:szCs w:val="22"/>
                <w:lang w:eastAsia="en-US"/>
              </w:rPr>
            </w:pPr>
          </w:p>
          <w:p w14:paraId="68AE50AA" w14:textId="77777777" w:rsidR="00F5010F" w:rsidRPr="00E766A7" w:rsidRDefault="00F5010F" w:rsidP="009E2AA1">
            <w:pPr>
              <w:tabs>
                <w:tab w:val="center" w:pos="4153"/>
                <w:tab w:val="right" w:pos="8306"/>
              </w:tabs>
              <w:rPr>
                <w:rFonts w:ascii="Calibri" w:hAnsi="Calibri"/>
                <w:b/>
                <w:sz w:val="22"/>
                <w:szCs w:val="22"/>
                <w:lang w:eastAsia="en-US"/>
              </w:rPr>
            </w:pPr>
            <w:r w:rsidRPr="00E766A7">
              <w:rPr>
                <w:rFonts w:ascii="Calibri" w:hAnsi="Calibri" w:cs="Arial"/>
                <w:b/>
                <w:bCs/>
                <w:sz w:val="22"/>
                <w:szCs w:val="22"/>
                <w:lang w:eastAsia="en-US"/>
              </w:rPr>
              <w:t>Σχολική Μονάδα:</w:t>
            </w:r>
          </w:p>
        </w:tc>
        <w:tc>
          <w:tcPr>
            <w:tcW w:w="2323" w:type="pct"/>
          </w:tcPr>
          <w:p w14:paraId="025970DD" w14:textId="77777777" w:rsidR="00F5010F" w:rsidRPr="00E766A7" w:rsidRDefault="00F5010F" w:rsidP="009E2AA1">
            <w:pPr>
              <w:tabs>
                <w:tab w:val="center" w:pos="4153"/>
                <w:tab w:val="right" w:pos="8306"/>
              </w:tabs>
              <w:rPr>
                <w:rFonts w:ascii="Calibri" w:hAnsi="Calibri"/>
                <w:b/>
                <w:sz w:val="22"/>
                <w:szCs w:val="22"/>
              </w:rPr>
            </w:pPr>
          </w:p>
          <w:p w14:paraId="3C4B7F5D"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 xml:space="preserve">            Ημερομηνία, </w:t>
            </w:r>
          </w:p>
          <w:p w14:paraId="3761EBA7"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 xml:space="preserve">            </w:t>
            </w:r>
            <w:proofErr w:type="spellStart"/>
            <w:r w:rsidRPr="00E766A7">
              <w:rPr>
                <w:rFonts w:ascii="Calibri" w:hAnsi="Calibri"/>
                <w:b/>
                <w:sz w:val="22"/>
                <w:szCs w:val="22"/>
              </w:rPr>
              <w:t>Αρ</w:t>
            </w:r>
            <w:proofErr w:type="spellEnd"/>
            <w:r w:rsidRPr="00E766A7">
              <w:rPr>
                <w:rFonts w:ascii="Calibri" w:hAnsi="Calibri"/>
                <w:b/>
                <w:sz w:val="22"/>
                <w:szCs w:val="22"/>
              </w:rPr>
              <w:t>. πρωτ.:</w:t>
            </w:r>
          </w:p>
          <w:p w14:paraId="429A407B" w14:textId="77777777" w:rsidR="00F5010F" w:rsidRPr="00E766A7" w:rsidRDefault="00F5010F" w:rsidP="009E2AA1">
            <w:pPr>
              <w:tabs>
                <w:tab w:val="center" w:pos="4153"/>
                <w:tab w:val="right" w:pos="8306"/>
              </w:tabs>
              <w:rPr>
                <w:rFonts w:ascii="Calibri" w:hAnsi="Calibri"/>
                <w:b/>
                <w:sz w:val="22"/>
                <w:szCs w:val="22"/>
              </w:rPr>
            </w:pPr>
          </w:p>
        </w:tc>
      </w:tr>
      <w:tr w:rsidR="00F5010F" w:rsidRPr="00E766A7" w14:paraId="6963E955" w14:textId="77777777" w:rsidTr="009E2AA1">
        <w:trPr>
          <w:jc w:val="center"/>
        </w:trPr>
        <w:tc>
          <w:tcPr>
            <w:tcW w:w="1025" w:type="pct"/>
            <w:noWrap/>
          </w:tcPr>
          <w:p w14:paraId="0764C487"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Ταχ. Δ/νση</w:t>
            </w:r>
          </w:p>
        </w:tc>
        <w:tc>
          <w:tcPr>
            <w:tcW w:w="193" w:type="pct"/>
            <w:noWrap/>
          </w:tcPr>
          <w:p w14:paraId="3FD41BC7"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460" w:type="pct"/>
            <w:noWrap/>
          </w:tcPr>
          <w:p w14:paraId="473A65A1"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323" w:type="pct"/>
            <w:vMerge w:val="restart"/>
          </w:tcPr>
          <w:p w14:paraId="26599E24" w14:textId="77777777" w:rsidR="00F5010F" w:rsidRPr="00E766A7" w:rsidRDefault="00F5010F" w:rsidP="009E2AA1">
            <w:pPr>
              <w:jc w:val="both"/>
              <w:rPr>
                <w:rFonts w:ascii="Calibri" w:hAnsi="Calibri"/>
                <w:b/>
                <w:iCs/>
                <w:sz w:val="22"/>
                <w:szCs w:val="22"/>
              </w:rPr>
            </w:pPr>
            <w:r w:rsidRPr="00E766A7">
              <w:rPr>
                <w:rFonts w:ascii="Calibri" w:hAnsi="Calibri"/>
                <w:b/>
                <w:iCs/>
                <w:sz w:val="22"/>
                <w:szCs w:val="22"/>
              </w:rPr>
              <w:t xml:space="preserve">      Προς : </w:t>
            </w:r>
          </w:p>
          <w:p w14:paraId="57149DF3" w14:textId="77777777" w:rsidR="00F5010F" w:rsidRPr="00E766A7" w:rsidRDefault="00F5010F" w:rsidP="009E2AA1">
            <w:pPr>
              <w:tabs>
                <w:tab w:val="center" w:pos="4153"/>
                <w:tab w:val="right" w:pos="8306"/>
              </w:tabs>
              <w:autoSpaceDE w:val="0"/>
              <w:autoSpaceDN w:val="0"/>
              <w:adjustRightInd w:val="0"/>
              <w:rPr>
                <w:rFonts w:ascii="Calibri" w:hAnsi="Calibri"/>
                <w:b/>
                <w:iCs/>
                <w:sz w:val="22"/>
                <w:szCs w:val="22"/>
              </w:rPr>
            </w:pPr>
          </w:p>
          <w:p w14:paraId="4CFC4912" w14:textId="77777777" w:rsidR="00F5010F" w:rsidRPr="00E766A7" w:rsidRDefault="00F5010F" w:rsidP="009E2AA1">
            <w:pPr>
              <w:tabs>
                <w:tab w:val="center" w:pos="4153"/>
                <w:tab w:val="right" w:pos="8306"/>
              </w:tabs>
              <w:autoSpaceDE w:val="0"/>
              <w:autoSpaceDN w:val="0"/>
              <w:adjustRightInd w:val="0"/>
              <w:rPr>
                <w:rFonts w:ascii="Calibri" w:hAnsi="Calibri"/>
                <w:b/>
                <w:iCs/>
                <w:sz w:val="22"/>
                <w:szCs w:val="22"/>
              </w:rPr>
            </w:pPr>
            <w:r w:rsidRPr="00E766A7">
              <w:rPr>
                <w:rFonts w:ascii="Calibri" w:hAnsi="Calibri"/>
                <w:b/>
                <w:iCs/>
                <w:sz w:val="22"/>
                <w:szCs w:val="22"/>
              </w:rPr>
              <w:t>Διεύθυνση Πρωτοβάθμιας/Δευτεροβάθμιας Εκπαίδευσης ………………………………………………….</w:t>
            </w:r>
          </w:p>
          <w:p w14:paraId="058C108F" w14:textId="77777777" w:rsidR="00F5010F" w:rsidRPr="00E766A7" w:rsidRDefault="00F5010F" w:rsidP="009E2AA1">
            <w:pPr>
              <w:tabs>
                <w:tab w:val="center" w:pos="4153"/>
                <w:tab w:val="right" w:pos="8306"/>
              </w:tabs>
              <w:autoSpaceDE w:val="0"/>
              <w:autoSpaceDN w:val="0"/>
              <w:adjustRightInd w:val="0"/>
              <w:jc w:val="center"/>
              <w:rPr>
                <w:rFonts w:ascii="Calibri" w:hAnsi="Calibri" w:cs="MgHelveticaUCPol"/>
                <w:b/>
                <w:sz w:val="22"/>
                <w:szCs w:val="22"/>
              </w:rPr>
            </w:pPr>
          </w:p>
        </w:tc>
      </w:tr>
      <w:tr w:rsidR="00F5010F" w:rsidRPr="00E766A7" w14:paraId="0E204906" w14:textId="77777777" w:rsidTr="009E2AA1">
        <w:trPr>
          <w:jc w:val="center"/>
        </w:trPr>
        <w:tc>
          <w:tcPr>
            <w:tcW w:w="1025" w:type="pct"/>
            <w:noWrap/>
          </w:tcPr>
          <w:p w14:paraId="38FB423D"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Τ.Κ. - Πόλη</w:t>
            </w:r>
          </w:p>
        </w:tc>
        <w:tc>
          <w:tcPr>
            <w:tcW w:w="193" w:type="pct"/>
            <w:noWrap/>
          </w:tcPr>
          <w:p w14:paraId="1A28E844"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460" w:type="pct"/>
            <w:noWrap/>
          </w:tcPr>
          <w:p w14:paraId="2E6344D5"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323" w:type="pct"/>
            <w:vMerge/>
          </w:tcPr>
          <w:p w14:paraId="315467D6" w14:textId="77777777" w:rsidR="00F5010F" w:rsidRPr="00E766A7" w:rsidRDefault="00F5010F" w:rsidP="009E2AA1">
            <w:pPr>
              <w:tabs>
                <w:tab w:val="center" w:pos="4153"/>
                <w:tab w:val="right" w:pos="8306"/>
              </w:tabs>
              <w:rPr>
                <w:rFonts w:ascii="Calibri" w:hAnsi="Calibri"/>
                <w:b/>
                <w:szCs w:val="22"/>
              </w:rPr>
            </w:pPr>
          </w:p>
        </w:tc>
      </w:tr>
      <w:tr w:rsidR="00F5010F" w:rsidRPr="00E766A7" w14:paraId="2EDA3AE2" w14:textId="77777777" w:rsidTr="009E2AA1">
        <w:trPr>
          <w:jc w:val="center"/>
        </w:trPr>
        <w:tc>
          <w:tcPr>
            <w:tcW w:w="1025" w:type="pct"/>
            <w:noWrap/>
          </w:tcPr>
          <w:p w14:paraId="079E1B36"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Ιστοσελίδα</w:t>
            </w:r>
          </w:p>
        </w:tc>
        <w:tc>
          <w:tcPr>
            <w:tcW w:w="193" w:type="pct"/>
            <w:noWrap/>
          </w:tcPr>
          <w:p w14:paraId="5786AAA7"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460" w:type="pct"/>
            <w:noWrap/>
          </w:tcPr>
          <w:p w14:paraId="644D9FCF"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323" w:type="pct"/>
            <w:vMerge/>
          </w:tcPr>
          <w:p w14:paraId="10F8AB8F" w14:textId="77777777" w:rsidR="00F5010F" w:rsidRPr="00E766A7" w:rsidRDefault="00F5010F" w:rsidP="009E2AA1">
            <w:pPr>
              <w:tabs>
                <w:tab w:val="center" w:pos="4153"/>
                <w:tab w:val="right" w:pos="8306"/>
              </w:tabs>
              <w:rPr>
                <w:rFonts w:ascii="Calibri" w:hAnsi="Calibri"/>
                <w:b/>
                <w:szCs w:val="22"/>
              </w:rPr>
            </w:pPr>
          </w:p>
        </w:tc>
      </w:tr>
      <w:tr w:rsidR="00F5010F" w:rsidRPr="00E766A7" w14:paraId="0E404ED7" w14:textId="77777777" w:rsidTr="009E2AA1">
        <w:trPr>
          <w:jc w:val="center"/>
        </w:trPr>
        <w:tc>
          <w:tcPr>
            <w:tcW w:w="1025" w:type="pct"/>
            <w:noWrap/>
          </w:tcPr>
          <w:p w14:paraId="0511B0D8"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Πληροφορίες</w:t>
            </w:r>
          </w:p>
        </w:tc>
        <w:tc>
          <w:tcPr>
            <w:tcW w:w="193" w:type="pct"/>
            <w:noWrap/>
          </w:tcPr>
          <w:p w14:paraId="12B9FF8D"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460" w:type="pct"/>
            <w:noWrap/>
          </w:tcPr>
          <w:p w14:paraId="048D76BA" w14:textId="77777777" w:rsidR="00F5010F" w:rsidRPr="00E766A7" w:rsidRDefault="00F5010F" w:rsidP="009E2AA1">
            <w:pPr>
              <w:tabs>
                <w:tab w:val="center" w:pos="4153"/>
                <w:tab w:val="right" w:pos="8306"/>
              </w:tabs>
              <w:rPr>
                <w:rFonts w:ascii="Calibri" w:hAnsi="Calibri"/>
                <w:b/>
                <w:color w:val="0000FF"/>
                <w:u w:val="single"/>
              </w:rPr>
            </w:pPr>
            <w:r w:rsidRPr="00E766A7">
              <w:rPr>
                <w:rFonts w:ascii="Calibri" w:hAnsi="Calibri"/>
                <w:b/>
              </w:rPr>
              <w:t>……………………………………….</w:t>
            </w:r>
          </w:p>
        </w:tc>
        <w:tc>
          <w:tcPr>
            <w:tcW w:w="2323" w:type="pct"/>
            <w:vMerge/>
          </w:tcPr>
          <w:p w14:paraId="42108161" w14:textId="77777777" w:rsidR="00F5010F" w:rsidRPr="00E766A7" w:rsidRDefault="00F5010F" w:rsidP="009E2AA1">
            <w:pPr>
              <w:tabs>
                <w:tab w:val="center" w:pos="4153"/>
                <w:tab w:val="right" w:pos="8306"/>
              </w:tabs>
              <w:rPr>
                <w:rFonts w:ascii="Calibri" w:hAnsi="Calibri"/>
                <w:b/>
                <w:szCs w:val="22"/>
              </w:rPr>
            </w:pPr>
          </w:p>
        </w:tc>
      </w:tr>
      <w:tr w:rsidR="00F5010F" w:rsidRPr="00E766A7" w14:paraId="162F7418" w14:textId="77777777" w:rsidTr="009E2AA1">
        <w:trPr>
          <w:jc w:val="center"/>
        </w:trPr>
        <w:tc>
          <w:tcPr>
            <w:tcW w:w="1025" w:type="pct"/>
            <w:noWrap/>
          </w:tcPr>
          <w:p w14:paraId="541D5776"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Τηλέφωνο</w:t>
            </w:r>
          </w:p>
        </w:tc>
        <w:tc>
          <w:tcPr>
            <w:tcW w:w="193" w:type="pct"/>
            <w:noWrap/>
          </w:tcPr>
          <w:p w14:paraId="04B11D0B"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460" w:type="pct"/>
            <w:noWrap/>
          </w:tcPr>
          <w:p w14:paraId="19B3D3F0"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323" w:type="pct"/>
            <w:vMerge/>
          </w:tcPr>
          <w:p w14:paraId="22D666B8" w14:textId="77777777" w:rsidR="00F5010F" w:rsidRPr="00E766A7" w:rsidRDefault="00F5010F" w:rsidP="009E2AA1">
            <w:pPr>
              <w:tabs>
                <w:tab w:val="center" w:pos="4153"/>
                <w:tab w:val="right" w:pos="8306"/>
              </w:tabs>
              <w:rPr>
                <w:rFonts w:ascii="Calibri" w:hAnsi="Calibri"/>
                <w:b/>
                <w:szCs w:val="22"/>
              </w:rPr>
            </w:pPr>
          </w:p>
        </w:tc>
      </w:tr>
      <w:tr w:rsidR="00F5010F" w:rsidRPr="00E766A7" w14:paraId="34340D40" w14:textId="77777777" w:rsidTr="009E2AA1">
        <w:trPr>
          <w:jc w:val="center"/>
        </w:trPr>
        <w:tc>
          <w:tcPr>
            <w:tcW w:w="1025" w:type="pct"/>
            <w:noWrap/>
          </w:tcPr>
          <w:p w14:paraId="358568A1"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lang w:val="en-US"/>
              </w:rPr>
              <w:t>Fax</w:t>
            </w:r>
          </w:p>
        </w:tc>
        <w:tc>
          <w:tcPr>
            <w:tcW w:w="193" w:type="pct"/>
            <w:noWrap/>
          </w:tcPr>
          <w:p w14:paraId="5A0BACE6"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460" w:type="pct"/>
            <w:noWrap/>
          </w:tcPr>
          <w:p w14:paraId="0CF4C72E"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323" w:type="pct"/>
            <w:vMerge/>
          </w:tcPr>
          <w:p w14:paraId="2589D819" w14:textId="77777777" w:rsidR="00F5010F" w:rsidRPr="00E766A7" w:rsidRDefault="00F5010F" w:rsidP="009E2AA1">
            <w:pPr>
              <w:tabs>
                <w:tab w:val="center" w:pos="4153"/>
                <w:tab w:val="right" w:pos="8306"/>
              </w:tabs>
              <w:rPr>
                <w:rFonts w:ascii="Calibri" w:hAnsi="Calibri"/>
                <w:b/>
                <w:szCs w:val="22"/>
              </w:rPr>
            </w:pPr>
          </w:p>
        </w:tc>
      </w:tr>
      <w:tr w:rsidR="00F5010F" w:rsidRPr="00E766A7" w14:paraId="7ED22112" w14:textId="77777777" w:rsidTr="009E2AA1">
        <w:trPr>
          <w:jc w:val="center"/>
        </w:trPr>
        <w:tc>
          <w:tcPr>
            <w:tcW w:w="1025" w:type="pct"/>
            <w:noWrap/>
          </w:tcPr>
          <w:p w14:paraId="4BED25BE" w14:textId="77777777" w:rsidR="00F5010F" w:rsidRPr="00E766A7" w:rsidRDefault="00F5010F" w:rsidP="009E2AA1">
            <w:pPr>
              <w:tabs>
                <w:tab w:val="center" w:pos="4153"/>
                <w:tab w:val="right" w:pos="8306"/>
              </w:tabs>
              <w:rPr>
                <w:rFonts w:ascii="Calibri" w:hAnsi="Calibri"/>
                <w:b/>
                <w:sz w:val="22"/>
                <w:szCs w:val="22"/>
                <w:lang w:val="en-US"/>
              </w:rPr>
            </w:pPr>
            <w:r w:rsidRPr="00E766A7">
              <w:rPr>
                <w:rFonts w:ascii="Calibri" w:hAnsi="Calibri"/>
                <w:b/>
                <w:sz w:val="22"/>
                <w:szCs w:val="22"/>
                <w:lang w:val="en-US"/>
              </w:rPr>
              <w:t>E-mail</w:t>
            </w:r>
          </w:p>
        </w:tc>
        <w:tc>
          <w:tcPr>
            <w:tcW w:w="193" w:type="pct"/>
            <w:noWrap/>
          </w:tcPr>
          <w:p w14:paraId="63CDCD87" w14:textId="77777777" w:rsidR="00F5010F" w:rsidRPr="00E766A7" w:rsidRDefault="00F5010F" w:rsidP="009E2AA1">
            <w:pPr>
              <w:tabs>
                <w:tab w:val="center" w:pos="4153"/>
                <w:tab w:val="right" w:pos="8306"/>
              </w:tabs>
              <w:rPr>
                <w:rFonts w:ascii="Calibri" w:hAnsi="Calibri"/>
                <w:b/>
                <w:lang w:val="en-US"/>
              </w:rPr>
            </w:pPr>
            <w:r w:rsidRPr="00E766A7">
              <w:rPr>
                <w:rFonts w:ascii="Calibri" w:hAnsi="Calibri"/>
                <w:b/>
                <w:lang w:val="en-US"/>
              </w:rPr>
              <w:t>:</w:t>
            </w:r>
          </w:p>
        </w:tc>
        <w:tc>
          <w:tcPr>
            <w:tcW w:w="1460" w:type="pct"/>
            <w:noWrap/>
          </w:tcPr>
          <w:p w14:paraId="69529646"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323" w:type="pct"/>
            <w:vMerge/>
          </w:tcPr>
          <w:p w14:paraId="205BDA4B" w14:textId="77777777" w:rsidR="00F5010F" w:rsidRPr="00E766A7" w:rsidRDefault="00F5010F" w:rsidP="009E2AA1">
            <w:pPr>
              <w:tabs>
                <w:tab w:val="center" w:pos="4153"/>
                <w:tab w:val="right" w:pos="8306"/>
              </w:tabs>
              <w:rPr>
                <w:rFonts w:ascii="Calibri" w:hAnsi="Calibri"/>
                <w:b/>
                <w:szCs w:val="22"/>
              </w:rPr>
            </w:pPr>
          </w:p>
        </w:tc>
      </w:tr>
    </w:tbl>
    <w:p w14:paraId="5E4BA7B9" w14:textId="77777777" w:rsidR="00F5010F" w:rsidRPr="00E766A7" w:rsidRDefault="00F5010F" w:rsidP="00F5010F">
      <w:pPr>
        <w:spacing w:after="200" w:line="276" w:lineRule="auto"/>
        <w:jc w:val="center"/>
        <w:rPr>
          <w:rFonts w:ascii="Calibri" w:eastAsia="Calibri" w:hAnsi="Calibri"/>
          <w:b/>
          <w:sz w:val="22"/>
          <w:szCs w:val="22"/>
          <w:u w:val="single"/>
          <w:lang w:eastAsia="en-US"/>
        </w:rPr>
      </w:pPr>
    </w:p>
    <w:p w14:paraId="176E4B89" w14:textId="0A300534" w:rsidR="00F5010F" w:rsidRPr="00E766A7" w:rsidRDefault="00F5010F" w:rsidP="00F5010F">
      <w:pPr>
        <w:spacing w:after="200" w:line="276" w:lineRule="auto"/>
        <w:jc w:val="center"/>
        <w:rPr>
          <w:rFonts w:ascii="Calibri" w:eastAsia="Calibri" w:hAnsi="Calibri"/>
          <w:b/>
          <w:sz w:val="22"/>
          <w:szCs w:val="22"/>
          <w:u w:val="single"/>
          <w:lang w:eastAsia="en-US"/>
        </w:rPr>
      </w:pPr>
      <w:r w:rsidRPr="00CE5D24">
        <w:rPr>
          <w:rFonts w:ascii="Calibri" w:eastAsia="Calibri" w:hAnsi="Calibri"/>
          <w:b/>
          <w:sz w:val="22"/>
          <w:szCs w:val="22"/>
          <w:highlight w:val="yellow"/>
          <w:u w:val="single"/>
          <w:lang w:eastAsia="en-US"/>
        </w:rPr>
        <w:t xml:space="preserve">ΒΕΒΑΙΩΣΗ </w:t>
      </w:r>
      <w:r w:rsidR="00CE5D24" w:rsidRPr="00CE5D24">
        <w:rPr>
          <w:rFonts w:ascii="Calibri" w:hAnsi="Calibri" w:cs="Calibri"/>
          <w:b/>
          <w:bCs/>
          <w:sz w:val="22"/>
          <w:szCs w:val="22"/>
          <w:highlight w:val="yellow"/>
          <w:u w:val="single"/>
        </w:rPr>
        <w:t>ΕΚΤΥΠΩΣΗΣ</w:t>
      </w:r>
      <w:r w:rsidRPr="00CE5D24">
        <w:rPr>
          <w:rFonts w:ascii="Calibri" w:hAnsi="Calibri" w:cs="Calibri"/>
          <w:b/>
          <w:bCs/>
          <w:sz w:val="22"/>
          <w:szCs w:val="22"/>
          <w:highlight w:val="yellow"/>
          <w:u w:val="single"/>
        </w:rPr>
        <w:t xml:space="preserve"> ΚΑΙ</w:t>
      </w:r>
      <w:r w:rsidRPr="00E766A7">
        <w:rPr>
          <w:rFonts w:ascii="Calibri" w:hAnsi="Calibri" w:cs="Calibri"/>
          <w:b/>
          <w:bCs/>
          <w:sz w:val="22"/>
          <w:szCs w:val="22"/>
          <w:u w:val="single"/>
        </w:rPr>
        <w:t xml:space="preserve"> ΑΝΑΡΤΗΣΗΣ </w:t>
      </w:r>
      <w:r w:rsidRPr="00E766A7">
        <w:rPr>
          <w:rFonts w:ascii="Calibri" w:eastAsia="Calibri" w:hAnsi="Calibri"/>
          <w:b/>
          <w:sz w:val="22"/>
          <w:szCs w:val="22"/>
          <w:u w:val="single"/>
          <w:lang w:eastAsia="en-US"/>
        </w:rPr>
        <w:t>ΑΦΙΣΑΣ</w:t>
      </w:r>
    </w:p>
    <w:p w14:paraId="7D548CC0" w14:textId="77777777" w:rsidR="00F5010F" w:rsidRPr="00E766A7" w:rsidRDefault="00F5010F" w:rsidP="00F5010F">
      <w:pPr>
        <w:spacing w:after="200" w:line="276" w:lineRule="auto"/>
        <w:rPr>
          <w:rFonts w:ascii="Calibri" w:eastAsia="Calibri" w:hAnsi="Calibri"/>
          <w:sz w:val="22"/>
          <w:szCs w:val="22"/>
          <w:lang w:eastAsia="en-US"/>
        </w:rPr>
      </w:pPr>
      <w:r w:rsidRPr="00E766A7">
        <w:rPr>
          <w:rFonts w:ascii="Calibri" w:eastAsia="Calibri" w:hAnsi="Calibri"/>
          <w:sz w:val="22"/>
          <w:szCs w:val="22"/>
          <w:lang w:eastAsia="en-US"/>
        </w:rPr>
        <w:t>Βεβαιώνουμε ότι:</w:t>
      </w:r>
    </w:p>
    <w:p w14:paraId="2FA8949E" w14:textId="1F5B1071" w:rsidR="00F5010F" w:rsidRPr="005B3F83" w:rsidRDefault="00CE5D24" w:rsidP="00F5010F">
      <w:pPr>
        <w:numPr>
          <w:ilvl w:val="0"/>
          <w:numId w:val="29"/>
        </w:numPr>
        <w:spacing w:after="200" w:line="276" w:lineRule="auto"/>
        <w:jc w:val="both"/>
        <w:rPr>
          <w:rFonts w:ascii="Calibri" w:eastAsia="Calibri" w:hAnsi="Calibri"/>
          <w:sz w:val="22"/>
          <w:szCs w:val="22"/>
          <w:lang w:eastAsia="en-US"/>
        </w:rPr>
      </w:pPr>
      <w:r w:rsidRPr="005B3F83">
        <w:rPr>
          <w:rFonts w:ascii="Calibri" w:eastAsia="Calibri" w:hAnsi="Calibri"/>
          <w:sz w:val="22"/>
          <w:szCs w:val="22"/>
          <w:lang w:eastAsia="en-US"/>
        </w:rPr>
        <w:t xml:space="preserve">Πραγματοποιήθηκε η εκτύπωση της </w:t>
      </w:r>
      <w:r w:rsidR="005B3F83" w:rsidRPr="005B3F83">
        <w:rPr>
          <w:rFonts w:ascii="Calibri" w:eastAsia="Calibri" w:hAnsi="Calibri"/>
          <w:sz w:val="22"/>
          <w:szCs w:val="22"/>
          <w:lang w:eastAsia="en-US"/>
        </w:rPr>
        <w:t xml:space="preserve">ψηφιακής </w:t>
      </w:r>
      <w:r w:rsidRPr="005B3F83">
        <w:rPr>
          <w:rFonts w:ascii="Calibri" w:eastAsia="Calibri" w:hAnsi="Calibri"/>
          <w:sz w:val="22"/>
          <w:szCs w:val="22"/>
          <w:lang w:eastAsia="en-US"/>
        </w:rPr>
        <w:t xml:space="preserve">αφίσας δημοσιότητας </w:t>
      </w:r>
      <w:r w:rsidR="00F5010F" w:rsidRPr="005B3F83">
        <w:rPr>
          <w:rFonts w:ascii="Calibri" w:hAnsi="Calibri" w:cs="Calibri"/>
          <w:sz w:val="22"/>
          <w:szCs w:val="22"/>
        </w:rPr>
        <w:t xml:space="preserve">της Πράξης: </w:t>
      </w:r>
      <w:r w:rsidR="005065DF" w:rsidRPr="005B3F83">
        <w:rPr>
          <w:rFonts w:ascii="Calibri" w:hAnsi="Calibri" w:cs="Calibri"/>
          <w:b/>
          <w:bCs/>
          <w:sz w:val="22"/>
          <w:szCs w:val="22"/>
        </w:rPr>
        <w:t>«Υποστήριξη φοίτησης μαθητών/τριών με αναπηρία ή ειδικές εκπαιδευτικές ανάγκες, σχολικό έτος 2026-2027»</w:t>
      </w:r>
      <w:r w:rsidR="00F5010F" w:rsidRPr="005B3F83">
        <w:rPr>
          <w:rFonts w:ascii="Calibri" w:hAnsi="Calibri" w:cs="Calibri"/>
          <w:b/>
          <w:bCs/>
          <w:sz w:val="22"/>
          <w:szCs w:val="22"/>
        </w:rPr>
        <w:t xml:space="preserve">, </w:t>
      </w:r>
      <w:r w:rsidR="00A36C27" w:rsidRPr="00A36C27">
        <w:rPr>
          <w:rFonts w:ascii="Calibri" w:hAnsi="Calibri" w:cs="Calibri"/>
          <w:b/>
          <w:bCs/>
          <w:sz w:val="22"/>
          <w:szCs w:val="22"/>
        </w:rPr>
        <w:t xml:space="preserve">με κωδικό ΟΠΣ: 6063312, </w:t>
      </w:r>
      <w:r w:rsidR="00F5010F" w:rsidRPr="005B3F83">
        <w:rPr>
          <w:rFonts w:ascii="Calibri" w:hAnsi="Calibri" w:cs="Calibri"/>
          <w:b/>
          <w:sz w:val="22"/>
          <w:szCs w:val="22"/>
        </w:rPr>
        <w:t>του Τομεακού Προγράμματος «Ανθρώπινο Δυναμικό και Κοινωνική Συνοχή», ΕΣΠΑ 2021-2027.</w:t>
      </w:r>
    </w:p>
    <w:p w14:paraId="715A3668" w14:textId="77777777" w:rsidR="00F5010F" w:rsidRPr="00E766A7" w:rsidRDefault="00F5010F" w:rsidP="00F5010F">
      <w:pPr>
        <w:numPr>
          <w:ilvl w:val="0"/>
          <w:numId w:val="29"/>
        </w:numPr>
        <w:spacing w:after="200" w:line="276" w:lineRule="auto"/>
        <w:jc w:val="both"/>
        <w:rPr>
          <w:rFonts w:ascii="Calibri" w:eastAsia="Calibri" w:hAnsi="Calibri"/>
          <w:sz w:val="22"/>
          <w:szCs w:val="22"/>
          <w:lang w:eastAsia="en-US"/>
        </w:rPr>
      </w:pPr>
      <w:r w:rsidRPr="00E766A7">
        <w:rPr>
          <w:rFonts w:ascii="Calibri" w:hAnsi="Calibri" w:cs="Calibri"/>
          <w:sz w:val="22"/>
          <w:szCs w:val="22"/>
        </w:rPr>
        <w:t xml:space="preserve">Πραγματοποιήθηκε η ανάρτηση της αφίσας </w:t>
      </w:r>
      <w:r w:rsidRPr="00E766A7">
        <w:rPr>
          <w:rFonts w:ascii="Calibri" w:hAnsi="Calibri" w:cs="Calibri"/>
          <w:sz w:val="22"/>
          <w:szCs w:val="22"/>
          <w:u w:val="single"/>
        </w:rPr>
        <w:t>σε εμφανές σημείο</w:t>
      </w:r>
      <w:r w:rsidRPr="00E766A7">
        <w:rPr>
          <w:rFonts w:ascii="Calibri" w:hAnsi="Calibri" w:cs="Calibri"/>
          <w:sz w:val="22"/>
          <w:szCs w:val="22"/>
        </w:rPr>
        <w:t xml:space="preserve"> της σχολικής μονάδας …………………………………………….</w:t>
      </w:r>
    </w:p>
    <w:p w14:paraId="2CE618C9" w14:textId="77777777" w:rsidR="00F5010F" w:rsidRPr="00E766A7" w:rsidRDefault="00F5010F" w:rsidP="00F5010F">
      <w:pPr>
        <w:tabs>
          <w:tab w:val="center" w:pos="9360"/>
        </w:tabs>
        <w:spacing w:line="276" w:lineRule="auto"/>
        <w:ind w:left="5220"/>
        <w:jc w:val="center"/>
        <w:rPr>
          <w:rFonts w:ascii="Calibri" w:hAnsi="Calibri"/>
          <w:b/>
          <w:bCs/>
          <w:sz w:val="22"/>
          <w:szCs w:val="22"/>
        </w:rPr>
      </w:pPr>
    </w:p>
    <w:p w14:paraId="1251AB2B" w14:textId="77777777" w:rsidR="00F5010F" w:rsidRPr="00E766A7" w:rsidRDefault="00F5010F" w:rsidP="00F5010F">
      <w:pPr>
        <w:tabs>
          <w:tab w:val="center" w:pos="9360"/>
        </w:tabs>
        <w:spacing w:line="276" w:lineRule="auto"/>
        <w:ind w:left="5220"/>
        <w:jc w:val="center"/>
        <w:rPr>
          <w:rFonts w:ascii="Calibri" w:hAnsi="Calibri"/>
          <w:b/>
          <w:bCs/>
          <w:sz w:val="22"/>
          <w:szCs w:val="22"/>
        </w:rPr>
      </w:pPr>
    </w:p>
    <w:p w14:paraId="6220436C" w14:textId="77777777" w:rsidR="00F5010F" w:rsidRPr="00E766A7" w:rsidRDefault="00F5010F" w:rsidP="00F5010F">
      <w:pPr>
        <w:ind w:left="5812"/>
        <w:jc w:val="center"/>
        <w:rPr>
          <w:rFonts w:ascii="Calibri" w:hAnsi="Calibri" w:cs="Calibri"/>
          <w:b/>
          <w:bCs/>
          <w:color w:val="000000"/>
          <w:sz w:val="22"/>
          <w:szCs w:val="22"/>
        </w:rPr>
      </w:pPr>
      <w:r w:rsidRPr="00E766A7">
        <w:rPr>
          <w:rFonts w:ascii="Calibri" w:hAnsi="Calibri" w:cs="Calibri"/>
          <w:b/>
          <w:bCs/>
          <w:color w:val="000000"/>
          <w:sz w:val="22"/>
          <w:szCs w:val="22"/>
        </w:rPr>
        <w:t>Ο/Η Βεβαίων/ούσα Διευθυντής/ντρια</w:t>
      </w:r>
    </w:p>
    <w:p w14:paraId="0AC765EC" w14:textId="77777777" w:rsidR="00F5010F" w:rsidRPr="00E766A7" w:rsidRDefault="00F5010F" w:rsidP="00F5010F">
      <w:pPr>
        <w:tabs>
          <w:tab w:val="center" w:pos="9360"/>
        </w:tabs>
        <w:spacing w:line="276" w:lineRule="auto"/>
        <w:ind w:left="5812"/>
        <w:jc w:val="center"/>
        <w:rPr>
          <w:rFonts w:ascii="Calibri" w:hAnsi="Calibri" w:cs="Calibri"/>
          <w:b/>
          <w:bCs/>
          <w:i/>
          <w:color w:val="000000"/>
          <w:sz w:val="22"/>
          <w:szCs w:val="22"/>
        </w:rPr>
      </w:pPr>
      <w:r w:rsidRPr="00E766A7">
        <w:rPr>
          <w:rFonts w:ascii="Calibri" w:hAnsi="Calibri" w:cs="Calibri"/>
          <w:b/>
          <w:bCs/>
          <w:color w:val="000000"/>
          <w:sz w:val="22"/>
          <w:szCs w:val="22"/>
        </w:rPr>
        <w:t>του Σχολείου / Προϊστάμενος/η του Νηπιαγωγείου</w:t>
      </w:r>
    </w:p>
    <w:p w14:paraId="1E9DC07D" w14:textId="77777777" w:rsidR="00F5010F" w:rsidRPr="00E766A7" w:rsidRDefault="00F5010F" w:rsidP="00F5010F">
      <w:pPr>
        <w:tabs>
          <w:tab w:val="center" w:pos="9360"/>
        </w:tabs>
        <w:spacing w:line="276" w:lineRule="auto"/>
        <w:ind w:left="5812"/>
        <w:jc w:val="center"/>
        <w:rPr>
          <w:rFonts w:ascii="Calibri" w:hAnsi="Calibri" w:cs="Calibri"/>
          <w:b/>
          <w:bCs/>
          <w:i/>
          <w:color w:val="000000"/>
          <w:sz w:val="22"/>
          <w:szCs w:val="22"/>
        </w:rPr>
      </w:pPr>
    </w:p>
    <w:p w14:paraId="640A63C9" w14:textId="77777777" w:rsidR="00F5010F" w:rsidRPr="00E766A7" w:rsidRDefault="00F5010F" w:rsidP="005B3F83">
      <w:pPr>
        <w:tabs>
          <w:tab w:val="center" w:pos="9360"/>
        </w:tabs>
        <w:spacing w:line="276" w:lineRule="auto"/>
        <w:rPr>
          <w:rFonts w:ascii="Calibri" w:hAnsi="Calibri" w:cs="Calibri"/>
          <w:b/>
          <w:bCs/>
          <w:i/>
          <w:color w:val="000000"/>
          <w:sz w:val="22"/>
          <w:szCs w:val="22"/>
        </w:rPr>
      </w:pPr>
    </w:p>
    <w:p w14:paraId="7DA301FD" w14:textId="77777777" w:rsidR="00F5010F" w:rsidRPr="00E766A7" w:rsidRDefault="00F5010F" w:rsidP="00F5010F">
      <w:pPr>
        <w:tabs>
          <w:tab w:val="center" w:pos="9360"/>
        </w:tabs>
        <w:spacing w:line="276" w:lineRule="auto"/>
        <w:ind w:left="5812"/>
        <w:jc w:val="center"/>
        <w:rPr>
          <w:rFonts w:asciiTheme="minorHAnsi" w:hAnsiTheme="minorHAnsi"/>
          <w:sz w:val="22"/>
          <w:szCs w:val="22"/>
        </w:rPr>
      </w:pPr>
      <w:r w:rsidRPr="00E766A7">
        <w:rPr>
          <w:rFonts w:ascii="Calibri" w:hAnsi="Calibri" w:cs="Calibri"/>
          <w:bCs/>
          <w:i/>
          <w:color w:val="000000"/>
          <w:sz w:val="22"/>
          <w:szCs w:val="22"/>
        </w:rPr>
        <w:t>(Υπογραφή, Ονοματεπώνυμο, Σφραγίδα)</w:t>
      </w:r>
    </w:p>
    <w:p w14:paraId="71903D4B" w14:textId="77777777" w:rsidR="00F5010F" w:rsidRPr="00E766A7" w:rsidRDefault="00F5010F" w:rsidP="00F5010F">
      <w:pPr>
        <w:tabs>
          <w:tab w:val="center" w:pos="9360"/>
        </w:tabs>
        <w:spacing w:line="276" w:lineRule="auto"/>
        <w:ind w:left="5812"/>
        <w:jc w:val="center"/>
        <w:rPr>
          <w:rFonts w:asciiTheme="minorHAnsi" w:hAnsiTheme="minorHAnsi"/>
          <w:sz w:val="22"/>
          <w:szCs w:val="22"/>
        </w:rPr>
      </w:pPr>
    </w:p>
    <w:p w14:paraId="458C6626" w14:textId="77777777" w:rsidR="00F5010F" w:rsidRPr="00E766A7" w:rsidRDefault="00F5010F" w:rsidP="00F5010F">
      <w:pPr>
        <w:tabs>
          <w:tab w:val="center" w:pos="9360"/>
        </w:tabs>
        <w:spacing w:line="276" w:lineRule="auto"/>
        <w:ind w:left="5812"/>
        <w:jc w:val="center"/>
        <w:rPr>
          <w:rFonts w:asciiTheme="minorHAnsi" w:hAnsiTheme="minorHAnsi"/>
          <w:sz w:val="22"/>
          <w:szCs w:val="22"/>
        </w:rPr>
      </w:pPr>
    </w:p>
    <w:p w14:paraId="36379C0B" w14:textId="77777777" w:rsidR="00F5010F" w:rsidRPr="00E766A7" w:rsidRDefault="00F5010F" w:rsidP="00F5010F">
      <w:pPr>
        <w:rPr>
          <w:rFonts w:asciiTheme="minorHAnsi" w:hAnsiTheme="minorHAnsi"/>
          <w:sz w:val="22"/>
          <w:szCs w:val="22"/>
        </w:rPr>
      </w:pPr>
      <w:r w:rsidRPr="00E766A7">
        <w:rPr>
          <w:rFonts w:asciiTheme="minorHAnsi" w:hAnsiTheme="minorHAnsi"/>
          <w:sz w:val="22"/>
          <w:szCs w:val="22"/>
        </w:rPr>
        <w:br w:type="page"/>
      </w:r>
    </w:p>
    <w:p w14:paraId="0E6A1C7A" w14:textId="6765C7E4" w:rsidR="00F5010F" w:rsidRPr="00E766A7" w:rsidRDefault="00F5010F" w:rsidP="00F5010F">
      <w:pPr>
        <w:keepNext/>
        <w:pBdr>
          <w:top w:val="single" w:sz="4" w:space="1" w:color="auto"/>
          <w:left w:val="single" w:sz="4" w:space="3" w:color="auto"/>
          <w:bottom w:val="single" w:sz="4" w:space="1" w:color="auto"/>
          <w:right w:val="single" w:sz="4" w:space="4" w:color="auto"/>
        </w:pBdr>
        <w:shd w:val="clear" w:color="auto" w:fill="E0E0E0"/>
        <w:spacing w:line="276" w:lineRule="auto"/>
        <w:jc w:val="both"/>
        <w:outlineLvl w:val="1"/>
        <w:rPr>
          <w:rFonts w:ascii="Calibri" w:hAnsi="Calibri" w:cs="Arial"/>
          <w:b/>
          <w:bCs/>
          <w:sz w:val="22"/>
          <w:szCs w:val="22"/>
        </w:rPr>
      </w:pPr>
      <w:bookmarkStart w:id="81" w:name="_Toc238724285"/>
      <w:r w:rsidRPr="00F46868">
        <w:rPr>
          <w:rFonts w:ascii="Calibri" w:hAnsi="Calibri" w:cs="Arial"/>
          <w:b/>
          <w:bCs/>
          <w:sz w:val="22"/>
          <w:szCs w:val="22"/>
        </w:rPr>
        <w:t>ΥΠΟΔΕΙΓΜΑ 8.</w:t>
      </w:r>
      <w:r w:rsidR="00FE1C12" w:rsidRPr="00F46868">
        <w:rPr>
          <w:rFonts w:ascii="Calibri" w:hAnsi="Calibri" w:cs="Arial"/>
          <w:b/>
          <w:bCs/>
          <w:sz w:val="22"/>
          <w:szCs w:val="22"/>
        </w:rPr>
        <w:t>8</w:t>
      </w:r>
      <w:r w:rsidRPr="00F46868">
        <w:rPr>
          <w:rFonts w:ascii="Calibri" w:hAnsi="Calibri" w:cs="Arial"/>
          <w:b/>
          <w:bCs/>
          <w:sz w:val="22"/>
          <w:szCs w:val="22"/>
        </w:rPr>
        <w:t xml:space="preserve">: </w:t>
      </w:r>
      <w:r w:rsidRPr="00F46868">
        <w:rPr>
          <w:rFonts w:ascii="Calibri" w:hAnsi="Calibri" w:cs="Calibri"/>
          <w:b/>
          <w:bCs/>
          <w:sz w:val="22"/>
          <w:szCs w:val="22"/>
        </w:rPr>
        <w:t xml:space="preserve">ΒΕΒΑΙΩΣΗ </w:t>
      </w:r>
      <w:r w:rsidR="00FE1C12" w:rsidRPr="00F46868">
        <w:rPr>
          <w:rFonts w:ascii="Calibri" w:hAnsi="Calibri" w:cs="Calibri"/>
          <w:b/>
          <w:bCs/>
          <w:sz w:val="22"/>
          <w:szCs w:val="22"/>
        </w:rPr>
        <w:t>ΕΚΤΥΠΩΣΗΣ</w:t>
      </w:r>
      <w:r w:rsidRPr="00F46868">
        <w:rPr>
          <w:rFonts w:ascii="Calibri" w:hAnsi="Calibri" w:cs="Calibri"/>
          <w:b/>
          <w:bCs/>
          <w:sz w:val="22"/>
          <w:szCs w:val="22"/>
        </w:rPr>
        <w:t xml:space="preserve"> ΚΑΙ ΑΝΑΡΤΗΣΗΣ </w:t>
      </w:r>
      <w:r w:rsidR="00FE1C12" w:rsidRPr="00F46868">
        <w:rPr>
          <w:rFonts w:ascii="Calibri" w:hAnsi="Calibri" w:cs="Calibri"/>
          <w:b/>
          <w:bCs/>
          <w:sz w:val="22"/>
          <w:szCs w:val="22"/>
        </w:rPr>
        <w:t>ΨΗΦΙΑΚΗΣ</w:t>
      </w:r>
      <w:r w:rsidRPr="00F46868">
        <w:rPr>
          <w:rFonts w:ascii="Calibri" w:hAnsi="Calibri" w:cs="Calibri"/>
          <w:b/>
          <w:bCs/>
          <w:sz w:val="22"/>
          <w:szCs w:val="22"/>
        </w:rPr>
        <w:t xml:space="preserve"> ΑΦΙΣΑΣ ΑΠΟ ΤΙΣ ΠΕΡΙΦΕΡΕΙΑΚΕΣ ΔΙΕΥΘΥΝΣΕΙΣ ΠΡΩΤΟΒΑΘΜΙΑΣ ΚΑΙ ΔΕΥΤΕΡΟΒΑΘΜΙΑΣ ΕΚΠΑΙΔΕΥΣΗΣ </w:t>
      </w:r>
      <w:r w:rsidRPr="00F46868">
        <w:rPr>
          <w:rFonts w:asciiTheme="minorHAnsi" w:hAnsiTheme="minorHAnsi" w:cs="Arial"/>
          <w:b/>
          <w:bCs/>
          <w:caps/>
          <w:sz w:val="22"/>
          <w:szCs w:val="22"/>
        </w:rPr>
        <w:t>(Υποέργο 2)</w:t>
      </w:r>
      <w:bookmarkEnd w:id="81"/>
    </w:p>
    <w:p w14:paraId="17D33CEE" w14:textId="77777777" w:rsidR="00F5010F" w:rsidRPr="00E766A7" w:rsidRDefault="00F5010F" w:rsidP="00F5010F">
      <w:pPr>
        <w:spacing w:line="276" w:lineRule="auto"/>
        <w:jc w:val="center"/>
        <w:rPr>
          <w:rFonts w:ascii="Calibri" w:hAnsi="Calibri"/>
          <w:b/>
          <w:sz w:val="22"/>
          <w:szCs w:val="22"/>
        </w:rPr>
      </w:pPr>
    </w:p>
    <w:tbl>
      <w:tblPr>
        <w:tblW w:w="5000" w:type="pct"/>
        <w:jc w:val="center"/>
        <w:tblLayout w:type="fixed"/>
        <w:tblLook w:val="01E0" w:firstRow="1" w:lastRow="1" w:firstColumn="1" w:lastColumn="1" w:noHBand="0" w:noVBand="0"/>
      </w:tblPr>
      <w:tblGrid>
        <w:gridCol w:w="2005"/>
        <w:gridCol w:w="378"/>
        <w:gridCol w:w="2578"/>
        <w:gridCol w:w="4820"/>
      </w:tblGrid>
      <w:tr w:rsidR="00F5010F" w:rsidRPr="00E766A7" w14:paraId="4398BBC4" w14:textId="77777777" w:rsidTr="009E2AA1">
        <w:trPr>
          <w:jc w:val="center"/>
        </w:trPr>
        <w:tc>
          <w:tcPr>
            <w:tcW w:w="2536" w:type="pct"/>
            <w:gridSpan w:val="3"/>
            <w:noWrap/>
            <w:vAlign w:val="center"/>
          </w:tcPr>
          <w:p w14:paraId="1DD52A50"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r w:rsidRPr="00E766A7">
              <w:rPr>
                <w:rFonts w:ascii="Calibri" w:hAnsi="Calibri"/>
                <w:b/>
                <w:noProof/>
                <w:sz w:val="22"/>
                <w:szCs w:val="22"/>
              </w:rPr>
              <w:drawing>
                <wp:inline distT="0" distB="0" distL="0" distR="0" wp14:anchorId="6BA093B1" wp14:editId="0A4ED874">
                  <wp:extent cx="387985" cy="379730"/>
                  <wp:effectExtent l="0" t="0" r="0" b="1270"/>
                  <wp:docPr id="41" name="Εικόνα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985" cy="379730"/>
                          </a:xfrm>
                          <a:prstGeom prst="rect">
                            <a:avLst/>
                          </a:prstGeom>
                          <a:noFill/>
                          <a:ln>
                            <a:noFill/>
                          </a:ln>
                        </pic:spPr>
                      </pic:pic>
                    </a:graphicData>
                  </a:graphic>
                </wp:inline>
              </w:drawing>
            </w:r>
          </w:p>
        </w:tc>
        <w:tc>
          <w:tcPr>
            <w:tcW w:w="2464" w:type="pct"/>
          </w:tcPr>
          <w:p w14:paraId="15C50D37"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r w:rsidRPr="00E766A7">
              <w:rPr>
                <w:rFonts w:ascii="Calibri" w:eastAsia="Calibri" w:hAnsi="Calibri"/>
                <w:b/>
                <w:noProof/>
              </w:rPr>
              <w:drawing>
                <wp:anchor distT="0" distB="0" distL="114300" distR="114300" simplePos="0" relativeHeight="251681792" behindDoc="0" locked="0" layoutInCell="1" allowOverlap="1" wp14:anchorId="0DD28407" wp14:editId="601FC89F">
                  <wp:simplePos x="0" y="0"/>
                  <wp:positionH relativeFrom="column">
                    <wp:posOffset>1061085</wp:posOffset>
                  </wp:positionH>
                  <wp:positionV relativeFrom="paragraph">
                    <wp:posOffset>24130</wp:posOffset>
                  </wp:positionV>
                  <wp:extent cx="539750" cy="370840"/>
                  <wp:effectExtent l="0" t="0" r="0" b="0"/>
                  <wp:wrapSquare wrapText="bothSides"/>
                  <wp:docPr id="42" name="Εικόνα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F5010F" w:rsidRPr="00E766A7" w14:paraId="34B54D3E" w14:textId="77777777" w:rsidTr="009E2AA1">
        <w:trPr>
          <w:jc w:val="center"/>
        </w:trPr>
        <w:tc>
          <w:tcPr>
            <w:tcW w:w="2536" w:type="pct"/>
            <w:gridSpan w:val="3"/>
            <w:noWrap/>
          </w:tcPr>
          <w:p w14:paraId="55681E4D" w14:textId="77777777" w:rsidR="00F5010F" w:rsidRPr="00E766A7" w:rsidRDefault="00F5010F" w:rsidP="009E2AA1">
            <w:pPr>
              <w:tabs>
                <w:tab w:val="center" w:pos="4153"/>
                <w:tab w:val="right" w:pos="8306"/>
              </w:tabs>
              <w:spacing w:line="276" w:lineRule="auto"/>
              <w:jc w:val="center"/>
              <w:rPr>
                <w:rFonts w:ascii="Calibri" w:eastAsia="Calibri" w:hAnsi="Calibri"/>
                <w:b/>
                <w:sz w:val="22"/>
                <w:szCs w:val="22"/>
                <w:lang w:eastAsia="en-US"/>
              </w:rPr>
            </w:pPr>
            <w:r w:rsidRPr="00E766A7">
              <w:rPr>
                <w:rFonts w:ascii="Calibri" w:eastAsia="Calibri" w:hAnsi="Calibri"/>
                <w:b/>
                <w:sz w:val="22"/>
                <w:szCs w:val="22"/>
                <w:lang w:eastAsia="en-US"/>
              </w:rPr>
              <w:t>ΕΛΛΗΝΙΚΗ ΔΗΜΟΚΡΑΤΙΑ</w:t>
            </w:r>
          </w:p>
          <w:p w14:paraId="165F507C"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ΥΠΟΥΡΓΕΙΟ ΠΑΙΔΕΙΑΣ, ΘΡΗΣΚΕΥΜΑΤΩΝ ΚΑΙ ΑΘΛΗΤΙΣΜΟΥ</w:t>
            </w:r>
          </w:p>
          <w:p w14:paraId="619F56B9"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r w:rsidRPr="00E766A7" w:rsidDel="001A15AE">
              <w:rPr>
                <w:rFonts w:ascii="Calibri" w:eastAsia="Calibri" w:hAnsi="Calibri"/>
                <w:b/>
                <w:sz w:val="22"/>
                <w:szCs w:val="22"/>
                <w:lang w:eastAsia="en-US"/>
              </w:rPr>
              <w:t xml:space="preserve"> </w:t>
            </w:r>
            <w:r w:rsidRPr="00E766A7">
              <w:rPr>
                <w:rFonts w:ascii="Calibri" w:hAnsi="Calibri"/>
                <w:b/>
                <w:sz w:val="22"/>
                <w:szCs w:val="22"/>
              </w:rPr>
              <w:t>---</w:t>
            </w:r>
          </w:p>
        </w:tc>
        <w:tc>
          <w:tcPr>
            <w:tcW w:w="2464" w:type="pct"/>
          </w:tcPr>
          <w:p w14:paraId="38CEE175"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ΕΥΡΩΠΑΪΚΗ ΕΝΩΣΗ</w:t>
            </w:r>
          </w:p>
          <w:p w14:paraId="73AC0EB5"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hAnsiTheme="minorHAnsi" w:cstheme="minorHAnsi"/>
                <w:b/>
                <w:bCs/>
                <w:sz w:val="22"/>
                <w:szCs w:val="22"/>
              </w:rPr>
              <w:t>ΕΥΡΩΠΑΪΚΟ ΚΟΙΝΩΝΙΚΟ TAMEIO + (ΕΚΤ+)</w:t>
            </w:r>
          </w:p>
          <w:p w14:paraId="2ABD215A"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p>
        </w:tc>
      </w:tr>
      <w:tr w:rsidR="00F5010F" w:rsidRPr="00E766A7" w14:paraId="1242525A" w14:textId="77777777" w:rsidTr="009E2AA1">
        <w:trPr>
          <w:trHeight w:val="814"/>
          <w:jc w:val="center"/>
        </w:trPr>
        <w:tc>
          <w:tcPr>
            <w:tcW w:w="2536" w:type="pct"/>
            <w:gridSpan w:val="3"/>
            <w:noWrap/>
          </w:tcPr>
          <w:p w14:paraId="2A610B4E" w14:textId="77777777" w:rsidR="00F5010F" w:rsidRPr="00E766A7" w:rsidRDefault="00F5010F" w:rsidP="009E2AA1">
            <w:pPr>
              <w:tabs>
                <w:tab w:val="right" w:pos="8306"/>
              </w:tabs>
              <w:jc w:val="center"/>
              <w:rPr>
                <w:rFonts w:asciiTheme="minorHAnsi" w:eastAsia="Calibri" w:hAnsiTheme="minorHAnsi" w:cs="Calibri"/>
                <w:b/>
                <w:sz w:val="22"/>
                <w:szCs w:val="22"/>
                <w:lang w:eastAsia="en-US"/>
              </w:rPr>
            </w:pPr>
            <w:r w:rsidRPr="00E766A7">
              <w:rPr>
                <w:rFonts w:asciiTheme="minorHAnsi" w:eastAsia="Calibri" w:hAnsiTheme="minorHAnsi" w:cs="Calibri"/>
                <w:b/>
                <w:sz w:val="22"/>
                <w:szCs w:val="22"/>
                <w:lang w:eastAsia="en-US"/>
              </w:rPr>
              <w:t>ΠΕΡΙΦΕΡΕΙΑΚΗ ΔΙΕΥΘΥΝΣΗ ΠΡΩΤΟΒΑΘΜΙΑΣ ΚΑΙ ΔΕΥΤΕΡΟΒΑΘΜΙΑΣ ΕΚΠΑΙΔΕΥΣΗΣ</w:t>
            </w:r>
          </w:p>
          <w:p w14:paraId="67FB899F" w14:textId="77777777" w:rsidR="00F5010F" w:rsidRPr="00E766A7" w:rsidRDefault="00F5010F" w:rsidP="009E2AA1">
            <w:pPr>
              <w:ind w:right="30"/>
              <w:jc w:val="center"/>
              <w:rPr>
                <w:rFonts w:asciiTheme="minorHAnsi" w:eastAsia="Calibri" w:hAnsiTheme="minorHAnsi" w:cs="Calibri"/>
                <w:b/>
                <w:sz w:val="22"/>
                <w:szCs w:val="22"/>
                <w:lang w:eastAsia="en-US"/>
              </w:rPr>
            </w:pPr>
          </w:p>
          <w:p w14:paraId="37DB943F" w14:textId="77777777" w:rsidR="00F5010F" w:rsidRPr="00E766A7" w:rsidRDefault="00F5010F" w:rsidP="009E2AA1">
            <w:pPr>
              <w:tabs>
                <w:tab w:val="center" w:pos="4153"/>
                <w:tab w:val="right" w:pos="8306"/>
              </w:tabs>
              <w:jc w:val="center"/>
              <w:rPr>
                <w:rFonts w:ascii="Calibri" w:hAnsi="Calibri"/>
                <w:b/>
                <w:sz w:val="22"/>
                <w:szCs w:val="22"/>
                <w:lang w:eastAsia="en-US"/>
              </w:rPr>
            </w:pPr>
          </w:p>
        </w:tc>
        <w:tc>
          <w:tcPr>
            <w:tcW w:w="2464" w:type="pct"/>
          </w:tcPr>
          <w:p w14:paraId="7DD2F58C" w14:textId="77777777" w:rsidR="00F5010F" w:rsidRPr="00E766A7" w:rsidRDefault="00F5010F" w:rsidP="009E2AA1">
            <w:pPr>
              <w:tabs>
                <w:tab w:val="center" w:pos="4153"/>
                <w:tab w:val="right" w:pos="8306"/>
              </w:tabs>
              <w:rPr>
                <w:rFonts w:ascii="Calibri" w:hAnsi="Calibri"/>
                <w:b/>
                <w:sz w:val="22"/>
                <w:szCs w:val="22"/>
              </w:rPr>
            </w:pPr>
          </w:p>
          <w:p w14:paraId="2122F2B3" w14:textId="77777777" w:rsidR="00F5010F" w:rsidRPr="00E766A7" w:rsidRDefault="00F5010F" w:rsidP="009E2AA1">
            <w:pPr>
              <w:tabs>
                <w:tab w:val="center" w:pos="4153"/>
                <w:tab w:val="right" w:pos="8306"/>
              </w:tabs>
              <w:rPr>
                <w:rFonts w:ascii="Calibri" w:hAnsi="Calibri"/>
                <w:b/>
                <w:sz w:val="22"/>
                <w:szCs w:val="22"/>
                <w:lang w:val="en-US"/>
              </w:rPr>
            </w:pPr>
            <w:r w:rsidRPr="00E766A7">
              <w:rPr>
                <w:rFonts w:ascii="Calibri" w:hAnsi="Calibri"/>
                <w:b/>
                <w:sz w:val="22"/>
                <w:szCs w:val="22"/>
              </w:rPr>
              <w:t xml:space="preserve">      Ημερομηνία</w:t>
            </w:r>
            <w:r w:rsidRPr="00E766A7">
              <w:rPr>
                <w:rFonts w:ascii="Calibri" w:hAnsi="Calibri"/>
                <w:b/>
                <w:sz w:val="22"/>
                <w:szCs w:val="22"/>
                <w:lang w:val="en-US"/>
              </w:rPr>
              <w:t>:</w:t>
            </w:r>
          </w:p>
          <w:p w14:paraId="54C573CD"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 xml:space="preserve">     </w:t>
            </w:r>
            <w:r w:rsidRPr="00E766A7">
              <w:rPr>
                <w:rFonts w:ascii="Calibri" w:hAnsi="Calibri"/>
                <w:b/>
                <w:sz w:val="22"/>
                <w:szCs w:val="22"/>
                <w:lang w:val="en-US"/>
              </w:rPr>
              <w:t xml:space="preserve"> </w:t>
            </w:r>
            <w:proofErr w:type="spellStart"/>
            <w:r w:rsidRPr="00E766A7">
              <w:rPr>
                <w:rFonts w:ascii="Calibri" w:hAnsi="Calibri"/>
                <w:b/>
                <w:sz w:val="22"/>
                <w:szCs w:val="22"/>
              </w:rPr>
              <w:t>Αρ</w:t>
            </w:r>
            <w:proofErr w:type="spellEnd"/>
            <w:r w:rsidRPr="00E766A7">
              <w:rPr>
                <w:rFonts w:ascii="Calibri" w:hAnsi="Calibri"/>
                <w:b/>
                <w:sz w:val="22"/>
                <w:szCs w:val="22"/>
              </w:rPr>
              <w:t>. πρωτ.:</w:t>
            </w:r>
          </w:p>
          <w:p w14:paraId="35F850D9" w14:textId="77777777" w:rsidR="00F5010F" w:rsidRPr="00E766A7" w:rsidRDefault="00F5010F" w:rsidP="009E2AA1">
            <w:pPr>
              <w:tabs>
                <w:tab w:val="center" w:pos="4153"/>
                <w:tab w:val="right" w:pos="8306"/>
              </w:tabs>
              <w:rPr>
                <w:rFonts w:ascii="Calibri" w:hAnsi="Calibri"/>
                <w:b/>
                <w:sz w:val="22"/>
                <w:szCs w:val="22"/>
              </w:rPr>
            </w:pPr>
          </w:p>
        </w:tc>
      </w:tr>
      <w:tr w:rsidR="00F5010F" w:rsidRPr="00E766A7" w14:paraId="1EB881FB" w14:textId="77777777" w:rsidTr="009E2AA1">
        <w:trPr>
          <w:jc w:val="center"/>
        </w:trPr>
        <w:tc>
          <w:tcPr>
            <w:tcW w:w="1025" w:type="pct"/>
            <w:noWrap/>
          </w:tcPr>
          <w:p w14:paraId="155DFF0B"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Ταχ. Δ/νση</w:t>
            </w:r>
          </w:p>
        </w:tc>
        <w:tc>
          <w:tcPr>
            <w:tcW w:w="193" w:type="pct"/>
            <w:noWrap/>
          </w:tcPr>
          <w:p w14:paraId="520E1340"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318" w:type="pct"/>
            <w:noWrap/>
          </w:tcPr>
          <w:p w14:paraId="01055851"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464" w:type="pct"/>
            <w:vMerge w:val="restart"/>
          </w:tcPr>
          <w:p w14:paraId="4519DBA4" w14:textId="77777777" w:rsidR="00F5010F" w:rsidRPr="00E766A7" w:rsidRDefault="00F5010F" w:rsidP="009E2AA1">
            <w:pPr>
              <w:spacing w:line="276" w:lineRule="auto"/>
              <w:jc w:val="both"/>
              <w:rPr>
                <w:rFonts w:ascii="Calibri" w:hAnsi="Calibri"/>
                <w:b/>
                <w:iCs/>
                <w:sz w:val="22"/>
                <w:szCs w:val="22"/>
              </w:rPr>
            </w:pPr>
            <w:r w:rsidRPr="00E766A7">
              <w:rPr>
                <w:rFonts w:ascii="Calibri" w:hAnsi="Calibri"/>
                <w:b/>
                <w:iCs/>
                <w:sz w:val="22"/>
                <w:szCs w:val="22"/>
              </w:rPr>
              <w:t xml:space="preserve">      Προς : </w:t>
            </w:r>
          </w:p>
          <w:p w14:paraId="0C0BEF9C" w14:textId="77777777" w:rsidR="00F5010F" w:rsidRPr="00E766A7" w:rsidRDefault="00F5010F" w:rsidP="009E2AA1">
            <w:pPr>
              <w:spacing w:line="276" w:lineRule="auto"/>
              <w:ind w:left="323"/>
              <w:jc w:val="both"/>
              <w:rPr>
                <w:rFonts w:ascii="Calibri" w:hAnsi="Calibri"/>
                <w:b/>
                <w:iCs/>
                <w:sz w:val="22"/>
                <w:szCs w:val="22"/>
              </w:rPr>
            </w:pPr>
            <w:r w:rsidRPr="00E766A7">
              <w:rPr>
                <w:rFonts w:ascii="Calibri" w:hAnsi="Calibri"/>
                <w:b/>
                <w:iCs/>
                <w:sz w:val="22"/>
                <w:szCs w:val="22"/>
              </w:rPr>
              <w:t>ΕΔ ΕΣΠΑ του Υπουργείου Παιδείας, Θρησκευμάτων και Αθλητισμού</w:t>
            </w:r>
            <w:r w:rsidRPr="00E766A7">
              <w:rPr>
                <w:rFonts w:asciiTheme="minorHAnsi" w:hAnsiTheme="minorHAnsi" w:cs="Calibri"/>
                <w:sz w:val="22"/>
                <w:szCs w:val="22"/>
              </w:rPr>
              <w:t xml:space="preserve"> </w:t>
            </w:r>
            <w:r w:rsidRPr="00E766A7">
              <w:rPr>
                <w:rFonts w:ascii="Calibri" w:hAnsi="Calibri"/>
                <w:b/>
                <w:iCs/>
                <w:sz w:val="22"/>
                <w:szCs w:val="22"/>
              </w:rPr>
              <w:t>, Μονάδα Β3</w:t>
            </w:r>
          </w:p>
          <w:p w14:paraId="40F3E81F" w14:textId="77777777" w:rsidR="00F5010F" w:rsidRPr="00E766A7" w:rsidRDefault="00F5010F" w:rsidP="009E2AA1">
            <w:pPr>
              <w:spacing w:line="276" w:lineRule="auto"/>
              <w:jc w:val="both"/>
              <w:rPr>
                <w:rFonts w:ascii="Calibri" w:hAnsi="Calibri"/>
                <w:b/>
                <w:iCs/>
                <w:sz w:val="22"/>
                <w:szCs w:val="22"/>
              </w:rPr>
            </w:pPr>
            <w:r w:rsidRPr="00E766A7">
              <w:rPr>
                <w:rFonts w:ascii="Calibri" w:hAnsi="Calibri"/>
                <w:b/>
                <w:iCs/>
                <w:sz w:val="22"/>
                <w:szCs w:val="22"/>
              </w:rPr>
              <w:t xml:space="preserve">      Α.  Παπανδρέου 37 </w:t>
            </w:r>
          </w:p>
          <w:p w14:paraId="681CCCCB" w14:textId="77777777" w:rsidR="00F5010F" w:rsidRPr="00E766A7" w:rsidRDefault="00F5010F" w:rsidP="009E2AA1">
            <w:pPr>
              <w:tabs>
                <w:tab w:val="center" w:pos="4153"/>
                <w:tab w:val="right" w:pos="8306"/>
              </w:tabs>
              <w:autoSpaceDE w:val="0"/>
              <w:autoSpaceDN w:val="0"/>
              <w:adjustRightInd w:val="0"/>
              <w:spacing w:line="360" w:lineRule="auto"/>
              <w:rPr>
                <w:rFonts w:ascii="Calibri" w:hAnsi="Calibri"/>
                <w:b/>
                <w:iCs/>
                <w:sz w:val="22"/>
                <w:szCs w:val="22"/>
              </w:rPr>
            </w:pPr>
            <w:r w:rsidRPr="00E766A7">
              <w:rPr>
                <w:rFonts w:ascii="Calibri" w:hAnsi="Calibri"/>
                <w:b/>
                <w:iCs/>
                <w:sz w:val="22"/>
                <w:szCs w:val="22"/>
              </w:rPr>
              <w:t xml:space="preserve">      Τ.Κ. 151 80, Μαρούσι</w:t>
            </w:r>
          </w:p>
          <w:p w14:paraId="33E9784A" w14:textId="77777777" w:rsidR="00F5010F" w:rsidRPr="00E766A7" w:rsidRDefault="00F5010F" w:rsidP="009E2AA1">
            <w:pPr>
              <w:tabs>
                <w:tab w:val="center" w:pos="4153"/>
                <w:tab w:val="right" w:pos="8306"/>
              </w:tabs>
              <w:autoSpaceDE w:val="0"/>
              <w:autoSpaceDN w:val="0"/>
              <w:adjustRightInd w:val="0"/>
              <w:jc w:val="center"/>
              <w:rPr>
                <w:rFonts w:ascii="Calibri" w:hAnsi="Calibri" w:cs="MgHelveticaUCPol"/>
                <w:b/>
                <w:sz w:val="22"/>
                <w:szCs w:val="22"/>
              </w:rPr>
            </w:pPr>
          </w:p>
        </w:tc>
      </w:tr>
      <w:tr w:rsidR="00F5010F" w:rsidRPr="00E766A7" w14:paraId="4564DEB2" w14:textId="77777777" w:rsidTr="009E2AA1">
        <w:trPr>
          <w:jc w:val="center"/>
        </w:trPr>
        <w:tc>
          <w:tcPr>
            <w:tcW w:w="1025" w:type="pct"/>
            <w:noWrap/>
          </w:tcPr>
          <w:p w14:paraId="275F3E85"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Τ.Κ. - Πόλη</w:t>
            </w:r>
          </w:p>
        </w:tc>
        <w:tc>
          <w:tcPr>
            <w:tcW w:w="193" w:type="pct"/>
            <w:noWrap/>
          </w:tcPr>
          <w:p w14:paraId="0BEE40F9"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318" w:type="pct"/>
            <w:noWrap/>
          </w:tcPr>
          <w:p w14:paraId="4E3F3CF7"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464" w:type="pct"/>
            <w:vMerge/>
          </w:tcPr>
          <w:p w14:paraId="6B12A585" w14:textId="77777777" w:rsidR="00F5010F" w:rsidRPr="00E766A7" w:rsidRDefault="00F5010F" w:rsidP="009E2AA1">
            <w:pPr>
              <w:tabs>
                <w:tab w:val="center" w:pos="4153"/>
                <w:tab w:val="right" w:pos="8306"/>
              </w:tabs>
              <w:rPr>
                <w:rFonts w:ascii="Calibri" w:hAnsi="Calibri"/>
                <w:b/>
                <w:szCs w:val="22"/>
              </w:rPr>
            </w:pPr>
          </w:p>
        </w:tc>
      </w:tr>
      <w:tr w:rsidR="00F5010F" w:rsidRPr="00E766A7" w14:paraId="44E88F09" w14:textId="77777777" w:rsidTr="009E2AA1">
        <w:trPr>
          <w:jc w:val="center"/>
        </w:trPr>
        <w:tc>
          <w:tcPr>
            <w:tcW w:w="1025" w:type="pct"/>
            <w:noWrap/>
          </w:tcPr>
          <w:p w14:paraId="49C02469"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Ιστοσελίδα</w:t>
            </w:r>
          </w:p>
        </w:tc>
        <w:tc>
          <w:tcPr>
            <w:tcW w:w="193" w:type="pct"/>
            <w:noWrap/>
          </w:tcPr>
          <w:p w14:paraId="6B41B080"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318" w:type="pct"/>
            <w:noWrap/>
          </w:tcPr>
          <w:p w14:paraId="521D0EF7"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464" w:type="pct"/>
            <w:vMerge/>
          </w:tcPr>
          <w:p w14:paraId="3FD40C4C" w14:textId="77777777" w:rsidR="00F5010F" w:rsidRPr="00E766A7" w:rsidRDefault="00F5010F" w:rsidP="009E2AA1">
            <w:pPr>
              <w:tabs>
                <w:tab w:val="center" w:pos="4153"/>
                <w:tab w:val="right" w:pos="8306"/>
              </w:tabs>
              <w:rPr>
                <w:rFonts w:ascii="Calibri" w:hAnsi="Calibri"/>
                <w:b/>
                <w:szCs w:val="22"/>
              </w:rPr>
            </w:pPr>
          </w:p>
        </w:tc>
      </w:tr>
      <w:tr w:rsidR="00F5010F" w:rsidRPr="00E766A7" w14:paraId="2906247A" w14:textId="77777777" w:rsidTr="009E2AA1">
        <w:trPr>
          <w:jc w:val="center"/>
        </w:trPr>
        <w:tc>
          <w:tcPr>
            <w:tcW w:w="1025" w:type="pct"/>
            <w:noWrap/>
          </w:tcPr>
          <w:p w14:paraId="28C4146D"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Πληροφορίες</w:t>
            </w:r>
          </w:p>
        </w:tc>
        <w:tc>
          <w:tcPr>
            <w:tcW w:w="193" w:type="pct"/>
            <w:noWrap/>
          </w:tcPr>
          <w:p w14:paraId="0550705E"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318" w:type="pct"/>
            <w:noWrap/>
          </w:tcPr>
          <w:p w14:paraId="79F386A9" w14:textId="77777777" w:rsidR="00F5010F" w:rsidRPr="00E766A7" w:rsidRDefault="00F5010F" w:rsidP="009E2AA1">
            <w:pPr>
              <w:tabs>
                <w:tab w:val="center" w:pos="4153"/>
                <w:tab w:val="right" w:pos="8306"/>
              </w:tabs>
              <w:rPr>
                <w:rFonts w:ascii="Calibri" w:hAnsi="Calibri"/>
                <w:b/>
                <w:color w:val="0000FF"/>
                <w:u w:val="single"/>
              </w:rPr>
            </w:pPr>
            <w:r w:rsidRPr="00E766A7">
              <w:rPr>
                <w:rFonts w:ascii="Calibri" w:hAnsi="Calibri"/>
                <w:b/>
              </w:rPr>
              <w:t>……………………………………….</w:t>
            </w:r>
          </w:p>
        </w:tc>
        <w:tc>
          <w:tcPr>
            <w:tcW w:w="2464" w:type="pct"/>
            <w:vMerge/>
          </w:tcPr>
          <w:p w14:paraId="0E81EA4C" w14:textId="77777777" w:rsidR="00F5010F" w:rsidRPr="00E766A7" w:rsidRDefault="00F5010F" w:rsidP="009E2AA1">
            <w:pPr>
              <w:tabs>
                <w:tab w:val="center" w:pos="4153"/>
                <w:tab w:val="right" w:pos="8306"/>
              </w:tabs>
              <w:rPr>
                <w:rFonts w:ascii="Calibri" w:hAnsi="Calibri"/>
                <w:b/>
                <w:szCs w:val="22"/>
              </w:rPr>
            </w:pPr>
          </w:p>
        </w:tc>
      </w:tr>
      <w:tr w:rsidR="00F5010F" w:rsidRPr="00E766A7" w14:paraId="605F7A0A" w14:textId="77777777" w:rsidTr="009E2AA1">
        <w:trPr>
          <w:jc w:val="center"/>
        </w:trPr>
        <w:tc>
          <w:tcPr>
            <w:tcW w:w="1025" w:type="pct"/>
            <w:noWrap/>
          </w:tcPr>
          <w:p w14:paraId="6BB21F01"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Τηλέφωνο</w:t>
            </w:r>
          </w:p>
        </w:tc>
        <w:tc>
          <w:tcPr>
            <w:tcW w:w="193" w:type="pct"/>
            <w:noWrap/>
          </w:tcPr>
          <w:p w14:paraId="2B5C5C88"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318" w:type="pct"/>
            <w:noWrap/>
          </w:tcPr>
          <w:p w14:paraId="115687EE"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464" w:type="pct"/>
            <w:vMerge/>
          </w:tcPr>
          <w:p w14:paraId="3FA9639E" w14:textId="77777777" w:rsidR="00F5010F" w:rsidRPr="00E766A7" w:rsidRDefault="00F5010F" w:rsidP="009E2AA1">
            <w:pPr>
              <w:tabs>
                <w:tab w:val="center" w:pos="4153"/>
                <w:tab w:val="right" w:pos="8306"/>
              </w:tabs>
              <w:rPr>
                <w:rFonts w:ascii="Calibri" w:hAnsi="Calibri"/>
                <w:b/>
                <w:szCs w:val="22"/>
              </w:rPr>
            </w:pPr>
          </w:p>
        </w:tc>
      </w:tr>
      <w:tr w:rsidR="00F5010F" w:rsidRPr="00E766A7" w14:paraId="2A8FFCB8" w14:textId="77777777" w:rsidTr="009E2AA1">
        <w:trPr>
          <w:jc w:val="center"/>
        </w:trPr>
        <w:tc>
          <w:tcPr>
            <w:tcW w:w="1025" w:type="pct"/>
            <w:noWrap/>
          </w:tcPr>
          <w:p w14:paraId="49D9C313" w14:textId="77777777" w:rsidR="00F5010F" w:rsidRPr="00E766A7" w:rsidRDefault="00F5010F" w:rsidP="009E2AA1">
            <w:pPr>
              <w:tabs>
                <w:tab w:val="center" w:pos="4153"/>
                <w:tab w:val="right" w:pos="8306"/>
              </w:tabs>
              <w:rPr>
                <w:rFonts w:ascii="Calibri" w:hAnsi="Calibri"/>
                <w:b/>
                <w:sz w:val="22"/>
                <w:szCs w:val="22"/>
                <w:lang w:val="en-US"/>
              </w:rPr>
            </w:pPr>
            <w:r w:rsidRPr="00E766A7">
              <w:rPr>
                <w:rFonts w:ascii="Calibri" w:hAnsi="Calibri"/>
                <w:b/>
                <w:sz w:val="22"/>
                <w:szCs w:val="22"/>
                <w:lang w:val="en-US"/>
              </w:rPr>
              <w:t>E-mail</w:t>
            </w:r>
          </w:p>
        </w:tc>
        <w:tc>
          <w:tcPr>
            <w:tcW w:w="193" w:type="pct"/>
            <w:noWrap/>
          </w:tcPr>
          <w:p w14:paraId="421D89E4" w14:textId="77777777" w:rsidR="00F5010F" w:rsidRPr="00E766A7" w:rsidRDefault="00F5010F" w:rsidP="009E2AA1">
            <w:pPr>
              <w:tabs>
                <w:tab w:val="center" w:pos="4153"/>
                <w:tab w:val="right" w:pos="8306"/>
              </w:tabs>
              <w:rPr>
                <w:rFonts w:ascii="Calibri" w:hAnsi="Calibri"/>
                <w:b/>
                <w:lang w:val="en-US"/>
              </w:rPr>
            </w:pPr>
            <w:r w:rsidRPr="00E766A7">
              <w:rPr>
                <w:rFonts w:ascii="Calibri" w:hAnsi="Calibri"/>
                <w:b/>
                <w:lang w:val="en-US"/>
              </w:rPr>
              <w:t>:</w:t>
            </w:r>
          </w:p>
        </w:tc>
        <w:tc>
          <w:tcPr>
            <w:tcW w:w="1318" w:type="pct"/>
            <w:noWrap/>
          </w:tcPr>
          <w:p w14:paraId="023FCF71"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464" w:type="pct"/>
            <w:vMerge/>
          </w:tcPr>
          <w:p w14:paraId="6505CCD5" w14:textId="77777777" w:rsidR="00F5010F" w:rsidRPr="00E766A7" w:rsidRDefault="00F5010F" w:rsidP="009E2AA1">
            <w:pPr>
              <w:tabs>
                <w:tab w:val="center" w:pos="4153"/>
                <w:tab w:val="right" w:pos="8306"/>
              </w:tabs>
              <w:rPr>
                <w:rFonts w:ascii="Calibri" w:hAnsi="Calibri"/>
                <w:b/>
                <w:szCs w:val="22"/>
              </w:rPr>
            </w:pPr>
          </w:p>
        </w:tc>
      </w:tr>
    </w:tbl>
    <w:p w14:paraId="70DEFA8E" w14:textId="77777777" w:rsidR="00F5010F" w:rsidRPr="00E766A7" w:rsidRDefault="00F5010F" w:rsidP="00F5010F">
      <w:pPr>
        <w:spacing w:after="200" w:line="276" w:lineRule="auto"/>
        <w:jc w:val="center"/>
        <w:rPr>
          <w:rFonts w:ascii="Calibri" w:eastAsia="Calibri" w:hAnsi="Calibri"/>
          <w:b/>
          <w:sz w:val="22"/>
          <w:szCs w:val="22"/>
          <w:u w:val="single"/>
          <w:lang w:eastAsia="en-US"/>
        </w:rPr>
      </w:pPr>
    </w:p>
    <w:p w14:paraId="353F0004" w14:textId="35EDD0E6" w:rsidR="00F5010F" w:rsidRPr="00F46868" w:rsidRDefault="00F5010F" w:rsidP="00F5010F">
      <w:pPr>
        <w:spacing w:after="200" w:line="276" w:lineRule="auto"/>
        <w:jc w:val="center"/>
        <w:rPr>
          <w:rFonts w:ascii="Calibri" w:eastAsia="Calibri" w:hAnsi="Calibri"/>
          <w:b/>
          <w:sz w:val="22"/>
          <w:szCs w:val="22"/>
          <w:u w:val="single"/>
          <w:lang w:eastAsia="en-US"/>
        </w:rPr>
      </w:pPr>
      <w:r w:rsidRPr="00F46868">
        <w:rPr>
          <w:rFonts w:ascii="Calibri" w:eastAsia="Calibri" w:hAnsi="Calibri"/>
          <w:b/>
          <w:sz w:val="22"/>
          <w:szCs w:val="22"/>
          <w:u w:val="single"/>
          <w:lang w:eastAsia="en-US"/>
        </w:rPr>
        <w:t xml:space="preserve">ΒΕΒΑΙΩΣΗ </w:t>
      </w:r>
      <w:r w:rsidR="00F14EEC" w:rsidRPr="00F46868">
        <w:rPr>
          <w:rFonts w:ascii="Calibri" w:eastAsia="Calibri" w:hAnsi="Calibri"/>
          <w:b/>
          <w:sz w:val="22"/>
          <w:szCs w:val="22"/>
          <w:u w:val="single"/>
          <w:lang w:eastAsia="en-US"/>
        </w:rPr>
        <w:t>ΕΚΤΥΠΩΣΗΣ</w:t>
      </w:r>
      <w:r w:rsidRPr="00F46868">
        <w:rPr>
          <w:rFonts w:ascii="Calibri" w:eastAsia="Calibri" w:hAnsi="Calibri"/>
          <w:b/>
          <w:sz w:val="22"/>
          <w:szCs w:val="22"/>
          <w:u w:val="single"/>
          <w:lang w:eastAsia="en-US"/>
        </w:rPr>
        <w:t xml:space="preserve"> ΚΑΙ ΑΝΑΡΤΗΣΗΣ ΑΦΙΣΩΝ</w:t>
      </w:r>
    </w:p>
    <w:p w14:paraId="4CF0589E" w14:textId="77777777" w:rsidR="00F5010F" w:rsidRPr="00F46868" w:rsidRDefault="00F5010F" w:rsidP="00F5010F">
      <w:pPr>
        <w:spacing w:after="200" w:line="276" w:lineRule="auto"/>
        <w:rPr>
          <w:rFonts w:ascii="Calibri" w:eastAsia="Calibri" w:hAnsi="Calibri"/>
          <w:sz w:val="22"/>
          <w:szCs w:val="22"/>
          <w:lang w:eastAsia="en-US"/>
        </w:rPr>
      </w:pPr>
      <w:r w:rsidRPr="00F46868">
        <w:rPr>
          <w:rFonts w:ascii="Calibri" w:eastAsia="Calibri" w:hAnsi="Calibri"/>
          <w:sz w:val="22"/>
          <w:szCs w:val="22"/>
          <w:lang w:eastAsia="en-US"/>
        </w:rPr>
        <w:t>Βεβαιώνουμε ότι:</w:t>
      </w:r>
    </w:p>
    <w:p w14:paraId="3B8483F5" w14:textId="4378132A" w:rsidR="00F5010F" w:rsidRPr="00F46868" w:rsidRDefault="00F5010F" w:rsidP="00F5010F">
      <w:pPr>
        <w:numPr>
          <w:ilvl w:val="0"/>
          <w:numId w:val="64"/>
        </w:numPr>
        <w:spacing w:after="200" w:line="276" w:lineRule="auto"/>
        <w:jc w:val="both"/>
        <w:rPr>
          <w:rFonts w:ascii="Calibri" w:eastAsia="Calibri" w:hAnsi="Calibri"/>
          <w:b/>
          <w:sz w:val="22"/>
          <w:szCs w:val="22"/>
          <w:lang w:eastAsia="en-US"/>
        </w:rPr>
      </w:pPr>
      <w:r w:rsidRPr="00F46868">
        <w:rPr>
          <w:rFonts w:ascii="Calibri" w:eastAsia="Calibri" w:hAnsi="Calibri"/>
          <w:b/>
          <w:sz w:val="22"/>
          <w:szCs w:val="22"/>
          <w:lang w:eastAsia="en-US"/>
        </w:rPr>
        <w:t xml:space="preserve">Πραγματοποιήθηκε </w:t>
      </w:r>
      <w:r w:rsidR="002436C9" w:rsidRPr="00F46868">
        <w:rPr>
          <w:rFonts w:ascii="Calibri" w:eastAsia="Calibri" w:hAnsi="Calibri"/>
          <w:b/>
          <w:sz w:val="22"/>
          <w:szCs w:val="22"/>
          <w:lang w:eastAsia="en-US"/>
        </w:rPr>
        <w:t xml:space="preserve">η εκτύπωση της </w:t>
      </w:r>
      <w:r w:rsidR="00F46868" w:rsidRPr="00F46868">
        <w:rPr>
          <w:rFonts w:ascii="Calibri" w:eastAsia="Calibri" w:hAnsi="Calibri"/>
          <w:b/>
          <w:sz w:val="22"/>
          <w:szCs w:val="22"/>
          <w:lang w:eastAsia="en-US"/>
        </w:rPr>
        <w:t xml:space="preserve">ψηφιακής </w:t>
      </w:r>
      <w:r w:rsidR="002436C9" w:rsidRPr="00F46868">
        <w:rPr>
          <w:rFonts w:ascii="Calibri" w:eastAsia="Calibri" w:hAnsi="Calibri"/>
          <w:b/>
          <w:sz w:val="22"/>
          <w:szCs w:val="22"/>
          <w:lang w:eastAsia="en-US"/>
        </w:rPr>
        <w:t>αφίσας</w:t>
      </w:r>
      <w:r w:rsidRPr="00F46868">
        <w:rPr>
          <w:rFonts w:ascii="Calibri" w:eastAsia="Calibri" w:hAnsi="Calibri"/>
          <w:b/>
          <w:sz w:val="22"/>
          <w:szCs w:val="22"/>
          <w:lang w:eastAsia="en-US"/>
        </w:rPr>
        <w:t xml:space="preserve"> δημοσιότητας </w:t>
      </w:r>
      <w:r w:rsidRPr="00F46868">
        <w:rPr>
          <w:rFonts w:ascii="Calibri" w:hAnsi="Calibri" w:cs="Calibri"/>
          <w:sz w:val="22"/>
          <w:szCs w:val="22"/>
        </w:rPr>
        <w:t xml:space="preserve">Πράξης: </w:t>
      </w:r>
      <w:r w:rsidR="005065DF" w:rsidRPr="00F46868">
        <w:rPr>
          <w:rFonts w:ascii="Calibri" w:hAnsi="Calibri" w:cs="Calibri"/>
          <w:b/>
          <w:bCs/>
          <w:sz w:val="22"/>
          <w:szCs w:val="22"/>
        </w:rPr>
        <w:t>«Υποστήριξη φοίτησης μαθητών/τριών με αναπηρία ή ειδικές εκπαιδευτικές ανάγκες, σχολικό έτος 2026-2027»</w:t>
      </w:r>
      <w:r w:rsidRPr="00F46868">
        <w:rPr>
          <w:rFonts w:ascii="Calibri" w:hAnsi="Calibri" w:cs="Calibri"/>
          <w:b/>
          <w:sz w:val="22"/>
          <w:szCs w:val="22"/>
        </w:rPr>
        <w:t xml:space="preserve">, </w:t>
      </w:r>
      <w:r w:rsidR="00A36C27" w:rsidRPr="00A36C27">
        <w:rPr>
          <w:rFonts w:ascii="Calibri" w:hAnsi="Calibri" w:cs="Calibri"/>
          <w:b/>
          <w:sz w:val="22"/>
          <w:szCs w:val="22"/>
        </w:rPr>
        <w:t xml:space="preserve">με κωδικό ΟΠΣ: 6063312, </w:t>
      </w:r>
      <w:r w:rsidRPr="00F46868">
        <w:rPr>
          <w:rFonts w:ascii="Calibri" w:hAnsi="Calibri" w:cs="Calibri"/>
          <w:b/>
          <w:sz w:val="22"/>
          <w:szCs w:val="22"/>
        </w:rPr>
        <w:t>του Τομεακού Προγράμματος «Ανθρώπινο Δυναμικό και Κοινωνική Συνοχή», ΕΣΠΑ 2021-2027</w:t>
      </w:r>
      <w:r w:rsidRPr="00F46868">
        <w:rPr>
          <w:rFonts w:ascii="Calibri" w:eastAsia="Calibri" w:hAnsi="Calibri"/>
          <w:b/>
          <w:sz w:val="22"/>
          <w:szCs w:val="22"/>
          <w:lang w:eastAsia="en-US"/>
        </w:rPr>
        <w:t xml:space="preserve">, σε όλα τα ΚΕΔΑΣΥ αρμοδιότητας μας, που στελεχώνονται με αναπληρωτές ΕΕΠ, </w:t>
      </w:r>
      <w:bookmarkStart w:id="82" w:name="_Hlk236472575"/>
      <w:r w:rsidR="008C7640" w:rsidRPr="00F46868">
        <w:rPr>
          <w:rFonts w:ascii="Calibri" w:hAnsi="Calibri" w:cs="Calibri"/>
          <w:sz w:val="22"/>
          <w:szCs w:val="22"/>
        </w:rPr>
        <w:t>σύμφωνα με τις οδηγίες του «Οδηγού Υλοποίησης και Εφαρμογής Φυσικού Αντικειμένου και Διαχείρισης Οικονομικού Αντικειμένου» της Πράξης</w:t>
      </w:r>
      <w:bookmarkEnd w:id="82"/>
      <w:r w:rsidRPr="00F46868">
        <w:rPr>
          <w:rFonts w:asciiTheme="minorHAnsi" w:hAnsiTheme="minorHAnsi" w:cs="Calibri"/>
          <w:sz w:val="22"/>
          <w:szCs w:val="22"/>
        </w:rPr>
        <w:t>.</w:t>
      </w:r>
    </w:p>
    <w:p w14:paraId="65C730AF" w14:textId="617D2F4A" w:rsidR="00F5010F" w:rsidRPr="00E766A7" w:rsidRDefault="00F5010F" w:rsidP="00F5010F">
      <w:pPr>
        <w:numPr>
          <w:ilvl w:val="0"/>
          <w:numId w:val="64"/>
        </w:numPr>
        <w:spacing w:after="200" w:line="276" w:lineRule="auto"/>
        <w:jc w:val="both"/>
        <w:rPr>
          <w:rFonts w:ascii="Calibri" w:eastAsia="Calibri" w:hAnsi="Calibri"/>
          <w:sz w:val="22"/>
          <w:szCs w:val="22"/>
          <w:lang w:eastAsia="en-US"/>
        </w:rPr>
      </w:pPr>
      <w:r w:rsidRPr="00E766A7">
        <w:rPr>
          <w:rFonts w:ascii="Calibri" w:hAnsi="Calibri" w:cs="Calibri"/>
          <w:sz w:val="22"/>
          <w:szCs w:val="22"/>
        </w:rPr>
        <w:t xml:space="preserve">Πραγματοποιήθηκε η ανάρτηση </w:t>
      </w:r>
      <w:r w:rsidR="00C95806">
        <w:rPr>
          <w:rFonts w:ascii="Calibri" w:hAnsi="Calibri" w:cs="Calibri"/>
          <w:sz w:val="22"/>
          <w:szCs w:val="22"/>
        </w:rPr>
        <w:t>της αφίσας</w:t>
      </w:r>
      <w:r w:rsidRPr="00E766A7">
        <w:rPr>
          <w:rFonts w:ascii="Calibri" w:hAnsi="Calibri" w:cs="Calibri"/>
          <w:sz w:val="22"/>
          <w:szCs w:val="22"/>
        </w:rPr>
        <w:t xml:space="preserve"> </w:t>
      </w:r>
      <w:r w:rsidRPr="00E766A7">
        <w:rPr>
          <w:rFonts w:ascii="Calibri" w:hAnsi="Calibri" w:cs="Calibri"/>
          <w:sz w:val="22"/>
          <w:szCs w:val="22"/>
          <w:u w:val="single"/>
        </w:rPr>
        <w:t>σε εμφανή σημεία</w:t>
      </w:r>
      <w:r w:rsidRPr="00E766A7">
        <w:rPr>
          <w:rFonts w:ascii="Calibri" w:hAnsi="Calibri" w:cs="Calibri"/>
          <w:sz w:val="22"/>
          <w:szCs w:val="22"/>
        </w:rPr>
        <w:t xml:space="preserve"> των ως άνω φορέων καθώς και στην Περιφερειακή Διεύθυνση Πρωτοβάθμιας και Δευτεροβάθμιας Εκπαίδευσης ………………………….., για ενημέρωση των ενδιαφερομένων.</w:t>
      </w:r>
    </w:p>
    <w:p w14:paraId="25A38BE2" w14:textId="77777777" w:rsidR="00F5010F" w:rsidRPr="00E766A7" w:rsidRDefault="00F5010F" w:rsidP="00F5010F">
      <w:pPr>
        <w:ind w:left="5812"/>
        <w:jc w:val="center"/>
        <w:rPr>
          <w:rFonts w:ascii="Calibri" w:hAnsi="Calibri" w:cs="Calibri"/>
          <w:b/>
          <w:bCs/>
          <w:color w:val="000000"/>
          <w:sz w:val="22"/>
          <w:szCs w:val="22"/>
        </w:rPr>
      </w:pPr>
      <w:r w:rsidRPr="00E766A7">
        <w:rPr>
          <w:rFonts w:ascii="Calibri" w:hAnsi="Calibri" w:cs="Calibri"/>
          <w:b/>
          <w:bCs/>
          <w:color w:val="000000"/>
          <w:sz w:val="22"/>
          <w:szCs w:val="22"/>
        </w:rPr>
        <w:t>Ο/Η Βεβαιών/ούσα  Περιφερειακός/ή Διευθυντής/ντρια</w:t>
      </w:r>
    </w:p>
    <w:p w14:paraId="0E3A1C92" w14:textId="77777777" w:rsidR="00F5010F" w:rsidRPr="00E766A7" w:rsidRDefault="00F5010F" w:rsidP="00F5010F">
      <w:pPr>
        <w:tabs>
          <w:tab w:val="center" w:pos="9360"/>
        </w:tabs>
        <w:spacing w:line="276" w:lineRule="auto"/>
        <w:ind w:left="5812"/>
        <w:jc w:val="center"/>
        <w:rPr>
          <w:rFonts w:ascii="Calibri" w:hAnsi="Calibri" w:cs="Calibri"/>
          <w:b/>
          <w:bCs/>
          <w:i/>
          <w:color w:val="000000"/>
          <w:sz w:val="22"/>
          <w:szCs w:val="22"/>
        </w:rPr>
      </w:pPr>
      <w:r w:rsidRPr="00E766A7">
        <w:rPr>
          <w:rFonts w:ascii="Calibri" w:hAnsi="Calibri" w:cs="Calibri"/>
          <w:b/>
          <w:bCs/>
          <w:color w:val="000000"/>
          <w:sz w:val="22"/>
          <w:szCs w:val="22"/>
        </w:rPr>
        <w:t xml:space="preserve">της </w:t>
      </w:r>
      <w:r w:rsidRPr="00E766A7">
        <w:rPr>
          <w:rFonts w:ascii="Calibri" w:hAnsi="Calibri"/>
          <w:b/>
          <w:iCs/>
          <w:sz w:val="22"/>
          <w:szCs w:val="22"/>
        </w:rPr>
        <w:t xml:space="preserve">Πρωτοβάθμιας και Δευτεροβάθμιας </w:t>
      </w:r>
      <w:r w:rsidRPr="00E766A7">
        <w:rPr>
          <w:rFonts w:ascii="Calibri" w:hAnsi="Calibri" w:cs="Calibri"/>
          <w:b/>
          <w:bCs/>
          <w:color w:val="000000"/>
          <w:sz w:val="22"/>
          <w:szCs w:val="22"/>
        </w:rPr>
        <w:t>Εκπαίδευσης …………………………..</w:t>
      </w:r>
    </w:p>
    <w:p w14:paraId="6666BABE" w14:textId="77777777" w:rsidR="00F5010F" w:rsidRPr="00E766A7" w:rsidRDefault="00F5010F" w:rsidP="00F5010F">
      <w:pPr>
        <w:tabs>
          <w:tab w:val="center" w:pos="9360"/>
        </w:tabs>
        <w:spacing w:line="276" w:lineRule="auto"/>
        <w:ind w:left="5812"/>
        <w:jc w:val="center"/>
        <w:rPr>
          <w:rFonts w:ascii="Calibri" w:hAnsi="Calibri" w:cs="Calibri"/>
          <w:b/>
          <w:bCs/>
          <w:i/>
          <w:color w:val="000000"/>
          <w:sz w:val="22"/>
          <w:szCs w:val="22"/>
        </w:rPr>
      </w:pPr>
    </w:p>
    <w:p w14:paraId="0E170396" w14:textId="77777777" w:rsidR="00F5010F" w:rsidRPr="00E766A7" w:rsidRDefault="00F5010F" w:rsidP="00F5010F">
      <w:pPr>
        <w:tabs>
          <w:tab w:val="center" w:pos="9360"/>
        </w:tabs>
        <w:spacing w:line="276" w:lineRule="auto"/>
        <w:ind w:left="5812"/>
        <w:jc w:val="center"/>
        <w:rPr>
          <w:rFonts w:ascii="Calibri" w:hAnsi="Calibri" w:cs="Calibri"/>
          <w:b/>
          <w:bCs/>
          <w:i/>
          <w:color w:val="000000"/>
          <w:sz w:val="22"/>
          <w:szCs w:val="22"/>
        </w:rPr>
      </w:pPr>
    </w:p>
    <w:p w14:paraId="23F14EEF" w14:textId="77777777" w:rsidR="00F5010F" w:rsidRPr="00E766A7" w:rsidRDefault="00F5010F" w:rsidP="00F5010F">
      <w:pPr>
        <w:tabs>
          <w:tab w:val="center" w:pos="9360"/>
        </w:tabs>
        <w:spacing w:line="276" w:lineRule="auto"/>
        <w:ind w:left="5220"/>
        <w:jc w:val="center"/>
        <w:rPr>
          <w:rFonts w:ascii="Calibri" w:hAnsi="Calibri"/>
          <w:bCs/>
          <w:sz w:val="22"/>
          <w:szCs w:val="22"/>
        </w:rPr>
      </w:pPr>
      <w:r w:rsidRPr="00E766A7">
        <w:rPr>
          <w:rFonts w:ascii="Calibri" w:hAnsi="Calibri" w:cs="Calibri"/>
          <w:bCs/>
          <w:i/>
          <w:color w:val="000000"/>
          <w:sz w:val="22"/>
          <w:szCs w:val="22"/>
        </w:rPr>
        <w:t xml:space="preserve">            (Υπογραφή, Ονοματεπώνυμο, Σφραγίδα)</w:t>
      </w:r>
    </w:p>
    <w:p w14:paraId="7B6DFE90" w14:textId="77777777" w:rsidR="00F5010F" w:rsidRPr="00E766A7" w:rsidRDefault="00F5010F" w:rsidP="00F5010F">
      <w:pPr>
        <w:rPr>
          <w:rFonts w:asciiTheme="minorHAnsi" w:hAnsiTheme="minorHAnsi"/>
          <w:sz w:val="22"/>
          <w:szCs w:val="22"/>
        </w:rPr>
      </w:pPr>
      <w:r w:rsidRPr="00E766A7">
        <w:rPr>
          <w:rFonts w:asciiTheme="minorHAnsi" w:hAnsiTheme="minorHAnsi"/>
          <w:sz w:val="22"/>
          <w:szCs w:val="22"/>
        </w:rPr>
        <w:br w:type="page"/>
      </w:r>
    </w:p>
    <w:p w14:paraId="45CBCF0D" w14:textId="4BED5315" w:rsidR="00F5010F" w:rsidRPr="00E766A7" w:rsidRDefault="00F5010F" w:rsidP="00F5010F">
      <w:pPr>
        <w:keepNext/>
        <w:pBdr>
          <w:top w:val="single" w:sz="4" w:space="1" w:color="auto"/>
          <w:left w:val="single" w:sz="4" w:space="0" w:color="auto"/>
          <w:bottom w:val="single" w:sz="4" w:space="1" w:color="auto"/>
          <w:right w:val="single" w:sz="4" w:space="4" w:color="auto"/>
        </w:pBdr>
        <w:shd w:val="clear" w:color="auto" w:fill="E0E0E0"/>
        <w:spacing w:line="276" w:lineRule="auto"/>
        <w:jc w:val="both"/>
        <w:outlineLvl w:val="1"/>
        <w:rPr>
          <w:rFonts w:ascii="Calibri" w:hAnsi="Calibri" w:cs="Arial"/>
          <w:b/>
          <w:bCs/>
          <w:sz w:val="22"/>
          <w:szCs w:val="22"/>
        </w:rPr>
      </w:pPr>
      <w:bookmarkStart w:id="83" w:name="_Toc238724286"/>
      <w:r w:rsidRPr="00E03845">
        <w:rPr>
          <w:rFonts w:ascii="Calibri" w:hAnsi="Calibri" w:cs="Arial"/>
          <w:b/>
          <w:bCs/>
          <w:sz w:val="22"/>
          <w:szCs w:val="22"/>
        </w:rPr>
        <w:t>ΥΠΟΔΕΙΓΜΑ 8.</w:t>
      </w:r>
      <w:r w:rsidR="00017CCD" w:rsidRPr="00E03845">
        <w:rPr>
          <w:rFonts w:ascii="Calibri" w:hAnsi="Calibri" w:cs="Arial"/>
          <w:b/>
          <w:bCs/>
          <w:sz w:val="22"/>
          <w:szCs w:val="22"/>
        </w:rPr>
        <w:t>9</w:t>
      </w:r>
      <w:r w:rsidRPr="00E03845">
        <w:rPr>
          <w:rFonts w:ascii="Calibri" w:hAnsi="Calibri" w:cs="Arial"/>
          <w:b/>
          <w:bCs/>
          <w:sz w:val="22"/>
          <w:szCs w:val="22"/>
        </w:rPr>
        <w:t xml:space="preserve">: </w:t>
      </w:r>
      <w:r w:rsidRPr="00E03845">
        <w:rPr>
          <w:rFonts w:ascii="Calibri" w:hAnsi="Calibri" w:cs="Calibri"/>
          <w:b/>
          <w:bCs/>
          <w:sz w:val="22"/>
          <w:szCs w:val="22"/>
        </w:rPr>
        <w:t xml:space="preserve">ΒΕΒΑΙΩΣΗ </w:t>
      </w:r>
      <w:r w:rsidR="00017CCD" w:rsidRPr="00E03845">
        <w:rPr>
          <w:rFonts w:ascii="Calibri" w:hAnsi="Calibri" w:cs="Calibri"/>
          <w:b/>
          <w:bCs/>
          <w:sz w:val="22"/>
          <w:szCs w:val="22"/>
        </w:rPr>
        <w:t>ΕΚΤΥΠΩΣΗΣ</w:t>
      </w:r>
      <w:r w:rsidRPr="00E03845">
        <w:rPr>
          <w:rFonts w:ascii="Calibri" w:hAnsi="Calibri" w:cs="Calibri"/>
          <w:b/>
          <w:bCs/>
          <w:sz w:val="22"/>
          <w:szCs w:val="22"/>
        </w:rPr>
        <w:t xml:space="preserve"> ΚΑΙ ΑΝΑΡΤΗΣΗΣ </w:t>
      </w:r>
      <w:r w:rsidR="00017CCD" w:rsidRPr="00E03845">
        <w:rPr>
          <w:rFonts w:ascii="Calibri" w:hAnsi="Calibri" w:cs="Calibri"/>
          <w:b/>
          <w:bCs/>
          <w:sz w:val="22"/>
          <w:szCs w:val="22"/>
        </w:rPr>
        <w:t>ΨΗΦΙΑΚΗΣ ΑΦΙΣΑΣ</w:t>
      </w:r>
      <w:r w:rsidRPr="00E03845">
        <w:rPr>
          <w:rFonts w:ascii="Calibri" w:hAnsi="Calibri" w:cs="Calibri"/>
          <w:b/>
          <w:bCs/>
          <w:sz w:val="22"/>
          <w:szCs w:val="22"/>
        </w:rPr>
        <w:t xml:space="preserve"> ΑΠΟ</w:t>
      </w:r>
      <w:r w:rsidRPr="00E766A7">
        <w:rPr>
          <w:rFonts w:ascii="Calibri" w:hAnsi="Calibri" w:cs="Calibri"/>
          <w:b/>
          <w:bCs/>
          <w:sz w:val="22"/>
          <w:szCs w:val="22"/>
        </w:rPr>
        <w:t xml:space="preserve"> ΤΑ ΚΕΔΑΣΥ </w:t>
      </w:r>
      <w:r w:rsidRPr="00E766A7">
        <w:rPr>
          <w:rFonts w:asciiTheme="minorHAnsi" w:hAnsiTheme="minorHAnsi" w:cs="Arial"/>
          <w:b/>
          <w:bCs/>
          <w:caps/>
          <w:sz w:val="22"/>
          <w:szCs w:val="22"/>
        </w:rPr>
        <w:t>(Υποέργο 2)</w:t>
      </w:r>
      <w:bookmarkEnd w:id="83"/>
    </w:p>
    <w:p w14:paraId="36D2FF90" w14:textId="77777777" w:rsidR="00F5010F" w:rsidRPr="00E766A7" w:rsidRDefault="00F5010F" w:rsidP="00F5010F">
      <w:pPr>
        <w:spacing w:line="276" w:lineRule="auto"/>
        <w:jc w:val="center"/>
        <w:rPr>
          <w:rFonts w:ascii="Calibri" w:hAnsi="Calibri"/>
          <w:b/>
          <w:sz w:val="22"/>
          <w:szCs w:val="22"/>
        </w:rPr>
      </w:pPr>
    </w:p>
    <w:tbl>
      <w:tblPr>
        <w:tblW w:w="4969" w:type="pct"/>
        <w:jc w:val="center"/>
        <w:tblLayout w:type="fixed"/>
        <w:tblLook w:val="01E0" w:firstRow="1" w:lastRow="1" w:firstColumn="1" w:lastColumn="1" w:noHBand="0" w:noVBand="0"/>
      </w:tblPr>
      <w:tblGrid>
        <w:gridCol w:w="1993"/>
        <w:gridCol w:w="375"/>
        <w:gridCol w:w="2562"/>
        <w:gridCol w:w="4790"/>
      </w:tblGrid>
      <w:tr w:rsidR="00F5010F" w:rsidRPr="00E766A7" w14:paraId="23A4B96A" w14:textId="77777777" w:rsidTr="009E2AA1">
        <w:trPr>
          <w:trHeight w:val="599"/>
          <w:jc w:val="center"/>
        </w:trPr>
        <w:tc>
          <w:tcPr>
            <w:tcW w:w="2536" w:type="pct"/>
            <w:gridSpan w:val="3"/>
            <w:noWrap/>
            <w:vAlign w:val="center"/>
          </w:tcPr>
          <w:p w14:paraId="57A308FC"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r w:rsidRPr="00E766A7">
              <w:rPr>
                <w:rFonts w:ascii="Calibri" w:hAnsi="Calibri"/>
                <w:b/>
                <w:noProof/>
                <w:sz w:val="22"/>
                <w:szCs w:val="22"/>
              </w:rPr>
              <w:drawing>
                <wp:inline distT="0" distB="0" distL="0" distR="0" wp14:anchorId="3E6071ED" wp14:editId="14FF55BC">
                  <wp:extent cx="387985" cy="379730"/>
                  <wp:effectExtent l="0" t="0" r="0" b="1270"/>
                  <wp:docPr id="43" name="Εικόνα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985" cy="379730"/>
                          </a:xfrm>
                          <a:prstGeom prst="rect">
                            <a:avLst/>
                          </a:prstGeom>
                          <a:noFill/>
                          <a:ln>
                            <a:noFill/>
                          </a:ln>
                        </pic:spPr>
                      </pic:pic>
                    </a:graphicData>
                  </a:graphic>
                </wp:inline>
              </w:drawing>
            </w:r>
          </w:p>
        </w:tc>
        <w:tc>
          <w:tcPr>
            <w:tcW w:w="2464" w:type="pct"/>
          </w:tcPr>
          <w:p w14:paraId="249C84F0"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r w:rsidRPr="00E766A7">
              <w:rPr>
                <w:rFonts w:ascii="Calibri" w:eastAsia="Calibri" w:hAnsi="Calibri"/>
                <w:b/>
                <w:noProof/>
              </w:rPr>
              <w:drawing>
                <wp:anchor distT="0" distB="0" distL="114300" distR="114300" simplePos="0" relativeHeight="251682816" behindDoc="0" locked="0" layoutInCell="1" allowOverlap="1" wp14:anchorId="2288CF76" wp14:editId="758BA440">
                  <wp:simplePos x="0" y="0"/>
                  <wp:positionH relativeFrom="column">
                    <wp:posOffset>1061085</wp:posOffset>
                  </wp:positionH>
                  <wp:positionV relativeFrom="paragraph">
                    <wp:posOffset>24130</wp:posOffset>
                  </wp:positionV>
                  <wp:extent cx="539750" cy="370840"/>
                  <wp:effectExtent l="0" t="0" r="0" b="0"/>
                  <wp:wrapSquare wrapText="bothSides"/>
                  <wp:docPr id="44" name="Εικόνα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F5010F" w:rsidRPr="00E766A7" w14:paraId="7AC75F71" w14:textId="77777777" w:rsidTr="009E2AA1">
        <w:trPr>
          <w:trHeight w:val="1882"/>
          <w:jc w:val="center"/>
        </w:trPr>
        <w:tc>
          <w:tcPr>
            <w:tcW w:w="2536" w:type="pct"/>
            <w:gridSpan w:val="3"/>
            <w:noWrap/>
          </w:tcPr>
          <w:p w14:paraId="0169E344" w14:textId="77777777" w:rsidR="00F5010F" w:rsidRPr="00E766A7" w:rsidRDefault="00F5010F" w:rsidP="009E2AA1">
            <w:pPr>
              <w:tabs>
                <w:tab w:val="center" w:pos="4153"/>
                <w:tab w:val="right" w:pos="8306"/>
              </w:tabs>
              <w:spacing w:line="276" w:lineRule="auto"/>
              <w:jc w:val="center"/>
              <w:rPr>
                <w:rFonts w:ascii="Calibri" w:eastAsia="Calibri" w:hAnsi="Calibri"/>
                <w:b/>
                <w:sz w:val="22"/>
                <w:szCs w:val="22"/>
                <w:lang w:eastAsia="en-US"/>
              </w:rPr>
            </w:pPr>
            <w:r w:rsidRPr="00E766A7">
              <w:rPr>
                <w:rFonts w:ascii="Calibri" w:eastAsia="Calibri" w:hAnsi="Calibri"/>
                <w:b/>
                <w:sz w:val="22"/>
                <w:szCs w:val="22"/>
                <w:lang w:eastAsia="en-US"/>
              </w:rPr>
              <w:t>ΕΛΛΗΝΙΚΗ ΔΗΜΟΚΡΑΤΙΑ</w:t>
            </w:r>
          </w:p>
          <w:p w14:paraId="56404D51"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ΥΠΟΥΡΓΕΙΟ ΠΑΙΔΕΙΑΣ, ΘΡΗΣΚΕΥΜΑΤΩΝ ΚΑΙ ΑΘΛΗΤΙΣΜΟΥ</w:t>
            </w:r>
          </w:p>
          <w:p w14:paraId="7BE2FD4E" w14:textId="77777777" w:rsidR="00F5010F" w:rsidRPr="00E766A7" w:rsidRDefault="00F5010F" w:rsidP="009E2AA1">
            <w:pPr>
              <w:tabs>
                <w:tab w:val="center" w:pos="4153"/>
                <w:tab w:val="right" w:pos="8306"/>
              </w:tabs>
              <w:jc w:val="center"/>
              <w:rPr>
                <w:rFonts w:ascii="Calibri" w:hAnsi="Calibri"/>
                <w:b/>
                <w:sz w:val="22"/>
                <w:szCs w:val="22"/>
              </w:rPr>
            </w:pPr>
            <w:r w:rsidRPr="00E766A7" w:rsidDel="001A15AE">
              <w:rPr>
                <w:rFonts w:ascii="Calibri" w:eastAsia="Calibri" w:hAnsi="Calibri"/>
                <w:b/>
                <w:sz w:val="22"/>
                <w:szCs w:val="22"/>
                <w:lang w:eastAsia="en-US"/>
              </w:rPr>
              <w:t xml:space="preserve"> </w:t>
            </w:r>
            <w:r w:rsidRPr="00E766A7">
              <w:rPr>
                <w:rFonts w:ascii="Calibri" w:hAnsi="Calibri"/>
                <w:b/>
                <w:sz w:val="22"/>
                <w:szCs w:val="22"/>
              </w:rPr>
              <w:t>---</w:t>
            </w:r>
          </w:p>
          <w:p w14:paraId="4E1C9FAF" w14:textId="77777777" w:rsidR="00F5010F" w:rsidRPr="00E766A7" w:rsidRDefault="00F5010F" w:rsidP="009E2AA1">
            <w:pPr>
              <w:keepNext/>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ΠΕΡΙΦΕΡΕΙΑΚΗ ΔΙΕΥΘΥΝΣΗ </w:t>
            </w:r>
          </w:p>
          <w:p w14:paraId="3B26CA47" w14:textId="77777777" w:rsidR="00F5010F" w:rsidRPr="00E766A7" w:rsidRDefault="00F5010F" w:rsidP="009E2AA1">
            <w:pPr>
              <w:ind w:right="30"/>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ΠΡΩΤΟΒΑΘΜΙΑΣ ΚΑΙ ΔΕΥΤΕΡΟΒΑΘΜΙΑΣ ΕΚΠΑΙΔΕΥΣΗΣ </w:t>
            </w:r>
          </w:p>
          <w:p w14:paraId="5A2AC721" w14:textId="77777777" w:rsidR="00F5010F" w:rsidRPr="00E766A7" w:rsidRDefault="00F5010F" w:rsidP="009E2AA1">
            <w:pPr>
              <w:ind w:right="30"/>
              <w:jc w:val="center"/>
              <w:rPr>
                <w:rFonts w:asciiTheme="minorHAnsi" w:eastAsia="Calibri" w:hAnsiTheme="minorHAnsi" w:cs="Calibri"/>
                <w:b/>
                <w:sz w:val="22"/>
                <w:szCs w:val="22"/>
                <w:lang w:eastAsia="en-US"/>
              </w:rPr>
            </w:pPr>
          </w:p>
          <w:p w14:paraId="362625D0"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r w:rsidRPr="00E766A7">
              <w:rPr>
                <w:rFonts w:ascii="Calibri" w:eastAsia="Calibri" w:hAnsi="Calibri"/>
                <w:b/>
                <w:sz w:val="22"/>
                <w:szCs w:val="22"/>
                <w:lang w:eastAsia="en-US"/>
              </w:rPr>
              <w:t>………………………………………..</w:t>
            </w:r>
          </w:p>
        </w:tc>
        <w:tc>
          <w:tcPr>
            <w:tcW w:w="2464" w:type="pct"/>
          </w:tcPr>
          <w:p w14:paraId="70857AD2"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ΕΥΡΩΠΑΪΚΗ ΕΝΩΣΗ</w:t>
            </w:r>
          </w:p>
          <w:p w14:paraId="4BC5B776"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hAnsiTheme="minorHAnsi" w:cstheme="minorHAnsi"/>
                <w:b/>
                <w:bCs/>
                <w:sz w:val="22"/>
                <w:szCs w:val="22"/>
              </w:rPr>
              <w:t>ΕΥΡΩΠΑΪΚΟ ΚΟΙΝΩΝΙΚΟ TAMEIO + (ΕΚΤ+)</w:t>
            </w:r>
          </w:p>
          <w:p w14:paraId="7B1BF65E"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p>
        </w:tc>
      </w:tr>
      <w:tr w:rsidR="00F5010F" w:rsidRPr="00E766A7" w14:paraId="0A854C27" w14:textId="77777777" w:rsidTr="009E2AA1">
        <w:trPr>
          <w:trHeight w:val="779"/>
          <w:jc w:val="center"/>
        </w:trPr>
        <w:tc>
          <w:tcPr>
            <w:tcW w:w="2536" w:type="pct"/>
            <w:gridSpan w:val="3"/>
            <w:noWrap/>
          </w:tcPr>
          <w:p w14:paraId="4DA57673" w14:textId="77777777" w:rsidR="00F5010F" w:rsidRPr="00E766A7" w:rsidRDefault="00F5010F" w:rsidP="009E2AA1">
            <w:pPr>
              <w:tabs>
                <w:tab w:val="center" w:pos="4153"/>
                <w:tab w:val="right" w:pos="8306"/>
              </w:tabs>
              <w:jc w:val="center"/>
              <w:rPr>
                <w:rFonts w:ascii="Calibri" w:hAnsi="Calibri" w:cs="Arial"/>
                <w:b/>
                <w:bCs/>
                <w:sz w:val="22"/>
                <w:szCs w:val="22"/>
                <w:lang w:eastAsia="en-US"/>
              </w:rPr>
            </w:pPr>
          </w:p>
          <w:p w14:paraId="5FBDF21E" w14:textId="77777777" w:rsidR="00F5010F" w:rsidRPr="00E766A7" w:rsidRDefault="00F5010F" w:rsidP="009E2AA1">
            <w:pPr>
              <w:tabs>
                <w:tab w:val="center" w:pos="4153"/>
                <w:tab w:val="right" w:pos="8306"/>
              </w:tabs>
              <w:jc w:val="center"/>
              <w:rPr>
                <w:rFonts w:ascii="Calibri" w:hAnsi="Calibri"/>
                <w:b/>
                <w:sz w:val="22"/>
                <w:szCs w:val="22"/>
                <w:lang w:val="en-US" w:eastAsia="en-US"/>
              </w:rPr>
            </w:pPr>
            <w:r w:rsidRPr="00E766A7">
              <w:rPr>
                <w:rFonts w:ascii="Calibri" w:hAnsi="Calibri" w:cs="Arial"/>
                <w:b/>
                <w:bCs/>
                <w:sz w:val="22"/>
                <w:szCs w:val="22"/>
                <w:lang w:eastAsia="en-US"/>
              </w:rPr>
              <w:t>ΚΕΔΑΣΥ</w:t>
            </w:r>
            <w:r w:rsidRPr="00E766A7">
              <w:rPr>
                <w:rFonts w:ascii="Calibri" w:hAnsi="Calibri" w:cs="Arial"/>
                <w:b/>
                <w:bCs/>
                <w:sz w:val="22"/>
                <w:szCs w:val="22"/>
                <w:lang w:val="en-US" w:eastAsia="en-US"/>
              </w:rPr>
              <w:t xml:space="preserve">: </w:t>
            </w:r>
            <w:r w:rsidRPr="00E766A7">
              <w:rPr>
                <w:rFonts w:ascii="Calibri" w:hAnsi="Calibri" w:cs="Arial"/>
                <w:b/>
                <w:bCs/>
                <w:sz w:val="22"/>
                <w:szCs w:val="22"/>
                <w:lang w:eastAsia="en-US"/>
              </w:rPr>
              <w:t>…………………………………………</w:t>
            </w:r>
          </w:p>
        </w:tc>
        <w:tc>
          <w:tcPr>
            <w:tcW w:w="2464" w:type="pct"/>
          </w:tcPr>
          <w:p w14:paraId="14FE48A9" w14:textId="77777777" w:rsidR="00F5010F" w:rsidRPr="00E766A7" w:rsidRDefault="00F5010F" w:rsidP="009E2AA1">
            <w:pPr>
              <w:tabs>
                <w:tab w:val="center" w:pos="4153"/>
                <w:tab w:val="right" w:pos="8306"/>
              </w:tabs>
              <w:rPr>
                <w:rFonts w:ascii="Calibri" w:hAnsi="Calibri"/>
                <w:b/>
                <w:sz w:val="22"/>
                <w:szCs w:val="22"/>
                <w:lang w:val="en-US"/>
              </w:rPr>
            </w:pPr>
          </w:p>
          <w:p w14:paraId="7A36341D" w14:textId="77777777" w:rsidR="00F5010F" w:rsidRPr="00E766A7" w:rsidRDefault="00F5010F" w:rsidP="009E2AA1">
            <w:pPr>
              <w:tabs>
                <w:tab w:val="center" w:pos="4153"/>
                <w:tab w:val="right" w:pos="8306"/>
              </w:tabs>
              <w:rPr>
                <w:rFonts w:ascii="Calibri" w:hAnsi="Calibri"/>
                <w:b/>
                <w:sz w:val="22"/>
                <w:szCs w:val="22"/>
                <w:lang w:val="en-US"/>
              </w:rPr>
            </w:pPr>
            <w:r w:rsidRPr="00E766A7">
              <w:rPr>
                <w:rFonts w:ascii="Calibri" w:hAnsi="Calibri"/>
                <w:b/>
                <w:sz w:val="22"/>
                <w:szCs w:val="22"/>
              </w:rPr>
              <w:t>Ημερομηνία</w:t>
            </w:r>
            <w:r w:rsidRPr="00E766A7">
              <w:rPr>
                <w:rFonts w:ascii="Calibri" w:hAnsi="Calibri"/>
                <w:b/>
                <w:sz w:val="22"/>
                <w:szCs w:val="22"/>
                <w:lang w:val="en-US"/>
              </w:rPr>
              <w:t>:</w:t>
            </w:r>
          </w:p>
          <w:p w14:paraId="0C7A29A2" w14:textId="77777777" w:rsidR="00F5010F" w:rsidRPr="00E766A7" w:rsidRDefault="00F5010F" w:rsidP="009E2AA1">
            <w:pPr>
              <w:tabs>
                <w:tab w:val="center" w:pos="4153"/>
                <w:tab w:val="right" w:pos="8306"/>
              </w:tabs>
              <w:rPr>
                <w:rFonts w:ascii="Calibri" w:hAnsi="Calibri"/>
                <w:b/>
                <w:sz w:val="22"/>
                <w:szCs w:val="22"/>
              </w:rPr>
            </w:pPr>
            <w:proofErr w:type="spellStart"/>
            <w:r w:rsidRPr="00E766A7">
              <w:rPr>
                <w:rFonts w:ascii="Calibri" w:hAnsi="Calibri"/>
                <w:b/>
                <w:sz w:val="22"/>
                <w:szCs w:val="22"/>
              </w:rPr>
              <w:t>Αρ</w:t>
            </w:r>
            <w:proofErr w:type="spellEnd"/>
            <w:r w:rsidRPr="00E766A7">
              <w:rPr>
                <w:rFonts w:ascii="Calibri" w:hAnsi="Calibri"/>
                <w:b/>
                <w:sz w:val="22"/>
                <w:szCs w:val="22"/>
              </w:rPr>
              <w:t>. πρωτ.:</w:t>
            </w:r>
          </w:p>
          <w:p w14:paraId="459BF14F" w14:textId="77777777" w:rsidR="00F5010F" w:rsidRPr="00E766A7" w:rsidRDefault="00F5010F" w:rsidP="009E2AA1">
            <w:pPr>
              <w:tabs>
                <w:tab w:val="center" w:pos="4153"/>
                <w:tab w:val="right" w:pos="8306"/>
              </w:tabs>
              <w:rPr>
                <w:rFonts w:ascii="Calibri" w:hAnsi="Calibri"/>
                <w:b/>
                <w:sz w:val="22"/>
                <w:szCs w:val="22"/>
              </w:rPr>
            </w:pPr>
          </w:p>
        </w:tc>
      </w:tr>
      <w:tr w:rsidR="00F5010F" w:rsidRPr="00E766A7" w14:paraId="265688D8" w14:textId="77777777" w:rsidTr="009E2AA1">
        <w:trPr>
          <w:trHeight w:val="263"/>
          <w:jc w:val="center"/>
        </w:trPr>
        <w:tc>
          <w:tcPr>
            <w:tcW w:w="1025" w:type="pct"/>
            <w:noWrap/>
          </w:tcPr>
          <w:p w14:paraId="36C72F96"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Ταχ. Δ/νση</w:t>
            </w:r>
          </w:p>
        </w:tc>
        <w:tc>
          <w:tcPr>
            <w:tcW w:w="193" w:type="pct"/>
            <w:noWrap/>
          </w:tcPr>
          <w:p w14:paraId="127968E8"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318" w:type="pct"/>
            <w:noWrap/>
          </w:tcPr>
          <w:p w14:paraId="56BA56D5"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464" w:type="pct"/>
            <w:vMerge w:val="restart"/>
          </w:tcPr>
          <w:p w14:paraId="45A21F51" w14:textId="4241CDA5" w:rsidR="00F5010F" w:rsidRPr="00E766A7" w:rsidRDefault="00F5010F" w:rsidP="009E2AA1">
            <w:pPr>
              <w:spacing w:line="276" w:lineRule="auto"/>
              <w:jc w:val="both"/>
              <w:rPr>
                <w:rFonts w:ascii="Calibri" w:hAnsi="Calibri"/>
                <w:b/>
                <w:iCs/>
                <w:sz w:val="22"/>
                <w:szCs w:val="22"/>
              </w:rPr>
            </w:pPr>
            <w:r w:rsidRPr="00E766A7">
              <w:rPr>
                <w:rFonts w:ascii="Calibri" w:hAnsi="Calibri"/>
                <w:b/>
                <w:iCs/>
                <w:sz w:val="22"/>
                <w:szCs w:val="22"/>
              </w:rPr>
              <w:t xml:space="preserve">Προς : Περιφερειακή Διεύθυνση Πρωτοβάθμιας και Δευτεροβάθμιας Εκπαίδευσης  </w:t>
            </w:r>
          </w:p>
          <w:p w14:paraId="77983C84" w14:textId="77777777" w:rsidR="00F5010F" w:rsidRPr="00E766A7" w:rsidRDefault="00F5010F" w:rsidP="009E2AA1">
            <w:pPr>
              <w:tabs>
                <w:tab w:val="center" w:pos="4153"/>
                <w:tab w:val="right" w:pos="8306"/>
              </w:tabs>
              <w:autoSpaceDE w:val="0"/>
              <w:autoSpaceDN w:val="0"/>
              <w:adjustRightInd w:val="0"/>
              <w:jc w:val="center"/>
              <w:rPr>
                <w:rFonts w:ascii="Calibri" w:hAnsi="Calibri" w:cs="MgHelveticaUCPol"/>
                <w:b/>
                <w:sz w:val="22"/>
                <w:szCs w:val="22"/>
              </w:rPr>
            </w:pPr>
          </w:p>
        </w:tc>
      </w:tr>
      <w:tr w:rsidR="00F5010F" w:rsidRPr="00E766A7" w14:paraId="172F072B" w14:textId="77777777" w:rsidTr="009E2AA1">
        <w:trPr>
          <w:trHeight w:val="252"/>
          <w:jc w:val="center"/>
        </w:trPr>
        <w:tc>
          <w:tcPr>
            <w:tcW w:w="1025" w:type="pct"/>
            <w:noWrap/>
          </w:tcPr>
          <w:p w14:paraId="60CC87BB"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Τ.Κ. - Πόλη</w:t>
            </w:r>
          </w:p>
        </w:tc>
        <w:tc>
          <w:tcPr>
            <w:tcW w:w="193" w:type="pct"/>
            <w:noWrap/>
          </w:tcPr>
          <w:p w14:paraId="217FF2CB"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318" w:type="pct"/>
            <w:noWrap/>
          </w:tcPr>
          <w:p w14:paraId="449211C4"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464" w:type="pct"/>
            <w:vMerge/>
          </w:tcPr>
          <w:p w14:paraId="32C052A3" w14:textId="77777777" w:rsidR="00F5010F" w:rsidRPr="00E766A7" w:rsidRDefault="00F5010F" w:rsidP="009E2AA1">
            <w:pPr>
              <w:tabs>
                <w:tab w:val="center" w:pos="4153"/>
                <w:tab w:val="right" w:pos="8306"/>
              </w:tabs>
              <w:rPr>
                <w:rFonts w:ascii="Calibri" w:hAnsi="Calibri"/>
                <w:b/>
                <w:szCs w:val="22"/>
              </w:rPr>
            </w:pPr>
          </w:p>
        </w:tc>
      </w:tr>
      <w:tr w:rsidR="00F5010F" w:rsidRPr="00E766A7" w14:paraId="38B3DF7C" w14:textId="77777777" w:rsidTr="009E2AA1">
        <w:trPr>
          <w:trHeight w:val="263"/>
          <w:jc w:val="center"/>
        </w:trPr>
        <w:tc>
          <w:tcPr>
            <w:tcW w:w="1025" w:type="pct"/>
            <w:noWrap/>
          </w:tcPr>
          <w:p w14:paraId="0232A8D5"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Ιστοσελίδα</w:t>
            </w:r>
          </w:p>
        </w:tc>
        <w:tc>
          <w:tcPr>
            <w:tcW w:w="193" w:type="pct"/>
            <w:noWrap/>
          </w:tcPr>
          <w:p w14:paraId="6C83AD4C"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318" w:type="pct"/>
            <w:noWrap/>
          </w:tcPr>
          <w:p w14:paraId="129C261D"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464" w:type="pct"/>
            <w:vMerge/>
          </w:tcPr>
          <w:p w14:paraId="0B6EE780" w14:textId="77777777" w:rsidR="00F5010F" w:rsidRPr="00E766A7" w:rsidRDefault="00F5010F" w:rsidP="009E2AA1">
            <w:pPr>
              <w:tabs>
                <w:tab w:val="center" w:pos="4153"/>
                <w:tab w:val="right" w:pos="8306"/>
              </w:tabs>
              <w:rPr>
                <w:rFonts w:ascii="Calibri" w:hAnsi="Calibri"/>
                <w:b/>
                <w:szCs w:val="22"/>
              </w:rPr>
            </w:pPr>
          </w:p>
        </w:tc>
      </w:tr>
      <w:tr w:rsidR="00F5010F" w:rsidRPr="00E766A7" w14:paraId="0CEEDE58" w14:textId="77777777" w:rsidTr="009E2AA1">
        <w:trPr>
          <w:trHeight w:val="252"/>
          <w:jc w:val="center"/>
        </w:trPr>
        <w:tc>
          <w:tcPr>
            <w:tcW w:w="1025" w:type="pct"/>
            <w:noWrap/>
          </w:tcPr>
          <w:p w14:paraId="6791648C"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Πληροφορίες</w:t>
            </w:r>
          </w:p>
        </w:tc>
        <w:tc>
          <w:tcPr>
            <w:tcW w:w="193" w:type="pct"/>
            <w:noWrap/>
          </w:tcPr>
          <w:p w14:paraId="4FCB3A28"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318" w:type="pct"/>
            <w:noWrap/>
          </w:tcPr>
          <w:p w14:paraId="4282EE91" w14:textId="77777777" w:rsidR="00F5010F" w:rsidRPr="00E766A7" w:rsidRDefault="00F5010F" w:rsidP="009E2AA1">
            <w:pPr>
              <w:tabs>
                <w:tab w:val="center" w:pos="4153"/>
                <w:tab w:val="right" w:pos="8306"/>
              </w:tabs>
              <w:rPr>
                <w:rFonts w:ascii="Calibri" w:hAnsi="Calibri"/>
                <w:b/>
                <w:color w:val="0000FF"/>
                <w:u w:val="single"/>
              </w:rPr>
            </w:pPr>
            <w:r w:rsidRPr="00E766A7">
              <w:rPr>
                <w:rFonts w:ascii="Calibri" w:hAnsi="Calibri"/>
                <w:b/>
              </w:rPr>
              <w:t>……………………………………….</w:t>
            </w:r>
          </w:p>
        </w:tc>
        <w:tc>
          <w:tcPr>
            <w:tcW w:w="2464" w:type="pct"/>
            <w:vMerge/>
          </w:tcPr>
          <w:p w14:paraId="340708F1" w14:textId="77777777" w:rsidR="00F5010F" w:rsidRPr="00E766A7" w:rsidRDefault="00F5010F" w:rsidP="009E2AA1">
            <w:pPr>
              <w:tabs>
                <w:tab w:val="center" w:pos="4153"/>
                <w:tab w:val="right" w:pos="8306"/>
              </w:tabs>
              <w:rPr>
                <w:rFonts w:ascii="Calibri" w:hAnsi="Calibri"/>
                <w:b/>
                <w:szCs w:val="22"/>
              </w:rPr>
            </w:pPr>
          </w:p>
        </w:tc>
      </w:tr>
      <w:tr w:rsidR="00F5010F" w:rsidRPr="00E766A7" w14:paraId="06F44BA3" w14:textId="77777777" w:rsidTr="009E2AA1">
        <w:trPr>
          <w:trHeight w:val="263"/>
          <w:jc w:val="center"/>
        </w:trPr>
        <w:tc>
          <w:tcPr>
            <w:tcW w:w="1025" w:type="pct"/>
            <w:noWrap/>
          </w:tcPr>
          <w:p w14:paraId="42D492D0"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Τηλέφωνο</w:t>
            </w:r>
          </w:p>
        </w:tc>
        <w:tc>
          <w:tcPr>
            <w:tcW w:w="193" w:type="pct"/>
            <w:noWrap/>
          </w:tcPr>
          <w:p w14:paraId="7010FBEB"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318" w:type="pct"/>
            <w:noWrap/>
          </w:tcPr>
          <w:p w14:paraId="569D55B7"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464" w:type="pct"/>
            <w:vMerge/>
          </w:tcPr>
          <w:p w14:paraId="6CEE2452" w14:textId="77777777" w:rsidR="00F5010F" w:rsidRPr="00E766A7" w:rsidRDefault="00F5010F" w:rsidP="009E2AA1">
            <w:pPr>
              <w:tabs>
                <w:tab w:val="center" w:pos="4153"/>
                <w:tab w:val="right" w:pos="8306"/>
              </w:tabs>
              <w:rPr>
                <w:rFonts w:ascii="Calibri" w:hAnsi="Calibri"/>
                <w:b/>
                <w:szCs w:val="22"/>
              </w:rPr>
            </w:pPr>
          </w:p>
        </w:tc>
      </w:tr>
      <w:tr w:rsidR="00F5010F" w:rsidRPr="00E766A7" w14:paraId="66A527D0" w14:textId="77777777" w:rsidTr="009E2AA1">
        <w:trPr>
          <w:trHeight w:val="527"/>
          <w:jc w:val="center"/>
        </w:trPr>
        <w:tc>
          <w:tcPr>
            <w:tcW w:w="1025" w:type="pct"/>
            <w:noWrap/>
          </w:tcPr>
          <w:p w14:paraId="65066AC7"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lang w:val="en-US"/>
              </w:rPr>
              <w:t>E-mail</w:t>
            </w:r>
          </w:p>
        </w:tc>
        <w:tc>
          <w:tcPr>
            <w:tcW w:w="193" w:type="pct"/>
            <w:noWrap/>
          </w:tcPr>
          <w:p w14:paraId="423B47D5" w14:textId="77777777" w:rsidR="00F5010F" w:rsidRPr="00E766A7" w:rsidRDefault="00F5010F" w:rsidP="009E2AA1">
            <w:pPr>
              <w:tabs>
                <w:tab w:val="center" w:pos="4153"/>
                <w:tab w:val="right" w:pos="8306"/>
              </w:tabs>
              <w:rPr>
                <w:rFonts w:ascii="Calibri" w:hAnsi="Calibri"/>
                <w:b/>
                <w:lang w:val="en-US"/>
              </w:rPr>
            </w:pPr>
            <w:r w:rsidRPr="00E766A7">
              <w:rPr>
                <w:rFonts w:ascii="Calibri" w:hAnsi="Calibri"/>
                <w:b/>
                <w:lang w:val="en-US"/>
              </w:rPr>
              <w:t>:</w:t>
            </w:r>
          </w:p>
        </w:tc>
        <w:tc>
          <w:tcPr>
            <w:tcW w:w="1318" w:type="pct"/>
            <w:noWrap/>
          </w:tcPr>
          <w:p w14:paraId="773F93A9"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464" w:type="pct"/>
            <w:vMerge/>
          </w:tcPr>
          <w:p w14:paraId="5D10C011" w14:textId="77777777" w:rsidR="00F5010F" w:rsidRPr="00E766A7" w:rsidRDefault="00F5010F" w:rsidP="009E2AA1">
            <w:pPr>
              <w:tabs>
                <w:tab w:val="center" w:pos="4153"/>
                <w:tab w:val="right" w:pos="8306"/>
              </w:tabs>
              <w:rPr>
                <w:rFonts w:ascii="Calibri" w:hAnsi="Calibri"/>
                <w:b/>
                <w:szCs w:val="22"/>
              </w:rPr>
            </w:pPr>
          </w:p>
        </w:tc>
      </w:tr>
    </w:tbl>
    <w:p w14:paraId="68F53605" w14:textId="6A078F75" w:rsidR="00F5010F" w:rsidRPr="00E03845" w:rsidRDefault="00F5010F" w:rsidP="00F5010F">
      <w:pPr>
        <w:spacing w:after="200" w:line="276" w:lineRule="auto"/>
        <w:jc w:val="center"/>
        <w:rPr>
          <w:rFonts w:ascii="Calibri" w:eastAsia="Calibri" w:hAnsi="Calibri"/>
          <w:b/>
          <w:sz w:val="22"/>
          <w:szCs w:val="22"/>
          <w:u w:val="single"/>
          <w:lang w:eastAsia="en-US"/>
        </w:rPr>
      </w:pPr>
      <w:r w:rsidRPr="00E03845">
        <w:rPr>
          <w:rFonts w:ascii="Calibri" w:eastAsia="Calibri" w:hAnsi="Calibri"/>
          <w:b/>
          <w:sz w:val="22"/>
          <w:szCs w:val="22"/>
          <w:u w:val="single"/>
          <w:lang w:eastAsia="en-US"/>
        </w:rPr>
        <w:t xml:space="preserve">ΒΕΒΑΙΩΣΗ </w:t>
      </w:r>
      <w:r w:rsidR="00396E84" w:rsidRPr="00E03845">
        <w:rPr>
          <w:rFonts w:ascii="Calibri" w:eastAsia="Calibri" w:hAnsi="Calibri"/>
          <w:b/>
          <w:sz w:val="22"/>
          <w:szCs w:val="22"/>
          <w:u w:val="single"/>
          <w:lang w:eastAsia="en-US"/>
        </w:rPr>
        <w:t>ΕΚΤΥΠΩΣΗΣ</w:t>
      </w:r>
      <w:r w:rsidRPr="00E03845">
        <w:rPr>
          <w:rFonts w:ascii="Calibri" w:eastAsia="Calibri" w:hAnsi="Calibri"/>
          <w:b/>
          <w:sz w:val="22"/>
          <w:szCs w:val="22"/>
          <w:u w:val="single"/>
          <w:lang w:eastAsia="en-US"/>
        </w:rPr>
        <w:t xml:space="preserve"> ΚΑΙ ΑΝΑΡΤΗΣΗΣ ΑΦΙΣΩΝ</w:t>
      </w:r>
    </w:p>
    <w:p w14:paraId="22264764" w14:textId="77777777" w:rsidR="00F5010F" w:rsidRPr="00E766A7" w:rsidRDefault="00F5010F" w:rsidP="00F5010F">
      <w:pPr>
        <w:spacing w:after="200" w:line="276" w:lineRule="auto"/>
        <w:rPr>
          <w:rFonts w:ascii="Calibri" w:eastAsia="Calibri" w:hAnsi="Calibri"/>
          <w:sz w:val="22"/>
          <w:szCs w:val="22"/>
          <w:lang w:eastAsia="en-US"/>
        </w:rPr>
      </w:pPr>
      <w:r w:rsidRPr="00E03845">
        <w:rPr>
          <w:rFonts w:ascii="Calibri" w:eastAsia="Calibri" w:hAnsi="Calibri"/>
          <w:sz w:val="22"/>
          <w:szCs w:val="22"/>
          <w:lang w:eastAsia="en-US"/>
        </w:rPr>
        <w:t>Βεβαιώνουμε ότι:</w:t>
      </w:r>
    </w:p>
    <w:p w14:paraId="318D9E8C" w14:textId="5AE1CE3A" w:rsidR="00F5010F" w:rsidRPr="00E03845" w:rsidRDefault="005E152F" w:rsidP="00F5010F">
      <w:pPr>
        <w:numPr>
          <w:ilvl w:val="0"/>
          <w:numId w:val="63"/>
        </w:numPr>
        <w:spacing w:after="200" w:line="276" w:lineRule="auto"/>
        <w:jc w:val="both"/>
        <w:rPr>
          <w:rFonts w:ascii="Calibri" w:eastAsia="Calibri" w:hAnsi="Calibri"/>
          <w:b/>
          <w:sz w:val="22"/>
          <w:szCs w:val="22"/>
          <w:lang w:eastAsia="en-US"/>
        </w:rPr>
      </w:pPr>
      <w:r w:rsidRPr="00E03845">
        <w:rPr>
          <w:rFonts w:ascii="Calibri" w:eastAsia="Calibri" w:hAnsi="Calibri"/>
          <w:b/>
          <w:sz w:val="22"/>
          <w:szCs w:val="22"/>
          <w:lang w:eastAsia="en-US"/>
        </w:rPr>
        <w:t xml:space="preserve">Πραγματοποιήθηκε η </w:t>
      </w:r>
      <w:r w:rsidR="00DF4FD4" w:rsidRPr="00E03845">
        <w:rPr>
          <w:rFonts w:ascii="Calibri" w:eastAsia="Calibri" w:hAnsi="Calibri"/>
          <w:b/>
          <w:sz w:val="22"/>
          <w:szCs w:val="22"/>
          <w:lang w:eastAsia="en-US"/>
        </w:rPr>
        <w:t>εκτύπωση</w:t>
      </w:r>
      <w:r w:rsidRPr="00E03845">
        <w:rPr>
          <w:rFonts w:ascii="Calibri" w:eastAsia="Calibri" w:hAnsi="Calibri"/>
          <w:b/>
          <w:sz w:val="22"/>
          <w:szCs w:val="22"/>
          <w:lang w:eastAsia="en-US"/>
        </w:rPr>
        <w:t xml:space="preserve"> </w:t>
      </w:r>
      <w:r w:rsidR="00E03845" w:rsidRPr="00E03845">
        <w:rPr>
          <w:rFonts w:ascii="Calibri" w:eastAsia="Calibri" w:hAnsi="Calibri"/>
          <w:b/>
          <w:sz w:val="22"/>
          <w:szCs w:val="22"/>
          <w:lang w:eastAsia="en-US"/>
        </w:rPr>
        <w:t xml:space="preserve">της ψηφιακής </w:t>
      </w:r>
      <w:r w:rsidRPr="00E03845">
        <w:rPr>
          <w:rFonts w:ascii="Calibri" w:eastAsia="Calibri" w:hAnsi="Calibri"/>
          <w:b/>
          <w:sz w:val="22"/>
          <w:szCs w:val="22"/>
          <w:lang w:eastAsia="en-US"/>
        </w:rPr>
        <w:t>αφίσας</w:t>
      </w:r>
      <w:r w:rsidR="00F5010F" w:rsidRPr="00E03845">
        <w:rPr>
          <w:rFonts w:ascii="Calibri" w:eastAsia="Calibri" w:hAnsi="Calibri"/>
          <w:b/>
          <w:sz w:val="22"/>
          <w:szCs w:val="22"/>
          <w:lang w:eastAsia="en-US"/>
        </w:rPr>
        <w:t xml:space="preserve"> δημοσιότητας </w:t>
      </w:r>
      <w:r w:rsidR="00F5010F" w:rsidRPr="00E03845">
        <w:rPr>
          <w:rFonts w:asciiTheme="minorHAnsi" w:hAnsiTheme="minorHAnsi" w:cs="Calibri"/>
          <w:b/>
          <w:sz w:val="22"/>
          <w:szCs w:val="22"/>
        </w:rPr>
        <w:t xml:space="preserve">της Πράξης </w:t>
      </w:r>
      <w:r w:rsidR="005065DF" w:rsidRPr="00E03845">
        <w:rPr>
          <w:rFonts w:ascii="Calibri" w:hAnsi="Calibri" w:cs="Calibri"/>
          <w:sz w:val="22"/>
          <w:szCs w:val="22"/>
        </w:rPr>
        <w:t>«Υποστήριξη φοίτησης μαθητών/τριών με αναπηρία ή ειδικές εκπαιδευτικές ανάγκες, σχολικό έτος 2026-2027»</w:t>
      </w:r>
      <w:r w:rsidR="00F5010F" w:rsidRPr="00E03845">
        <w:rPr>
          <w:rFonts w:ascii="Calibri" w:hAnsi="Calibri" w:cs="Calibri"/>
          <w:b/>
          <w:sz w:val="22"/>
          <w:szCs w:val="22"/>
        </w:rPr>
        <w:t xml:space="preserve">, </w:t>
      </w:r>
      <w:r w:rsidR="00A36C27" w:rsidRPr="00A36C27">
        <w:rPr>
          <w:rFonts w:ascii="Calibri" w:hAnsi="Calibri" w:cs="Calibri"/>
          <w:b/>
          <w:sz w:val="22"/>
          <w:szCs w:val="22"/>
        </w:rPr>
        <w:t xml:space="preserve">με κωδικό ΟΠΣ: 6063312, </w:t>
      </w:r>
      <w:r w:rsidR="00F5010F" w:rsidRPr="00E03845">
        <w:rPr>
          <w:rFonts w:ascii="Calibri" w:hAnsi="Calibri" w:cs="Calibri"/>
          <w:b/>
          <w:sz w:val="22"/>
          <w:szCs w:val="22"/>
        </w:rPr>
        <w:t>του Τομεακού Προγράμματος «Ανθρώπινο Δυναμικό και Κοινωνική Συνοχή», ΕΣΠΑ 2021-2027</w:t>
      </w:r>
      <w:r w:rsidR="00E03845" w:rsidRPr="00E03845">
        <w:rPr>
          <w:rFonts w:ascii="Calibri" w:hAnsi="Calibri" w:cs="Calibri"/>
          <w:b/>
          <w:sz w:val="22"/>
          <w:szCs w:val="22"/>
        </w:rPr>
        <w:t>.</w:t>
      </w:r>
    </w:p>
    <w:p w14:paraId="210824D2" w14:textId="4583F3FB" w:rsidR="00F5010F" w:rsidRPr="00E03845" w:rsidRDefault="00F5010F" w:rsidP="00F5010F">
      <w:pPr>
        <w:numPr>
          <w:ilvl w:val="0"/>
          <w:numId w:val="63"/>
        </w:numPr>
        <w:spacing w:after="200" w:line="276" w:lineRule="auto"/>
        <w:jc w:val="both"/>
        <w:rPr>
          <w:rFonts w:ascii="Calibri" w:eastAsia="Calibri" w:hAnsi="Calibri"/>
          <w:sz w:val="22"/>
          <w:szCs w:val="22"/>
          <w:lang w:eastAsia="en-US"/>
        </w:rPr>
      </w:pPr>
      <w:r w:rsidRPr="00E03845">
        <w:rPr>
          <w:rFonts w:ascii="Calibri" w:eastAsia="Calibri" w:hAnsi="Calibri"/>
          <w:sz w:val="22"/>
          <w:szCs w:val="22"/>
          <w:lang w:eastAsia="en-US"/>
        </w:rPr>
        <w:t xml:space="preserve">Πραγματοποιήθηκε η </w:t>
      </w:r>
      <w:r w:rsidR="005E152F" w:rsidRPr="00E03845">
        <w:rPr>
          <w:rFonts w:ascii="Calibri" w:eastAsia="Calibri" w:hAnsi="Calibri"/>
          <w:sz w:val="22"/>
          <w:szCs w:val="22"/>
          <w:lang w:eastAsia="en-US"/>
        </w:rPr>
        <w:t xml:space="preserve">εκτύπωση της </w:t>
      </w:r>
      <w:r w:rsidR="00E03845" w:rsidRPr="00E03845">
        <w:rPr>
          <w:rFonts w:ascii="Calibri" w:eastAsia="Calibri" w:hAnsi="Calibri"/>
          <w:sz w:val="22"/>
          <w:szCs w:val="22"/>
          <w:lang w:eastAsia="en-US"/>
        </w:rPr>
        <w:t xml:space="preserve">ψηφιακής </w:t>
      </w:r>
      <w:r w:rsidR="005E152F" w:rsidRPr="00E03845">
        <w:rPr>
          <w:rFonts w:ascii="Calibri" w:eastAsia="Calibri" w:hAnsi="Calibri"/>
          <w:sz w:val="22"/>
          <w:szCs w:val="22"/>
          <w:lang w:eastAsia="en-US"/>
        </w:rPr>
        <w:t>αφίσας</w:t>
      </w:r>
      <w:r w:rsidRPr="00E03845">
        <w:rPr>
          <w:rFonts w:ascii="Calibri" w:eastAsia="Calibri" w:hAnsi="Calibri"/>
          <w:sz w:val="22"/>
          <w:szCs w:val="22"/>
          <w:lang w:eastAsia="en-US"/>
        </w:rPr>
        <w:t xml:space="preserve"> </w:t>
      </w:r>
      <w:r w:rsidRPr="00E03845">
        <w:rPr>
          <w:rFonts w:ascii="Calibri" w:hAnsi="Calibri" w:cs="Calibri"/>
          <w:sz w:val="22"/>
          <w:szCs w:val="22"/>
        </w:rPr>
        <w:t xml:space="preserve">δημοσιότητας της ανωτέρω Πράξης </w:t>
      </w:r>
      <w:r w:rsidRPr="00E03845">
        <w:rPr>
          <w:rFonts w:ascii="Calibri" w:hAnsi="Calibri" w:cs="Calibri"/>
          <w:b/>
          <w:sz w:val="22"/>
          <w:szCs w:val="22"/>
        </w:rPr>
        <w:t>στις σχολικές μονάδες των ΣΔΕΥ</w:t>
      </w:r>
      <w:r w:rsidRPr="00E03845">
        <w:rPr>
          <w:rFonts w:ascii="Calibri" w:hAnsi="Calibri" w:cs="Calibri"/>
          <w:sz w:val="22"/>
          <w:szCs w:val="22"/>
        </w:rPr>
        <w:t xml:space="preserve">, </w:t>
      </w:r>
      <w:r w:rsidR="00DF4FD4" w:rsidRPr="00E03845">
        <w:rPr>
          <w:rFonts w:ascii="Calibri" w:hAnsi="Calibri" w:cs="Calibri"/>
          <w:sz w:val="22"/>
          <w:szCs w:val="22"/>
        </w:rPr>
        <w:t>σύμφωνα με τις οδηγίες του «Οδηγού Υλοποίησης και Εφαρμογής Φυσικού Αντικειμένου και Διαχείρισης Οικονομικού Αντικειμένου» της Πράξης</w:t>
      </w:r>
      <w:r w:rsidRPr="00E03845">
        <w:rPr>
          <w:rFonts w:ascii="Calibri" w:hAnsi="Calibri" w:cs="Calibri"/>
          <w:sz w:val="22"/>
          <w:szCs w:val="22"/>
        </w:rPr>
        <w:t>.</w:t>
      </w:r>
    </w:p>
    <w:p w14:paraId="50795C76" w14:textId="77777777" w:rsidR="00F5010F" w:rsidRPr="00E03845" w:rsidRDefault="00F5010F" w:rsidP="00F5010F">
      <w:pPr>
        <w:numPr>
          <w:ilvl w:val="0"/>
          <w:numId w:val="63"/>
        </w:numPr>
        <w:spacing w:after="200" w:line="276" w:lineRule="auto"/>
        <w:jc w:val="both"/>
        <w:rPr>
          <w:rFonts w:ascii="Calibri" w:eastAsia="Calibri" w:hAnsi="Calibri"/>
          <w:sz w:val="22"/>
          <w:szCs w:val="22"/>
          <w:lang w:eastAsia="en-US"/>
        </w:rPr>
      </w:pPr>
      <w:r w:rsidRPr="00E03845">
        <w:rPr>
          <w:rFonts w:ascii="Calibri" w:hAnsi="Calibri" w:cs="Calibri"/>
          <w:sz w:val="22"/>
          <w:szCs w:val="22"/>
        </w:rPr>
        <w:t xml:space="preserve">Πραγματοποιήθηκε η ανάρτηση των αφισών </w:t>
      </w:r>
      <w:r w:rsidRPr="00E03845">
        <w:rPr>
          <w:rFonts w:ascii="Calibri" w:hAnsi="Calibri" w:cs="Calibri"/>
          <w:sz w:val="22"/>
          <w:szCs w:val="22"/>
          <w:u w:val="single"/>
        </w:rPr>
        <w:t>σε εμφανή σημεία</w:t>
      </w:r>
      <w:r w:rsidRPr="00E03845">
        <w:rPr>
          <w:rFonts w:ascii="Calibri" w:hAnsi="Calibri" w:cs="Calibri"/>
          <w:sz w:val="22"/>
          <w:szCs w:val="22"/>
        </w:rPr>
        <w:t xml:space="preserve"> των ως άνω φορέων καθώς και στο ΚΕΔΑΣΥ ……………………, για ενημέρωση των ενδιαφερομένων.</w:t>
      </w:r>
    </w:p>
    <w:p w14:paraId="5ADD0258" w14:textId="77777777" w:rsidR="00F5010F" w:rsidRPr="00E766A7" w:rsidRDefault="00F5010F" w:rsidP="00F5010F">
      <w:pPr>
        <w:ind w:left="5812"/>
        <w:rPr>
          <w:rFonts w:ascii="Calibri" w:hAnsi="Calibri" w:cs="Calibri"/>
          <w:b/>
          <w:bCs/>
          <w:color w:val="000000"/>
          <w:sz w:val="22"/>
          <w:szCs w:val="22"/>
        </w:rPr>
      </w:pPr>
      <w:r w:rsidRPr="00E766A7">
        <w:rPr>
          <w:rFonts w:ascii="Calibri" w:hAnsi="Calibri" w:cs="Calibri"/>
          <w:b/>
          <w:bCs/>
          <w:color w:val="000000"/>
          <w:sz w:val="22"/>
          <w:szCs w:val="22"/>
        </w:rPr>
        <w:t xml:space="preserve">           Ο/Η Βεβαιών/ούσα   Προϊστάμενος/Προϊσταμένη</w:t>
      </w:r>
    </w:p>
    <w:p w14:paraId="6BAFBDE3" w14:textId="77777777" w:rsidR="00F5010F" w:rsidRPr="00E766A7" w:rsidRDefault="00F5010F" w:rsidP="00F5010F">
      <w:pPr>
        <w:tabs>
          <w:tab w:val="center" w:pos="9360"/>
        </w:tabs>
        <w:spacing w:line="276" w:lineRule="auto"/>
        <w:ind w:left="5812"/>
        <w:rPr>
          <w:rFonts w:ascii="Calibri" w:hAnsi="Calibri" w:cs="Calibri"/>
          <w:b/>
          <w:bCs/>
          <w:color w:val="000000"/>
          <w:sz w:val="22"/>
          <w:szCs w:val="22"/>
        </w:rPr>
      </w:pPr>
      <w:r w:rsidRPr="00E766A7">
        <w:rPr>
          <w:rFonts w:ascii="Calibri" w:hAnsi="Calibri" w:cs="Calibri"/>
          <w:b/>
          <w:bCs/>
          <w:color w:val="000000"/>
          <w:sz w:val="22"/>
          <w:szCs w:val="22"/>
        </w:rPr>
        <w:t>του ΚΕΔΑΣΥ…………………………..</w:t>
      </w:r>
    </w:p>
    <w:p w14:paraId="50149816" w14:textId="77777777" w:rsidR="00F5010F" w:rsidRPr="00E766A7" w:rsidRDefault="00F5010F" w:rsidP="00F5010F">
      <w:pPr>
        <w:tabs>
          <w:tab w:val="center" w:pos="9360"/>
        </w:tabs>
        <w:spacing w:line="276" w:lineRule="auto"/>
        <w:ind w:left="5812"/>
        <w:jc w:val="center"/>
        <w:rPr>
          <w:rFonts w:ascii="Calibri" w:hAnsi="Calibri" w:cs="Calibri"/>
          <w:b/>
          <w:bCs/>
          <w:i/>
          <w:color w:val="000000"/>
          <w:sz w:val="22"/>
          <w:szCs w:val="22"/>
        </w:rPr>
      </w:pPr>
    </w:p>
    <w:p w14:paraId="411B701D" w14:textId="77777777" w:rsidR="00F5010F" w:rsidRPr="00E766A7" w:rsidRDefault="00F5010F" w:rsidP="00F5010F">
      <w:pPr>
        <w:tabs>
          <w:tab w:val="center" w:pos="9360"/>
        </w:tabs>
        <w:spacing w:line="276" w:lineRule="auto"/>
        <w:ind w:left="5220"/>
        <w:jc w:val="center"/>
        <w:rPr>
          <w:rFonts w:ascii="Calibri" w:hAnsi="Calibri"/>
          <w:bCs/>
          <w:sz w:val="22"/>
          <w:szCs w:val="22"/>
        </w:rPr>
      </w:pPr>
      <w:r w:rsidRPr="00E766A7">
        <w:rPr>
          <w:rFonts w:ascii="Calibri" w:hAnsi="Calibri" w:cs="Calibri"/>
          <w:bCs/>
          <w:i/>
          <w:color w:val="000000"/>
          <w:sz w:val="22"/>
          <w:szCs w:val="22"/>
        </w:rPr>
        <w:t>(Υπογραφή, Ονοματεπώνυμο, Σφραγίδα)</w:t>
      </w:r>
    </w:p>
    <w:p w14:paraId="54A8E67F" w14:textId="77777777" w:rsidR="00F5010F" w:rsidRPr="00E766A7" w:rsidRDefault="00F5010F" w:rsidP="00F5010F">
      <w:pPr>
        <w:tabs>
          <w:tab w:val="center" w:pos="9360"/>
        </w:tabs>
        <w:spacing w:line="276" w:lineRule="auto"/>
        <w:rPr>
          <w:rFonts w:ascii="Calibri" w:hAnsi="Calibri" w:cs="Calibri"/>
          <w:bCs/>
          <w:i/>
          <w:color w:val="000000"/>
          <w:sz w:val="22"/>
          <w:szCs w:val="22"/>
        </w:rPr>
      </w:pPr>
    </w:p>
    <w:p w14:paraId="6E9F676E" w14:textId="77777777" w:rsidR="00F5010F" w:rsidRPr="00E766A7" w:rsidRDefault="00F5010F" w:rsidP="00F5010F">
      <w:pPr>
        <w:rPr>
          <w:rFonts w:asciiTheme="minorHAnsi" w:hAnsiTheme="minorHAnsi"/>
          <w:sz w:val="22"/>
          <w:szCs w:val="22"/>
        </w:rPr>
      </w:pPr>
    </w:p>
    <w:p w14:paraId="744FEA3C" w14:textId="77777777" w:rsidR="00F5010F" w:rsidRPr="00E766A7" w:rsidRDefault="00F5010F" w:rsidP="00F5010F">
      <w:pPr>
        <w:rPr>
          <w:rFonts w:asciiTheme="minorHAnsi" w:hAnsiTheme="minorHAnsi"/>
          <w:sz w:val="22"/>
          <w:szCs w:val="22"/>
        </w:rPr>
      </w:pPr>
    </w:p>
    <w:p w14:paraId="38D9E2A1" w14:textId="77777777" w:rsidR="00F5010F" w:rsidRPr="00E766A7" w:rsidRDefault="00F5010F" w:rsidP="00F5010F">
      <w:pPr>
        <w:rPr>
          <w:rFonts w:asciiTheme="minorHAnsi" w:hAnsiTheme="minorHAnsi"/>
          <w:sz w:val="22"/>
          <w:szCs w:val="22"/>
        </w:rPr>
      </w:pPr>
      <w:r w:rsidRPr="00E766A7">
        <w:rPr>
          <w:rFonts w:asciiTheme="minorHAnsi" w:hAnsiTheme="minorHAnsi"/>
          <w:sz w:val="22"/>
          <w:szCs w:val="22"/>
        </w:rPr>
        <w:br w:type="page"/>
      </w:r>
    </w:p>
    <w:p w14:paraId="19D80472" w14:textId="784F8910" w:rsidR="00F5010F" w:rsidRPr="00E03845" w:rsidRDefault="00F5010F" w:rsidP="00F5010F">
      <w:pPr>
        <w:keepNext/>
        <w:pBdr>
          <w:top w:val="single" w:sz="4" w:space="1" w:color="auto"/>
          <w:left w:val="single" w:sz="4" w:space="0" w:color="auto"/>
          <w:bottom w:val="single" w:sz="4" w:space="1" w:color="auto"/>
          <w:right w:val="single" w:sz="4" w:space="4" w:color="auto"/>
        </w:pBdr>
        <w:shd w:val="clear" w:color="auto" w:fill="E0E0E0"/>
        <w:spacing w:line="276" w:lineRule="auto"/>
        <w:outlineLvl w:val="1"/>
        <w:rPr>
          <w:rFonts w:ascii="Calibri" w:hAnsi="Calibri" w:cs="Arial"/>
          <w:b/>
          <w:bCs/>
          <w:sz w:val="22"/>
          <w:szCs w:val="22"/>
        </w:rPr>
      </w:pPr>
      <w:bookmarkStart w:id="84" w:name="_Toc238724287"/>
      <w:r w:rsidRPr="00E03845">
        <w:rPr>
          <w:rFonts w:ascii="Calibri" w:hAnsi="Calibri" w:cs="Calibri"/>
          <w:b/>
          <w:bCs/>
          <w:sz w:val="22"/>
          <w:szCs w:val="22"/>
        </w:rPr>
        <w:t>ΥΠΟΔΕΙΓΜΑ 8.</w:t>
      </w:r>
      <w:r w:rsidR="00612D81" w:rsidRPr="00E03845">
        <w:rPr>
          <w:rFonts w:ascii="Calibri" w:hAnsi="Calibri" w:cs="Calibri"/>
          <w:b/>
          <w:bCs/>
          <w:sz w:val="22"/>
          <w:szCs w:val="22"/>
        </w:rPr>
        <w:t>10</w:t>
      </w:r>
      <w:r w:rsidRPr="00E03845">
        <w:rPr>
          <w:rFonts w:ascii="Calibri" w:hAnsi="Calibri" w:cs="Calibri"/>
          <w:b/>
          <w:bCs/>
          <w:sz w:val="22"/>
          <w:szCs w:val="22"/>
        </w:rPr>
        <w:t xml:space="preserve">: ΒΕΒΑΙΩΣΗ </w:t>
      </w:r>
      <w:r w:rsidR="00EE6F05">
        <w:rPr>
          <w:rFonts w:ascii="Calibri" w:hAnsi="Calibri" w:cs="Calibri"/>
          <w:b/>
          <w:bCs/>
          <w:sz w:val="22"/>
          <w:szCs w:val="22"/>
        </w:rPr>
        <w:t>ΕΚΤΥΠΩΣΗΣ</w:t>
      </w:r>
      <w:r w:rsidRPr="00E03845">
        <w:rPr>
          <w:rFonts w:ascii="Calibri" w:hAnsi="Calibri" w:cs="Calibri"/>
          <w:b/>
          <w:bCs/>
          <w:sz w:val="22"/>
          <w:szCs w:val="22"/>
        </w:rPr>
        <w:t xml:space="preserve"> ΚΑΙ ΑΝΑΡΤΗΣΗΣ </w:t>
      </w:r>
      <w:r w:rsidR="00EE6F05">
        <w:rPr>
          <w:rFonts w:ascii="Calibri" w:hAnsi="Calibri" w:cs="Calibri"/>
          <w:b/>
          <w:bCs/>
          <w:sz w:val="22"/>
          <w:szCs w:val="22"/>
        </w:rPr>
        <w:t>ΨΗΦΙΑΚΗΣ ΑΦΙΣΑΣ</w:t>
      </w:r>
      <w:r w:rsidRPr="00E03845">
        <w:rPr>
          <w:rFonts w:ascii="Calibri" w:hAnsi="Calibri" w:cs="Calibri"/>
          <w:b/>
          <w:bCs/>
          <w:sz w:val="22"/>
          <w:szCs w:val="22"/>
        </w:rPr>
        <w:t xml:space="preserve"> ΑΠΟ ΤΙΣ ΣΧΟΛΙΚΕΣ ΜΟΝΑΔΕΣ ΤΩΝ ΣΔΕΥ </w:t>
      </w:r>
      <w:r w:rsidRPr="00E03845">
        <w:rPr>
          <w:rFonts w:asciiTheme="minorHAnsi" w:hAnsiTheme="minorHAnsi"/>
          <w:b/>
          <w:caps/>
          <w:sz w:val="22"/>
        </w:rPr>
        <w:t>(Υποέργο 2)</w:t>
      </w:r>
      <w:bookmarkEnd w:id="84"/>
    </w:p>
    <w:tbl>
      <w:tblPr>
        <w:tblW w:w="4990" w:type="pct"/>
        <w:jc w:val="center"/>
        <w:tblLayout w:type="fixed"/>
        <w:tblLook w:val="01E0" w:firstRow="1" w:lastRow="1" w:firstColumn="1" w:lastColumn="1" w:noHBand="0" w:noVBand="0"/>
      </w:tblPr>
      <w:tblGrid>
        <w:gridCol w:w="1875"/>
        <w:gridCol w:w="377"/>
        <w:gridCol w:w="2878"/>
        <w:gridCol w:w="4631"/>
      </w:tblGrid>
      <w:tr w:rsidR="00F5010F" w:rsidRPr="00E766A7" w14:paraId="1D50D642" w14:textId="77777777" w:rsidTr="009E2AA1">
        <w:trPr>
          <w:jc w:val="center"/>
        </w:trPr>
        <w:tc>
          <w:tcPr>
            <w:tcW w:w="2628" w:type="pct"/>
            <w:gridSpan w:val="3"/>
            <w:noWrap/>
            <w:vAlign w:val="center"/>
          </w:tcPr>
          <w:p w14:paraId="0F2F479C" w14:textId="77777777" w:rsidR="00F5010F" w:rsidRPr="00E03845" w:rsidRDefault="00F5010F" w:rsidP="009E2AA1">
            <w:pPr>
              <w:tabs>
                <w:tab w:val="center" w:pos="4153"/>
                <w:tab w:val="right" w:pos="8306"/>
              </w:tabs>
              <w:jc w:val="center"/>
              <w:rPr>
                <w:rFonts w:ascii="Calibri" w:eastAsia="Calibri" w:hAnsi="Calibri"/>
                <w:b/>
                <w:sz w:val="22"/>
                <w:szCs w:val="22"/>
                <w:lang w:eastAsia="en-US"/>
              </w:rPr>
            </w:pPr>
            <w:r w:rsidRPr="00E03845">
              <w:rPr>
                <w:rFonts w:ascii="Calibri" w:hAnsi="Calibri"/>
                <w:b/>
                <w:noProof/>
                <w:sz w:val="22"/>
                <w:szCs w:val="22"/>
              </w:rPr>
              <w:drawing>
                <wp:inline distT="0" distB="0" distL="0" distR="0" wp14:anchorId="092928E9" wp14:editId="0B13174A">
                  <wp:extent cx="387985" cy="379730"/>
                  <wp:effectExtent l="0" t="0" r="0" b="1270"/>
                  <wp:docPr id="45"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985" cy="379730"/>
                          </a:xfrm>
                          <a:prstGeom prst="rect">
                            <a:avLst/>
                          </a:prstGeom>
                          <a:noFill/>
                          <a:ln>
                            <a:noFill/>
                          </a:ln>
                        </pic:spPr>
                      </pic:pic>
                    </a:graphicData>
                  </a:graphic>
                </wp:inline>
              </w:drawing>
            </w:r>
          </w:p>
        </w:tc>
        <w:tc>
          <w:tcPr>
            <w:tcW w:w="2372" w:type="pct"/>
          </w:tcPr>
          <w:p w14:paraId="23DAD602"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r w:rsidRPr="00E03845">
              <w:rPr>
                <w:rFonts w:ascii="Calibri" w:eastAsia="Calibri" w:hAnsi="Calibri"/>
                <w:b/>
                <w:noProof/>
              </w:rPr>
              <w:drawing>
                <wp:anchor distT="0" distB="0" distL="114300" distR="114300" simplePos="0" relativeHeight="251683840" behindDoc="0" locked="0" layoutInCell="1" allowOverlap="1" wp14:anchorId="76711E89" wp14:editId="6CAD77DC">
                  <wp:simplePos x="0" y="0"/>
                  <wp:positionH relativeFrom="column">
                    <wp:posOffset>1061085</wp:posOffset>
                  </wp:positionH>
                  <wp:positionV relativeFrom="paragraph">
                    <wp:posOffset>24130</wp:posOffset>
                  </wp:positionV>
                  <wp:extent cx="539750" cy="370840"/>
                  <wp:effectExtent l="0" t="0" r="0" b="0"/>
                  <wp:wrapSquare wrapText="bothSides"/>
                  <wp:docPr id="46" name="Εικόνα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F5010F" w:rsidRPr="00E766A7" w14:paraId="1019323D" w14:textId="77777777" w:rsidTr="009E2AA1">
        <w:trPr>
          <w:jc w:val="center"/>
        </w:trPr>
        <w:tc>
          <w:tcPr>
            <w:tcW w:w="2628" w:type="pct"/>
            <w:gridSpan w:val="3"/>
            <w:noWrap/>
          </w:tcPr>
          <w:p w14:paraId="4138590D" w14:textId="77777777" w:rsidR="00F5010F" w:rsidRPr="00E766A7" w:rsidRDefault="00F5010F" w:rsidP="009E2AA1">
            <w:pPr>
              <w:tabs>
                <w:tab w:val="center" w:pos="4153"/>
                <w:tab w:val="right" w:pos="8306"/>
              </w:tabs>
              <w:spacing w:line="276" w:lineRule="auto"/>
              <w:jc w:val="center"/>
              <w:rPr>
                <w:rFonts w:ascii="Calibri" w:eastAsia="Calibri" w:hAnsi="Calibri"/>
                <w:b/>
                <w:sz w:val="22"/>
                <w:szCs w:val="22"/>
                <w:lang w:eastAsia="en-US"/>
              </w:rPr>
            </w:pPr>
            <w:r w:rsidRPr="00E766A7">
              <w:rPr>
                <w:rFonts w:ascii="Calibri" w:eastAsia="Calibri" w:hAnsi="Calibri"/>
                <w:b/>
                <w:sz w:val="22"/>
                <w:szCs w:val="22"/>
                <w:lang w:eastAsia="en-US"/>
              </w:rPr>
              <w:t>ΕΛΛΗΝΙΚΗ ΔΗΜΟΚΡΑΤΙΑ</w:t>
            </w:r>
          </w:p>
          <w:p w14:paraId="29BD0E9B"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ΥΠΟΥΡΓΕΙΟ ΠΑΙΔΕΙΑΣ, ΘΡΗΣΚΕΥΜΑΤΩΝ ΚΑΙ ΑΘΛΗΤΙΣΜΟΥ</w:t>
            </w:r>
          </w:p>
          <w:p w14:paraId="54E623B4" w14:textId="77777777" w:rsidR="00F5010F" w:rsidRPr="00E766A7" w:rsidRDefault="00F5010F" w:rsidP="009E2AA1">
            <w:pPr>
              <w:tabs>
                <w:tab w:val="center" w:pos="4153"/>
                <w:tab w:val="right" w:pos="8306"/>
              </w:tabs>
              <w:spacing w:line="276" w:lineRule="auto"/>
              <w:jc w:val="center"/>
              <w:rPr>
                <w:rFonts w:ascii="Calibri" w:eastAsia="Calibri" w:hAnsi="Calibri"/>
                <w:b/>
                <w:sz w:val="22"/>
                <w:szCs w:val="22"/>
              </w:rPr>
            </w:pPr>
          </w:p>
          <w:p w14:paraId="1BF4909A" w14:textId="77777777" w:rsidR="00F5010F" w:rsidRPr="00E766A7" w:rsidRDefault="00F5010F" w:rsidP="009E2AA1">
            <w:pPr>
              <w:tabs>
                <w:tab w:val="center" w:pos="4153"/>
                <w:tab w:val="right" w:pos="8306"/>
              </w:tabs>
              <w:jc w:val="center"/>
              <w:rPr>
                <w:rFonts w:ascii="Calibri" w:hAnsi="Calibri"/>
                <w:b/>
                <w:sz w:val="22"/>
                <w:szCs w:val="22"/>
              </w:rPr>
            </w:pPr>
            <w:r w:rsidRPr="00E766A7">
              <w:rPr>
                <w:rFonts w:ascii="Calibri" w:hAnsi="Calibri"/>
                <w:b/>
                <w:sz w:val="22"/>
                <w:szCs w:val="22"/>
              </w:rPr>
              <w:t>---</w:t>
            </w:r>
          </w:p>
          <w:p w14:paraId="105C201E" w14:textId="77777777" w:rsidR="00F5010F" w:rsidRPr="00E766A7" w:rsidRDefault="00F5010F" w:rsidP="009E2AA1">
            <w:pPr>
              <w:keepNext/>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ΠΕΡΙΦΕΡΕΙΑΚΗ ΔΙΕΥΘΥΝΣΗ </w:t>
            </w:r>
          </w:p>
          <w:p w14:paraId="3948CCE8" w14:textId="77777777" w:rsidR="00F5010F" w:rsidRPr="00E766A7" w:rsidRDefault="00F5010F" w:rsidP="009E2AA1">
            <w:pPr>
              <w:keepNext/>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 xml:space="preserve">ΠΡΩΤΟΒΑΘΜΙΑΣ ΚΑΙ ΔΕΥΤΕΡΟΒΑΘΜΙΑΣ ΕΚΠΑΙΔΕΥΣΗΣ </w:t>
            </w:r>
          </w:p>
          <w:p w14:paraId="38E9A7FD" w14:textId="77777777" w:rsidR="00F5010F" w:rsidRPr="00E766A7" w:rsidRDefault="00F5010F" w:rsidP="009E2AA1">
            <w:pPr>
              <w:ind w:right="30"/>
              <w:jc w:val="center"/>
              <w:rPr>
                <w:rFonts w:asciiTheme="minorHAnsi" w:eastAsia="Calibri" w:hAnsiTheme="minorHAnsi" w:cs="Calibri"/>
                <w:b/>
                <w:sz w:val="22"/>
                <w:szCs w:val="22"/>
                <w:lang w:eastAsia="en-US"/>
              </w:rPr>
            </w:pPr>
          </w:p>
          <w:p w14:paraId="76DE683A"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p>
        </w:tc>
        <w:tc>
          <w:tcPr>
            <w:tcW w:w="2372" w:type="pct"/>
          </w:tcPr>
          <w:p w14:paraId="4D5178AC"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eastAsia="Calibri" w:hAnsiTheme="minorHAnsi" w:cstheme="minorHAnsi"/>
                <w:b/>
                <w:sz w:val="22"/>
                <w:szCs w:val="22"/>
                <w:lang w:eastAsia="en-US"/>
              </w:rPr>
              <w:t>ΕΥΡΩΠΑΪΚΗ ΕΝΩΣΗ</w:t>
            </w:r>
          </w:p>
          <w:p w14:paraId="498F4536" w14:textId="77777777" w:rsidR="00F5010F" w:rsidRPr="00E766A7" w:rsidRDefault="00F5010F" w:rsidP="009E2AA1">
            <w:pPr>
              <w:tabs>
                <w:tab w:val="center" w:pos="4153"/>
                <w:tab w:val="right" w:pos="8306"/>
              </w:tabs>
              <w:jc w:val="center"/>
              <w:rPr>
                <w:rFonts w:asciiTheme="minorHAnsi" w:eastAsia="Calibri" w:hAnsiTheme="minorHAnsi" w:cstheme="minorHAnsi"/>
                <w:b/>
                <w:sz w:val="22"/>
                <w:szCs w:val="22"/>
                <w:lang w:eastAsia="en-US"/>
              </w:rPr>
            </w:pPr>
            <w:r w:rsidRPr="00E766A7">
              <w:rPr>
                <w:rFonts w:asciiTheme="minorHAnsi" w:hAnsiTheme="minorHAnsi" w:cstheme="minorHAnsi"/>
                <w:b/>
                <w:bCs/>
                <w:sz w:val="22"/>
                <w:szCs w:val="22"/>
              </w:rPr>
              <w:t>ΕΥΡΩΠΑΪΚΟ ΚΟΙΝΩΝΙΚΟ TAMEIO + (ΕΚΤ+)</w:t>
            </w:r>
          </w:p>
          <w:p w14:paraId="185F0395" w14:textId="77777777" w:rsidR="00F5010F" w:rsidRPr="00E766A7" w:rsidRDefault="00F5010F" w:rsidP="009E2AA1">
            <w:pPr>
              <w:tabs>
                <w:tab w:val="center" w:pos="4153"/>
                <w:tab w:val="right" w:pos="8306"/>
              </w:tabs>
              <w:jc w:val="center"/>
              <w:rPr>
                <w:rFonts w:ascii="Calibri" w:eastAsia="Calibri" w:hAnsi="Calibri"/>
                <w:b/>
                <w:sz w:val="22"/>
                <w:szCs w:val="22"/>
                <w:lang w:eastAsia="en-US"/>
              </w:rPr>
            </w:pPr>
          </w:p>
        </w:tc>
      </w:tr>
      <w:tr w:rsidR="00F5010F" w:rsidRPr="00E766A7" w14:paraId="5EFC7F0C" w14:textId="77777777" w:rsidTr="009E2AA1">
        <w:trPr>
          <w:trHeight w:val="814"/>
          <w:jc w:val="center"/>
        </w:trPr>
        <w:tc>
          <w:tcPr>
            <w:tcW w:w="2628" w:type="pct"/>
            <w:gridSpan w:val="3"/>
            <w:noWrap/>
          </w:tcPr>
          <w:p w14:paraId="31A91019" w14:textId="77777777" w:rsidR="00F5010F" w:rsidRPr="00E766A7" w:rsidRDefault="00F5010F" w:rsidP="009E2AA1">
            <w:pPr>
              <w:tabs>
                <w:tab w:val="center" w:pos="4153"/>
                <w:tab w:val="right" w:pos="8306"/>
              </w:tabs>
              <w:jc w:val="center"/>
              <w:rPr>
                <w:rFonts w:ascii="Calibri" w:hAnsi="Calibri" w:cs="Arial"/>
                <w:b/>
                <w:bCs/>
                <w:sz w:val="22"/>
                <w:szCs w:val="22"/>
                <w:lang w:eastAsia="en-US"/>
              </w:rPr>
            </w:pPr>
          </w:p>
          <w:p w14:paraId="3DDB62ED" w14:textId="77777777" w:rsidR="00F5010F" w:rsidRPr="00E766A7" w:rsidRDefault="00F5010F" w:rsidP="009E2AA1">
            <w:pPr>
              <w:tabs>
                <w:tab w:val="center" w:pos="4153"/>
                <w:tab w:val="right" w:pos="8306"/>
              </w:tabs>
              <w:rPr>
                <w:rFonts w:ascii="Calibri" w:hAnsi="Calibri"/>
                <w:b/>
                <w:sz w:val="22"/>
                <w:szCs w:val="22"/>
                <w:lang w:eastAsia="en-US"/>
              </w:rPr>
            </w:pPr>
            <w:r w:rsidRPr="00E766A7">
              <w:rPr>
                <w:rFonts w:ascii="Calibri" w:hAnsi="Calibri" w:cs="Arial"/>
                <w:b/>
                <w:bCs/>
                <w:sz w:val="22"/>
                <w:szCs w:val="22"/>
                <w:lang w:eastAsia="en-US"/>
              </w:rPr>
              <w:t xml:space="preserve">Σχολική Μονάδα </w:t>
            </w:r>
            <w:r w:rsidRPr="00E766A7">
              <w:rPr>
                <w:rFonts w:ascii="Calibri" w:hAnsi="Calibri" w:cs="Arial"/>
                <w:b/>
                <w:bCs/>
                <w:sz w:val="22"/>
                <w:szCs w:val="22"/>
                <w:lang w:val="en-US" w:eastAsia="en-US"/>
              </w:rPr>
              <w:t xml:space="preserve">:  </w:t>
            </w:r>
            <w:r w:rsidRPr="00E766A7">
              <w:rPr>
                <w:rFonts w:ascii="Calibri" w:hAnsi="Calibri" w:cs="Arial"/>
                <w:b/>
                <w:bCs/>
                <w:sz w:val="22"/>
                <w:szCs w:val="22"/>
                <w:lang w:eastAsia="en-US"/>
              </w:rPr>
              <w:t>………………………………………..</w:t>
            </w:r>
          </w:p>
        </w:tc>
        <w:tc>
          <w:tcPr>
            <w:tcW w:w="2372" w:type="pct"/>
          </w:tcPr>
          <w:p w14:paraId="246F01C1" w14:textId="77777777" w:rsidR="00F5010F" w:rsidRPr="00E766A7" w:rsidRDefault="00F5010F" w:rsidP="009E2AA1">
            <w:pPr>
              <w:tabs>
                <w:tab w:val="center" w:pos="4153"/>
                <w:tab w:val="right" w:pos="8306"/>
              </w:tabs>
              <w:rPr>
                <w:rFonts w:ascii="Calibri" w:hAnsi="Calibri"/>
                <w:b/>
                <w:sz w:val="22"/>
                <w:szCs w:val="22"/>
                <w:lang w:val="en-US"/>
              </w:rPr>
            </w:pPr>
          </w:p>
          <w:p w14:paraId="51A312EB" w14:textId="77777777" w:rsidR="00F5010F" w:rsidRPr="00E766A7" w:rsidRDefault="00F5010F" w:rsidP="009E2AA1">
            <w:pPr>
              <w:tabs>
                <w:tab w:val="center" w:pos="4153"/>
                <w:tab w:val="right" w:pos="8306"/>
              </w:tabs>
              <w:rPr>
                <w:rFonts w:ascii="Calibri" w:hAnsi="Calibri"/>
                <w:b/>
                <w:sz w:val="22"/>
                <w:szCs w:val="22"/>
                <w:lang w:val="en-US"/>
              </w:rPr>
            </w:pPr>
            <w:r w:rsidRPr="00E766A7">
              <w:rPr>
                <w:rFonts w:ascii="Calibri" w:hAnsi="Calibri"/>
                <w:b/>
                <w:sz w:val="22"/>
                <w:szCs w:val="22"/>
              </w:rPr>
              <w:t>Ημερομηνία</w:t>
            </w:r>
            <w:r w:rsidRPr="00E766A7">
              <w:rPr>
                <w:rFonts w:ascii="Calibri" w:hAnsi="Calibri"/>
                <w:b/>
                <w:sz w:val="22"/>
                <w:szCs w:val="22"/>
                <w:lang w:val="en-US"/>
              </w:rPr>
              <w:t>:</w:t>
            </w:r>
          </w:p>
          <w:p w14:paraId="781997FC" w14:textId="77777777" w:rsidR="00F5010F" w:rsidRPr="00E766A7" w:rsidRDefault="00F5010F" w:rsidP="009E2AA1">
            <w:pPr>
              <w:tabs>
                <w:tab w:val="center" w:pos="4153"/>
                <w:tab w:val="right" w:pos="8306"/>
              </w:tabs>
              <w:rPr>
                <w:rFonts w:ascii="Calibri" w:hAnsi="Calibri"/>
                <w:b/>
                <w:sz w:val="22"/>
                <w:szCs w:val="22"/>
                <w:lang w:val="en-US"/>
              </w:rPr>
            </w:pPr>
            <w:proofErr w:type="spellStart"/>
            <w:r w:rsidRPr="00E766A7">
              <w:rPr>
                <w:rFonts w:ascii="Calibri" w:hAnsi="Calibri"/>
                <w:b/>
                <w:sz w:val="22"/>
                <w:szCs w:val="22"/>
              </w:rPr>
              <w:t>Αρ</w:t>
            </w:r>
            <w:proofErr w:type="spellEnd"/>
            <w:r w:rsidRPr="00E766A7">
              <w:rPr>
                <w:rFonts w:ascii="Calibri" w:hAnsi="Calibri"/>
                <w:b/>
                <w:sz w:val="22"/>
                <w:szCs w:val="22"/>
              </w:rPr>
              <w:t>. πρωτ.:</w:t>
            </w:r>
          </w:p>
          <w:p w14:paraId="08E89DDB" w14:textId="77777777" w:rsidR="00F5010F" w:rsidRPr="00E766A7" w:rsidRDefault="00F5010F" w:rsidP="009E2AA1">
            <w:pPr>
              <w:tabs>
                <w:tab w:val="center" w:pos="4153"/>
                <w:tab w:val="right" w:pos="8306"/>
              </w:tabs>
              <w:rPr>
                <w:rFonts w:ascii="Calibri" w:hAnsi="Calibri"/>
                <w:b/>
                <w:sz w:val="22"/>
                <w:szCs w:val="22"/>
              </w:rPr>
            </w:pPr>
          </w:p>
        </w:tc>
      </w:tr>
      <w:tr w:rsidR="00F5010F" w:rsidRPr="00E766A7" w14:paraId="65BD8285" w14:textId="77777777" w:rsidTr="009E2AA1">
        <w:trPr>
          <w:jc w:val="center"/>
        </w:trPr>
        <w:tc>
          <w:tcPr>
            <w:tcW w:w="961" w:type="pct"/>
            <w:noWrap/>
          </w:tcPr>
          <w:p w14:paraId="17A2DACF"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Ταχ. Δ/νση</w:t>
            </w:r>
          </w:p>
        </w:tc>
        <w:tc>
          <w:tcPr>
            <w:tcW w:w="193" w:type="pct"/>
            <w:noWrap/>
          </w:tcPr>
          <w:p w14:paraId="5DB0FCCE"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474" w:type="pct"/>
            <w:noWrap/>
          </w:tcPr>
          <w:p w14:paraId="69DF6138"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372" w:type="pct"/>
            <w:vMerge w:val="restart"/>
          </w:tcPr>
          <w:p w14:paraId="39A1A13F" w14:textId="77777777" w:rsidR="00F5010F" w:rsidRPr="00E766A7" w:rsidRDefault="00F5010F" w:rsidP="009E2AA1">
            <w:pPr>
              <w:spacing w:line="276" w:lineRule="auto"/>
              <w:jc w:val="both"/>
              <w:rPr>
                <w:rFonts w:ascii="Calibri" w:hAnsi="Calibri"/>
                <w:b/>
                <w:iCs/>
                <w:sz w:val="22"/>
                <w:szCs w:val="22"/>
                <w:lang w:val="en-US"/>
              </w:rPr>
            </w:pPr>
          </w:p>
          <w:p w14:paraId="08B3CA0D" w14:textId="77777777" w:rsidR="00F5010F" w:rsidRPr="00E766A7" w:rsidRDefault="00F5010F" w:rsidP="009E2AA1">
            <w:pPr>
              <w:spacing w:line="276" w:lineRule="auto"/>
              <w:jc w:val="both"/>
              <w:rPr>
                <w:rFonts w:ascii="Calibri" w:hAnsi="Calibri"/>
                <w:b/>
                <w:iCs/>
                <w:sz w:val="22"/>
                <w:szCs w:val="22"/>
              </w:rPr>
            </w:pPr>
            <w:r w:rsidRPr="00E766A7">
              <w:rPr>
                <w:rFonts w:ascii="Calibri" w:hAnsi="Calibri"/>
                <w:b/>
                <w:iCs/>
                <w:sz w:val="22"/>
                <w:szCs w:val="22"/>
              </w:rPr>
              <w:t xml:space="preserve">Προς </w:t>
            </w:r>
            <w:r w:rsidRPr="00E766A7">
              <w:rPr>
                <w:rFonts w:ascii="Calibri" w:hAnsi="Calibri"/>
                <w:b/>
                <w:iCs/>
                <w:sz w:val="22"/>
                <w:szCs w:val="22"/>
                <w:lang w:val="en-US"/>
              </w:rPr>
              <w:t xml:space="preserve">:  </w:t>
            </w:r>
            <w:r w:rsidRPr="00E766A7">
              <w:rPr>
                <w:rFonts w:ascii="Calibri" w:hAnsi="Calibri"/>
                <w:b/>
                <w:iCs/>
                <w:sz w:val="22"/>
                <w:szCs w:val="22"/>
              </w:rPr>
              <w:t>ΚΕΔΑΣΥ  …………………………………………….</w:t>
            </w:r>
          </w:p>
          <w:p w14:paraId="745B183B" w14:textId="77777777" w:rsidR="00F5010F" w:rsidRPr="00E766A7" w:rsidRDefault="00F5010F" w:rsidP="009E2AA1">
            <w:pPr>
              <w:tabs>
                <w:tab w:val="center" w:pos="4153"/>
                <w:tab w:val="right" w:pos="8306"/>
              </w:tabs>
              <w:autoSpaceDE w:val="0"/>
              <w:autoSpaceDN w:val="0"/>
              <w:adjustRightInd w:val="0"/>
              <w:jc w:val="center"/>
              <w:rPr>
                <w:rFonts w:ascii="Calibri" w:hAnsi="Calibri" w:cs="MgHelveticaUCPol"/>
                <w:b/>
                <w:sz w:val="22"/>
                <w:szCs w:val="22"/>
              </w:rPr>
            </w:pPr>
          </w:p>
        </w:tc>
      </w:tr>
      <w:tr w:rsidR="00F5010F" w:rsidRPr="00E766A7" w14:paraId="4937E648" w14:textId="77777777" w:rsidTr="009E2AA1">
        <w:trPr>
          <w:jc w:val="center"/>
        </w:trPr>
        <w:tc>
          <w:tcPr>
            <w:tcW w:w="961" w:type="pct"/>
            <w:noWrap/>
          </w:tcPr>
          <w:p w14:paraId="32452885"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Τ.Κ. - Πόλη</w:t>
            </w:r>
          </w:p>
        </w:tc>
        <w:tc>
          <w:tcPr>
            <w:tcW w:w="193" w:type="pct"/>
            <w:noWrap/>
          </w:tcPr>
          <w:p w14:paraId="223047FE"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474" w:type="pct"/>
            <w:noWrap/>
          </w:tcPr>
          <w:p w14:paraId="31468E4D"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372" w:type="pct"/>
            <w:vMerge/>
          </w:tcPr>
          <w:p w14:paraId="7ACDEE32" w14:textId="77777777" w:rsidR="00F5010F" w:rsidRPr="00E766A7" w:rsidRDefault="00F5010F" w:rsidP="009E2AA1">
            <w:pPr>
              <w:tabs>
                <w:tab w:val="center" w:pos="4153"/>
                <w:tab w:val="right" w:pos="8306"/>
              </w:tabs>
              <w:rPr>
                <w:rFonts w:ascii="Calibri" w:hAnsi="Calibri"/>
                <w:b/>
                <w:szCs w:val="22"/>
              </w:rPr>
            </w:pPr>
          </w:p>
        </w:tc>
      </w:tr>
      <w:tr w:rsidR="00F5010F" w:rsidRPr="00E766A7" w14:paraId="10C1B934" w14:textId="77777777" w:rsidTr="009E2AA1">
        <w:trPr>
          <w:jc w:val="center"/>
        </w:trPr>
        <w:tc>
          <w:tcPr>
            <w:tcW w:w="961" w:type="pct"/>
            <w:noWrap/>
          </w:tcPr>
          <w:p w14:paraId="008A2436"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Ιστοσελίδα</w:t>
            </w:r>
          </w:p>
        </w:tc>
        <w:tc>
          <w:tcPr>
            <w:tcW w:w="193" w:type="pct"/>
            <w:noWrap/>
          </w:tcPr>
          <w:p w14:paraId="4E9BED1B"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474" w:type="pct"/>
            <w:noWrap/>
          </w:tcPr>
          <w:p w14:paraId="4EE3F535"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372" w:type="pct"/>
            <w:vMerge/>
          </w:tcPr>
          <w:p w14:paraId="1A42D3BD" w14:textId="77777777" w:rsidR="00F5010F" w:rsidRPr="00E766A7" w:rsidRDefault="00F5010F" w:rsidP="009E2AA1">
            <w:pPr>
              <w:tabs>
                <w:tab w:val="center" w:pos="4153"/>
                <w:tab w:val="right" w:pos="8306"/>
              </w:tabs>
              <w:rPr>
                <w:rFonts w:ascii="Calibri" w:hAnsi="Calibri"/>
                <w:b/>
                <w:szCs w:val="22"/>
              </w:rPr>
            </w:pPr>
          </w:p>
        </w:tc>
      </w:tr>
      <w:tr w:rsidR="00F5010F" w:rsidRPr="00E766A7" w14:paraId="1175DA21" w14:textId="77777777" w:rsidTr="009E2AA1">
        <w:trPr>
          <w:jc w:val="center"/>
        </w:trPr>
        <w:tc>
          <w:tcPr>
            <w:tcW w:w="961" w:type="pct"/>
            <w:noWrap/>
          </w:tcPr>
          <w:p w14:paraId="72EAB490"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Πληροφορίες</w:t>
            </w:r>
          </w:p>
        </w:tc>
        <w:tc>
          <w:tcPr>
            <w:tcW w:w="193" w:type="pct"/>
            <w:noWrap/>
          </w:tcPr>
          <w:p w14:paraId="311DECC1"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474" w:type="pct"/>
            <w:noWrap/>
          </w:tcPr>
          <w:p w14:paraId="64106614" w14:textId="77777777" w:rsidR="00F5010F" w:rsidRPr="00E766A7" w:rsidRDefault="00F5010F" w:rsidP="009E2AA1">
            <w:pPr>
              <w:tabs>
                <w:tab w:val="center" w:pos="4153"/>
                <w:tab w:val="right" w:pos="8306"/>
              </w:tabs>
              <w:rPr>
                <w:rFonts w:ascii="Calibri" w:hAnsi="Calibri"/>
                <w:b/>
                <w:color w:val="0000FF"/>
                <w:u w:val="single"/>
              </w:rPr>
            </w:pPr>
            <w:r w:rsidRPr="00E766A7">
              <w:rPr>
                <w:rFonts w:ascii="Calibri" w:hAnsi="Calibri"/>
                <w:b/>
              </w:rPr>
              <w:t>……………………………………….</w:t>
            </w:r>
          </w:p>
        </w:tc>
        <w:tc>
          <w:tcPr>
            <w:tcW w:w="2372" w:type="pct"/>
            <w:vMerge/>
          </w:tcPr>
          <w:p w14:paraId="6428EF6B" w14:textId="77777777" w:rsidR="00F5010F" w:rsidRPr="00E766A7" w:rsidRDefault="00F5010F" w:rsidP="009E2AA1">
            <w:pPr>
              <w:tabs>
                <w:tab w:val="center" w:pos="4153"/>
                <w:tab w:val="right" w:pos="8306"/>
              </w:tabs>
              <w:rPr>
                <w:rFonts w:ascii="Calibri" w:hAnsi="Calibri"/>
                <w:b/>
                <w:szCs w:val="22"/>
              </w:rPr>
            </w:pPr>
          </w:p>
        </w:tc>
      </w:tr>
      <w:tr w:rsidR="00F5010F" w:rsidRPr="00E766A7" w14:paraId="10E724CB" w14:textId="77777777" w:rsidTr="009E2AA1">
        <w:trPr>
          <w:jc w:val="center"/>
        </w:trPr>
        <w:tc>
          <w:tcPr>
            <w:tcW w:w="961" w:type="pct"/>
            <w:noWrap/>
          </w:tcPr>
          <w:p w14:paraId="713DD9EF" w14:textId="77777777" w:rsidR="00F5010F" w:rsidRPr="00E766A7" w:rsidRDefault="00F5010F" w:rsidP="009E2AA1">
            <w:pPr>
              <w:tabs>
                <w:tab w:val="center" w:pos="4153"/>
                <w:tab w:val="right" w:pos="8306"/>
              </w:tabs>
              <w:rPr>
                <w:rFonts w:ascii="Calibri" w:hAnsi="Calibri"/>
                <w:b/>
                <w:sz w:val="22"/>
                <w:szCs w:val="22"/>
              </w:rPr>
            </w:pPr>
            <w:r w:rsidRPr="00E766A7">
              <w:rPr>
                <w:rFonts w:ascii="Calibri" w:hAnsi="Calibri"/>
                <w:b/>
                <w:sz w:val="22"/>
                <w:szCs w:val="22"/>
              </w:rPr>
              <w:t>Τηλέφωνο</w:t>
            </w:r>
          </w:p>
        </w:tc>
        <w:tc>
          <w:tcPr>
            <w:tcW w:w="193" w:type="pct"/>
            <w:noWrap/>
          </w:tcPr>
          <w:p w14:paraId="6CDE9DA2"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1474" w:type="pct"/>
            <w:noWrap/>
          </w:tcPr>
          <w:p w14:paraId="33523AC6"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372" w:type="pct"/>
            <w:vMerge/>
          </w:tcPr>
          <w:p w14:paraId="74A59F8F" w14:textId="77777777" w:rsidR="00F5010F" w:rsidRPr="00E766A7" w:rsidRDefault="00F5010F" w:rsidP="009E2AA1">
            <w:pPr>
              <w:tabs>
                <w:tab w:val="center" w:pos="4153"/>
                <w:tab w:val="right" w:pos="8306"/>
              </w:tabs>
              <w:rPr>
                <w:rFonts w:ascii="Calibri" w:hAnsi="Calibri"/>
                <w:b/>
                <w:szCs w:val="22"/>
              </w:rPr>
            </w:pPr>
          </w:p>
        </w:tc>
      </w:tr>
      <w:tr w:rsidR="00F5010F" w:rsidRPr="00E766A7" w14:paraId="7E57A948" w14:textId="77777777" w:rsidTr="009E2AA1">
        <w:trPr>
          <w:jc w:val="center"/>
        </w:trPr>
        <w:tc>
          <w:tcPr>
            <w:tcW w:w="961" w:type="pct"/>
            <w:noWrap/>
          </w:tcPr>
          <w:p w14:paraId="0E7B2C55" w14:textId="77777777" w:rsidR="00F5010F" w:rsidRPr="00E766A7" w:rsidRDefault="00F5010F" w:rsidP="009E2AA1">
            <w:pPr>
              <w:tabs>
                <w:tab w:val="center" w:pos="4153"/>
                <w:tab w:val="right" w:pos="8306"/>
              </w:tabs>
              <w:rPr>
                <w:rFonts w:ascii="Calibri" w:hAnsi="Calibri"/>
                <w:b/>
                <w:sz w:val="22"/>
                <w:szCs w:val="22"/>
                <w:lang w:val="en-US"/>
              </w:rPr>
            </w:pPr>
            <w:r w:rsidRPr="00E766A7">
              <w:rPr>
                <w:rFonts w:ascii="Calibri" w:hAnsi="Calibri"/>
                <w:b/>
                <w:sz w:val="22"/>
                <w:szCs w:val="22"/>
                <w:lang w:val="en-US"/>
              </w:rPr>
              <w:t>E-mail</w:t>
            </w:r>
          </w:p>
        </w:tc>
        <w:tc>
          <w:tcPr>
            <w:tcW w:w="193" w:type="pct"/>
            <w:noWrap/>
          </w:tcPr>
          <w:p w14:paraId="26606F47" w14:textId="77777777" w:rsidR="00F5010F" w:rsidRPr="00E766A7" w:rsidRDefault="00F5010F" w:rsidP="009E2AA1">
            <w:pPr>
              <w:tabs>
                <w:tab w:val="center" w:pos="4153"/>
                <w:tab w:val="right" w:pos="8306"/>
              </w:tabs>
              <w:rPr>
                <w:rFonts w:ascii="Calibri" w:hAnsi="Calibri"/>
                <w:b/>
                <w:lang w:val="en-US"/>
              </w:rPr>
            </w:pPr>
            <w:r w:rsidRPr="00E766A7">
              <w:rPr>
                <w:rFonts w:ascii="Calibri" w:hAnsi="Calibri"/>
                <w:b/>
                <w:lang w:val="en-US"/>
              </w:rPr>
              <w:t>:</w:t>
            </w:r>
          </w:p>
        </w:tc>
        <w:tc>
          <w:tcPr>
            <w:tcW w:w="1474" w:type="pct"/>
            <w:noWrap/>
          </w:tcPr>
          <w:p w14:paraId="5C99CBAF" w14:textId="77777777" w:rsidR="00F5010F" w:rsidRPr="00E766A7" w:rsidRDefault="00F5010F" w:rsidP="009E2AA1">
            <w:pPr>
              <w:tabs>
                <w:tab w:val="center" w:pos="4153"/>
                <w:tab w:val="right" w:pos="8306"/>
              </w:tabs>
              <w:rPr>
                <w:rFonts w:ascii="Calibri" w:hAnsi="Calibri"/>
                <w:b/>
              </w:rPr>
            </w:pPr>
            <w:r w:rsidRPr="00E766A7">
              <w:rPr>
                <w:rFonts w:ascii="Calibri" w:hAnsi="Calibri"/>
                <w:b/>
              </w:rPr>
              <w:t>……………………………………….</w:t>
            </w:r>
          </w:p>
        </w:tc>
        <w:tc>
          <w:tcPr>
            <w:tcW w:w="2372" w:type="pct"/>
            <w:vMerge/>
          </w:tcPr>
          <w:p w14:paraId="1327F110" w14:textId="77777777" w:rsidR="00F5010F" w:rsidRPr="00E766A7" w:rsidRDefault="00F5010F" w:rsidP="009E2AA1">
            <w:pPr>
              <w:tabs>
                <w:tab w:val="center" w:pos="4153"/>
                <w:tab w:val="right" w:pos="8306"/>
              </w:tabs>
              <w:rPr>
                <w:rFonts w:ascii="Calibri" w:hAnsi="Calibri"/>
                <w:b/>
                <w:szCs w:val="22"/>
              </w:rPr>
            </w:pPr>
          </w:p>
        </w:tc>
      </w:tr>
    </w:tbl>
    <w:p w14:paraId="04063163" w14:textId="77777777" w:rsidR="00F5010F" w:rsidRPr="00E766A7" w:rsidRDefault="00F5010F" w:rsidP="00F5010F">
      <w:pPr>
        <w:spacing w:after="200" w:line="276" w:lineRule="auto"/>
        <w:jc w:val="center"/>
        <w:rPr>
          <w:rFonts w:ascii="Calibri" w:eastAsia="Calibri" w:hAnsi="Calibri"/>
          <w:b/>
          <w:sz w:val="22"/>
          <w:szCs w:val="22"/>
          <w:u w:val="single"/>
          <w:lang w:eastAsia="en-US"/>
        </w:rPr>
      </w:pPr>
    </w:p>
    <w:p w14:paraId="4BF51857" w14:textId="77777777" w:rsidR="00396E84" w:rsidRPr="00E03845" w:rsidRDefault="00396E84" w:rsidP="00396E84">
      <w:pPr>
        <w:spacing w:after="200" w:line="276" w:lineRule="auto"/>
        <w:jc w:val="center"/>
        <w:rPr>
          <w:rFonts w:ascii="Calibri" w:eastAsia="Calibri" w:hAnsi="Calibri"/>
          <w:b/>
          <w:sz w:val="22"/>
          <w:szCs w:val="22"/>
          <w:u w:val="single"/>
          <w:lang w:eastAsia="en-US"/>
        </w:rPr>
      </w:pPr>
      <w:r w:rsidRPr="00E03845">
        <w:rPr>
          <w:rFonts w:ascii="Calibri" w:eastAsia="Calibri" w:hAnsi="Calibri"/>
          <w:b/>
          <w:sz w:val="22"/>
          <w:szCs w:val="22"/>
          <w:u w:val="single"/>
          <w:lang w:eastAsia="en-US"/>
        </w:rPr>
        <w:t>ΒΕΒΑΙΩΣΗ ΕΚΤΥΠΩΣΗΣ ΚΑΙ ΑΝΑΡΤΗΣΗΣ ΑΦΙΣΩΝ</w:t>
      </w:r>
    </w:p>
    <w:p w14:paraId="52BD92E6" w14:textId="77777777" w:rsidR="00F5010F" w:rsidRPr="00E03845" w:rsidRDefault="00F5010F" w:rsidP="00F5010F">
      <w:pPr>
        <w:spacing w:after="200" w:line="276" w:lineRule="auto"/>
        <w:rPr>
          <w:rFonts w:ascii="Calibri" w:eastAsia="Calibri" w:hAnsi="Calibri"/>
          <w:sz w:val="22"/>
          <w:szCs w:val="22"/>
          <w:lang w:eastAsia="en-US"/>
        </w:rPr>
      </w:pPr>
      <w:r w:rsidRPr="00E03845">
        <w:rPr>
          <w:rFonts w:ascii="Calibri" w:eastAsia="Calibri" w:hAnsi="Calibri"/>
          <w:sz w:val="22"/>
          <w:szCs w:val="22"/>
          <w:lang w:eastAsia="en-US"/>
        </w:rPr>
        <w:t>Βεβαιώνουμε ότι:</w:t>
      </w:r>
    </w:p>
    <w:p w14:paraId="4DB951CD" w14:textId="734870C0" w:rsidR="00F5010F" w:rsidRPr="00E03845" w:rsidRDefault="00612D81" w:rsidP="00F5010F">
      <w:pPr>
        <w:numPr>
          <w:ilvl w:val="0"/>
          <w:numId w:val="65"/>
        </w:numPr>
        <w:spacing w:after="200" w:line="276" w:lineRule="auto"/>
        <w:jc w:val="both"/>
        <w:rPr>
          <w:rFonts w:ascii="Calibri" w:eastAsia="Calibri" w:hAnsi="Calibri"/>
          <w:b/>
          <w:sz w:val="22"/>
          <w:szCs w:val="22"/>
          <w:lang w:eastAsia="en-US"/>
        </w:rPr>
      </w:pPr>
      <w:r w:rsidRPr="00E03845">
        <w:rPr>
          <w:rFonts w:ascii="Calibri" w:eastAsia="Calibri" w:hAnsi="Calibri"/>
          <w:b/>
          <w:sz w:val="22"/>
          <w:szCs w:val="22"/>
          <w:lang w:eastAsia="en-US"/>
        </w:rPr>
        <w:t xml:space="preserve">Εκτυπώθηκε η </w:t>
      </w:r>
      <w:r w:rsidR="00E03845">
        <w:rPr>
          <w:rFonts w:ascii="Calibri" w:eastAsia="Calibri" w:hAnsi="Calibri"/>
          <w:b/>
          <w:sz w:val="22"/>
          <w:szCs w:val="22"/>
          <w:lang w:eastAsia="en-US"/>
        </w:rPr>
        <w:t xml:space="preserve">ψηφιακή </w:t>
      </w:r>
      <w:r w:rsidRPr="00E03845">
        <w:rPr>
          <w:rFonts w:ascii="Calibri" w:eastAsia="Calibri" w:hAnsi="Calibri"/>
          <w:b/>
          <w:sz w:val="22"/>
          <w:szCs w:val="22"/>
          <w:lang w:eastAsia="en-US"/>
        </w:rPr>
        <w:t>αφίσα</w:t>
      </w:r>
      <w:r w:rsidR="00F5010F" w:rsidRPr="00E03845">
        <w:rPr>
          <w:rFonts w:ascii="Calibri" w:eastAsia="Calibri" w:hAnsi="Calibri"/>
          <w:b/>
          <w:sz w:val="22"/>
          <w:szCs w:val="22"/>
          <w:lang w:eastAsia="en-US"/>
        </w:rPr>
        <w:t xml:space="preserve"> δημοσιότητας </w:t>
      </w:r>
      <w:r w:rsidR="005065DF" w:rsidRPr="00E03845">
        <w:rPr>
          <w:rFonts w:ascii="Calibri" w:hAnsi="Calibri" w:cs="Calibri"/>
          <w:sz w:val="22"/>
          <w:szCs w:val="22"/>
        </w:rPr>
        <w:t>«Υποστήριξη φοίτησης μαθητών/τριών με αναπηρία ή ειδικές εκπαιδευτικές ανάγκες, σχολικό έτος 2026-2027»</w:t>
      </w:r>
      <w:r w:rsidR="00F5010F" w:rsidRPr="00E03845">
        <w:rPr>
          <w:rFonts w:ascii="Calibri" w:hAnsi="Calibri" w:cs="Calibri"/>
          <w:b/>
          <w:sz w:val="22"/>
          <w:szCs w:val="22"/>
        </w:rPr>
        <w:t xml:space="preserve">, </w:t>
      </w:r>
      <w:r w:rsidR="00A36C27" w:rsidRPr="00A36C27">
        <w:rPr>
          <w:rFonts w:ascii="Calibri" w:hAnsi="Calibri" w:cs="Calibri"/>
          <w:b/>
          <w:sz w:val="22"/>
          <w:szCs w:val="22"/>
        </w:rPr>
        <w:t xml:space="preserve">με κωδικό ΟΠΣ: 6063312, </w:t>
      </w:r>
      <w:r w:rsidR="00F5010F" w:rsidRPr="00E03845">
        <w:rPr>
          <w:rFonts w:ascii="Calibri" w:hAnsi="Calibri" w:cs="Calibri"/>
          <w:b/>
          <w:sz w:val="22"/>
          <w:szCs w:val="22"/>
        </w:rPr>
        <w:t>του Τομεακού Προγράμματος «Ανθρώπινο Δυναμικό και Κοινωνική Συνοχή», ΕΣΠΑ 2021-2027</w:t>
      </w:r>
      <w:r w:rsidR="00F5010F" w:rsidRPr="00E03845">
        <w:rPr>
          <w:rFonts w:asciiTheme="minorHAnsi" w:hAnsiTheme="minorHAnsi" w:cs="Calibri"/>
          <w:b/>
          <w:sz w:val="22"/>
          <w:szCs w:val="22"/>
        </w:rPr>
        <w:t>.</w:t>
      </w:r>
    </w:p>
    <w:p w14:paraId="598413EA" w14:textId="1DFAB19D" w:rsidR="00F5010F" w:rsidRPr="00E03845" w:rsidRDefault="00F5010F" w:rsidP="00F5010F">
      <w:pPr>
        <w:numPr>
          <w:ilvl w:val="0"/>
          <w:numId w:val="65"/>
        </w:numPr>
        <w:spacing w:after="200" w:line="276" w:lineRule="auto"/>
        <w:jc w:val="both"/>
        <w:rPr>
          <w:rFonts w:ascii="Calibri" w:eastAsia="Calibri" w:hAnsi="Calibri"/>
          <w:sz w:val="22"/>
          <w:szCs w:val="22"/>
          <w:lang w:eastAsia="en-US"/>
        </w:rPr>
      </w:pPr>
      <w:r w:rsidRPr="00E03845">
        <w:rPr>
          <w:rFonts w:ascii="Calibri" w:hAnsi="Calibri" w:cs="Calibri"/>
          <w:sz w:val="22"/>
          <w:szCs w:val="22"/>
        </w:rPr>
        <w:t xml:space="preserve">Πραγματοποιήθηκε η ανάρτηση </w:t>
      </w:r>
      <w:r w:rsidR="00396E84" w:rsidRPr="00E03845">
        <w:rPr>
          <w:rFonts w:ascii="Calibri" w:hAnsi="Calibri" w:cs="Calibri"/>
          <w:sz w:val="22"/>
          <w:szCs w:val="22"/>
        </w:rPr>
        <w:t>της αφίσας</w:t>
      </w:r>
      <w:r w:rsidRPr="00E03845">
        <w:rPr>
          <w:rFonts w:ascii="Calibri" w:hAnsi="Calibri" w:cs="Calibri"/>
          <w:sz w:val="22"/>
          <w:szCs w:val="22"/>
        </w:rPr>
        <w:t xml:space="preserve"> </w:t>
      </w:r>
      <w:r w:rsidRPr="00E03845">
        <w:rPr>
          <w:rFonts w:ascii="Calibri" w:hAnsi="Calibri" w:cs="Calibri"/>
          <w:sz w:val="22"/>
          <w:szCs w:val="22"/>
          <w:u w:val="single"/>
        </w:rPr>
        <w:t>σε εμφανές σημείο</w:t>
      </w:r>
      <w:r w:rsidRPr="00E03845">
        <w:rPr>
          <w:rFonts w:ascii="Calibri" w:hAnsi="Calibri" w:cs="Calibri"/>
          <w:sz w:val="22"/>
          <w:szCs w:val="22"/>
        </w:rPr>
        <w:t xml:space="preserve"> της σχολικής μονάδας ……………………………………………..</w:t>
      </w:r>
    </w:p>
    <w:p w14:paraId="3AFCEE2C" w14:textId="77777777" w:rsidR="00F5010F" w:rsidRPr="00E766A7" w:rsidRDefault="00F5010F" w:rsidP="00F5010F">
      <w:pPr>
        <w:tabs>
          <w:tab w:val="center" w:pos="9360"/>
        </w:tabs>
        <w:spacing w:line="276" w:lineRule="auto"/>
        <w:ind w:left="5220"/>
        <w:jc w:val="center"/>
        <w:rPr>
          <w:rFonts w:ascii="Calibri" w:hAnsi="Calibri"/>
          <w:b/>
          <w:bCs/>
          <w:sz w:val="22"/>
          <w:szCs w:val="22"/>
        </w:rPr>
      </w:pPr>
    </w:p>
    <w:p w14:paraId="1449D29F" w14:textId="77777777" w:rsidR="00F5010F" w:rsidRPr="00E766A7" w:rsidRDefault="00F5010F" w:rsidP="00F5010F">
      <w:pPr>
        <w:ind w:left="5812"/>
        <w:jc w:val="center"/>
        <w:rPr>
          <w:rFonts w:ascii="Calibri" w:hAnsi="Calibri" w:cs="Calibri"/>
          <w:b/>
          <w:bCs/>
          <w:color w:val="000000"/>
          <w:sz w:val="22"/>
          <w:szCs w:val="22"/>
        </w:rPr>
      </w:pPr>
      <w:r w:rsidRPr="00E766A7">
        <w:rPr>
          <w:rFonts w:ascii="Calibri" w:hAnsi="Calibri" w:cs="Calibri"/>
          <w:b/>
          <w:bCs/>
          <w:color w:val="000000"/>
          <w:sz w:val="22"/>
          <w:szCs w:val="22"/>
        </w:rPr>
        <w:t>Ο/Η Βεβαίων/ούσα Διευθυντής/ντρια</w:t>
      </w:r>
    </w:p>
    <w:p w14:paraId="6F21DFEC" w14:textId="77777777" w:rsidR="00F5010F" w:rsidRPr="00E766A7" w:rsidRDefault="00F5010F" w:rsidP="00F5010F">
      <w:pPr>
        <w:tabs>
          <w:tab w:val="center" w:pos="9360"/>
        </w:tabs>
        <w:spacing w:line="276" w:lineRule="auto"/>
        <w:ind w:left="5812"/>
        <w:jc w:val="center"/>
        <w:rPr>
          <w:rFonts w:ascii="Calibri" w:hAnsi="Calibri" w:cs="Calibri"/>
          <w:b/>
          <w:bCs/>
          <w:i/>
          <w:color w:val="000000"/>
          <w:sz w:val="22"/>
          <w:szCs w:val="22"/>
        </w:rPr>
      </w:pPr>
      <w:r w:rsidRPr="00E766A7">
        <w:rPr>
          <w:rFonts w:ascii="Calibri" w:hAnsi="Calibri" w:cs="Calibri"/>
          <w:b/>
          <w:bCs/>
          <w:color w:val="000000"/>
          <w:sz w:val="22"/>
          <w:szCs w:val="22"/>
        </w:rPr>
        <w:t>του Σχολείου / Προϊστάμενος/η του Νηπιαγωγείου</w:t>
      </w:r>
    </w:p>
    <w:p w14:paraId="0198497D" w14:textId="77777777" w:rsidR="00F5010F" w:rsidRPr="00E766A7" w:rsidRDefault="00F5010F" w:rsidP="00F5010F">
      <w:pPr>
        <w:tabs>
          <w:tab w:val="center" w:pos="9360"/>
        </w:tabs>
        <w:spacing w:line="276" w:lineRule="auto"/>
        <w:ind w:left="5812"/>
        <w:jc w:val="center"/>
        <w:rPr>
          <w:rFonts w:ascii="Calibri" w:hAnsi="Calibri" w:cs="Calibri"/>
          <w:b/>
          <w:bCs/>
          <w:i/>
          <w:color w:val="000000"/>
          <w:sz w:val="22"/>
          <w:szCs w:val="22"/>
        </w:rPr>
      </w:pPr>
    </w:p>
    <w:p w14:paraId="4A47F17D" w14:textId="77777777" w:rsidR="00F5010F" w:rsidRPr="00E766A7" w:rsidRDefault="00F5010F" w:rsidP="00F5010F">
      <w:pPr>
        <w:tabs>
          <w:tab w:val="center" w:pos="9360"/>
        </w:tabs>
        <w:spacing w:line="276" w:lineRule="auto"/>
        <w:ind w:left="5812"/>
        <w:jc w:val="center"/>
        <w:rPr>
          <w:rFonts w:ascii="Calibri" w:hAnsi="Calibri" w:cs="Calibri"/>
          <w:b/>
          <w:bCs/>
          <w:i/>
          <w:color w:val="000000"/>
          <w:sz w:val="22"/>
          <w:szCs w:val="22"/>
        </w:rPr>
      </w:pPr>
    </w:p>
    <w:p w14:paraId="45082147" w14:textId="77777777" w:rsidR="00F5010F" w:rsidRPr="00E766A7" w:rsidRDefault="00F5010F" w:rsidP="00F5010F">
      <w:pPr>
        <w:tabs>
          <w:tab w:val="center" w:pos="9360"/>
        </w:tabs>
        <w:spacing w:line="276" w:lineRule="auto"/>
        <w:ind w:left="5812"/>
        <w:jc w:val="center"/>
        <w:rPr>
          <w:rFonts w:ascii="Calibri" w:hAnsi="Calibri" w:cs="Calibri"/>
          <w:b/>
          <w:bCs/>
          <w:i/>
          <w:color w:val="000000"/>
          <w:sz w:val="22"/>
          <w:szCs w:val="22"/>
        </w:rPr>
      </w:pPr>
    </w:p>
    <w:p w14:paraId="63F17011" w14:textId="77777777" w:rsidR="00F5010F" w:rsidRPr="00E766A7" w:rsidRDefault="00F5010F" w:rsidP="00F5010F">
      <w:pPr>
        <w:tabs>
          <w:tab w:val="center" w:pos="9360"/>
        </w:tabs>
        <w:spacing w:line="276" w:lineRule="auto"/>
        <w:ind w:left="5812"/>
        <w:jc w:val="center"/>
        <w:rPr>
          <w:rFonts w:ascii="Calibri" w:hAnsi="Calibri" w:cs="Calibri"/>
          <w:b/>
          <w:bCs/>
          <w:i/>
          <w:color w:val="000000"/>
          <w:sz w:val="22"/>
          <w:szCs w:val="22"/>
        </w:rPr>
      </w:pPr>
      <w:r w:rsidRPr="00E766A7">
        <w:rPr>
          <w:rFonts w:ascii="Calibri" w:hAnsi="Calibri" w:cs="Calibri"/>
          <w:bCs/>
          <w:i/>
          <w:color w:val="000000"/>
          <w:sz w:val="22"/>
          <w:szCs w:val="22"/>
        </w:rPr>
        <w:t>(Υπογραφή, Ονοματεπώνυμο, Σφραγίδα)</w:t>
      </w:r>
    </w:p>
    <w:p w14:paraId="40651CC2" w14:textId="77777777" w:rsidR="00F5010F" w:rsidRPr="00E766A7" w:rsidRDefault="00F5010F" w:rsidP="00F5010F">
      <w:pPr>
        <w:tabs>
          <w:tab w:val="center" w:pos="9360"/>
        </w:tabs>
        <w:spacing w:line="276" w:lineRule="auto"/>
        <w:rPr>
          <w:rFonts w:ascii="Calibri" w:hAnsi="Calibri" w:cs="Calibri"/>
          <w:bCs/>
          <w:i/>
          <w:color w:val="000000"/>
          <w:sz w:val="22"/>
          <w:szCs w:val="22"/>
        </w:rPr>
      </w:pPr>
    </w:p>
    <w:p w14:paraId="7F496468" w14:textId="77777777" w:rsidR="00E766A7" w:rsidRPr="00E766A7" w:rsidRDefault="00E766A7" w:rsidP="00E766A7">
      <w:pPr>
        <w:tabs>
          <w:tab w:val="center" w:pos="9360"/>
        </w:tabs>
        <w:spacing w:line="276" w:lineRule="auto"/>
        <w:ind w:left="5812"/>
        <w:jc w:val="center"/>
        <w:rPr>
          <w:rFonts w:asciiTheme="minorHAnsi" w:hAnsiTheme="minorHAnsi"/>
          <w:sz w:val="22"/>
          <w:szCs w:val="22"/>
        </w:rPr>
      </w:pPr>
    </w:p>
    <w:p w14:paraId="3D9DD647" w14:textId="77777777" w:rsidR="00E766A7" w:rsidRPr="00E766A7" w:rsidRDefault="00E766A7" w:rsidP="00E766A7">
      <w:pPr>
        <w:tabs>
          <w:tab w:val="center" w:pos="9360"/>
        </w:tabs>
        <w:spacing w:line="276" w:lineRule="auto"/>
        <w:ind w:left="5812"/>
        <w:jc w:val="center"/>
        <w:rPr>
          <w:rFonts w:asciiTheme="minorHAnsi" w:hAnsiTheme="minorHAnsi"/>
          <w:sz w:val="22"/>
          <w:szCs w:val="22"/>
        </w:rPr>
        <w:sectPr w:rsidR="00E766A7" w:rsidRPr="00E766A7" w:rsidSect="008704A2">
          <w:pgSz w:w="11906" w:h="16838" w:code="9"/>
          <w:pgMar w:top="993" w:right="991" w:bottom="1702" w:left="1134" w:header="720" w:footer="427" w:gutter="0"/>
          <w:cols w:space="720"/>
          <w:docGrid w:linePitch="360"/>
        </w:sectPr>
      </w:pPr>
    </w:p>
    <w:p w14:paraId="6B323C3B" w14:textId="77777777" w:rsidR="00E766A7" w:rsidRPr="00E766A7" w:rsidRDefault="00E766A7" w:rsidP="00E766A7">
      <w:pPr>
        <w:keepNext/>
        <w:pBdr>
          <w:top w:val="single" w:sz="4" w:space="0" w:color="auto"/>
          <w:left w:val="single" w:sz="4" w:space="0" w:color="auto"/>
          <w:bottom w:val="single" w:sz="4" w:space="1" w:color="auto"/>
          <w:right w:val="single" w:sz="4" w:space="4" w:color="auto"/>
        </w:pBdr>
        <w:shd w:val="clear" w:color="auto" w:fill="E0E0E0"/>
        <w:spacing w:line="276" w:lineRule="auto"/>
        <w:outlineLvl w:val="1"/>
        <w:rPr>
          <w:rFonts w:ascii="Calibri" w:hAnsi="Calibri" w:cs="Calibri"/>
          <w:b/>
          <w:bCs/>
          <w:sz w:val="22"/>
          <w:szCs w:val="22"/>
        </w:rPr>
      </w:pPr>
      <w:bookmarkStart w:id="85" w:name="_Toc238724288"/>
      <w:r w:rsidRPr="00E766A7">
        <w:rPr>
          <w:rFonts w:ascii="Calibri" w:hAnsi="Calibri" w:cs="Calibri"/>
          <w:b/>
          <w:bCs/>
          <w:sz w:val="22"/>
          <w:szCs w:val="22"/>
        </w:rPr>
        <w:t>ΥΠΟΔΕΙΓΜΑ 9.1: ΕΒΔΟΜΑΔΙΑΙΑ ΒΕΒΑΙΩΣΗ ΕΡΓΑΣΙΑΣ ΑΝΑΠΛΗΡΩΤΗ ΕΕΠ/ΕΒΠ (</w:t>
      </w:r>
      <w:r w:rsidRPr="00E766A7">
        <w:rPr>
          <w:rFonts w:asciiTheme="minorHAnsi" w:eastAsia="Calibri" w:hAnsiTheme="minorHAnsi" w:cstheme="minorHAnsi"/>
          <w:b/>
          <w:sz w:val="22"/>
          <w:szCs w:val="22"/>
          <w:lang w:eastAsia="en-US"/>
        </w:rPr>
        <w:t>ΥΠΟΕΡΓΟ 1)</w:t>
      </w:r>
      <w:bookmarkEnd w:id="85"/>
    </w:p>
    <w:p w14:paraId="013D867E" w14:textId="77777777" w:rsidR="00E766A7" w:rsidRPr="00E766A7" w:rsidRDefault="00E766A7" w:rsidP="00E766A7">
      <w:pPr>
        <w:spacing w:after="160" w:line="259" w:lineRule="auto"/>
        <w:rPr>
          <w:rFonts w:ascii="Calibri" w:eastAsia="Calibri" w:hAnsi="Calibri"/>
          <w:sz w:val="22"/>
          <w:szCs w:val="22"/>
          <w:lang w:eastAsia="en-US"/>
        </w:rPr>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6669"/>
      </w:tblGrid>
      <w:tr w:rsidR="00E766A7" w:rsidRPr="00E766A7" w14:paraId="6128C630" w14:textId="77777777" w:rsidTr="009E2AA1">
        <w:tc>
          <w:tcPr>
            <w:tcW w:w="2623" w:type="pct"/>
            <w:noWrap/>
            <w:vAlign w:val="center"/>
          </w:tcPr>
          <w:p w14:paraId="305D4858" w14:textId="77777777" w:rsidR="00E766A7" w:rsidRPr="00E766A7" w:rsidRDefault="00E766A7" w:rsidP="00E766A7">
            <w:pPr>
              <w:tabs>
                <w:tab w:val="center" w:pos="4153"/>
                <w:tab w:val="right" w:pos="8306"/>
              </w:tabs>
              <w:jc w:val="center"/>
              <w:rPr>
                <w:rFonts w:ascii="Calibri" w:eastAsia="Calibri" w:hAnsi="Calibri"/>
                <w:sz w:val="22"/>
                <w:szCs w:val="22"/>
              </w:rPr>
            </w:pPr>
            <w:r w:rsidRPr="00E766A7">
              <w:rPr>
                <w:rFonts w:ascii="Calibri" w:hAnsi="Calibri"/>
                <w:noProof/>
                <w:sz w:val="22"/>
                <w:szCs w:val="22"/>
              </w:rPr>
              <w:drawing>
                <wp:inline distT="0" distB="0" distL="0" distR="0" wp14:anchorId="261DA50F" wp14:editId="5A520724">
                  <wp:extent cx="438150" cy="428625"/>
                  <wp:effectExtent l="0" t="0" r="0"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inline>
              </w:drawing>
            </w:r>
          </w:p>
        </w:tc>
        <w:tc>
          <w:tcPr>
            <w:tcW w:w="2377" w:type="pct"/>
          </w:tcPr>
          <w:p w14:paraId="05AD3722" w14:textId="77777777" w:rsidR="00E766A7" w:rsidRPr="00E766A7" w:rsidRDefault="00E766A7" w:rsidP="00E766A7">
            <w:pPr>
              <w:tabs>
                <w:tab w:val="center" w:pos="4153"/>
                <w:tab w:val="right" w:pos="8306"/>
              </w:tabs>
              <w:ind w:hanging="147"/>
              <w:jc w:val="center"/>
              <w:rPr>
                <w:rFonts w:ascii="Calibri" w:eastAsia="Calibri" w:hAnsi="Calibri"/>
                <w:sz w:val="22"/>
                <w:szCs w:val="22"/>
              </w:rPr>
            </w:pPr>
            <w:r w:rsidRPr="00E766A7">
              <w:rPr>
                <w:rFonts w:ascii="Arial" w:hAnsi="Arial" w:cs="Arial"/>
                <w:noProof/>
                <w:sz w:val="22"/>
                <w:szCs w:val="22"/>
              </w:rPr>
              <w:drawing>
                <wp:anchor distT="0" distB="0" distL="114300" distR="114300" simplePos="0" relativeHeight="251670528" behindDoc="0" locked="0" layoutInCell="1" allowOverlap="1" wp14:anchorId="17E8CFFD" wp14:editId="597FE391">
                  <wp:simplePos x="0" y="0"/>
                  <wp:positionH relativeFrom="column">
                    <wp:posOffset>1819275</wp:posOffset>
                  </wp:positionH>
                  <wp:positionV relativeFrom="paragraph">
                    <wp:posOffset>0</wp:posOffset>
                  </wp:positionV>
                  <wp:extent cx="539750" cy="370840"/>
                  <wp:effectExtent l="0" t="0" r="0" b="0"/>
                  <wp:wrapSquare wrapText="bothSides"/>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E766A7" w:rsidRPr="00E766A7" w14:paraId="636B897F" w14:textId="77777777" w:rsidTr="009E2AA1">
        <w:trPr>
          <w:trHeight w:val="721"/>
        </w:trPr>
        <w:tc>
          <w:tcPr>
            <w:tcW w:w="2623" w:type="pct"/>
            <w:noWrap/>
          </w:tcPr>
          <w:p w14:paraId="744815C9" w14:textId="77777777" w:rsidR="00E766A7" w:rsidRPr="00E766A7" w:rsidRDefault="00E766A7" w:rsidP="00E766A7">
            <w:pPr>
              <w:tabs>
                <w:tab w:val="center" w:pos="4153"/>
                <w:tab w:val="right" w:pos="8306"/>
              </w:tabs>
              <w:jc w:val="center"/>
              <w:rPr>
                <w:rFonts w:ascii="Calibri" w:eastAsia="Calibri" w:hAnsi="Calibri"/>
                <w:b/>
                <w:sz w:val="22"/>
                <w:szCs w:val="22"/>
              </w:rPr>
            </w:pPr>
            <w:r w:rsidRPr="00E766A7">
              <w:rPr>
                <w:rFonts w:ascii="Calibri" w:eastAsia="Calibri" w:hAnsi="Calibri"/>
                <w:b/>
                <w:sz w:val="22"/>
                <w:szCs w:val="22"/>
              </w:rPr>
              <w:t>ΕΛΛΗΝΙΚΗ ΔΗΜΟΚΡΑΤΙΑ</w:t>
            </w:r>
          </w:p>
          <w:p w14:paraId="0C78A939" w14:textId="77777777" w:rsidR="00E766A7" w:rsidRPr="00E766A7" w:rsidRDefault="00E766A7" w:rsidP="00E766A7">
            <w:pPr>
              <w:tabs>
                <w:tab w:val="center" w:pos="4153"/>
                <w:tab w:val="right" w:pos="8306"/>
              </w:tabs>
              <w:jc w:val="center"/>
              <w:rPr>
                <w:rFonts w:ascii="Calibri" w:eastAsia="Calibri" w:hAnsi="Calibri" w:cs="Calibri"/>
                <w:b/>
                <w:sz w:val="22"/>
                <w:szCs w:val="22"/>
                <w:lang w:eastAsia="en-US"/>
              </w:rPr>
            </w:pPr>
            <w:r w:rsidRPr="00E766A7">
              <w:rPr>
                <w:rFonts w:ascii="Calibri" w:eastAsia="Calibri" w:hAnsi="Calibri" w:cs="Calibri"/>
                <w:b/>
                <w:sz w:val="22"/>
                <w:szCs w:val="22"/>
                <w:lang w:eastAsia="en-US"/>
              </w:rPr>
              <w:t>ΥΠΟΥΡΓΕΙΟ ΠΑΙΔΕΙΑΣ, ΘΡΗΣΚΕΥΜΑΤΩΝ ΚΑΙ ΑΘΛΗΤΙΣΜΟΥ</w:t>
            </w:r>
          </w:p>
          <w:p w14:paraId="0C00A416" w14:textId="77777777" w:rsidR="00E766A7" w:rsidRPr="00E766A7" w:rsidRDefault="00E766A7" w:rsidP="00E766A7">
            <w:pPr>
              <w:keepNext/>
              <w:tabs>
                <w:tab w:val="center" w:pos="4153"/>
                <w:tab w:val="right" w:pos="8306"/>
              </w:tabs>
              <w:jc w:val="center"/>
              <w:rPr>
                <w:rFonts w:ascii="Calibri" w:eastAsia="Calibri" w:hAnsi="Calibri"/>
                <w:b/>
                <w:sz w:val="22"/>
                <w:szCs w:val="22"/>
              </w:rPr>
            </w:pPr>
          </w:p>
        </w:tc>
        <w:tc>
          <w:tcPr>
            <w:tcW w:w="2377" w:type="pct"/>
          </w:tcPr>
          <w:p w14:paraId="0FA39233" w14:textId="77777777" w:rsidR="00E766A7" w:rsidRPr="00E766A7" w:rsidRDefault="00E766A7" w:rsidP="00E766A7">
            <w:pPr>
              <w:tabs>
                <w:tab w:val="center" w:pos="4153"/>
                <w:tab w:val="right" w:pos="8306"/>
              </w:tabs>
              <w:spacing w:after="120"/>
              <w:jc w:val="center"/>
              <w:rPr>
                <w:rFonts w:ascii="Calibri" w:eastAsia="Calibri" w:hAnsi="Calibri"/>
                <w:b/>
                <w:sz w:val="22"/>
                <w:szCs w:val="22"/>
              </w:rPr>
            </w:pPr>
            <w:r w:rsidRPr="00E766A7">
              <w:rPr>
                <w:rFonts w:ascii="Calibri" w:eastAsia="Calibri" w:hAnsi="Calibri"/>
                <w:b/>
                <w:sz w:val="22"/>
                <w:szCs w:val="22"/>
              </w:rPr>
              <w:t>ΕΥΡΩΠΑΪΚΗ ΕΝΩΣΗ</w:t>
            </w:r>
          </w:p>
          <w:p w14:paraId="112C5678" w14:textId="77777777" w:rsidR="00E766A7" w:rsidRPr="00E766A7" w:rsidRDefault="00E766A7" w:rsidP="00E766A7">
            <w:pPr>
              <w:tabs>
                <w:tab w:val="center" w:pos="4153"/>
                <w:tab w:val="right" w:pos="8306"/>
              </w:tabs>
              <w:jc w:val="center"/>
              <w:rPr>
                <w:rFonts w:ascii="Calibri" w:eastAsia="Calibri" w:hAnsi="Calibri" w:cs="Calibri"/>
                <w:b/>
                <w:sz w:val="22"/>
                <w:szCs w:val="22"/>
                <w:lang w:eastAsia="en-US"/>
              </w:rPr>
            </w:pPr>
            <w:r w:rsidRPr="00E766A7">
              <w:rPr>
                <w:rFonts w:ascii="Calibri" w:eastAsia="Calibri" w:hAnsi="Calibri" w:cs="Calibri"/>
                <w:b/>
                <w:sz w:val="22"/>
                <w:szCs w:val="22"/>
                <w:lang w:eastAsia="en-US"/>
              </w:rPr>
              <w:t>ΕΥΡΩΠΑΪΚΟ ΚΟΙΝΩΝΙΚΟ TAMEIO + (ΕΚΤ+)</w:t>
            </w:r>
          </w:p>
          <w:p w14:paraId="6CFDE5F3" w14:textId="77777777" w:rsidR="00E766A7" w:rsidRPr="00E766A7" w:rsidRDefault="00E766A7" w:rsidP="00E766A7">
            <w:pPr>
              <w:tabs>
                <w:tab w:val="center" w:pos="4153"/>
                <w:tab w:val="right" w:pos="8306"/>
              </w:tabs>
              <w:jc w:val="center"/>
              <w:rPr>
                <w:rFonts w:ascii="Calibri" w:eastAsia="Calibri" w:hAnsi="Calibri"/>
                <w:b/>
                <w:sz w:val="22"/>
                <w:szCs w:val="22"/>
              </w:rPr>
            </w:pPr>
          </w:p>
        </w:tc>
      </w:tr>
      <w:tr w:rsidR="00E766A7" w:rsidRPr="00E766A7" w14:paraId="05B40465" w14:textId="77777777" w:rsidTr="009E2AA1">
        <w:trPr>
          <w:trHeight w:val="814"/>
        </w:trPr>
        <w:tc>
          <w:tcPr>
            <w:tcW w:w="2623" w:type="pct"/>
            <w:noWrap/>
          </w:tcPr>
          <w:p w14:paraId="2F86AE78" w14:textId="77777777" w:rsidR="00E766A7" w:rsidRPr="00E766A7" w:rsidRDefault="00E766A7" w:rsidP="00E766A7">
            <w:pPr>
              <w:tabs>
                <w:tab w:val="center" w:pos="4153"/>
                <w:tab w:val="right" w:pos="8306"/>
              </w:tabs>
              <w:jc w:val="center"/>
              <w:rPr>
                <w:rFonts w:ascii="Calibri" w:eastAsia="Calibri" w:hAnsi="Calibri"/>
                <w:b/>
                <w:sz w:val="22"/>
                <w:szCs w:val="22"/>
              </w:rPr>
            </w:pPr>
            <w:r w:rsidRPr="00E766A7">
              <w:rPr>
                <w:rFonts w:ascii="Calibri" w:eastAsia="Calibri" w:hAnsi="Calibri"/>
                <w:b/>
                <w:sz w:val="22"/>
                <w:szCs w:val="22"/>
              </w:rPr>
              <w:t>ΠΕΡΙΦΕΡΕΙΑΚΗ ΔΙΕΥΘΥΝΣΗΠΡΩΤΟΒΑΘΜΙΑΣ ΚΑΙ</w:t>
            </w:r>
          </w:p>
          <w:p w14:paraId="5CE0098F" w14:textId="77777777" w:rsidR="00E766A7" w:rsidRPr="00E766A7" w:rsidRDefault="00E766A7" w:rsidP="00E766A7">
            <w:pPr>
              <w:tabs>
                <w:tab w:val="center" w:pos="4153"/>
                <w:tab w:val="right" w:pos="8306"/>
              </w:tabs>
              <w:jc w:val="center"/>
              <w:rPr>
                <w:rFonts w:ascii="Calibri" w:eastAsia="Calibri" w:hAnsi="Calibri"/>
                <w:b/>
                <w:sz w:val="22"/>
                <w:szCs w:val="22"/>
              </w:rPr>
            </w:pPr>
            <w:r w:rsidRPr="00E766A7">
              <w:rPr>
                <w:rFonts w:ascii="Calibri" w:eastAsia="Calibri" w:hAnsi="Calibri"/>
                <w:b/>
                <w:sz w:val="22"/>
                <w:szCs w:val="22"/>
              </w:rPr>
              <w:t>ΔΕΥΤΕΡΟΒΑΘΜΙΑΣ ΕΚΠΑΙΔΕΥΣΗΣ</w:t>
            </w:r>
          </w:p>
          <w:p w14:paraId="19DB963B" w14:textId="77777777" w:rsidR="00E766A7" w:rsidRPr="00E766A7" w:rsidRDefault="00E766A7" w:rsidP="00E766A7">
            <w:pPr>
              <w:tabs>
                <w:tab w:val="center" w:pos="4153"/>
                <w:tab w:val="right" w:pos="8306"/>
              </w:tabs>
              <w:jc w:val="center"/>
              <w:rPr>
                <w:rFonts w:ascii="Calibri" w:eastAsia="Calibri" w:hAnsi="Calibri"/>
                <w:b/>
                <w:sz w:val="22"/>
                <w:szCs w:val="22"/>
              </w:rPr>
            </w:pPr>
            <w:r w:rsidRPr="00E766A7">
              <w:rPr>
                <w:rFonts w:ascii="Calibri" w:eastAsia="Calibri" w:hAnsi="Calibri"/>
                <w:b/>
                <w:sz w:val="22"/>
                <w:szCs w:val="22"/>
              </w:rPr>
              <w:t>………………………………..</w:t>
            </w:r>
          </w:p>
          <w:p w14:paraId="181F22C3" w14:textId="77777777" w:rsidR="00E766A7" w:rsidRPr="00E766A7" w:rsidRDefault="00E766A7" w:rsidP="00E766A7">
            <w:pPr>
              <w:tabs>
                <w:tab w:val="center" w:pos="4153"/>
                <w:tab w:val="right" w:pos="8306"/>
              </w:tabs>
              <w:rPr>
                <w:rFonts w:ascii="Calibri" w:eastAsia="Calibri" w:hAnsi="Calibri"/>
                <w:b/>
                <w:sz w:val="22"/>
                <w:szCs w:val="22"/>
              </w:rPr>
            </w:pPr>
          </w:p>
          <w:p w14:paraId="7D8557B2" w14:textId="77777777" w:rsidR="00E766A7" w:rsidRPr="00E766A7" w:rsidRDefault="00E766A7" w:rsidP="00E766A7">
            <w:pPr>
              <w:tabs>
                <w:tab w:val="center" w:pos="4153"/>
                <w:tab w:val="right" w:pos="8306"/>
              </w:tabs>
              <w:jc w:val="center"/>
              <w:rPr>
                <w:rFonts w:ascii="Calibri" w:eastAsia="Calibri" w:hAnsi="Calibri"/>
                <w:b/>
                <w:sz w:val="22"/>
                <w:szCs w:val="22"/>
              </w:rPr>
            </w:pPr>
            <w:r w:rsidRPr="00E766A7">
              <w:rPr>
                <w:rFonts w:ascii="Calibri" w:eastAsia="Calibri" w:hAnsi="Calibri"/>
                <w:b/>
                <w:sz w:val="22"/>
                <w:szCs w:val="22"/>
              </w:rPr>
              <w:t xml:space="preserve">ΔΙΕΥΘΥΝΣΗ </w:t>
            </w:r>
            <w:r w:rsidRPr="00E766A7">
              <w:rPr>
                <w:rFonts w:ascii="Calibri" w:eastAsia="Calibri" w:hAnsi="Calibri"/>
                <w:b/>
                <w:sz w:val="22"/>
                <w:szCs w:val="22"/>
                <w:highlight w:val="yellow"/>
              </w:rPr>
              <w:t>ΠΡΩΤΟΒΑΘΜΙΑΣ/ΔΕΥΤΕΡΟΒΑΘΜΙΑΣ</w:t>
            </w:r>
            <w:r w:rsidRPr="00E766A7">
              <w:rPr>
                <w:rFonts w:ascii="Calibri" w:eastAsia="Calibri" w:hAnsi="Calibri"/>
                <w:b/>
                <w:sz w:val="22"/>
                <w:szCs w:val="22"/>
              </w:rPr>
              <w:t xml:space="preserve"> ΕΚΠΑΙΔΕΥΣΗΣ</w:t>
            </w:r>
          </w:p>
          <w:p w14:paraId="7F824517" w14:textId="77777777" w:rsidR="00E766A7" w:rsidRPr="00E766A7" w:rsidRDefault="00E766A7" w:rsidP="00E766A7">
            <w:pPr>
              <w:tabs>
                <w:tab w:val="center" w:pos="4153"/>
                <w:tab w:val="right" w:pos="8306"/>
              </w:tabs>
              <w:jc w:val="center"/>
              <w:rPr>
                <w:rFonts w:ascii="Calibri" w:eastAsia="Calibri" w:hAnsi="Calibri"/>
                <w:b/>
                <w:sz w:val="22"/>
                <w:szCs w:val="22"/>
                <w:vertAlign w:val="superscript"/>
              </w:rPr>
            </w:pPr>
            <w:r w:rsidRPr="00E766A7">
              <w:rPr>
                <w:rFonts w:ascii="Calibri" w:eastAsia="Calibri" w:hAnsi="Calibri"/>
                <w:b/>
                <w:sz w:val="22"/>
                <w:szCs w:val="22"/>
              </w:rPr>
              <w:t>….…………………………………………………………</w:t>
            </w:r>
          </w:p>
          <w:p w14:paraId="43A18641" w14:textId="77777777" w:rsidR="00E766A7" w:rsidRPr="00E766A7" w:rsidRDefault="00E766A7" w:rsidP="00E766A7">
            <w:pPr>
              <w:tabs>
                <w:tab w:val="center" w:pos="4153"/>
                <w:tab w:val="right" w:pos="8306"/>
              </w:tabs>
              <w:jc w:val="center"/>
              <w:rPr>
                <w:rFonts w:ascii="Calibri" w:eastAsia="Calibri" w:hAnsi="Calibri"/>
                <w:b/>
                <w:sz w:val="22"/>
                <w:szCs w:val="22"/>
              </w:rPr>
            </w:pPr>
          </w:p>
          <w:p w14:paraId="26A8520B" w14:textId="77777777" w:rsidR="00E766A7" w:rsidRPr="00E766A7" w:rsidRDefault="00E766A7" w:rsidP="00E766A7">
            <w:pPr>
              <w:tabs>
                <w:tab w:val="center" w:pos="4153"/>
                <w:tab w:val="right" w:pos="8306"/>
              </w:tabs>
              <w:jc w:val="center"/>
              <w:rPr>
                <w:rFonts w:ascii="Calibri" w:eastAsia="Calibri" w:hAnsi="Calibri"/>
                <w:b/>
                <w:sz w:val="22"/>
                <w:szCs w:val="22"/>
                <w:vertAlign w:val="superscript"/>
              </w:rPr>
            </w:pPr>
            <w:r w:rsidRPr="00E766A7">
              <w:rPr>
                <w:rFonts w:ascii="Calibri" w:eastAsia="Calibri" w:hAnsi="Calibri"/>
                <w:b/>
                <w:sz w:val="22"/>
                <w:szCs w:val="22"/>
              </w:rPr>
              <w:t xml:space="preserve">ΣΧΟΛΙΚΗ ΜΟΝΑΔΑ: </w:t>
            </w:r>
            <w:r w:rsidRPr="00E766A7">
              <w:rPr>
                <w:rFonts w:ascii="Calibri" w:hAnsi="Calibri" w:cs="Calibri"/>
                <w:i/>
                <w:sz w:val="22"/>
                <w:szCs w:val="22"/>
              </w:rPr>
              <w:t>(ονομασία σχολικής μονάδας) ………..</w:t>
            </w:r>
          </w:p>
          <w:p w14:paraId="22602F16" w14:textId="77777777" w:rsidR="00E766A7" w:rsidRPr="00E766A7" w:rsidRDefault="00E766A7" w:rsidP="00E766A7">
            <w:pPr>
              <w:tabs>
                <w:tab w:val="center" w:pos="4153"/>
                <w:tab w:val="right" w:pos="8306"/>
              </w:tabs>
              <w:rPr>
                <w:rFonts w:ascii="Calibri" w:hAnsi="Calibri"/>
                <w:sz w:val="22"/>
                <w:szCs w:val="22"/>
              </w:rPr>
            </w:pPr>
          </w:p>
        </w:tc>
        <w:tc>
          <w:tcPr>
            <w:tcW w:w="2377" w:type="pct"/>
          </w:tcPr>
          <w:p w14:paraId="5EFB3695" w14:textId="77777777" w:rsidR="00E766A7" w:rsidRPr="00E766A7" w:rsidRDefault="00E766A7" w:rsidP="00E766A7">
            <w:pPr>
              <w:spacing w:after="160" w:line="259" w:lineRule="auto"/>
              <w:rPr>
                <w:rFonts w:ascii="Calibri" w:hAnsi="Calibri"/>
                <w:sz w:val="22"/>
                <w:szCs w:val="22"/>
              </w:rPr>
            </w:pPr>
          </w:p>
          <w:p w14:paraId="6669D8EE" w14:textId="77777777" w:rsidR="00E766A7" w:rsidRPr="00E766A7" w:rsidRDefault="00E766A7" w:rsidP="00E766A7">
            <w:pPr>
              <w:spacing w:after="160" w:line="259" w:lineRule="auto"/>
              <w:rPr>
                <w:rFonts w:ascii="Calibri" w:hAnsi="Calibri"/>
                <w:b/>
                <w:sz w:val="22"/>
                <w:szCs w:val="22"/>
              </w:rPr>
            </w:pPr>
            <w:r w:rsidRPr="00E766A7">
              <w:rPr>
                <w:rFonts w:ascii="Calibri" w:hAnsi="Calibri"/>
                <w:b/>
                <w:sz w:val="22"/>
                <w:szCs w:val="22"/>
              </w:rPr>
              <w:t xml:space="preserve">Έναρξη Ισχύος Προγράμματος:  </w:t>
            </w:r>
          </w:p>
        </w:tc>
      </w:tr>
    </w:tbl>
    <w:p w14:paraId="661959AD" w14:textId="77777777" w:rsidR="00E766A7" w:rsidRPr="00E766A7" w:rsidRDefault="00E766A7" w:rsidP="00E766A7">
      <w:pPr>
        <w:spacing w:after="160" w:line="259" w:lineRule="auto"/>
        <w:jc w:val="center"/>
        <w:rPr>
          <w:rFonts w:ascii="Calibri" w:eastAsia="Calibri" w:hAnsi="Calibri"/>
          <w:b/>
          <w:sz w:val="22"/>
          <w:szCs w:val="22"/>
          <w:u w:val="single"/>
          <w:lang w:eastAsia="en-US"/>
        </w:rPr>
      </w:pPr>
    </w:p>
    <w:p w14:paraId="75922A85" w14:textId="77777777" w:rsidR="00E766A7" w:rsidRPr="00E766A7" w:rsidRDefault="00E766A7" w:rsidP="00E766A7">
      <w:pPr>
        <w:spacing w:after="160" w:line="259" w:lineRule="auto"/>
        <w:jc w:val="center"/>
        <w:rPr>
          <w:rFonts w:ascii="Calibri" w:eastAsia="Calibri" w:hAnsi="Calibri"/>
          <w:b/>
          <w:sz w:val="22"/>
          <w:szCs w:val="22"/>
          <w:u w:val="single"/>
          <w:lang w:eastAsia="en-US"/>
        </w:rPr>
      </w:pPr>
      <w:r w:rsidRPr="00E766A7">
        <w:rPr>
          <w:rFonts w:ascii="Calibri" w:eastAsia="Calibri" w:hAnsi="Calibri"/>
          <w:b/>
          <w:sz w:val="22"/>
          <w:szCs w:val="22"/>
          <w:u w:val="single"/>
          <w:lang w:eastAsia="en-US"/>
        </w:rPr>
        <w:t>ΒΕΒΑΙΩΣΗ ΕΡΓΑΣΙΑΣ ΑΝΑΠΛΗΡΩΤΗ ΕΕΠ/ΕΒΠ</w:t>
      </w:r>
    </w:p>
    <w:p w14:paraId="03762702" w14:textId="12C7F944" w:rsidR="00E766A7" w:rsidRPr="00E766A7" w:rsidRDefault="00E766A7" w:rsidP="00E766A7">
      <w:pPr>
        <w:spacing w:after="200" w:line="276" w:lineRule="auto"/>
        <w:jc w:val="both"/>
        <w:rPr>
          <w:rFonts w:ascii="Calibri" w:eastAsia="Calibri" w:hAnsi="Calibri"/>
          <w:sz w:val="22"/>
          <w:szCs w:val="22"/>
          <w:lang w:eastAsia="en-US"/>
        </w:rPr>
      </w:pPr>
      <w:r w:rsidRPr="00494F21">
        <w:rPr>
          <w:rFonts w:ascii="Calibri" w:eastAsia="Calibri" w:hAnsi="Calibri"/>
          <w:sz w:val="22"/>
          <w:szCs w:val="22"/>
          <w:lang w:eastAsia="en-US"/>
        </w:rPr>
        <w:t xml:space="preserve">Βεβαιώνεται ότι ο κάτωθι αναπληρωτής ΕΕΠ/ΕΒΠ που προσελήφθη στο πλαίσιο της Πράξης: </w:t>
      </w:r>
      <w:r w:rsidR="005065DF" w:rsidRPr="00494F21">
        <w:rPr>
          <w:rFonts w:ascii="Calibri" w:eastAsia="Calibri" w:hAnsi="Calibri"/>
          <w:sz w:val="22"/>
          <w:szCs w:val="22"/>
          <w:lang w:eastAsia="en-US"/>
        </w:rPr>
        <w:t>«Υποστήριξη φοίτησης μαθητών/τριών με αναπηρία ή ειδικές εκπαιδευτικές ανάγκες, σχολικό έτος 2026-2027»</w:t>
      </w:r>
      <w:r w:rsidRPr="00494F21">
        <w:rPr>
          <w:rFonts w:ascii="Calibri" w:eastAsia="Calibri" w:hAnsi="Calibri"/>
          <w:sz w:val="22"/>
          <w:szCs w:val="22"/>
          <w:lang w:eastAsia="en-US"/>
        </w:rPr>
        <w:t xml:space="preserve">, </w:t>
      </w:r>
      <w:r w:rsidR="00A36C27" w:rsidRPr="00A36C27">
        <w:rPr>
          <w:rFonts w:ascii="Calibri" w:eastAsia="Calibri" w:hAnsi="Calibri"/>
          <w:sz w:val="22"/>
          <w:szCs w:val="22"/>
          <w:lang w:eastAsia="en-US"/>
        </w:rPr>
        <w:t xml:space="preserve">με κωδικό ΟΠΣ: 6063312, </w:t>
      </w:r>
      <w:r w:rsidRPr="00494F21">
        <w:rPr>
          <w:rFonts w:ascii="Calibri" w:eastAsia="Calibri" w:hAnsi="Calibri"/>
          <w:sz w:val="22"/>
          <w:szCs w:val="22"/>
          <w:lang w:eastAsia="en-US"/>
        </w:rPr>
        <w:t>εργάζεται στη σχολική μονάδα…………………………………………………………………………………..………….…, για το σχολικό έτος 2026-2027, σύμφωνα με τον ακόλουθο πίνακα:</w:t>
      </w:r>
    </w:p>
    <w:tbl>
      <w:tblPr>
        <w:tblStyle w:val="12"/>
        <w:tblW w:w="14425" w:type="dxa"/>
        <w:tblLook w:val="04A0" w:firstRow="1" w:lastRow="0" w:firstColumn="1" w:lastColumn="0" w:noHBand="0" w:noVBand="1"/>
      </w:tblPr>
      <w:tblGrid>
        <w:gridCol w:w="1445"/>
        <w:gridCol w:w="1378"/>
        <w:gridCol w:w="1515"/>
        <w:gridCol w:w="1476"/>
        <w:gridCol w:w="1392"/>
        <w:gridCol w:w="1312"/>
        <w:gridCol w:w="1396"/>
        <w:gridCol w:w="1398"/>
        <w:gridCol w:w="1474"/>
        <w:gridCol w:w="1639"/>
      </w:tblGrid>
      <w:tr w:rsidR="00E766A7" w:rsidRPr="00E766A7" w14:paraId="6BD8FE73" w14:textId="77777777" w:rsidTr="009E2AA1">
        <w:tc>
          <w:tcPr>
            <w:tcW w:w="1445" w:type="dxa"/>
          </w:tcPr>
          <w:p w14:paraId="66C32069" w14:textId="77777777" w:rsidR="00E766A7" w:rsidRPr="00E766A7" w:rsidRDefault="00E766A7" w:rsidP="00E766A7">
            <w:pPr>
              <w:jc w:val="center"/>
              <w:rPr>
                <w:b/>
              </w:rPr>
            </w:pPr>
            <w:r w:rsidRPr="00E766A7">
              <w:rPr>
                <w:b/>
              </w:rPr>
              <w:t>ΕΠΩΝΥΜΟ</w:t>
            </w:r>
          </w:p>
        </w:tc>
        <w:tc>
          <w:tcPr>
            <w:tcW w:w="1378" w:type="dxa"/>
          </w:tcPr>
          <w:p w14:paraId="66BF4E2F" w14:textId="77777777" w:rsidR="00E766A7" w:rsidRPr="00E766A7" w:rsidRDefault="00E766A7" w:rsidP="00E766A7">
            <w:pPr>
              <w:jc w:val="center"/>
              <w:rPr>
                <w:b/>
              </w:rPr>
            </w:pPr>
            <w:r w:rsidRPr="00E766A7">
              <w:rPr>
                <w:b/>
              </w:rPr>
              <w:t>ΟΝΟΜΑ</w:t>
            </w:r>
          </w:p>
        </w:tc>
        <w:tc>
          <w:tcPr>
            <w:tcW w:w="1515" w:type="dxa"/>
          </w:tcPr>
          <w:p w14:paraId="54274C72" w14:textId="77777777" w:rsidR="00E766A7" w:rsidRPr="00E766A7" w:rsidRDefault="00E766A7" w:rsidP="00E766A7">
            <w:pPr>
              <w:jc w:val="center"/>
              <w:rPr>
                <w:b/>
              </w:rPr>
            </w:pPr>
            <w:r w:rsidRPr="00E766A7">
              <w:rPr>
                <w:b/>
              </w:rPr>
              <w:t>ΠΑΤΡΩΝΥΜΟ</w:t>
            </w:r>
          </w:p>
        </w:tc>
        <w:tc>
          <w:tcPr>
            <w:tcW w:w="1476" w:type="dxa"/>
          </w:tcPr>
          <w:p w14:paraId="02AC966C" w14:textId="77777777" w:rsidR="00E766A7" w:rsidRPr="00E766A7" w:rsidRDefault="00E766A7" w:rsidP="00E766A7">
            <w:pPr>
              <w:jc w:val="center"/>
              <w:rPr>
                <w:b/>
              </w:rPr>
            </w:pPr>
            <w:r w:rsidRPr="00E766A7">
              <w:rPr>
                <w:b/>
              </w:rPr>
              <w:t>ΕΙΔΙΚΟΤΗΤΑ</w:t>
            </w:r>
          </w:p>
        </w:tc>
        <w:tc>
          <w:tcPr>
            <w:tcW w:w="1392" w:type="dxa"/>
          </w:tcPr>
          <w:p w14:paraId="32135B04" w14:textId="77777777" w:rsidR="00E766A7" w:rsidRPr="00E766A7" w:rsidRDefault="00E766A7" w:rsidP="00E766A7">
            <w:pPr>
              <w:jc w:val="center"/>
              <w:rPr>
                <w:b/>
              </w:rPr>
            </w:pPr>
            <w:r w:rsidRPr="00E766A7">
              <w:rPr>
                <w:b/>
              </w:rPr>
              <w:t>ΔΕΥΤΕΡΑ</w:t>
            </w:r>
          </w:p>
        </w:tc>
        <w:tc>
          <w:tcPr>
            <w:tcW w:w="1312" w:type="dxa"/>
          </w:tcPr>
          <w:p w14:paraId="2B97819F" w14:textId="77777777" w:rsidR="00E766A7" w:rsidRPr="00E766A7" w:rsidRDefault="00E766A7" w:rsidP="00E766A7">
            <w:pPr>
              <w:jc w:val="center"/>
              <w:rPr>
                <w:b/>
              </w:rPr>
            </w:pPr>
            <w:r w:rsidRPr="00E766A7">
              <w:rPr>
                <w:b/>
              </w:rPr>
              <w:t>ΤΡΙΤΗ</w:t>
            </w:r>
          </w:p>
        </w:tc>
        <w:tc>
          <w:tcPr>
            <w:tcW w:w="1396" w:type="dxa"/>
          </w:tcPr>
          <w:p w14:paraId="6E548115" w14:textId="77777777" w:rsidR="00E766A7" w:rsidRPr="00E766A7" w:rsidRDefault="00E766A7" w:rsidP="00E766A7">
            <w:pPr>
              <w:jc w:val="center"/>
              <w:rPr>
                <w:b/>
              </w:rPr>
            </w:pPr>
            <w:r w:rsidRPr="00E766A7">
              <w:rPr>
                <w:b/>
              </w:rPr>
              <w:t>ΤΕΤΑΡΤΗ</w:t>
            </w:r>
          </w:p>
        </w:tc>
        <w:tc>
          <w:tcPr>
            <w:tcW w:w="1398" w:type="dxa"/>
          </w:tcPr>
          <w:p w14:paraId="3AE8F80B" w14:textId="77777777" w:rsidR="00E766A7" w:rsidRPr="00E766A7" w:rsidRDefault="00E766A7" w:rsidP="00E766A7">
            <w:pPr>
              <w:jc w:val="center"/>
              <w:rPr>
                <w:b/>
              </w:rPr>
            </w:pPr>
            <w:r w:rsidRPr="00E766A7">
              <w:rPr>
                <w:b/>
              </w:rPr>
              <w:t>ΠΕΜΠΤΗ</w:t>
            </w:r>
          </w:p>
        </w:tc>
        <w:tc>
          <w:tcPr>
            <w:tcW w:w="1474" w:type="dxa"/>
          </w:tcPr>
          <w:p w14:paraId="168089C0" w14:textId="77777777" w:rsidR="00E766A7" w:rsidRPr="00E766A7" w:rsidRDefault="00E766A7" w:rsidP="00E766A7">
            <w:pPr>
              <w:jc w:val="center"/>
              <w:rPr>
                <w:b/>
              </w:rPr>
            </w:pPr>
            <w:r w:rsidRPr="00E766A7">
              <w:rPr>
                <w:b/>
              </w:rPr>
              <w:t>ΠΑΡΑΣΚΕΥΗ</w:t>
            </w:r>
          </w:p>
        </w:tc>
        <w:tc>
          <w:tcPr>
            <w:tcW w:w="1639" w:type="dxa"/>
          </w:tcPr>
          <w:p w14:paraId="5C3156BA" w14:textId="77777777" w:rsidR="00E766A7" w:rsidRPr="00E766A7" w:rsidRDefault="00E766A7" w:rsidP="00E766A7">
            <w:pPr>
              <w:jc w:val="center"/>
              <w:rPr>
                <w:b/>
              </w:rPr>
            </w:pPr>
            <w:r w:rsidRPr="00E766A7">
              <w:rPr>
                <w:b/>
              </w:rPr>
              <w:t>ΣΥΝΟΛΟ ΩΡΩΝ</w:t>
            </w:r>
          </w:p>
        </w:tc>
      </w:tr>
      <w:tr w:rsidR="00E766A7" w:rsidRPr="00E766A7" w14:paraId="7C2C200D" w14:textId="77777777" w:rsidTr="009E2AA1">
        <w:tc>
          <w:tcPr>
            <w:tcW w:w="1445" w:type="dxa"/>
            <w:vAlign w:val="center"/>
          </w:tcPr>
          <w:p w14:paraId="7EA67CA8" w14:textId="77777777" w:rsidR="00E766A7" w:rsidRPr="00E766A7" w:rsidRDefault="00E766A7" w:rsidP="00E766A7">
            <w:pPr>
              <w:jc w:val="center"/>
            </w:pPr>
            <w:r w:rsidRPr="00E766A7">
              <w:t>……..</w:t>
            </w:r>
          </w:p>
        </w:tc>
        <w:tc>
          <w:tcPr>
            <w:tcW w:w="1378" w:type="dxa"/>
            <w:vAlign w:val="center"/>
          </w:tcPr>
          <w:p w14:paraId="54093509" w14:textId="77777777" w:rsidR="00E766A7" w:rsidRPr="00E766A7" w:rsidRDefault="00E766A7" w:rsidP="00E766A7">
            <w:pPr>
              <w:jc w:val="center"/>
            </w:pPr>
            <w:r w:rsidRPr="00E766A7">
              <w:t>………</w:t>
            </w:r>
          </w:p>
        </w:tc>
        <w:tc>
          <w:tcPr>
            <w:tcW w:w="1515" w:type="dxa"/>
            <w:vAlign w:val="center"/>
          </w:tcPr>
          <w:p w14:paraId="00448BCA" w14:textId="77777777" w:rsidR="00E766A7" w:rsidRPr="00E766A7" w:rsidRDefault="00E766A7" w:rsidP="00E766A7">
            <w:pPr>
              <w:jc w:val="center"/>
            </w:pPr>
            <w:r w:rsidRPr="00E766A7">
              <w:t>….</w:t>
            </w:r>
          </w:p>
        </w:tc>
        <w:tc>
          <w:tcPr>
            <w:tcW w:w="1476" w:type="dxa"/>
            <w:vAlign w:val="center"/>
          </w:tcPr>
          <w:p w14:paraId="60B37EFA" w14:textId="77777777" w:rsidR="00E766A7" w:rsidRPr="00E766A7" w:rsidRDefault="00E766A7" w:rsidP="00E766A7">
            <w:pPr>
              <w:jc w:val="center"/>
            </w:pPr>
            <w:r w:rsidRPr="00E766A7">
              <w:rPr>
                <w:highlight w:val="yellow"/>
              </w:rPr>
              <w:t>ΠΕ30</w:t>
            </w:r>
          </w:p>
        </w:tc>
        <w:tc>
          <w:tcPr>
            <w:tcW w:w="1392" w:type="dxa"/>
          </w:tcPr>
          <w:p w14:paraId="611B184F" w14:textId="77777777" w:rsidR="00E766A7" w:rsidRPr="00E766A7" w:rsidRDefault="00E766A7" w:rsidP="00E766A7">
            <w:pPr>
              <w:jc w:val="center"/>
            </w:pPr>
            <w:r w:rsidRPr="00E766A7">
              <w:rPr>
                <w:highlight w:val="yellow"/>
              </w:rPr>
              <w:t>5 ώρες</w:t>
            </w:r>
          </w:p>
        </w:tc>
        <w:tc>
          <w:tcPr>
            <w:tcW w:w="1312" w:type="dxa"/>
          </w:tcPr>
          <w:p w14:paraId="67806E9B" w14:textId="77777777" w:rsidR="00E766A7" w:rsidRPr="00E766A7" w:rsidRDefault="00E766A7" w:rsidP="00E766A7">
            <w:pPr>
              <w:jc w:val="center"/>
            </w:pPr>
            <w:r w:rsidRPr="00E766A7">
              <w:rPr>
                <w:highlight w:val="yellow"/>
              </w:rPr>
              <w:t>5 ώρες</w:t>
            </w:r>
          </w:p>
        </w:tc>
        <w:tc>
          <w:tcPr>
            <w:tcW w:w="1396" w:type="dxa"/>
          </w:tcPr>
          <w:p w14:paraId="45201D54" w14:textId="77777777" w:rsidR="00E766A7" w:rsidRPr="00E766A7" w:rsidRDefault="00E766A7" w:rsidP="00E766A7">
            <w:pPr>
              <w:jc w:val="center"/>
            </w:pPr>
            <w:r w:rsidRPr="00E766A7">
              <w:rPr>
                <w:highlight w:val="yellow"/>
              </w:rPr>
              <w:t>5 ώρες</w:t>
            </w:r>
          </w:p>
        </w:tc>
        <w:tc>
          <w:tcPr>
            <w:tcW w:w="1398" w:type="dxa"/>
          </w:tcPr>
          <w:p w14:paraId="7C12045E" w14:textId="77777777" w:rsidR="00E766A7" w:rsidRPr="00E766A7" w:rsidRDefault="00E766A7" w:rsidP="00E766A7">
            <w:pPr>
              <w:jc w:val="center"/>
            </w:pPr>
            <w:r w:rsidRPr="00E766A7">
              <w:rPr>
                <w:highlight w:val="yellow"/>
              </w:rPr>
              <w:t>5 ώρες</w:t>
            </w:r>
          </w:p>
        </w:tc>
        <w:tc>
          <w:tcPr>
            <w:tcW w:w="1474" w:type="dxa"/>
          </w:tcPr>
          <w:p w14:paraId="5A3E76B8" w14:textId="77777777" w:rsidR="00E766A7" w:rsidRPr="00E766A7" w:rsidRDefault="00E766A7" w:rsidP="00E766A7">
            <w:pPr>
              <w:jc w:val="center"/>
            </w:pPr>
            <w:r w:rsidRPr="00E766A7">
              <w:rPr>
                <w:highlight w:val="yellow"/>
              </w:rPr>
              <w:t>5 ώρες</w:t>
            </w:r>
          </w:p>
        </w:tc>
        <w:tc>
          <w:tcPr>
            <w:tcW w:w="1639" w:type="dxa"/>
          </w:tcPr>
          <w:p w14:paraId="295D5254" w14:textId="77777777" w:rsidR="00E766A7" w:rsidRPr="00E766A7" w:rsidRDefault="00E766A7" w:rsidP="00E766A7">
            <w:pPr>
              <w:jc w:val="center"/>
            </w:pPr>
            <w:r w:rsidRPr="00E766A7">
              <w:t>…….</w:t>
            </w:r>
          </w:p>
        </w:tc>
      </w:tr>
    </w:tbl>
    <w:p w14:paraId="43D69420" w14:textId="77777777" w:rsidR="00E766A7" w:rsidRPr="00E766A7" w:rsidRDefault="00E766A7" w:rsidP="00E766A7">
      <w:pPr>
        <w:spacing w:after="160" w:line="259" w:lineRule="auto"/>
        <w:rPr>
          <w:rFonts w:ascii="Calibri" w:eastAsia="Calibri" w:hAnsi="Calibri"/>
          <w:sz w:val="22"/>
          <w:szCs w:val="22"/>
          <w:lang w:eastAsia="en-US"/>
        </w:rPr>
      </w:pPr>
    </w:p>
    <w:p w14:paraId="19FD5DC7" w14:textId="77777777" w:rsidR="00E766A7" w:rsidRPr="00E766A7" w:rsidRDefault="00E766A7" w:rsidP="00E766A7">
      <w:pPr>
        <w:spacing w:after="160" w:line="259" w:lineRule="auto"/>
        <w:ind w:left="5812"/>
        <w:jc w:val="center"/>
        <w:rPr>
          <w:rFonts w:ascii="Calibri" w:eastAsia="Calibri" w:hAnsi="Calibri" w:cs="Calibri"/>
          <w:b/>
          <w:bCs/>
          <w:color w:val="000000"/>
          <w:sz w:val="22"/>
          <w:szCs w:val="22"/>
          <w:lang w:eastAsia="en-US"/>
        </w:rPr>
      </w:pPr>
      <w:r w:rsidRPr="00E766A7">
        <w:rPr>
          <w:rFonts w:ascii="Calibri" w:eastAsia="Calibri" w:hAnsi="Calibri" w:cs="Calibri"/>
          <w:b/>
          <w:bCs/>
          <w:color w:val="000000"/>
          <w:sz w:val="22"/>
          <w:szCs w:val="22"/>
          <w:lang w:eastAsia="en-US"/>
        </w:rPr>
        <w:t>Ο/Η Βεβαίων/ούσα Διευθυντής/ντρια</w:t>
      </w:r>
    </w:p>
    <w:p w14:paraId="28036014" w14:textId="77777777" w:rsidR="00E766A7" w:rsidRPr="00E766A7" w:rsidRDefault="00E766A7" w:rsidP="00E766A7">
      <w:pPr>
        <w:tabs>
          <w:tab w:val="center" w:pos="9360"/>
        </w:tabs>
        <w:spacing w:after="160" w:line="276" w:lineRule="auto"/>
        <w:ind w:left="5812"/>
        <w:jc w:val="center"/>
        <w:rPr>
          <w:rFonts w:ascii="Calibri" w:eastAsia="Calibri" w:hAnsi="Calibri" w:cs="Calibri"/>
          <w:b/>
          <w:bCs/>
          <w:i/>
          <w:color w:val="000000"/>
          <w:sz w:val="22"/>
          <w:szCs w:val="22"/>
          <w:lang w:eastAsia="en-US"/>
        </w:rPr>
      </w:pPr>
      <w:r w:rsidRPr="00E766A7">
        <w:rPr>
          <w:rFonts w:ascii="Calibri" w:eastAsia="Calibri" w:hAnsi="Calibri" w:cs="Calibri"/>
          <w:b/>
          <w:bCs/>
          <w:color w:val="000000"/>
          <w:sz w:val="22"/>
          <w:szCs w:val="22"/>
          <w:lang w:eastAsia="en-US"/>
        </w:rPr>
        <w:t>του Σχολείου / Προϊστάμενος/η του Νηπιαγωγείου</w:t>
      </w:r>
    </w:p>
    <w:p w14:paraId="2489AF5E" w14:textId="77777777" w:rsidR="00E766A7" w:rsidRPr="00E766A7" w:rsidRDefault="00E766A7" w:rsidP="00E766A7">
      <w:pPr>
        <w:spacing w:after="160" w:line="259" w:lineRule="auto"/>
        <w:ind w:left="7920"/>
        <w:rPr>
          <w:rFonts w:ascii="Calibri" w:eastAsia="Calibri" w:hAnsi="Calibri" w:cs="Calibri"/>
          <w:bCs/>
          <w:i/>
          <w:color w:val="000000"/>
          <w:sz w:val="22"/>
          <w:szCs w:val="22"/>
          <w:lang w:eastAsia="en-US"/>
        </w:rPr>
      </w:pPr>
      <w:r w:rsidRPr="00E766A7">
        <w:rPr>
          <w:rFonts w:ascii="Calibri" w:eastAsia="Calibri" w:hAnsi="Calibri" w:cs="Calibri"/>
          <w:bCs/>
          <w:i/>
          <w:color w:val="000000"/>
          <w:sz w:val="22"/>
          <w:szCs w:val="22"/>
          <w:lang w:eastAsia="en-US"/>
        </w:rPr>
        <w:t>(Υπογραφή, Ονοματεπώνυμο, Σφραγίδα)</w:t>
      </w:r>
    </w:p>
    <w:p w14:paraId="5119634B" w14:textId="77777777" w:rsidR="00E766A7" w:rsidRPr="00E766A7" w:rsidRDefault="00E766A7" w:rsidP="00E766A7">
      <w:pPr>
        <w:spacing w:after="160" w:line="259" w:lineRule="auto"/>
        <w:ind w:left="7920"/>
        <w:rPr>
          <w:rFonts w:ascii="Calibri" w:eastAsia="Calibri" w:hAnsi="Calibri" w:cs="Calibri"/>
          <w:bCs/>
          <w:i/>
          <w:color w:val="000000"/>
          <w:sz w:val="22"/>
          <w:szCs w:val="22"/>
          <w:lang w:eastAsia="en-US"/>
        </w:rPr>
      </w:pPr>
    </w:p>
    <w:p w14:paraId="56030C49" w14:textId="77777777" w:rsidR="00E766A7" w:rsidRPr="00E766A7" w:rsidRDefault="00E766A7" w:rsidP="00E766A7">
      <w:pPr>
        <w:spacing w:after="160" w:line="259" w:lineRule="auto"/>
        <w:ind w:left="7920"/>
        <w:rPr>
          <w:rFonts w:ascii="Calibri" w:eastAsia="Calibri" w:hAnsi="Calibri" w:cs="Calibri"/>
          <w:bCs/>
          <w:i/>
          <w:color w:val="000000"/>
          <w:sz w:val="22"/>
          <w:szCs w:val="22"/>
          <w:lang w:eastAsia="en-US"/>
        </w:rPr>
      </w:pPr>
    </w:p>
    <w:p w14:paraId="4DFB36C4" w14:textId="77777777" w:rsidR="00E766A7" w:rsidRPr="00E766A7" w:rsidRDefault="00E766A7" w:rsidP="00E766A7">
      <w:pPr>
        <w:autoSpaceDE w:val="0"/>
        <w:autoSpaceDN w:val="0"/>
        <w:adjustRightInd w:val="0"/>
        <w:spacing w:after="120"/>
        <w:jc w:val="both"/>
        <w:rPr>
          <w:rFonts w:asciiTheme="minorHAnsi" w:eastAsia="Calibri" w:hAnsiTheme="minorHAnsi" w:cstheme="minorHAnsi"/>
          <w:bCs/>
          <w:i/>
          <w:color w:val="000000"/>
          <w:sz w:val="22"/>
          <w:szCs w:val="22"/>
          <w:u w:val="single"/>
          <w:lang w:eastAsia="en-US"/>
        </w:rPr>
      </w:pPr>
      <w:r w:rsidRPr="00E766A7">
        <w:rPr>
          <w:rFonts w:asciiTheme="minorHAnsi" w:eastAsia="Calibri" w:hAnsiTheme="minorHAnsi" w:cstheme="minorHAnsi"/>
          <w:bCs/>
          <w:i/>
          <w:color w:val="000000"/>
          <w:sz w:val="22"/>
          <w:szCs w:val="22"/>
          <w:u w:val="single"/>
          <w:lang w:eastAsia="en-US"/>
        </w:rPr>
        <w:t>Σημείωση:</w:t>
      </w:r>
    </w:p>
    <w:p w14:paraId="3970ECC6" w14:textId="77777777" w:rsidR="00E766A7" w:rsidRPr="00E766A7" w:rsidRDefault="00E766A7" w:rsidP="006E31FF">
      <w:pPr>
        <w:numPr>
          <w:ilvl w:val="0"/>
          <w:numId w:val="47"/>
        </w:numPr>
        <w:autoSpaceDE w:val="0"/>
        <w:autoSpaceDN w:val="0"/>
        <w:adjustRightInd w:val="0"/>
        <w:spacing w:after="120" w:line="276" w:lineRule="auto"/>
        <w:contextualSpacing/>
        <w:jc w:val="both"/>
        <w:rPr>
          <w:rFonts w:asciiTheme="minorHAnsi" w:eastAsia="Calibri" w:hAnsiTheme="minorHAnsi" w:cstheme="minorHAnsi"/>
          <w:i/>
          <w:color w:val="000000"/>
          <w:sz w:val="22"/>
          <w:szCs w:val="22"/>
          <w:lang w:eastAsia="en-US"/>
        </w:rPr>
      </w:pPr>
      <w:r w:rsidRPr="00E766A7">
        <w:rPr>
          <w:rFonts w:asciiTheme="minorHAnsi" w:eastAsia="Calibri" w:hAnsiTheme="minorHAnsi" w:cstheme="minorHAnsi"/>
          <w:i/>
          <w:color w:val="000000"/>
          <w:sz w:val="22"/>
          <w:szCs w:val="22"/>
          <w:lang w:eastAsia="en-US"/>
        </w:rPr>
        <w:t xml:space="preserve">-Η Βεβαίωση εκδίδεται από την σχολική μονάδα απασχόλησης των αναπληρωτών ΕΕΠ/ΕΒΠ </w:t>
      </w:r>
    </w:p>
    <w:p w14:paraId="3C382D2A" w14:textId="77777777" w:rsidR="00E766A7" w:rsidRPr="00E766A7" w:rsidRDefault="00E766A7" w:rsidP="006E31FF">
      <w:pPr>
        <w:numPr>
          <w:ilvl w:val="0"/>
          <w:numId w:val="47"/>
        </w:numPr>
        <w:autoSpaceDE w:val="0"/>
        <w:autoSpaceDN w:val="0"/>
        <w:adjustRightInd w:val="0"/>
        <w:spacing w:after="120" w:line="276" w:lineRule="auto"/>
        <w:contextualSpacing/>
        <w:jc w:val="both"/>
        <w:rPr>
          <w:rFonts w:asciiTheme="minorHAnsi" w:eastAsia="Calibri" w:hAnsiTheme="minorHAnsi" w:cstheme="minorHAnsi"/>
          <w:i/>
          <w:color w:val="000000"/>
          <w:sz w:val="22"/>
          <w:szCs w:val="22"/>
          <w:lang w:eastAsia="en-US"/>
        </w:rPr>
      </w:pPr>
      <w:r w:rsidRPr="00E766A7">
        <w:rPr>
          <w:rFonts w:asciiTheme="minorHAnsi" w:eastAsia="Calibri" w:hAnsiTheme="minorHAnsi" w:cstheme="minorHAnsi"/>
          <w:i/>
          <w:color w:val="000000"/>
          <w:sz w:val="22"/>
          <w:szCs w:val="22"/>
          <w:lang w:eastAsia="en-US"/>
        </w:rPr>
        <w:t xml:space="preserve">-Η Βεβαίωση αποστέλλεται στην Δ/νση Εκπαίδευσης (ΔΠΕ/ΔΔΕ) ή αναρτάται στην Πλατφόρμα </w:t>
      </w:r>
      <w:proofErr w:type="spellStart"/>
      <w:r w:rsidRPr="00E766A7">
        <w:rPr>
          <w:rFonts w:asciiTheme="minorHAnsi" w:eastAsia="Calibri" w:hAnsiTheme="minorHAnsi" w:cstheme="minorHAnsi"/>
          <w:i/>
          <w:color w:val="000000"/>
          <w:sz w:val="22"/>
          <w:szCs w:val="22"/>
          <w:lang w:eastAsia="en-US"/>
        </w:rPr>
        <w:t>invoices-schools</w:t>
      </w:r>
      <w:proofErr w:type="spellEnd"/>
      <w:r w:rsidRPr="00E766A7">
        <w:rPr>
          <w:rFonts w:asciiTheme="minorHAnsi" w:eastAsia="Calibri" w:hAnsiTheme="minorHAnsi" w:cstheme="minorHAnsi"/>
          <w:i/>
          <w:color w:val="000000"/>
          <w:sz w:val="22"/>
          <w:szCs w:val="22"/>
          <w:lang w:eastAsia="en-US"/>
        </w:rPr>
        <w:t xml:space="preserve"> ώστε να ελέγχεται το ατομικό μηνιαίο απουσιολόγιο για τη μισθοδοσία των αναπληρωτών ΕΕΠ/ΕΒΠ βάσει του προβλεπόμενου ωραρίου εργασίας των ΕΕΠ/ΕΒΠ. </w:t>
      </w:r>
    </w:p>
    <w:p w14:paraId="522977CD" w14:textId="77777777" w:rsidR="00E766A7" w:rsidRPr="00E766A7" w:rsidRDefault="00E766A7" w:rsidP="006E31FF">
      <w:pPr>
        <w:numPr>
          <w:ilvl w:val="0"/>
          <w:numId w:val="47"/>
        </w:numPr>
        <w:spacing w:after="120" w:line="276" w:lineRule="auto"/>
        <w:ind w:right="-17"/>
        <w:contextualSpacing/>
        <w:jc w:val="both"/>
        <w:rPr>
          <w:rFonts w:asciiTheme="minorHAnsi" w:eastAsia="Calibri" w:hAnsiTheme="minorHAnsi" w:cstheme="minorHAnsi"/>
          <w:i/>
          <w:color w:val="000000"/>
          <w:sz w:val="22"/>
          <w:szCs w:val="22"/>
          <w:lang w:eastAsia="en-US"/>
        </w:rPr>
      </w:pPr>
      <w:r w:rsidRPr="00E766A7">
        <w:rPr>
          <w:rFonts w:asciiTheme="minorHAnsi" w:eastAsia="Calibri" w:hAnsiTheme="minorHAnsi" w:cstheme="minorHAnsi"/>
          <w:i/>
          <w:color w:val="000000"/>
          <w:sz w:val="22"/>
          <w:szCs w:val="22"/>
          <w:lang w:eastAsia="en-US"/>
        </w:rPr>
        <w:t xml:space="preserve">-Η </w:t>
      </w:r>
      <w:r w:rsidRPr="00E766A7">
        <w:rPr>
          <w:rFonts w:asciiTheme="minorHAnsi" w:eastAsia="Calibri" w:hAnsiTheme="minorHAnsi" w:cstheme="minorHAnsi"/>
          <w:i/>
          <w:color w:val="000000"/>
          <w:sz w:val="22"/>
          <w:szCs w:val="22"/>
          <w:lang w:val="en-US" w:eastAsia="en-US"/>
        </w:rPr>
        <w:t>B</w:t>
      </w:r>
      <w:proofErr w:type="spellStart"/>
      <w:r w:rsidRPr="00E766A7">
        <w:rPr>
          <w:rFonts w:asciiTheme="minorHAnsi" w:eastAsia="Calibri" w:hAnsiTheme="minorHAnsi" w:cstheme="minorHAnsi"/>
          <w:i/>
          <w:color w:val="000000"/>
          <w:sz w:val="22"/>
          <w:szCs w:val="22"/>
          <w:lang w:eastAsia="en-US"/>
        </w:rPr>
        <w:t>εβαίωση</w:t>
      </w:r>
      <w:proofErr w:type="spellEnd"/>
      <w:r w:rsidRPr="00E766A7">
        <w:rPr>
          <w:rFonts w:asciiTheme="minorHAnsi" w:eastAsia="Calibri" w:hAnsiTheme="minorHAnsi" w:cstheme="minorHAnsi"/>
          <w:i/>
          <w:color w:val="000000"/>
          <w:sz w:val="22"/>
          <w:szCs w:val="22"/>
          <w:lang w:eastAsia="en-US"/>
        </w:rPr>
        <w:t xml:space="preserve"> επανεκδίδεται κάθε φορά που τροποποιείται, ώστε να είναι εφικτός ο έλεγχος των απουσιολογίων για τον μήνα αναφοράς.</w:t>
      </w:r>
    </w:p>
    <w:p w14:paraId="1BE5E19F" w14:textId="77777777" w:rsidR="00E766A7" w:rsidRPr="00E766A7" w:rsidRDefault="00E766A7" w:rsidP="00E766A7">
      <w:pPr>
        <w:rPr>
          <w:rFonts w:ascii="Calibri" w:eastAsia="Calibri" w:hAnsi="Calibri" w:cs="Calibri"/>
          <w:bCs/>
          <w:i/>
          <w:color w:val="000000"/>
          <w:sz w:val="22"/>
          <w:szCs w:val="22"/>
          <w:lang w:eastAsia="en-US"/>
        </w:rPr>
      </w:pPr>
    </w:p>
    <w:p w14:paraId="5D0D44B0" w14:textId="77777777" w:rsidR="00E766A7" w:rsidRPr="00E766A7" w:rsidRDefault="00E766A7" w:rsidP="00E766A7">
      <w:pPr>
        <w:rPr>
          <w:rFonts w:ascii="Calibri" w:eastAsia="Calibri" w:hAnsi="Calibri" w:cs="Calibri"/>
          <w:bCs/>
          <w:i/>
          <w:color w:val="000000"/>
          <w:sz w:val="22"/>
          <w:szCs w:val="22"/>
          <w:lang w:eastAsia="en-US"/>
        </w:rPr>
      </w:pPr>
    </w:p>
    <w:p w14:paraId="6110E90E" w14:textId="77777777" w:rsidR="00E766A7" w:rsidRPr="00E766A7" w:rsidRDefault="00E766A7" w:rsidP="00E766A7">
      <w:pPr>
        <w:rPr>
          <w:rFonts w:ascii="Calibri" w:eastAsia="Calibri" w:hAnsi="Calibri" w:cs="Calibri"/>
          <w:bCs/>
          <w:i/>
          <w:color w:val="000000"/>
          <w:sz w:val="22"/>
          <w:szCs w:val="22"/>
          <w:lang w:eastAsia="en-US"/>
        </w:rPr>
      </w:pPr>
      <w:r w:rsidRPr="00E766A7">
        <w:rPr>
          <w:rFonts w:ascii="Calibri" w:eastAsia="Calibri" w:hAnsi="Calibri" w:cs="Calibri"/>
          <w:bCs/>
          <w:i/>
          <w:color w:val="000000"/>
          <w:sz w:val="22"/>
          <w:szCs w:val="22"/>
          <w:lang w:eastAsia="en-US"/>
        </w:rPr>
        <w:br w:type="page"/>
      </w:r>
    </w:p>
    <w:p w14:paraId="60C9A51C" w14:textId="77777777" w:rsidR="00E766A7" w:rsidRPr="00E766A7" w:rsidRDefault="00E766A7" w:rsidP="00E766A7">
      <w:pPr>
        <w:keepNext/>
        <w:pBdr>
          <w:top w:val="single" w:sz="4" w:space="1" w:color="auto"/>
          <w:left w:val="single" w:sz="4" w:space="0" w:color="auto"/>
          <w:bottom w:val="single" w:sz="4" w:space="1" w:color="auto"/>
          <w:right w:val="single" w:sz="4" w:space="8" w:color="auto"/>
        </w:pBdr>
        <w:shd w:val="clear" w:color="auto" w:fill="E0E0E0"/>
        <w:jc w:val="both"/>
        <w:outlineLvl w:val="1"/>
        <w:rPr>
          <w:rFonts w:asciiTheme="minorHAnsi" w:hAnsiTheme="minorHAnsi" w:cs="Calibri"/>
          <w:b/>
          <w:bCs/>
          <w:sz w:val="22"/>
          <w:szCs w:val="22"/>
        </w:rPr>
      </w:pPr>
      <w:bookmarkStart w:id="86" w:name="_Toc207698811"/>
      <w:bookmarkStart w:id="87" w:name="_Toc238724289"/>
      <w:r w:rsidRPr="00E766A7">
        <w:rPr>
          <w:rFonts w:asciiTheme="minorHAnsi" w:hAnsiTheme="minorHAnsi" w:cs="Calibri"/>
          <w:b/>
          <w:bCs/>
          <w:sz w:val="22"/>
          <w:szCs w:val="22"/>
        </w:rPr>
        <w:t>ΥΠΟΔΕΙΓΜΑ 9.2.: ΕΒΔΟΜΑΔΙΑΙΑ ΒΕΒΑΙΩΣΗ ΕΡΓΑΣΙΑΣ ΑΝΑΠΛΗΡΩΤΗ ΕΕΠ</w:t>
      </w:r>
      <w:r w:rsidRPr="00E766A7">
        <w:rPr>
          <w:rFonts w:asciiTheme="minorHAnsi" w:hAnsiTheme="minorHAnsi" w:cs="Calibri"/>
          <w:b/>
          <w:bCs/>
          <w:strike/>
          <w:sz w:val="22"/>
          <w:szCs w:val="22"/>
        </w:rPr>
        <w:t xml:space="preserve"> </w:t>
      </w:r>
      <w:r w:rsidRPr="00E766A7">
        <w:rPr>
          <w:rFonts w:asciiTheme="minorHAnsi" w:hAnsiTheme="minorHAnsi" w:cs="Calibri"/>
          <w:b/>
          <w:bCs/>
          <w:sz w:val="22"/>
          <w:szCs w:val="22"/>
        </w:rPr>
        <w:t>ΥΠΟΕΡΓΟ 2 - ΣΔΕΥ</w:t>
      </w:r>
      <w:bookmarkEnd w:id="86"/>
      <w:bookmarkEnd w:id="87"/>
    </w:p>
    <w:tbl>
      <w:tblPr>
        <w:tblpPr w:leftFromText="180" w:rightFromText="180" w:vertAnchor="page" w:horzAnchor="margin" w:tblpY="2116"/>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2"/>
        <w:gridCol w:w="6852"/>
      </w:tblGrid>
      <w:tr w:rsidR="00E766A7" w:rsidRPr="00E766A7" w14:paraId="519C7EEA" w14:textId="77777777" w:rsidTr="009E2AA1">
        <w:trPr>
          <w:trHeight w:val="625"/>
        </w:trPr>
        <w:tc>
          <w:tcPr>
            <w:tcW w:w="2600" w:type="pct"/>
            <w:noWrap/>
            <w:vAlign w:val="center"/>
          </w:tcPr>
          <w:p w14:paraId="32D01A02"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color w:val="FF0000"/>
                <w:sz w:val="22"/>
                <w:szCs w:val="22"/>
              </w:rPr>
            </w:pPr>
            <w:r w:rsidRPr="00E766A7">
              <w:rPr>
                <w:rFonts w:asciiTheme="minorHAnsi" w:hAnsiTheme="minorHAnsi" w:cstheme="minorHAnsi"/>
                <w:noProof/>
                <w:color w:val="FF0000"/>
                <w:sz w:val="22"/>
                <w:szCs w:val="22"/>
              </w:rPr>
              <w:drawing>
                <wp:inline distT="0" distB="0" distL="0" distR="0" wp14:anchorId="1A4A1688" wp14:editId="274F259E">
                  <wp:extent cx="438150" cy="428625"/>
                  <wp:effectExtent l="0" t="0" r="0" b="9525"/>
                  <wp:docPr id="54" name="Εικόνα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inline>
              </w:drawing>
            </w:r>
          </w:p>
        </w:tc>
        <w:tc>
          <w:tcPr>
            <w:tcW w:w="2400" w:type="pct"/>
          </w:tcPr>
          <w:p w14:paraId="74829BB6" w14:textId="77777777" w:rsidR="00E766A7" w:rsidRPr="00E766A7" w:rsidRDefault="00E766A7" w:rsidP="00E766A7">
            <w:pPr>
              <w:tabs>
                <w:tab w:val="center" w:pos="4153"/>
                <w:tab w:val="right" w:pos="8306"/>
              </w:tabs>
              <w:spacing w:after="120"/>
              <w:ind w:hanging="147"/>
              <w:jc w:val="center"/>
              <w:rPr>
                <w:rFonts w:asciiTheme="minorHAnsi" w:eastAsia="Calibri" w:hAnsiTheme="minorHAnsi" w:cstheme="minorHAnsi"/>
                <w:color w:val="FF0000"/>
                <w:sz w:val="22"/>
                <w:szCs w:val="22"/>
              </w:rPr>
            </w:pPr>
            <w:r w:rsidRPr="00E766A7">
              <w:rPr>
                <w:rFonts w:asciiTheme="minorHAnsi" w:hAnsiTheme="minorHAnsi" w:cstheme="minorHAnsi"/>
                <w:noProof/>
                <w:color w:val="FF0000"/>
                <w:sz w:val="22"/>
                <w:szCs w:val="22"/>
              </w:rPr>
              <w:drawing>
                <wp:anchor distT="0" distB="0" distL="114300" distR="114300" simplePos="0" relativeHeight="251675648" behindDoc="0" locked="0" layoutInCell="1" allowOverlap="1" wp14:anchorId="2262D972" wp14:editId="453CA2FC">
                  <wp:simplePos x="0" y="0"/>
                  <wp:positionH relativeFrom="column">
                    <wp:posOffset>1819275</wp:posOffset>
                  </wp:positionH>
                  <wp:positionV relativeFrom="paragraph">
                    <wp:posOffset>0</wp:posOffset>
                  </wp:positionV>
                  <wp:extent cx="539750" cy="370840"/>
                  <wp:effectExtent l="0" t="0" r="0" b="0"/>
                  <wp:wrapSquare wrapText="bothSides"/>
                  <wp:docPr id="55" name="Εικόνα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E766A7" w:rsidRPr="00E766A7" w14:paraId="05D318AE" w14:textId="77777777" w:rsidTr="009E2AA1">
        <w:trPr>
          <w:trHeight w:val="649"/>
        </w:trPr>
        <w:tc>
          <w:tcPr>
            <w:tcW w:w="2600" w:type="pct"/>
            <w:noWrap/>
          </w:tcPr>
          <w:p w14:paraId="7BBDC320"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rPr>
              <w:t>ΕΛΛΗΝΙΚΗ ΔΗΜΟΚΡΑΤΙΑ</w:t>
            </w:r>
          </w:p>
          <w:p w14:paraId="39F3A6F3"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lang w:eastAsia="en-US"/>
              </w:rPr>
              <w:t>ΥΠΟΥΡΓΕΙΟ ΠΑΙΔΕΙΑΣ, ΘΡΗΣΚΕΥΜΑΤΩΝ ΚΑΙ ΑΘΛΗΤΙΣΜΟΥ</w:t>
            </w:r>
          </w:p>
        </w:tc>
        <w:tc>
          <w:tcPr>
            <w:tcW w:w="2400" w:type="pct"/>
          </w:tcPr>
          <w:p w14:paraId="535889B9"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rPr>
              <w:t>ΕΥΡΩΠΑΪΚΗ ΕΝΩΣΗ</w:t>
            </w:r>
          </w:p>
          <w:p w14:paraId="06A8690F"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lang w:eastAsia="en-US"/>
              </w:rPr>
              <w:t>ΕΥΡΩΠΑΪΚΟ ΚΟΙΝΩΝΙΚΟ TAMEIO + (ΕΚΤ+)</w:t>
            </w:r>
          </w:p>
        </w:tc>
      </w:tr>
      <w:tr w:rsidR="00E766A7" w:rsidRPr="00E766A7" w14:paraId="01B6BCC8" w14:textId="77777777" w:rsidTr="009E2AA1">
        <w:trPr>
          <w:trHeight w:val="1731"/>
        </w:trPr>
        <w:tc>
          <w:tcPr>
            <w:tcW w:w="2600" w:type="pct"/>
            <w:noWrap/>
          </w:tcPr>
          <w:p w14:paraId="0E666F7B" w14:textId="77777777" w:rsidR="00E766A7" w:rsidRPr="00E766A7" w:rsidRDefault="00E766A7" w:rsidP="00E766A7">
            <w:pPr>
              <w:tabs>
                <w:tab w:val="center" w:pos="4153"/>
                <w:tab w:val="right" w:pos="8306"/>
              </w:tabs>
              <w:rPr>
                <w:rFonts w:asciiTheme="minorHAnsi" w:eastAsia="Calibri" w:hAnsiTheme="minorHAnsi" w:cstheme="minorHAnsi"/>
                <w:b/>
                <w:sz w:val="22"/>
                <w:szCs w:val="22"/>
              </w:rPr>
            </w:pPr>
            <w:r w:rsidRPr="00E766A7">
              <w:rPr>
                <w:rFonts w:asciiTheme="minorHAnsi" w:eastAsia="Calibri" w:hAnsiTheme="minorHAnsi" w:cstheme="minorHAnsi"/>
                <w:b/>
                <w:sz w:val="22"/>
                <w:szCs w:val="22"/>
              </w:rPr>
              <w:t>ΠΕΡΙΦΕΡΕΙΑΚΗ ΔΙΕΥΘΥΝΣΗ ΠΡΩΤΟΒΑΘΜΙΑΣ ΚΑΙ</w:t>
            </w:r>
          </w:p>
          <w:p w14:paraId="0ACF71DE" w14:textId="77777777" w:rsidR="00E766A7" w:rsidRPr="00E766A7" w:rsidRDefault="00E766A7" w:rsidP="00E766A7">
            <w:pPr>
              <w:tabs>
                <w:tab w:val="center" w:pos="4153"/>
                <w:tab w:val="right" w:pos="8306"/>
              </w:tabs>
              <w:rPr>
                <w:rFonts w:asciiTheme="minorHAnsi" w:eastAsia="Calibri" w:hAnsiTheme="minorHAnsi" w:cstheme="minorHAnsi"/>
                <w:b/>
                <w:sz w:val="22"/>
                <w:szCs w:val="22"/>
              </w:rPr>
            </w:pPr>
            <w:r w:rsidRPr="00E766A7">
              <w:rPr>
                <w:rFonts w:asciiTheme="minorHAnsi" w:eastAsia="Calibri" w:hAnsiTheme="minorHAnsi" w:cstheme="minorHAnsi"/>
                <w:b/>
                <w:sz w:val="22"/>
                <w:szCs w:val="22"/>
              </w:rPr>
              <w:t>ΔΕΥΤΕΡΟΒΑΘΜΙΑΣ ΕΚΠΑΙΔΕΥΣΗΣ………………………………..</w:t>
            </w:r>
          </w:p>
          <w:p w14:paraId="534FFD41" w14:textId="77777777" w:rsidR="00E766A7" w:rsidRPr="00E766A7" w:rsidRDefault="00E766A7" w:rsidP="00E766A7">
            <w:pPr>
              <w:tabs>
                <w:tab w:val="center" w:pos="4153"/>
                <w:tab w:val="right" w:pos="8306"/>
              </w:tabs>
              <w:rPr>
                <w:rFonts w:asciiTheme="minorHAnsi" w:eastAsia="Calibri" w:hAnsiTheme="minorHAnsi" w:cstheme="minorHAnsi"/>
                <w:b/>
                <w:sz w:val="22"/>
                <w:szCs w:val="22"/>
              </w:rPr>
            </w:pPr>
            <w:r w:rsidRPr="00E766A7">
              <w:rPr>
                <w:rFonts w:asciiTheme="minorHAnsi" w:eastAsia="Calibri" w:hAnsiTheme="minorHAnsi" w:cstheme="minorHAnsi"/>
                <w:b/>
                <w:sz w:val="22"/>
                <w:szCs w:val="22"/>
              </w:rPr>
              <w:t>ΔΙΕΥΘΥΝΣΗ ΠΡΩΤΟΒΑΘΜΙΑΣ/ΔΕΥΤΕΡΟΒΑΘΜΙΑΣ ΕΚΠΑΙΔΕΥΣΗΣ</w:t>
            </w:r>
          </w:p>
          <w:p w14:paraId="3EB39BE0" w14:textId="77777777" w:rsidR="00E766A7" w:rsidRPr="00E766A7" w:rsidRDefault="00E766A7" w:rsidP="00E766A7">
            <w:pPr>
              <w:tabs>
                <w:tab w:val="center" w:pos="4153"/>
                <w:tab w:val="right" w:pos="8306"/>
              </w:tabs>
              <w:rPr>
                <w:rFonts w:asciiTheme="minorHAnsi" w:eastAsia="Calibri" w:hAnsiTheme="minorHAnsi" w:cstheme="minorHAnsi"/>
                <w:b/>
                <w:sz w:val="22"/>
                <w:szCs w:val="22"/>
              </w:rPr>
            </w:pPr>
            <w:r w:rsidRPr="00E766A7">
              <w:rPr>
                <w:rFonts w:asciiTheme="minorHAnsi" w:eastAsia="Calibri" w:hAnsiTheme="minorHAnsi" w:cstheme="minorHAnsi"/>
                <w:b/>
                <w:sz w:val="22"/>
                <w:szCs w:val="22"/>
              </w:rPr>
              <w:t>….…………………………………………………………</w:t>
            </w:r>
          </w:p>
          <w:p w14:paraId="0B6FC47C" w14:textId="77777777" w:rsidR="00E766A7" w:rsidRPr="00E766A7" w:rsidRDefault="00E766A7" w:rsidP="00E766A7">
            <w:pPr>
              <w:autoSpaceDE w:val="0"/>
              <w:autoSpaceDN w:val="0"/>
              <w:adjustRightInd w:val="0"/>
              <w:rPr>
                <w:rFonts w:asciiTheme="minorHAnsi" w:eastAsia="Calibri" w:hAnsiTheme="minorHAnsi" w:cstheme="minorHAnsi"/>
                <w:b/>
                <w:sz w:val="22"/>
                <w:szCs w:val="22"/>
              </w:rPr>
            </w:pPr>
            <w:r w:rsidRPr="00E766A7">
              <w:rPr>
                <w:rFonts w:asciiTheme="minorHAnsi" w:eastAsia="Calibri" w:hAnsiTheme="minorHAnsi" w:cstheme="minorHAnsi"/>
                <w:b/>
                <w:sz w:val="22"/>
                <w:szCs w:val="22"/>
              </w:rPr>
              <w:t xml:space="preserve">Ονομασία Οικείου Κ.Ε.Δ.Α.Σ.Υ.: </w:t>
            </w:r>
          </w:p>
          <w:p w14:paraId="59D16FEF" w14:textId="77777777" w:rsidR="00E766A7" w:rsidRPr="00E766A7" w:rsidRDefault="00E766A7" w:rsidP="00E766A7">
            <w:pPr>
              <w:autoSpaceDE w:val="0"/>
              <w:autoSpaceDN w:val="0"/>
              <w:adjustRightInd w:val="0"/>
              <w:rPr>
                <w:rFonts w:asciiTheme="minorHAnsi" w:eastAsia="Calibri" w:hAnsiTheme="minorHAnsi" w:cstheme="minorHAnsi"/>
                <w:b/>
                <w:sz w:val="22"/>
                <w:szCs w:val="22"/>
              </w:rPr>
            </w:pPr>
            <w:r w:rsidRPr="00E766A7">
              <w:rPr>
                <w:rFonts w:asciiTheme="minorHAnsi" w:eastAsia="Calibri" w:hAnsiTheme="minorHAnsi" w:cstheme="minorHAnsi"/>
                <w:b/>
                <w:sz w:val="22"/>
                <w:szCs w:val="22"/>
              </w:rPr>
              <w:t xml:space="preserve">Κέντρο Υποστήριξης Σ.Δ.Ε.Υ.: (ονομασία σχολικής μονάδας) ……….. </w:t>
            </w:r>
          </w:p>
          <w:p w14:paraId="52C00814" w14:textId="77777777" w:rsidR="00E766A7" w:rsidRPr="00E766A7" w:rsidRDefault="00E766A7" w:rsidP="00E766A7">
            <w:pPr>
              <w:autoSpaceDE w:val="0"/>
              <w:autoSpaceDN w:val="0"/>
              <w:adjustRightInd w:val="0"/>
              <w:rPr>
                <w:rFonts w:asciiTheme="minorHAnsi" w:eastAsia="Calibri" w:hAnsiTheme="minorHAnsi" w:cstheme="minorHAnsi"/>
                <w:b/>
                <w:sz w:val="22"/>
                <w:szCs w:val="22"/>
              </w:rPr>
            </w:pPr>
            <w:r w:rsidRPr="00E766A7">
              <w:rPr>
                <w:rFonts w:asciiTheme="minorHAnsi" w:eastAsia="Calibri" w:hAnsiTheme="minorHAnsi" w:cstheme="minorHAnsi"/>
                <w:b/>
                <w:sz w:val="22"/>
                <w:szCs w:val="22"/>
              </w:rPr>
              <w:t xml:space="preserve">Τηλέφωνο: </w:t>
            </w:r>
          </w:p>
          <w:p w14:paraId="2C02C274" w14:textId="77777777" w:rsidR="00E766A7" w:rsidRPr="00E766A7" w:rsidRDefault="00E766A7" w:rsidP="00E766A7">
            <w:pPr>
              <w:tabs>
                <w:tab w:val="center" w:pos="4153"/>
                <w:tab w:val="right" w:pos="8306"/>
              </w:tabs>
              <w:rPr>
                <w:rFonts w:asciiTheme="minorHAnsi" w:eastAsia="Calibri" w:hAnsiTheme="minorHAnsi" w:cstheme="minorHAnsi"/>
                <w:b/>
                <w:sz w:val="22"/>
                <w:szCs w:val="22"/>
              </w:rPr>
            </w:pPr>
            <w:r w:rsidRPr="00E766A7">
              <w:rPr>
                <w:rFonts w:asciiTheme="minorHAnsi" w:eastAsia="Calibri" w:hAnsiTheme="minorHAnsi" w:cstheme="minorHAnsi"/>
                <w:b/>
                <w:sz w:val="22"/>
                <w:szCs w:val="22"/>
              </w:rPr>
              <w:t xml:space="preserve">email: </w:t>
            </w:r>
          </w:p>
        </w:tc>
        <w:tc>
          <w:tcPr>
            <w:tcW w:w="2400" w:type="pct"/>
          </w:tcPr>
          <w:p w14:paraId="00EAB828" w14:textId="77777777" w:rsidR="00E766A7" w:rsidRPr="00E766A7" w:rsidRDefault="00E766A7" w:rsidP="00E766A7">
            <w:pPr>
              <w:spacing w:after="120" w:line="259" w:lineRule="auto"/>
              <w:rPr>
                <w:rFonts w:asciiTheme="minorHAnsi" w:hAnsiTheme="minorHAnsi" w:cstheme="minorHAnsi"/>
                <w:sz w:val="22"/>
                <w:szCs w:val="22"/>
              </w:rPr>
            </w:pPr>
          </w:p>
          <w:p w14:paraId="47A78C1B" w14:textId="77777777" w:rsidR="00E766A7" w:rsidRPr="00E766A7" w:rsidRDefault="00E766A7" w:rsidP="00E766A7">
            <w:pPr>
              <w:spacing w:after="120" w:line="259" w:lineRule="auto"/>
              <w:rPr>
                <w:rFonts w:asciiTheme="minorHAnsi" w:hAnsiTheme="minorHAnsi" w:cstheme="minorHAnsi"/>
                <w:b/>
                <w:sz w:val="22"/>
                <w:szCs w:val="22"/>
              </w:rPr>
            </w:pPr>
            <w:r w:rsidRPr="00E766A7">
              <w:rPr>
                <w:rFonts w:asciiTheme="minorHAnsi" w:hAnsiTheme="minorHAnsi" w:cstheme="minorHAnsi"/>
                <w:b/>
                <w:sz w:val="22"/>
                <w:szCs w:val="22"/>
              </w:rPr>
              <w:t>Έναρξη Ισχύος Προγράμματος:</w:t>
            </w:r>
          </w:p>
        </w:tc>
      </w:tr>
    </w:tbl>
    <w:p w14:paraId="5A7502D8" w14:textId="77777777" w:rsidR="00E766A7" w:rsidRPr="00E766A7" w:rsidRDefault="00E766A7" w:rsidP="00E766A7">
      <w:pPr>
        <w:autoSpaceDE w:val="0"/>
        <w:autoSpaceDN w:val="0"/>
        <w:adjustRightInd w:val="0"/>
        <w:spacing w:after="120"/>
        <w:rPr>
          <w:rFonts w:asciiTheme="minorHAnsi" w:eastAsia="Calibri" w:hAnsiTheme="minorHAnsi" w:cstheme="minorHAnsi"/>
          <w:bCs/>
          <w:i/>
          <w:color w:val="000000"/>
          <w:sz w:val="22"/>
          <w:szCs w:val="22"/>
          <w:u w:val="single"/>
          <w:lang w:val="en-US" w:eastAsia="en-US"/>
        </w:rPr>
      </w:pPr>
    </w:p>
    <w:p w14:paraId="55FB0F88" w14:textId="77777777" w:rsidR="00E766A7" w:rsidRPr="00E766A7" w:rsidRDefault="00E766A7" w:rsidP="00E766A7">
      <w:pPr>
        <w:spacing w:after="200" w:line="276" w:lineRule="auto"/>
        <w:jc w:val="center"/>
        <w:rPr>
          <w:rFonts w:ascii="Calibri" w:eastAsia="Calibri" w:hAnsi="Calibri"/>
          <w:b/>
          <w:sz w:val="22"/>
          <w:szCs w:val="22"/>
          <w:u w:val="single"/>
          <w:lang w:eastAsia="en-US"/>
        </w:rPr>
      </w:pPr>
      <w:r w:rsidRPr="00E766A7">
        <w:rPr>
          <w:rFonts w:ascii="Calibri" w:eastAsia="Calibri" w:hAnsi="Calibri"/>
          <w:b/>
          <w:sz w:val="22"/>
          <w:szCs w:val="22"/>
          <w:u w:val="single"/>
          <w:lang w:eastAsia="en-US"/>
        </w:rPr>
        <w:t xml:space="preserve">ΒΕΒΑΙΩΣΗ ΕΡΓΑΣΙΑΣ ΑΝΑΠΛΗΡΩΤΗ ΕΕΠ σε Σ.Δ.Ε.Υ. </w:t>
      </w:r>
    </w:p>
    <w:p w14:paraId="1B8FB6F1" w14:textId="3A90AE8D" w:rsidR="00E766A7" w:rsidRPr="00E766A7" w:rsidRDefault="00E766A7" w:rsidP="00E766A7">
      <w:pPr>
        <w:spacing w:after="200" w:line="276" w:lineRule="auto"/>
        <w:rPr>
          <w:rFonts w:ascii="Calibri" w:eastAsia="Calibri" w:hAnsi="Calibri"/>
          <w:sz w:val="22"/>
          <w:szCs w:val="22"/>
          <w:lang w:eastAsia="en-US"/>
        </w:rPr>
      </w:pPr>
      <w:r w:rsidRPr="0024696A">
        <w:rPr>
          <w:rFonts w:ascii="Calibri" w:eastAsia="Calibri" w:hAnsi="Calibri"/>
          <w:sz w:val="22"/>
          <w:szCs w:val="22"/>
          <w:lang w:eastAsia="en-US"/>
        </w:rPr>
        <w:t>Βεβαιώνεται ότι οι κάτωθι αναπληρωτές/</w:t>
      </w:r>
      <w:proofErr w:type="spellStart"/>
      <w:r w:rsidRPr="0024696A">
        <w:rPr>
          <w:rFonts w:ascii="Calibri" w:eastAsia="Calibri" w:hAnsi="Calibri"/>
          <w:sz w:val="22"/>
          <w:szCs w:val="22"/>
          <w:lang w:eastAsia="en-US"/>
        </w:rPr>
        <w:t>τριες</w:t>
      </w:r>
      <w:proofErr w:type="spellEnd"/>
      <w:r w:rsidRPr="0024696A">
        <w:rPr>
          <w:rFonts w:ascii="Calibri" w:eastAsia="Calibri" w:hAnsi="Calibri"/>
          <w:sz w:val="22"/>
          <w:szCs w:val="22"/>
          <w:lang w:eastAsia="en-US"/>
        </w:rPr>
        <w:t xml:space="preserve"> ΕΕΠ που προσελήφθησαν στο πλαίσιο της Πράξης: </w:t>
      </w:r>
      <w:r w:rsidR="005065DF" w:rsidRPr="0024696A">
        <w:rPr>
          <w:rFonts w:ascii="Calibri" w:eastAsia="Calibri" w:hAnsi="Calibri"/>
          <w:sz w:val="22"/>
          <w:szCs w:val="22"/>
          <w:lang w:eastAsia="en-US"/>
        </w:rPr>
        <w:t>«Υποστήριξη φοίτησης μαθητών/τριών με αναπηρία ή ειδικές εκπαιδευτικές ανάγκες, σχολικό έτος 2026-2027»</w:t>
      </w:r>
      <w:r w:rsidRPr="0024696A">
        <w:rPr>
          <w:rFonts w:ascii="Calibri" w:eastAsia="Calibri" w:hAnsi="Calibri"/>
          <w:sz w:val="22"/>
          <w:szCs w:val="22"/>
          <w:lang w:eastAsia="en-US"/>
        </w:rPr>
        <w:t xml:space="preserve">, </w:t>
      </w:r>
      <w:r w:rsidR="00875D4F" w:rsidRPr="00875D4F">
        <w:rPr>
          <w:rFonts w:ascii="Calibri" w:eastAsia="Calibri" w:hAnsi="Calibri"/>
          <w:sz w:val="22"/>
          <w:szCs w:val="22"/>
          <w:lang w:eastAsia="en-US"/>
        </w:rPr>
        <w:t>με κωδικό ΟΠΣ: 6063312</w:t>
      </w:r>
    </w:p>
    <w:tbl>
      <w:tblPr>
        <w:tblStyle w:val="12"/>
        <w:tblW w:w="14291" w:type="dxa"/>
        <w:tblLook w:val="04A0" w:firstRow="1" w:lastRow="0" w:firstColumn="1" w:lastColumn="0" w:noHBand="0" w:noVBand="1"/>
      </w:tblPr>
      <w:tblGrid>
        <w:gridCol w:w="3552"/>
        <w:gridCol w:w="3387"/>
        <w:gridCol w:w="3724"/>
        <w:gridCol w:w="3628"/>
      </w:tblGrid>
      <w:tr w:rsidR="00E766A7" w:rsidRPr="00E766A7" w14:paraId="0FC5445F" w14:textId="77777777" w:rsidTr="009E2AA1">
        <w:trPr>
          <w:trHeight w:val="326"/>
        </w:trPr>
        <w:tc>
          <w:tcPr>
            <w:tcW w:w="3552" w:type="dxa"/>
          </w:tcPr>
          <w:p w14:paraId="7369E98E"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ΕΠΩΝΥΜΟ</w:t>
            </w:r>
          </w:p>
        </w:tc>
        <w:tc>
          <w:tcPr>
            <w:tcW w:w="3387" w:type="dxa"/>
          </w:tcPr>
          <w:p w14:paraId="4131DAA8"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ΟΝΟΜΑ</w:t>
            </w:r>
          </w:p>
        </w:tc>
        <w:tc>
          <w:tcPr>
            <w:tcW w:w="3724" w:type="dxa"/>
          </w:tcPr>
          <w:p w14:paraId="309E326D"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ΠΑΤΡΩΝΥΜΟ</w:t>
            </w:r>
          </w:p>
        </w:tc>
        <w:tc>
          <w:tcPr>
            <w:tcW w:w="3628" w:type="dxa"/>
          </w:tcPr>
          <w:p w14:paraId="40015FCE"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ΕΙΔΙΚΟΤΗΤΑ /ΚΛΑΔΟΣ</w:t>
            </w:r>
          </w:p>
        </w:tc>
      </w:tr>
      <w:tr w:rsidR="00E766A7" w:rsidRPr="00E766A7" w14:paraId="19B39151" w14:textId="77777777" w:rsidTr="009E2AA1">
        <w:trPr>
          <w:trHeight w:val="197"/>
        </w:trPr>
        <w:tc>
          <w:tcPr>
            <w:tcW w:w="3552" w:type="dxa"/>
            <w:vAlign w:val="center"/>
          </w:tcPr>
          <w:p w14:paraId="1DDC9E85"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w:t>
            </w:r>
          </w:p>
        </w:tc>
        <w:tc>
          <w:tcPr>
            <w:tcW w:w="3387" w:type="dxa"/>
            <w:vAlign w:val="center"/>
          </w:tcPr>
          <w:p w14:paraId="33BA1C06"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w:t>
            </w:r>
          </w:p>
        </w:tc>
        <w:tc>
          <w:tcPr>
            <w:tcW w:w="3724" w:type="dxa"/>
            <w:vAlign w:val="center"/>
          </w:tcPr>
          <w:p w14:paraId="05D1E581"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w:t>
            </w:r>
          </w:p>
        </w:tc>
        <w:tc>
          <w:tcPr>
            <w:tcW w:w="3628" w:type="dxa"/>
            <w:vAlign w:val="center"/>
          </w:tcPr>
          <w:p w14:paraId="605E38BD"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ΠΕ…</w:t>
            </w:r>
          </w:p>
        </w:tc>
      </w:tr>
      <w:tr w:rsidR="00E766A7" w:rsidRPr="00E766A7" w14:paraId="692A50A7" w14:textId="77777777" w:rsidTr="009E2AA1">
        <w:trPr>
          <w:trHeight w:val="197"/>
        </w:trPr>
        <w:tc>
          <w:tcPr>
            <w:tcW w:w="3552" w:type="dxa"/>
            <w:vAlign w:val="center"/>
          </w:tcPr>
          <w:p w14:paraId="18DA7E0F" w14:textId="77777777" w:rsidR="00E766A7" w:rsidRPr="00E766A7" w:rsidRDefault="00E766A7" w:rsidP="00E766A7">
            <w:pPr>
              <w:spacing w:after="120"/>
              <w:jc w:val="center"/>
              <w:rPr>
                <w:rFonts w:asciiTheme="minorHAnsi" w:hAnsiTheme="minorHAnsi" w:cstheme="minorHAnsi"/>
                <w:highlight w:val="magenta"/>
              </w:rPr>
            </w:pPr>
          </w:p>
        </w:tc>
        <w:tc>
          <w:tcPr>
            <w:tcW w:w="3387" w:type="dxa"/>
            <w:vAlign w:val="center"/>
          </w:tcPr>
          <w:p w14:paraId="1122D0AE" w14:textId="77777777" w:rsidR="00E766A7" w:rsidRPr="00E766A7" w:rsidRDefault="00E766A7" w:rsidP="00E766A7">
            <w:pPr>
              <w:spacing w:after="120"/>
              <w:jc w:val="center"/>
              <w:rPr>
                <w:rFonts w:asciiTheme="minorHAnsi" w:hAnsiTheme="minorHAnsi" w:cstheme="minorHAnsi"/>
                <w:highlight w:val="magenta"/>
              </w:rPr>
            </w:pPr>
          </w:p>
        </w:tc>
        <w:tc>
          <w:tcPr>
            <w:tcW w:w="3724" w:type="dxa"/>
            <w:vAlign w:val="center"/>
          </w:tcPr>
          <w:p w14:paraId="7FAC64C5" w14:textId="77777777" w:rsidR="00E766A7" w:rsidRPr="00E766A7" w:rsidRDefault="00E766A7" w:rsidP="00E766A7">
            <w:pPr>
              <w:spacing w:after="120"/>
              <w:jc w:val="center"/>
              <w:rPr>
                <w:rFonts w:asciiTheme="minorHAnsi" w:hAnsiTheme="minorHAnsi" w:cstheme="minorHAnsi"/>
                <w:highlight w:val="magenta"/>
              </w:rPr>
            </w:pPr>
          </w:p>
        </w:tc>
        <w:tc>
          <w:tcPr>
            <w:tcW w:w="3628" w:type="dxa"/>
            <w:vAlign w:val="center"/>
          </w:tcPr>
          <w:p w14:paraId="13A2D74D" w14:textId="77777777" w:rsidR="00E766A7" w:rsidRPr="00E766A7" w:rsidRDefault="00E766A7" w:rsidP="00E766A7">
            <w:pPr>
              <w:spacing w:after="120"/>
              <w:jc w:val="center"/>
              <w:rPr>
                <w:rFonts w:asciiTheme="minorHAnsi" w:hAnsiTheme="minorHAnsi" w:cstheme="minorHAnsi"/>
                <w:highlight w:val="magenta"/>
              </w:rPr>
            </w:pPr>
          </w:p>
        </w:tc>
      </w:tr>
    </w:tbl>
    <w:p w14:paraId="176512E7" w14:textId="77777777" w:rsidR="00E766A7" w:rsidRPr="00E766A7" w:rsidRDefault="00E766A7" w:rsidP="00E766A7">
      <w:pPr>
        <w:ind w:right="-314"/>
        <w:rPr>
          <w:rFonts w:ascii="Calibri" w:eastAsia="Calibri" w:hAnsi="Calibri"/>
          <w:sz w:val="22"/>
          <w:szCs w:val="22"/>
          <w:lang w:eastAsia="en-US"/>
        </w:rPr>
      </w:pPr>
    </w:p>
    <w:p w14:paraId="1B92E18A" w14:textId="3CB16DDD" w:rsidR="00E766A7" w:rsidRPr="00E766A7" w:rsidRDefault="00E766A7" w:rsidP="00E766A7">
      <w:pPr>
        <w:ind w:right="-314"/>
        <w:rPr>
          <w:rFonts w:ascii="Calibri" w:eastAsia="Calibri" w:hAnsi="Calibri"/>
          <w:sz w:val="22"/>
          <w:szCs w:val="22"/>
          <w:lang w:eastAsia="en-US"/>
        </w:rPr>
      </w:pPr>
      <w:r w:rsidRPr="00E766A7">
        <w:rPr>
          <w:rFonts w:ascii="Calibri" w:eastAsia="Calibri" w:hAnsi="Calibri"/>
          <w:sz w:val="22"/>
          <w:szCs w:val="22"/>
          <w:lang w:eastAsia="en-US"/>
        </w:rPr>
        <w:t>εργάζεται/</w:t>
      </w:r>
      <w:proofErr w:type="spellStart"/>
      <w:r w:rsidRPr="00E766A7">
        <w:rPr>
          <w:rFonts w:ascii="Calibri" w:eastAsia="Calibri" w:hAnsi="Calibri"/>
          <w:sz w:val="22"/>
          <w:szCs w:val="22"/>
          <w:lang w:eastAsia="en-US"/>
        </w:rPr>
        <w:t>ζονται</w:t>
      </w:r>
      <w:proofErr w:type="spellEnd"/>
      <w:r w:rsidRPr="00E766A7">
        <w:rPr>
          <w:rFonts w:ascii="Calibri" w:eastAsia="Calibri" w:hAnsi="Calibri"/>
          <w:sz w:val="22"/>
          <w:szCs w:val="22"/>
          <w:lang w:eastAsia="en-US"/>
        </w:rPr>
        <w:t xml:space="preserve"> στις σχολικές μονάδες του ………………………………… (ονομασία δικτύου ΣΔΕΥ), για το σχολικό έτος </w:t>
      </w:r>
      <w:r w:rsidR="00523272" w:rsidRPr="00523272">
        <w:rPr>
          <w:rFonts w:ascii="Calibri" w:eastAsia="Calibri" w:hAnsi="Calibri"/>
          <w:sz w:val="22"/>
          <w:szCs w:val="22"/>
          <w:highlight w:val="yellow"/>
          <w:lang w:eastAsia="en-US"/>
        </w:rPr>
        <w:t>2026-2027</w:t>
      </w:r>
      <w:r w:rsidRPr="00E766A7">
        <w:rPr>
          <w:rFonts w:ascii="Calibri" w:eastAsia="Calibri" w:hAnsi="Calibri"/>
          <w:sz w:val="22"/>
          <w:szCs w:val="22"/>
          <w:lang w:eastAsia="en-US"/>
        </w:rPr>
        <w:t>, σύμφωνα με τον ακόλουθο πίνακα:</w:t>
      </w:r>
    </w:p>
    <w:p w14:paraId="6CE338C2" w14:textId="77777777" w:rsidR="00E766A7" w:rsidRPr="00E766A7" w:rsidRDefault="00E766A7" w:rsidP="00E766A7">
      <w:pPr>
        <w:ind w:right="-314"/>
        <w:rPr>
          <w:rFonts w:ascii="Calibri" w:eastAsia="Calibri" w:hAnsi="Calibri"/>
          <w:b/>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3"/>
        <w:gridCol w:w="4713"/>
        <w:gridCol w:w="4713"/>
      </w:tblGrid>
      <w:tr w:rsidR="00E766A7" w:rsidRPr="00E766A7" w14:paraId="201D15BB" w14:textId="77777777" w:rsidTr="009E2AA1">
        <w:trPr>
          <w:trHeight w:val="99"/>
        </w:trPr>
        <w:tc>
          <w:tcPr>
            <w:tcW w:w="4713" w:type="dxa"/>
          </w:tcPr>
          <w:p w14:paraId="64054B35" w14:textId="77777777" w:rsidR="00E766A7" w:rsidRPr="00E766A7" w:rsidRDefault="00E766A7" w:rsidP="00E766A7">
            <w:pPr>
              <w:spacing w:after="120"/>
              <w:jc w:val="center"/>
              <w:rPr>
                <w:rFonts w:asciiTheme="minorHAnsi" w:hAnsiTheme="minorHAnsi" w:cstheme="minorHAnsi"/>
                <w:b/>
              </w:rPr>
            </w:pPr>
            <w:r w:rsidRPr="00E766A7">
              <w:rPr>
                <w:rFonts w:asciiTheme="minorHAnsi" w:hAnsiTheme="minorHAnsi" w:cstheme="minorHAnsi"/>
                <w:b/>
              </w:rPr>
              <w:t xml:space="preserve">Σχολικές Μονάδες Υποστήριξης Σ.Δ.Ε.Υ. </w:t>
            </w:r>
          </w:p>
        </w:tc>
        <w:tc>
          <w:tcPr>
            <w:tcW w:w="4713" w:type="dxa"/>
          </w:tcPr>
          <w:p w14:paraId="3A231D46" w14:textId="77777777" w:rsidR="00E766A7" w:rsidRPr="00E766A7" w:rsidRDefault="00E766A7" w:rsidP="00E766A7">
            <w:pPr>
              <w:spacing w:after="120"/>
              <w:jc w:val="center"/>
              <w:rPr>
                <w:rFonts w:asciiTheme="minorHAnsi" w:hAnsiTheme="minorHAnsi" w:cstheme="minorHAnsi"/>
                <w:b/>
              </w:rPr>
            </w:pPr>
            <w:r w:rsidRPr="00E766A7">
              <w:rPr>
                <w:rFonts w:asciiTheme="minorHAnsi" w:hAnsiTheme="minorHAnsi" w:cstheme="minorHAnsi"/>
                <w:b/>
              </w:rPr>
              <w:t xml:space="preserve">Ημέρα </w:t>
            </w:r>
          </w:p>
        </w:tc>
        <w:tc>
          <w:tcPr>
            <w:tcW w:w="4713" w:type="dxa"/>
          </w:tcPr>
          <w:p w14:paraId="7026EB48" w14:textId="77777777" w:rsidR="00E766A7" w:rsidRPr="00E766A7" w:rsidRDefault="00E766A7" w:rsidP="00E766A7">
            <w:pPr>
              <w:spacing w:after="120"/>
              <w:jc w:val="center"/>
              <w:rPr>
                <w:rFonts w:asciiTheme="minorHAnsi" w:hAnsiTheme="minorHAnsi" w:cstheme="minorHAnsi"/>
                <w:b/>
              </w:rPr>
            </w:pPr>
            <w:r w:rsidRPr="00E766A7">
              <w:rPr>
                <w:rFonts w:asciiTheme="minorHAnsi" w:hAnsiTheme="minorHAnsi" w:cstheme="minorHAnsi"/>
                <w:b/>
              </w:rPr>
              <w:t xml:space="preserve">Ώρες </w:t>
            </w:r>
          </w:p>
        </w:tc>
      </w:tr>
      <w:tr w:rsidR="00E766A7" w:rsidRPr="00E766A7" w14:paraId="47F6FC55" w14:textId="77777777" w:rsidTr="009E2AA1">
        <w:trPr>
          <w:trHeight w:val="108"/>
        </w:trPr>
        <w:tc>
          <w:tcPr>
            <w:tcW w:w="4713" w:type="dxa"/>
          </w:tcPr>
          <w:p w14:paraId="16D7620E"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Ονομασία (1</w:t>
            </w:r>
            <w:r w:rsidRPr="00E766A7">
              <w:rPr>
                <w:rFonts w:asciiTheme="minorHAnsi" w:hAnsiTheme="minorHAnsi" w:cstheme="minorHAnsi"/>
                <w:sz w:val="22"/>
                <w:szCs w:val="22"/>
              </w:rPr>
              <w:t>ης</w:t>
            </w:r>
            <w:r w:rsidRPr="00E766A7">
              <w:rPr>
                <w:rFonts w:asciiTheme="minorHAnsi" w:hAnsiTheme="minorHAnsi" w:cstheme="minorHAnsi"/>
              </w:rPr>
              <w:t xml:space="preserve">) σχολικής μονάδας </w:t>
            </w:r>
          </w:p>
        </w:tc>
        <w:tc>
          <w:tcPr>
            <w:tcW w:w="4713" w:type="dxa"/>
          </w:tcPr>
          <w:p w14:paraId="5FD972A0"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 xml:space="preserve">Δευτέρα </w:t>
            </w:r>
          </w:p>
        </w:tc>
        <w:tc>
          <w:tcPr>
            <w:tcW w:w="4713" w:type="dxa"/>
          </w:tcPr>
          <w:p w14:paraId="340F3F2A"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 xml:space="preserve">5 </w:t>
            </w:r>
          </w:p>
        </w:tc>
      </w:tr>
      <w:tr w:rsidR="00E766A7" w:rsidRPr="00E766A7" w14:paraId="1C3FE52E" w14:textId="77777777" w:rsidTr="009E2AA1">
        <w:trPr>
          <w:trHeight w:val="108"/>
        </w:trPr>
        <w:tc>
          <w:tcPr>
            <w:tcW w:w="4713" w:type="dxa"/>
          </w:tcPr>
          <w:p w14:paraId="693B2D0E"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Ονομασία (2</w:t>
            </w:r>
            <w:r w:rsidRPr="00E766A7">
              <w:rPr>
                <w:rFonts w:asciiTheme="minorHAnsi" w:hAnsiTheme="minorHAnsi" w:cstheme="minorHAnsi"/>
                <w:sz w:val="22"/>
                <w:szCs w:val="22"/>
              </w:rPr>
              <w:t>ης</w:t>
            </w:r>
            <w:r w:rsidRPr="00E766A7">
              <w:rPr>
                <w:rFonts w:asciiTheme="minorHAnsi" w:hAnsiTheme="minorHAnsi" w:cstheme="minorHAnsi"/>
              </w:rPr>
              <w:t xml:space="preserve">) σχολικής μονάδας </w:t>
            </w:r>
          </w:p>
        </w:tc>
        <w:tc>
          <w:tcPr>
            <w:tcW w:w="4713" w:type="dxa"/>
          </w:tcPr>
          <w:p w14:paraId="1E3C6CAC"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 xml:space="preserve">Τρίτη </w:t>
            </w:r>
          </w:p>
        </w:tc>
        <w:tc>
          <w:tcPr>
            <w:tcW w:w="4713" w:type="dxa"/>
          </w:tcPr>
          <w:p w14:paraId="0F21BC42"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 xml:space="preserve">5 </w:t>
            </w:r>
          </w:p>
        </w:tc>
      </w:tr>
      <w:tr w:rsidR="00E766A7" w:rsidRPr="00E766A7" w14:paraId="05F405E4" w14:textId="77777777" w:rsidTr="009E2AA1">
        <w:trPr>
          <w:trHeight w:val="108"/>
        </w:trPr>
        <w:tc>
          <w:tcPr>
            <w:tcW w:w="4713" w:type="dxa"/>
          </w:tcPr>
          <w:p w14:paraId="5A47C7D6"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Ονομασία (3</w:t>
            </w:r>
            <w:r w:rsidRPr="00E766A7">
              <w:rPr>
                <w:rFonts w:asciiTheme="minorHAnsi" w:hAnsiTheme="minorHAnsi" w:cstheme="minorHAnsi"/>
                <w:sz w:val="22"/>
                <w:szCs w:val="22"/>
              </w:rPr>
              <w:t>ης</w:t>
            </w:r>
            <w:r w:rsidRPr="00E766A7">
              <w:rPr>
                <w:rFonts w:asciiTheme="minorHAnsi" w:hAnsiTheme="minorHAnsi" w:cstheme="minorHAnsi"/>
              </w:rPr>
              <w:t xml:space="preserve">) σχολικής μονάδας </w:t>
            </w:r>
          </w:p>
        </w:tc>
        <w:tc>
          <w:tcPr>
            <w:tcW w:w="4713" w:type="dxa"/>
          </w:tcPr>
          <w:p w14:paraId="0ECA4A71"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 xml:space="preserve">Τετάρτη </w:t>
            </w:r>
          </w:p>
        </w:tc>
        <w:tc>
          <w:tcPr>
            <w:tcW w:w="4713" w:type="dxa"/>
          </w:tcPr>
          <w:p w14:paraId="01968189"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 xml:space="preserve">5 </w:t>
            </w:r>
          </w:p>
        </w:tc>
      </w:tr>
      <w:tr w:rsidR="00E766A7" w:rsidRPr="00E766A7" w14:paraId="0224534A" w14:textId="77777777" w:rsidTr="009E2AA1">
        <w:trPr>
          <w:trHeight w:val="108"/>
        </w:trPr>
        <w:tc>
          <w:tcPr>
            <w:tcW w:w="4713" w:type="dxa"/>
          </w:tcPr>
          <w:p w14:paraId="7D92BA3E"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Ονομασία (4</w:t>
            </w:r>
            <w:r w:rsidRPr="00E766A7">
              <w:rPr>
                <w:rFonts w:asciiTheme="minorHAnsi" w:hAnsiTheme="minorHAnsi" w:cstheme="minorHAnsi"/>
                <w:sz w:val="22"/>
                <w:szCs w:val="22"/>
              </w:rPr>
              <w:t>ης</w:t>
            </w:r>
            <w:r w:rsidRPr="00E766A7">
              <w:rPr>
                <w:rFonts w:asciiTheme="minorHAnsi" w:hAnsiTheme="minorHAnsi" w:cstheme="minorHAnsi"/>
              </w:rPr>
              <w:t xml:space="preserve">) σχολικής μονάδας </w:t>
            </w:r>
          </w:p>
        </w:tc>
        <w:tc>
          <w:tcPr>
            <w:tcW w:w="4713" w:type="dxa"/>
          </w:tcPr>
          <w:p w14:paraId="00FFCDA1"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 xml:space="preserve">Πέμπτη </w:t>
            </w:r>
          </w:p>
        </w:tc>
        <w:tc>
          <w:tcPr>
            <w:tcW w:w="4713" w:type="dxa"/>
          </w:tcPr>
          <w:p w14:paraId="70803955"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 xml:space="preserve">5 </w:t>
            </w:r>
          </w:p>
        </w:tc>
      </w:tr>
      <w:tr w:rsidR="00E766A7" w:rsidRPr="00E766A7" w14:paraId="2A3CD7B6" w14:textId="77777777" w:rsidTr="009E2AA1">
        <w:trPr>
          <w:trHeight w:val="108"/>
        </w:trPr>
        <w:tc>
          <w:tcPr>
            <w:tcW w:w="4713" w:type="dxa"/>
          </w:tcPr>
          <w:p w14:paraId="469C01FE"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Ονομασία (5</w:t>
            </w:r>
            <w:r w:rsidRPr="00E766A7">
              <w:rPr>
                <w:rFonts w:asciiTheme="minorHAnsi" w:hAnsiTheme="minorHAnsi" w:cstheme="minorHAnsi"/>
                <w:sz w:val="22"/>
                <w:szCs w:val="22"/>
              </w:rPr>
              <w:t>ης</w:t>
            </w:r>
            <w:r w:rsidRPr="00E766A7">
              <w:rPr>
                <w:rFonts w:asciiTheme="minorHAnsi" w:hAnsiTheme="minorHAnsi" w:cstheme="minorHAnsi"/>
              </w:rPr>
              <w:t xml:space="preserve">) σχολικής μονάδας </w:t>
            </w:r>
          </w:p>
        </w:tc>
        <w:tc>
          <w:tcPr>
            <w:tcW w:w="4713" w:type="dxa"/>
          </w:tcPr>
          <w:p w14:paraId="6A054B62"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 xml:space="preserve">Παρασκευή </w:t>
            </w:r>
          </w:p>
        </w:tc>
        <w:tc>
          <w:tcPr>
            <w:tcW w:w="4713" w:type="dxa"/>
          </w:tcPr>
          <w:p w14:paraId="6829E4D6"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 xml:space="preserve">5 </w:t>
            </w:r>
          </w:p>
        </w:tc>
      </w:tr>
    </w:tbl>
    <w:p w14:paraId="7B2C1F28" w14:textId="77777777" w:rsidR="00E766A7" w:rsidRPr="00E766A7" w:rsidRDefault="00E766A7" w:rsidP="00E766A7">
      <w:pPr>
        <w:spacing w:after="120"/>
        <w:jc w:val="center"/>
        <w:rPr>
          <w:rFonts w:asciiTheme="minorHAnsi" w:eastAsia="Calibri" w:hAnsiTheme="minorHAnsi" w:cstheme="minorHAnsi"/>
          <w:sz w:val="22"/>
          <w:szCs w:val="22"/>
          <w:lang w:eastAsia="en-US"/>
        </w:rPr>
      </w:pPr>
    </w:p>
    <w:p w14:paraId="66B42AA7" w14:textId="77777777" w:rsidR="00E766A7" w:rsidRPr="00E766A7" w:rsidRDefault="00E766A7" w:rsidP="00E766A7">
      <w:pPr>
        <w:ind w:right="-314"/>
        <w:rPr>
          <w:rFonts w:ascii="Calibri" w:eastAsia="Calibri" w:hAnsi="Calibri"/>
          <w:sz w:val="22"/>
          <w:szCs w:val="22"/>
          <w:lang w:eastAsia="en-US"/>
        </w:rPr>
      </w:pPr>
    </w:p>
    <w:p w14:paraId="28D542E1" w14:textId="77777777" w:rsidR="00E766A7" w:rsidRPr="00E766A7" w:rsidRDefault="00E766A7" w:rsidP="00E766A7">
      <w:pPr>
        <w:ind w:right="-314"/>
        <w:rPr>
          <w:rFonts w:ascii="Calibri" w:eastAsia="Calibri" w:hAnsi="Calibri"/>
          <w:sz w:val="22"/>
          <w:szCs w:val="22"/>
          <w:lang w:eastAsia="en-US"/>
        </w:rPr>
      </w:pPr>
    </w:p>
    <w:p w14:paraId="18736F08" w14:textId="77777777" w:rsidR="00E766A7" w:rsidRPr="00E766A7" w:rsidRDefault="00E766A7" w:rsidP="00E766A7">
      <w:pPr>
        <w:ind w:right="-314"/>
        <w:rPr>
          <w:rFonts w:ascii="Calibri" w:eastAsia="Calibri" w:hAnsi="Calibri"/>
          <w:sz w:val="22"/>
          <w:szCs w:val="22"/>
          <w:lang w:eastAsia="en-US"/>
        </w:rPr>
      </w:pPr>
    </w:p>
    <w:p w14:paraId="1F774FB7" w14:textId="77777777" w:rsidR="00E766A7" w:rsidRPr="00E766A7" w:rsidRDefault="00E766A7" w:rsidP="00E766A7">
      <w:pPr>
        <w:ind w:right="-314"/>
        <w:rPr>
          <w:rFonts w:ascii="Calibri" w:eastAsia="Calibri" w:hAnsi="Calibri"/>
          <w:sz w:val="22"/>
          <w:szCs w:val="22"/>
          <w:lang w:eastAsia="en-US"/>
        </w:rPr>
      </w:pPr>
    </w:p>
    <w:p w14:paraId="3F39CFBC" w14:textId="77777777" w:rsidR="00E766A7" w:rsidRPr="00E766A7" w:rsidRDefault="00E766A7" w:rsidP="00E766A7">
      <w:pPr>
        <w:ind w:right="-314"/>
        <w:rPr>
          <w:rFonts w:ascii="Calibri" w:eastAsia="Calibri" w:hAnsi="Calibri"/>
          <w:sz w:val="22"/>
          <w:szCs w:val="22"/>
          <w:lang w:eastAsia="en-US"/>
        </w:rPr>
      </w:pPr>
    </w:p>
    <w:p w14:paraId="27E3383D" w14:textId="77777777" w:rsidR="00E766A7" w:rsidRPr="00E766A7" w:rsidRDefault="00E766A7" w:rsidP="00E766A7">
      <w:pPr>
        <w:ind w:right="-314"/>
        <w:rPr>
          <w:rFonts w:ascii="Calibri" w:eastAsia="Calibri" w:hAnsi="Calibri"/>
          <w:sz w:val="22"/>
          <w:szCs w:val="22"/>
          <w:lang w:eastAsia="en-US"/>
        </w:rPr>
      </w:pPr>
    </w:p>
    <w:p w14:paraId="52F146F0" w14:textId="77777777" w:rsidR="00E766A7" w:rsidRPr="00E766A7" w:rsidRDefault="00E766A7" w:rsidP="00E766A7">
      <w:pPr>
        <w:ind w:left="5812"/>
        <w:jc w:val="center"/>
        <w:rPr>
          <w:rFonts w:ascii="Calibri" w:hAnsi="Calibri" w:cs="Calibri"/>
          <w:b/>
          <w:bCs/>
          <w:color w:val="000000"/>
          <w:sz w:val="22"/>
          <w:szCs w:val="22"/>
        </w:rPr>
      </w:pPr>
      <w:r w:rsidRPr="00E766A7">
        <w:rPr>
          <w:rFonts w:ascii="Calibri" w:hAnsi="Calibri" w:cs="Calibri"/>
          <w:b/>
          <w:bCs/>
          <w:color w:val="000000"/>
          <w:sz w:val="22"/>
          <w:szCs w:val="22"/>
        </w:rPr>
        <w:t xml:space="preserve"> Ο/Η Βεβαίων/ούσα Διευθυντής/ντρια</w:t>
      </w:r>
    </w:p>
    <w:p w14:paraId="0D3B49AB" w14:textId="77777777" w:rsidR="00E766A7" w:rsidRPr="00E766A7" w:rsidRDefault="00E766A7" w:rsidP="00E766A7">
      <w:pPr>
        <w:ind w:left="5812"/>
        <w:jc w:val="center"/>
        <w:rPr>
          <w:rFonts w:ascii="Calibri" w:hAnsi="Calibri" w:cs="Calibri"/>
          <w:b/>
          <w:bCs/>
          <w:color w:val="000000"/>
          <w:sz w:val="22"/>
          <w:szCs w:val="22"/>
        </w:rPr>
      </w:pPr>
      <w:r w:rsidRPr="00E766A7">
        <w:rPr>
          <w:rFonts w:ascii="Calibri" w:hAnsi="Calibri" w:cs="Calibri"/>
          <w:b/>
          <w:bCs/>
          <w:color w:val="000000"/>
          <w:sz w:val="22"/>
          <w:szCs w:val="22"/>
        </w:rPr>
        <w:t>του Σχολείου / Προϊστάμενος/η του Νηπιαγωγείου</w:t>
      </w:r>
    </w:p>
    <w:p w14:paraId="3685EEDA" w14:textId="77777777" w:rsidR="00E766A7" w:rsidRPr="00E766A7" w:rsidRDefault="00E766A7" w:rsidP="00E766A7">
      <w:pPr>
        <w:tabs>
          <w:tab w:val="center" w:pos="9360"/>
        </w:tabs>
        <w:spacing w:line="276" w:lineRule="auto"/>
        <w:ind w:left="5812"/>
        <w:jc w:val="center"/>
        <w:rPr>
          <w:rFonts w:ascii="Calibri" w:hAnsi="Calibri" w:cs="Calibri"/>
          <w:bCs/>
          <w:i/>
          <w:color w:val="000000"/>
          <w:sz w:val="22"/>
          <w:szCs w:val="22"/>
        </w:rPr>
      </w:pPr>
    </w:p>
    <w:p w14:paraId="4B28F0D8" w14:textId="77777777" w:rsidR="00E766A7" w:rsidRPr="00E766A7" w:rsidRDefault="00E766A7" w:rsidP="00E766A7">
      <w:pPr>
        <w:tabs>
          <w:tab w:val="center" w:pos="9360"/>
        </w:tabs>
        <w:spacing w:line="276" w:lineRule="auto"/>
        <w:ind w:left="5812"/>
        <w:jc w:val="center"/>
        <w:rPr>
          <w:rFonts w:ascii="Calibri" w:hAnsi="Calibri" w:cs="Calibri"/>
          <w:bCs/>
          <w:i/>
          <w:color w:val="000000"/>
          <w:sz w:val="22"/>
          <w:szCs w:val="22"/>
        </w:rPr>
      </w:pPr>
    </w:p>
    <w:p w14:paraId="7CAC6B87" w14:textId="77777777" w:rsidR="00E766A7" w:rsidRPr="00E766A7" w:rsidRDefault="00E766A7" w:rsidP="00E766A7">
      <w:pPr>
        <w:tabs>
          <w:tab w:val="center" w:pos="9360"/>
        </w:tabs>
        <w:spacing w:line="276" w:lineRule="auto"/>
        <w:ind w:left="5812"/>
        <w:jc w:val="center"/>
        <w:rPr>
          <w:rFonts w:ascii="Calibri" w:hAnsi="Calibri" w:cs="Calibri"/>
          <w:bCs/>
          <w:i/>
          <w:color w:val="000000"/>
          <w:sz w:val="22"/>
          <w:szCs w:val="22"/>
        </w:rPr>
      </w:pPr>
      <w:r w:rsidRPr="00E766A7">
        <w:rPr>
          <w:rFonts w:ascii="Calibri" w:hAnsi="Calibri" w:cs="Calibri"/>
          <w:bCs/>
          <w:i/>
          <w:color w:val="000000"/>
          <w:sz w:val="22"/>
          <w:szCs w:val="22"/>
        </w:rPr>
        <w:t>(Υπογραφή, Ονοματεπώνυμο, Σφραγίδα)</w:t>
      </w:r>
    </w:p>
    <w:p w14:paraId="7DA60ACE" w14:textId="77777777" w:rsidR="00E766A7" w:rsidRPr="00E766A7" w:rsidRDefault="00E766A7" w:rsidP="00E766A7">
      <w:pPr>
        <w:tabs>
          <w:tab w:val="center" w:pos="9360"/>
        </w:tabs>
        <w:spacing w:line="276" w:lineRule="auto"/>
        <w:ind w:left="5812"/>
        <w:jc w:val="center"/>
        <w:rPr>
          <w:rFonts w:asciiTheme="minorHAnsi" w:eastAsia="Calibri" w:hAnsiTheme="minorHAnsi" w:cstheme="minorHAnsi"/>
          <w:bCs/>
          <w:i/>
          <w:color w:val="000000"/>
          <w:sz w:val="22"/>
          <w:szCs w:val="22"/>
          <w:u w:val="single"/>
          <w:lang w:eastAsia="en-US"/>
        </w:rPr>
      </w:pPr>
      <w:r w:rsidRPr="00E766A7">
        <w:rPr>
          <w:rFonts w:asciiTheme="minorHAnsi" w:eastAsia="Calibri" w:hAnsiTheme="minorHAnsi" w:cstheme="minorHAnsi"/>
          <w:bCs/>
          <w:i/>
          <w:color w:val="000000"/>
          <w:sz w:val="22"/>
          <w:szCs w:val="22"/>
          <w:u w:val="single"/>
          <w:lang w:eastAsia="en-US"/>
        </w:rPr>
        <w:t>……………………………………………….</w:t>
      </w:r>
    </w:p>
    <w:p w14:paraId="65F98F46" w14:textId="77777777" w:rsidR="00E766A7" w:rsidRPr="00E766A7" w:rsidRDefault="00E766A7" w:rsidP="00E766A7">
      <w:pPr>
        <w:rPr>
          <w:rFonts w:ascii="Calibri" w:eastAsia="Calibri" w:hAnsi="Calibri" w:cs="Calibri"/>
          <w:bCs/>
          <w:i/>
          <w:color w:val="000000"/>
          <w:sz w:val="22"/>
          <w:szCs w:val="22"/>
          <w:lang w:eastAsia="en-US"/>
        </w:rPr>
      </w:pPr>
    </w:p>
    <w:p w14:paraId="31FA55CF" w14:textId="77777777" w:rsidR="00E766A7" w:rsidRPr="00E766A7" w:rsidRDefault="00E766A7" w:rsidP="00E766A7">
      <w:pPr>
        <w:rPr>
          <w:rFonts w:ascii="Calibri" w:eastAsia="Calibri" w:hAnsi="Calibri" w:cs="Calibri"/>
          <w:bCs/>
          <w:i/>
          <w:color w:val="000000"/>
          <w:sz w:val="22"/>
          <w:szCs w:val="22"/>
          <w:lang w:eastAsia="en-US"/>
        </w:rPr>
      </w:pPr>
    </w:p>
    <w:p w14:paraId="6BBAB6D2" w14:textId="77777777" w:rsidR="00E766A7" w:rsidRPr="00E766A7" w:rsidRDefault="00E766A7" w:rsidP="00E766A7">
      <w:pPr>
        <w:rPr>
          <w:rFonts w:ascii="Calibri" w:eastAsia="Calibri" w:hAnsi="Calibri" w:cs="Calibri"/>
          <w:bCs/>
          <w:i/>
          <w:color w:val="000000"/>
          <w:sz w:val="22"/>
          <w:szCs w:val="22"/>
          <w:lang w:eastAsia="en-US"/>
        </w:rPr>
      </w:pPr>
      <w:r w:rsidRPr="00E766A7">
        <w:rPr>
          <w:rFonts w:ascii="Calibri" w:eastAsia="Calibri" w:hAnsi="Calibri" w:cs="Calibri"/>
          <w:bCs/>
          <w:i/>
          <w:color w:val="000000"/>
          <w:sz w:val="22"/>
          <w:szCs w:val="22"/>
          <w:lang w:eastAsia="en-US"/>
        </w:rPr>
        <w:br w:type="page"/>
      </w:r>
    </w:p>
    <w:p w14:paraId="75048135" w14:textId="77777777" w:rsidR="00E766A7" w:rsidRPr="00E766A7" w:rsidRDefault="00E766A7" w:rsidP="00E766A7">
      <w:pPr>
        <w:keepNext/>
        <w:pBdr>
          <w:top w:val="single" w:sz="4" w:space="1" w:color="auto"/>
          <w:left w:val="single" w:sz="4" w:space="0" w:color="auto"/>
          <w:bottom w:val="single" w:sz="4" w:space="1" w:color="auto"/>
          <w:right w:val="single" w:sz="4" w:space="8" w:color="auto"/>
        </w:pBdr>
        <w:shd w:val="clear" w:color="auto" w:fill="E0E0E0"/>
        <w:jc w:val="both"/>
        <w:outlineLvl w:val="1"/>
        <w:rPr>
          <w:rFonts w:asciiTheme="minorHAnsi" w:hAnsiTheme="minorHAnsi" w:cs="Calibri"/>
          <w:b/>
          <w:bCs/>
          <w:sz w:val="22"/>
          <w:szCs w:val="22"/>
        </w:rPr>
      </w:pPr>
      <w:bookmarkStart w:id="88" w:name="_Toc207698812"/>
      <w:bookmarkStart w:id="89" w:name="_Toc238724290"/>
      <w:r w:rsidRPr="00E766A7">
        <w:rPr>
          <w:rFonts w:asciiTheme="minorHAnsi" w:hAnsiTheme="minorHAnsi" w:cs="Calibri"/>
          <w:b/>
          <w:bCs/>
          <w:sz w:val="22"/>
          <w:szCs w:val="22"/>
        </w:rPr>
        <w:t>ΥΠΟΔΕΙΓΜΑ 9.3.: ΕΒΔΟΜΑΔΙΑΙΑ ΒΕΒΑΙΩΣΗ ΕΡΓΑΣΙΑΣ ΑΝΑΠΛΗΡΩΤΗ ΕΚΠΑΙΔΕΥΤΙΚΟΥ/ΕΕΠ ΥΠΟΕΡΓΟ 2 - ΚΕΔΑΣΥ</w:t>
      </w:r>
      <w:bookmarkEnd w:id="88"/>
      <w:bookmarkEnd w:id="89"/>
    </w:p>
    <w:tbl>
      <w:tblPr>
        <w:tblpPr w:leftFromText="180" w:rightFromText="180" w:vertAnchor="page" w:horzAnchor="margin" w:tblpY="2116"/>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2"/>
        <w:gridCol w:w="6852"/>
      </w:tblGrid>
      <w:tr w:rsidR="00E766A7" w:rsidRPr="00E766A7" w14:paraId="6C50EC3C" w14:textId="77777777" w:rsidTr="009E2AA1">
        <w:trPr>
          <w:trHeight w:val="625"/>
        </w:trPr>
        <w:tc>
          <w:tcPr>
            <w:tcW w:w="2600" w:type="pct"/>
            <w:noWrap/>
            <w:vAlign w:val="center"/>
          </w:tcPr>
          <w:p w14:paraId="48DDD640"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color w:val="FF0000"/>
                <w:sz w:val="22"/>
                <w:szCs w:val="22"/>
              </w:rPr>
            </w:pPr>
            <w:r w:rsidRPr="00E766A7">
              <w:rPr>
                <w:rFonts w:asciiTheme="minorHAnsi" w:hAnsiTheme="minorHAnsi" w:cstheme="minorHAnsi"/>
                <w:noProof/>
                <w:color w:val="FF0000"/>
                <w:sz w:val="22"/>
                <w:szCs w:val="22"/>
              </w:rPr>
              <w:drawing>
                <wp:inline distT="0" distB="0" distL="0" distR="0" wp14:anchorId="42457CB5" wp14:editId="7ECDF973">
                  <wp:extent cx="438150" cy="428625"/>
                  <wp:effectExtent l="0" t="0" r="0" b="9525"/>
                  <wp:docPr id="56" name="Εικόνα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inline>
              </w:drawing>
            </w:r>
          </w:p>
        </w:tc>
        <w:tc>
          <w:tcPr>
            <w:tcW w:w="2400" w:type="pct"/>
          </w:tcPr>
          <w:p w14:paraId="017122CE" w14:textId="77777777" w:rsidR="00E766A7" w:rsidRPr="00E766A7" w:rsidRDefault="00E766A7" w:rsidP="00E766A7">
            <w:pPr>
              <w:tabs>
                <w:tab w:val="center" w:pos="4153"/>
                <w:tab w:val="right" w:pos="8306"/>
              </w:tabs>
              <w:spacing w:after="120"/>
              <w:ind w:hanging="147"/>
              <w:jc w:val="center"/>
              <w:rPr>
                <w:rFonts w:asciiTheme="minorHAnsi" w:eastAsia="Calibri" w:hAnsiTheme="minorHAnsi" w:cstheme="minorHAnsi"/>
                <w:color w:val="FF0000"/>
                <w:sz w:val="22"/>
                <w:szCs w:val="22"/>
              </w:rPr>
            </w:pPr>
            <w:r w:rsidRPr="00E766A7">
              <w:rPr>
                <w:rFonts w:asciiTheme="minorHAnsi" w:hAnsiTheme="minorHAnsi" w:cstheme="minorHAnsi"/>
                <w:noProof/>
                <w:color w:val="FF0000"/>
                <w:sz w:val="22"/>
                <w:szCs w:val="22"/>
              </w:rPr>
              <w:drawing>
                <wp:anchor distT="0" distB="0" distL="114300" distR="114300" simplePos="0" relativeHeight="251676672" behindDoc="0" locked="0" layoutInCell="1" allowOverlap="1" wp14:anchorId="3EE7BED7" wp14:editId="5B9126EE">
                  <wp:simplePos x="0" y="0"/>
                  <wp:positionH relativeFrom="column">
                    <wp:posOffset>1819275</wp:posOffset>
                  </wp:positionH>
                  <wp:positionV relativeFrom="paragraph">
                    <wp:posOffset>0</wp:posOffset>
                  </wp:positionV>
                  <wp:extent cx="539750" cy="370840"/>
                  <wp:effectExtent l="0" t="0" r="0" b="0"/>
                  <wp:wrapSquare wrapText="bothSides"/>
                  <wp:docPr id="57" name="Εικόνα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E766A7" w:rsidRPr="00E766A7" w14:paraId="2546317B" w14:textId="77777777" w:rsidTr="009E2AA1">
        <w:trPr>
          <w:trHeight w:val="649"/>
        </w:trPr>
        <w:tc>
          <w:tcPr>
            <w:tcW w:w="2600" w:type="pct"/>
            <w:noWrap/>
          </w:tcPr>
          <w:p w14:paraId="7783AADD"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rPr>
              <w:t>ΕΛΛΗΝΙΚΗ ΔΗΜΟΚΡΑΤΙΑ</w:t>
            </w:r>
          </w:p>
          <w:p w14:paraId="113EC96A"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lang w:eastAsia="en-US"/>
              </w:rPr>
              <w:t>ΥΠΟΥΡΓΕΙΟ ΠΑΙΔΕΙΑΣ, ΘΡΗΣΚΕΥΜΑΤΩΝ ΚΑΙ ΑΘΛΗΤΙΣΜΟΥ</w:t>
            </w:r>
          </w:p>
        </w:tc>
        <w:tc>
          <w:tcPr>
            <w:tcW w:w="2400" w:type="pct"/>
          </w:tcPr>
          <w:p w14:paraId="30C194FE"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rPr>
              <w:t>ΕΥΡΩΠΑΪΚΗ ΕΝΩΣΗ</w:t>
            </w:r>
          </w:p>
          <w:p w14:paraId="0D7D9191"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lang w:eastAsia="en-US"/>
              </w:rPr>
              <w:t>ΕΥΡΩΠΑΪΚΟ ΚΟΙΝΩΝΙΚΟ TAMEIO + (ΕΚΤ+)</w:t>
            </w:r>
          </w:p>
        </w:tc>
      </w:tr>
      <w:tr w:rsidR="00E766A7" w:rsidRPr="00E766A7" w14:paraId="3DD0BBC4" w14:textId="77777777" w:rsidTr="009E2AA1">
        <w:trPr>
          <w:trHeight w:val="931"/>
        </w:trPr>
        <w:tc>
          <w:tcPr>
            <w:tcW w:w="2600" w:type="pct"/>
            <w:noWrap/>
          </w:tcPr>
          <w:p w14:paraId="10E5124E" w14:textId="77777777" w:rsidR="00E766A7" w:rsidRPr="00E766A7" w:rsidRDefault="00E766A7" w:rsidP="00E766A7">
            <w:pPr>
              <w:tabs>
                <w:tab w:val="center" w:pos="4153"/>
                <w:tab w:val="right" w:pos="8306"/>
              </w:tabs>
              <w:rPr>
                <w:rFonts w:asciiTheme="minorHAnsi" w:eastAsia="Calibri" w:hAnsiTheme="minorHAnsi" w:cstheme="minorHAnsi"/>
                <w:b/>
                <w:sz w:val="22"/>
                <w:szCs w:val="22"/>
              </w:rPr>
            </w:pPr>
            <w:r w:rsidRPr="00E766A7">
              <w:rPr>
                <w:rFonts w:asciiTheme="minorHAnsi" w:eastAsia="Calibri" w:hAnsiTheme="minorHAnsi" w:cstheme="minorHAnsi"/>
                <w:b/>
                <w:sz w:val="22"/>
                <w:szCs w:val="22"/>
              </w:rPr>
              <w:t>ΠΕΡΙΦΕΡΕΙΑΚΗ ΔΙΕΥΘΥΝΣΗ ΠΡΩΤΟΒΑΘΜΙΑΣ ΚΑΙ</w:t>
            </w:r>
          </w:p>
          <w:p w14:paraId="3EFBECEA" w14:textId="77777777" w:rsidR="00E766A7" w:rsidRPr="00E766A7" w:rsidRDefault="00E766A7" w:rsidP="00E766A7">
            <w:pPr>
              <w:tabs>
                <w:tab w:val="center" w:pos="4153"/>
                <w:tab w:val="right" w:pos="8306"/>
              </w:tabs>
              <w:rPr>
                <w:rFonts w:asciiTheme="minorHAnsi" w:eastAsia="Calibri" w:hAnsiTheme="minorHAnsi" w:cstheme="minorHAnsi"/>
                <w:b/>
                <w:sz w:val="22"/>
                <w:szCs w:val="22"/>
              </w:rPr>
            </w:pPr>
            <w:r w:rsidRPr="00E766A7">
              <w:rPr>
                <w:rFonts w:asciiTheme="minorHAnsi" w:eastAsia="Calibri" w:hAnsiTheme="minorHAnsi" w:cstheme="minorHAnsi"/>
                <w:b/>
                <w:sz w:val="22"/>
                <w:szCs w:val="22"/>
              </w:rPr>
              <w:t>ΔΕΥΤΕΡΟΒΑΘΜΙΑΣ ΕΚΠΑΙΔΕΥΣΗΣ………………………………..</w:t>
            </w:r>
          </w:p>
          <w:p w14:paraId="61BC97C9" w14:textId="77777777" w:rsidR="00E766A7" w:rsidRPr="00E766A7" w:rsidRDefault="00E766A7" w:rsidP="00E766A7">
            <w:pPr>
              <w:autoSpaceDE w:val="0"/>
              <w:autoSpaceDN w:val="0"/>
              <w:adjustRightInd w:val="0"/>
              <w:rPr>
                <w:rFonts w:asciiTheme="minorHAnsi" w:eastAsia="Calibri" w:hAnsiTheme="minorHAnsi" w:cstheme="minorHAnsi"/>
                <w:b/>
                <w:sz w:val="22"/>
                <w:szCs w:val="22"/>
              </w:rPr>
            </w:pPr>
          </w:p>
          <w:p w14:paraId="1B17DE80" w14:textId="77777777" w:rsidR="00E766A7" w:rsidRPr="00E766A7" w:rsidRDefault="00E766A7" w:rsidP="00E766A7">
            <w:pPr>
              <w:autoSpaceDE w:val="0"/>
              <w:autoSpaceDN w:val="0"/>
              <w:adjustRightInd w:val="0"/>
              <w:rPr>
                <w:rFonts w:asciiTheme="minorHAnsi" w:eastAsia="Calibri" w:hAnsiTheme="minorHAnsi" w:cstheme="minorHAnsi"/>
                <w:b/>
                <w:sz w:val="22"/>
                <w:szCs w:val="22"/>
              </w:rPr>
            </w:pPr>
            <w:r w:rsidRPr="00E766A7">
              <w:rPr>
                <w:rFonts w:asciiTheme="minorHAnsi" w:eastAsia="Calibri" w:hAnsiTheme="minorHAnsi" w:cstheme="minorHAnsi"/>
                <w:b/>
                <w:sz w:val="22"/>
                <w:szCs w:val="22"/>
              </w:rPr>
              <w:t xml:space="preserve">Κ.Ε.Δ.Α.Σ.Υ.:  </w:t>
            </w:r>
            <w:r w:rsidRPr="00E766A7">
              <w:rPr>
                <w:rFonts w:asciiTheme="minorHAnsi" w:eastAsia="Calibri" w:hAnsiTheme="minorHAnsi" w:cstheme="minorHAnsi"/>
                <w:b/>
                <w:i/>
                <w:sz w:val="22"/>
                <w:szCs w:val="22"/>
              </w:rPr>
              <w:t>(ονομασία ΚΕΔΑΣΥ)</w:t>
            </w:r>
            <w:r w:rsidRPr="00E766A7">
              <w:rPr>
                <w:rFonts w:asciiTheme="minorHAnsi" w:eastAsia="Calibri" w:hAnsiTheme="minorHAnsi" w:cstheme="minorHAnsi"/>
                <w:b/>
                <w:sz w:val="22"/>
                <w:szCs w:val="22"/>
              </w:rPr>
              <w:t xml:space="preserve"> ……….. </w:t>
            </w:r>
          </w:p>
        </w:tc>
        <w:tc>
          <w:tcPr>
            <w:tcW w:w="2400" w:type="pct"/>
          </w:tcPr>
          <w:p w14:paraId="7DBF9E3A" w14:textId="77777777" w:rsidR="00E766A7" w:rsidRPr="00E766A7" w:rsidRDefault="00E766A7" w:rsidP="00E766A7">
            <w:pPr>
              <w:spacing w:after="120" w:line="259" w:lineRule="auto"/>
              <w:rPr>
                <w:rFonts w:asciiTheme="minorHAnsi" w:hAnsiTheme="minorHAnsi" w:cstheme="minorHAnsi"/>
                <w:sz w:val="22"/>
                <w:szCs w:val="22"/>
              </w:rPr>
            </w:pPr>
          </w:p>
          <w:p w14:paraId="3B260D15" w14:textId="77777777" w:rsidR="00E766A7" w:rsidRPr="00E766A7" w:rsidRDefault="00E766A7" w:rsidP="00E766A7">
            <w:pPr>
              <w:spacing w:after="120" w:line="259" w:lineRule="auto"/>
              <w:rPr>
                <w:rFonts w:asciiTheme="minorHAnsi" w:hAnsiTheme="minorHAnsi" w:cstheme="minorHAnsi"/>
                <w:b/>
                <w:sz w:val="22"/>
                <w:szCs w:val="22"/>
              </w:rPr>
            </w:pPr>
            <w:r w:rsidRPr="00E766A7">
              <w:rPr>
                <w:rFonts w:asciiTheme="minorHAnsi" w:hAnsiTheme="minorHAnsi" w:cstheme="minorHAnsi"/>
                <w:b/>
                <w:sz w:val="22"/>
                <w:szCs w:val="22"/>
              </w:rPr>
              <w:t>Έναρξη Ισχύος Προγράμματος:</w:t>
            </w:r>
          </w:p>
        </w:tc>
      </w:tr>
    </w:tbl>
    <w:p w14:paraId="0BC01F94" w14:textId="77777777" w:rsidR="00E766A7" w:rsidRPr="00E766A7" w:rsidRDefault="00E766A7" w:rsidP="00E766A7">
      <w:pPr>
        <w:autoSpaceDE w:val="0"/>
        <w:autoSpaceDN w:val="0"/>
        <w:adjustRightInd w:val="0"/>
        <w:spacing w:after="120"/>
        <w:rPr>
          <w:rFonts w:asciiTheme="minorHAnsi" w:eastAsia="Calibri" w:hAnsiTheme="minorHAnsi" w:cstheme="minorHAnsi"/>
          <w:bCs/>
          <w:i/>
          <w:color w:val="000000"/>
          <w:sz w:val="22"/>
          <w:szCs w:val="22"/>
          <w:u w:val="single"/>
          <w:lang w:eastAsia="en-US"/>
        </w:rPr>
      </w:pPr>
    </w:p>
    <w:p w14:paraId="64882E48" w14:textId="77777777" w:rsidR="00E766A7" w:rsidRPr="00E766A7" w:rsidRDefault="00E766A7" w:rsidP="00E766A7">
      <w:pPr>
        <w:spacing w:after="200" w:line="276" w:lineRule="auto"/>
        <w:jc w:val="center"/>
        <w:rPr>
          <w:rFonts w:ascii="Calibri" w:eastAsia="Calibri" w:hAnsi="Calibri"/>
          <w:b/>
          <w:sz w:val="22"/>
          <w:szCs w:val="22"/>
          <w:u w:val="single"/>
          <w:lang w:eastAsia="en-US"/>
        </w:rPr>
      </w:pPr>
    </w:p>
    <w:p w14:paraId="57645EDD" w14:textId="77777777" w:rsidR="00E766A7" w:rsidRPr="00E766A7" w:rsidRDefault="00E766A7" w:rsidP="00E766A7">
      <w:pPr>
        <w:spacing w:after="200" w:line="276" w:lineRule="auto"/>
        <w:jc w:val="center"/>
        <w:rPr>
          <w:rFonts w:ascii="Calibri" w:eastAsia="Calibri" w:hAnsi="Calibri"/>
          <w:b/>
          <w:sz w:val="22"/>
          <w:szCs w:val="22"/>
          <w:u w:val="single"/>
          <w:lang w:eastAsia="en-US"/>
        </w:rPr>
      </w:pPr>
    </w:p>
    <w:p w14:paraId="409834E7" w14:textId="77777777" w:rsidR="00E766A7" w:rsidRPr="00E766A7" w:rsidRDefault="00E766A7" w:rsidP="00E766A7">
      <w:pPr>
        <w:spacing w:after="200" w:line="276" w:lineRule="auto"/>
        <w:jc w:val="center"/>
        <w:rPr>
          <w:rFonts w:ascii="Calibri" w:eastAsia="Calibri" w:hAnsi="Calibri"/>
          <w:b/>
          <w:sz w:val="22"/>
          <w:szCs w:val="22"/>
          <w:u w:val="single"/>
          <w:lang w:eastAsia="en-US"/>
        </w:rPr>
      </w:pPr>
      <w:r w:rsidRPr="00E766A7">
        <w:rPr>
          <w:rFonts w:ascii="Calibri" w:eastAsia="Calibri" w:hAnsi="Calibri"/>
          <w:b/>
          <w:sz w:val="22"/>
          <w:szCs w:val="22"/>
          <w:u w:val="single"/>
          <w:lang w:eastAsia="en-US"/>
        </w:rPr>
        <w:t xml:space="preserve">ΒΕΒΑΙΩΣΗ ΕΡΓΑΣΙΑΣ ΑΝΑΠΛΗΡΩΤΗ ΕΚΠΑΙΔΕΥΤΙΚΟΥ/ΕΕΠ </w:t>
      </w:r>
    </w:p>
    <w:p w14:paraId="2A325BFC" w14:textId="18326312" w:rsidR="00E766A7" w:rsidRPr="00E766A7" w:rsidRDefault="00E766A7" w:rsidP="00E766A7">
      <w:pPr>
        <w:spacing w:after="200" w:line="276" w:lineRule="auto"/>
        <w:rPr>
          <w:rFonts w:ascii="Calibri" w:eastAsia="Calibri" w:hAnsi="Calibri"/>
          <w:sz w:val="22"/>
          <w:szCs w:val="22"/>
          <w:lang w:eastAsia="en-US"/>
        </w:rPr>
      </w:pPr>
      <w:r w:rsidRPr="00E766A7">
        <w:rPr>
          <w:rFonts w:ascii="Calibri" w:eastAsia="Calibri" w:hAnsi="Calibri"/>
          <w:sz w:val="22"/>
          <w:szCs w:val="22"/>
          <w:lang w:eastAsia="en-US"/>
        </w:rPr>
        <w:t xml:space="preserve">Βεβαιώνεται ότι ο κάτωθι αναπληρωτής Εκπαιδευτικού/ΕΕΠ </w:t>
      </w:r>
      <w:r w:rsidRPr="002D294E">
        <w:rPr>
          <w:rFonts w:ascii="Calibri" w:eastAsia="Calibri" w:hAnsi="Calibri"/>
          <w:sz w:val="22"/>
          <w:szCs w:val="22"/>
          <w:lang w:eastAsia="en-US"/>
        </w:rPr>
        <w:t xml:space="preserve">που προσελήφθη στο πλαίσιο της Πράξης: </w:t>
      </w:r>
      <w:r w:rsidR="005065DF" w:rsidRPr="002D294E">
        <w:rPr>
          <w:rFonts w:ascii="Calibri" w:eastAsia="Calibri" w:hAnsi="Calibri"/>
          <w:sz w:val="22"/>
          <w:szCs w:val="22"/>
          <w:lang w:eastAsia="en-US"/>
        </w:rPr>
        <w:t>«Υποστήριξη φοίτησης μαθητών/τριών με αναπηρία ή ειδικές εκπαιδευτικές ανάγκες, σχολικό έτος 2026-2027»</w:t>
      </w:r>
      <w:r w:rsidRPr="002D294E">
        <w:rPr>
          <w:rFonts w:ascii="Calibri" w:eastAsia="Calibri" w:hAnsi="Calibri"/>
          <w:sz w:val="22"/>
          <w:szCs w:val="22"/>
          <w:lang w:eastAsia="en-US"/>
        </w:rPr>
        <w:t xml:space="preserve">, </w:t>
      </w:r>
      <w:r w:rsidR="00875D4F" w:rsidRPr="00875D4F">
        <w:rPr>
          <w:rFonts w:ascii="Calibri" w:eastAsia="Calibri" w:hAnsi="Calibri"/>
          <w:sz w:val="22"/>
          <w:szCs w:val="22"/>
          <w:lang w:eastAsia="en-US"/>
        </w:rPr>
        <w:t xml:space="preserve">με κωδικό ΟΠΣ: 6063312, </w:t>
      </w:r>
      <w:r w:rsidRPr="002D294E">
        <w:rPr>
          <w:rFonts w:ascii="Calibri" w:eastAsia="Calibri" w:hAnsi="Calibri"/>
          <w:sz w:val="22"/>
          <w:szCs w:val="22"/>
          <w:lang w:eastAsia="en-US"/>
        </w:rPr>
        <w:t>εργάζεται στο ΚΕΔΑΣ</w:t>
      </w:r>
      <w:r w:rsidR="002D294E">
        <w:rPr>
          <w:rFonts w:ascii="Calibri" w:eastAsia="Calibri" w:hAnsi="Calibri"/>
          <w:sz w:val="22"/>
          <w:szCs w:val="22"/>
          <w:lang w:eastAsia="en-US"/>
        </w:rPr>
        <w:t xml:space="preserve">Υ </w:t>
      </w:r>
      <w:r w:rsidRPr="00E766A7">
        <w:rPr>
          <w:rFonts w:ascii="Calibri" w:eastAsia="Calibri" w:hAnsi="Calibri"/>
          <w:sz w:val="22"/>
          <w:szCs w:val="22"/>
          <w:lang w:eastAsia="en-US"/>
        </w:rPr>
        <w:t>…………………………………………………………………………………..………….…, για το σχολικό έτος 2026-2027, σύμφωνα με τον ακόλουθο πίνακα:</w:t>
      </w:r>
    </w:p>
    <w:tbl>
      <w:tblPr>
        <w:tblStyle w:val="12"/>
        <w:tblW w:w="5000" w:type="pct"/>
        <w:jc w:val="center"/>
        <w:tblLook w:val="04A0" w:firstRow="1" w:lastRow="0" w:firstColumn="1" w:lastColumn="0" w:noHBand="0" w:noVBand="1"/>
      </w:tblPr>
      <w:tblGrid>
        <w:gridCol w:w="1598"/>
        <w:gridCol w:w="1525"/>
        <w:gridCol w:w="1675"/>
        <w:gridCol w:w="1631"/>
        <w:gridCol w:w="1538"/>
        <w:gridCol w:w="1450"/>
        <w:gridCol w:w="1544"/>
        <w:gridCol w:w="1546"/>
        <w:gridCol w:w="1628"/>
      </w:tblGrid>
      <w:tr w:rsidR="00E766A7" w:rsidRPr="00E766A7" w14:paraId="1DCEF5CC" w14:textId="77777777" w:rsidTr="009E2AA1">
        <w:trPr>
          <w:jc w:val="center"/>
        </w:trPr>
        <w:tc>
          <w:tcPr>
            <w:tcW w:w="565" w:type="pct"/>
          </w:tcPr>
          <w:p w14:paraId="68FF92C2"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ΕΠΩΝΥΜΟ</w:t>
            </w:r>
          </w:p>
        </w:tc>
        <w:tc>
          <w:tcPr>
            <w:tcW w:w="539" w:type="pct"/>
          </w:tcPr>
          <w:p w14:paraId="2FAE0FDE"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ΟΝΟΜΑ</w:t>
            </w:r>
          </w:p>
        </w:tc>
        <w:tc>
          <w:tcPr>
            <w:tcW w:w="592" w:type="pct"/>
          </w:tcPr>
          <w:p w14:paraId="43A386FF"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ΠΑΤΡΩΝΥΜΟ</w:t>
            </w:r>
          </w:p>
        </w:tc>
        <w:tc>
          <w:tcPr>
            <w:tcW w:w="577" w:type="pct"/>
          </w:tcPr>
          <w:p w14:paraId="737ECC2F"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ΕΙΔΙΚΟΤΗΤΑ</w:t>
            </w:r>
          </w:p>
        </w:tc>
        <w:tc>
          <w:tcPr>
            <w:tcW w:w="544" w:type="pct"/>
          </w:tcPr>
          <w:p w14:paraId="626C2853"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ΔΕΥΤΕΡΑ</w:t>
            </w:r>
          </w:p>
        </w:tc>
        <w:tc>
          <w:tcPr>
            <w:tcW w:w="513" w:type="pct"/>
          </w:tcPr>
          <w:p w14:paraId="6A53DEBA"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ΤΡΙΤΗ</w:t>
            </w:r>
          </w:p>
        </w:tc>
        <w:tc>
          <w:tcPr>
            <w:tcW w:w="546" w:type="pct"/>
          </w:tcPr>
          <w:p w14:paraId="2E9478F6"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ΤΕΤΑΡΤΗ</w:t>
            </w:r>
          </w:p>
        </w:tc>
        <w:tc>
          <w:tcPr>
            <w:tcW w:w="547" w:type="pct"/>
          </w:tcPr>
          <w:p w14:paraId="10F144B8"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ΠΕΜΠΤΗ</w:t>
            </w:r>
          </w:p>
        </w:tc>
        <w:tc>
          <w:tcPr>
            <w:tcW w:w="576" w:type="pct"/>
          </w:tcPr>
          <w:p w14:paraId="12E60809"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ΠΑΡΑΣΚΕΥΗ</w:t>
            </w:r>
          </w:p>
        </w:tc>
      </w:tr>
      <w:tr w:rsidR="00E766A7" w:rsidRPr="00E766A7" w14:paraId="5714F289" w14:textId="77777777" w:rsidTr="009E2AA1">
        <w:trPr>
          <w:jc w:val="center"/>
        </w:trPr>
        <w:tc>
          <w:tcPr>
            <w:tcW w:w="565" w:type="pct"/>
            <w:vAlign w:val="center"/>
          </w:tcPr>
          <w:p w14:paraId="27B85340"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w:t>
            </w:r>
          </w:p>
        </w:tc>
        <w:tc>
          <w:tcPr>
            <w:tcW w:w="539" w:type="pct"/>
            <w:vAlign w:val="center"/>
          </w:tcPr>
          <w:p w14:paraId="655E844E"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w:t>
            </w:r>
          </w:p>
        </w:tc>
        <w:tc>
          <w:tcPr>
            <w:tcW w:w="592" w:type="pct"/>
            <w:vAlign w:val="center"/>
          </w:tcPr>
          <w:p w14:paraId="76069E2B"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w:t>
            </w:r>
          </w:p>
        </w:tc>
        <w:tc>
          <w:tcPr>
            <w:tcW w:w="577" w:type="pct"/>
            <w:vAlign w:val="center"/>
          </w:tcPr>
          <w:p w14:paraId="76EEBECB"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ΠΕ…</w:t>
            </w:r>
          </w:p>
        </w:tc>
        <w:tc>
          <w:tcPr>
            <w:tcW w:w="544" w:type="pct"/>
          </w:tcPr>
          <w:p w14:paraId="401A7698"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6 ώρες</w:t>
            </w:r>
          </w:p>
        </w:tc>
        <w:tc>
          <w:tcPr>
            <w:tcW w:w="513" w:type="pct"/>
          </w:tcPr>
          <w:p w14:paraId="52448101"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6 ώρες</w:t>
            </w:r>
          </w:p>
        </w:tc>
        <w:tc>
          <w:tcPr>
            <w:tcW w:w="546" w:type="pct"/>
          </w:tcPr>
          <w:p w14:paraId="2915F0C3"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6 ώρες</w:t>
            </w:r>
          </w:p>
        </w:tc>
        <w:tc>
          <w:tcPr>
            <w:tcW w:w="547" w:type="pct"/>
          </w:tcPr>
          <w:p w14:paraId="49C223CF"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6 ώρες</w:t>
            </w:r>
          </w:p>
        </w:tc>
        <w:tc>
          <w:tcPr>
            <w:tcW w:w="576" w:type="pct"/>
          </w:tcPr>
          <w:p w14:paraId="37E4942A" w14:textId="77777777" w:rsidR="00E766A7" w:rsidRPr="00E766A7" w:rsidRDefault="00E766A7" w:rsidP="00E766A7">
            <w:pPr>
              <w:spacing w:after="120"/>
              <w:jc w:val="center"/>
              <w:rPr>
                <w:rFonts w:asciiTheme="minorHAnsi" w:hAnsiTheme="minorHAnsi" w:cstheme="minorHAnsi"/>
              </w:rPr>
            </w:pPr>
            <w:r w:rsidRPr="00E766A7">
              <w:rPr>
                <w:rFonts w:asciiTheme="minorHAnsi" w:hAnsiTheme="minorHAnsi" w:cstheme="minorHAnsi"/>
              </w:rPr>
              <w:t>6 ώρες</w:t>
            </w:r>
          </w:p>
        </w:tc>
      </w:tr>
    </w:tbl>
    <w:p w14:paraId="59A96575" w14:textId="77777777" w:rsidR="00E766A7" w:rsidRPr="00E766A7" w:rsidRDefault="00E766A7" w:rsidP="00E766A7">
      <w:pPr>
        <w:ind w:left="5812"/>
        <w:jc w:val="center"/>
        <w:rPr>
          <w:rFonts w:ascii="Calibri" w:hAnsi="Calibri" w:cs="Calibri"/>
          <w:b/>
          <w:bCs/>
          <w:color w:val="000000"/>
          <w:sz w:val="22"/>
          <w:szCs w:val="22"/>
        </w:rPr>
      </w:pPr>
      <w:r w:rsidRPr="00E766A7">
        <w:rPr>
          <w:rFonts w:ascii="Calibri" w:hAnsi="Calibri" w:cs="Calibri"/>
          <w:b/>
          <w:bCs/>
          <w:color w:val="000000"/>
          <w:sz w:val="22"/>
          <w:szCs w:val="22"/>
        </w:rPr>
        <w:t xml:space="preserve">Ο/Η Βεβαίων/ούσα </w:t>
      </w:r>
    </w:p>
    <w:p w14:paraId="52A624BA" w14:textId="77777777" w:rsidR="00E766A7" w:rsidRPr="00E766A7" w:rsidRDefault="00E766A7" w:rsidP="00E766A7">
      <w:pPr>
        <w:ind w:left="5812"/>
        <w:jc w:val="center"/>
        <w:rPr>
          <w:rFonts w:ascii="Calibri" w:hAnsi="Calibri" w:cs="Calibri"/>
          <w:b/>
          <w:bCs/>
          <w:color w:val="000000"/>
          <w:sz w:val="22"/>
          <w:szCs w:val="22"/>
        </w:rPr>
      </w:pPr>
      <w:r w:rsidRPr="00E766A7">
        <w:rPr>
          <w:rFonts w:ascii="Calibri" w:hAnsi="Calibri" w:cs="Calibri"/>
          <w:b/>
          <w:bCs/>
          <w:color w:val="000000"/>
          <w:sz w:val="22"/>
          <w:szCs w:val="22"/>
        </w:rPr>
        <w:t xml:space="preserve">Προϊστάμενος/η του ΚΕΔΑΣΥ </w:t>
      </w:r>
    </w:p>
    <w:p w14:paraId="4ADBCAA3" w14:textId="77777777" w:rsidR="00E766A7" w:rsidRPr="00E766A7" w:rsidRDefault="00E766A7" w:rsidP="00E766A7">
      <w:pPr>
        <w:tabs>
          <w:tab w:val="center" w:pos="9360"/>
        </w:tabs>
        <w:spacing w:line="276" w:lineRule="auto"/>
        <w:ind w:left="5812"/>
        <w:jc w:val="center"/>
        <w:rPr>
          <w:rFonts w:ascii="Calibri" w:hAnsi="Calibri" w:cs="Calibri"/>
          <w:bCs/>
          <w:i/>
          <w:color w:val="000000"/>
          <w:sz w:val="22"/>
          <w:szCs w:val="22"/>
        </w:rPr>
      </w:pPr>
    </w:p>
    <w:p w14:paraId="6CF9AB99" w14:textId="77777777" w:rsidR="00E766A7" w:rsidRPr="00E766A7" w:rsidRDefault="00E766A7" w:rsidP="00E766A7">
      <w:pPr>
        <w:tabs>
          <w:tab w:val="center" w:pos="9360"/>
        </w:tabs>
        <w:spacing w:line="276" w:lineRule="auto"/>
        <w:ind w:left="5812"/>
        <w:jc w:val="center"/>
        <w:rPr>
          <w:rFonts w:ascii="Calibri" w:hAnsi="Calibri" w:cs="Calibri"/>
          <w:bCs/>
          <w:i/>
          <w:color w:val="000000"/>
          <w:sz w:val="22"/>
          <w:szCs w:val="22"/>
        </w:rPr>
      </w:pPr>
    </w:p>
    <w:p w14:paraId="41390B5C" w14:textId="77777777" w:rsidR="00E766A7" w:rsidRPr="00E766A7" w:rsidRDefault="00E766A7" w:rsidP="00E766A7">
      <w:pPr>
        <w:tabs>
          <w:tab w:val="center" w:pos="9360"/>
        </w:tabs>
        <w:spacing w:line="276" w:lineRule="auto"/>
        <w:ind w:left="5812"/>
        <w:jc w:val="center"/>
        <w:rPr>
          <w:rFonts w:ascii="Calibri" w:hAnsi="Calibri" w:cs="Calibri"/>
          <w:bCs/>
          <w:i/>
          <w:color w:val="000000"/>
          <w:sz w:val="22"/>
          <w:szCs w:val="22"/>
        </w:rPr>
      </w:pPr>
      <w:r w:rsidRPr="00E766A7">
        <w:rPr>
          <w:rFonts w:ascii="Calibri" w:hAnsi="Calibri" w:cs="Calibri"/>
          <w:bCs/>
          <w:i/>
          <w:color w:val="000000"/>
          <w:sz w:val="22"/>
          <w:szCs w:val="22"/>
        </w:rPr>
        <w:t>(Υπογραφή, Ονοματεπώνυμο, Σφραγίδα)</w:t>
      </w:r>
    </w:p>
    <w:p w14:paraId="4475AF26" w14:textId="77777777" w:rsidR="00E766A7" w:rsidRPr="00E766A7" w:rsidRDefault="00E766A7" w:rsidP="00E766A7">
      <w:pPr>
        <w:tabs>
          <w:tab w:val="center" w:pos="9360"/>
        </w:tabs>
        <w:spacing w:line="276" w:lineRule="auto"/>
        <w:ind w:left="5812"/>
        <w:jc w:val="center"/>
        <w:rPr>
          <w:rFonts w:asciiTheme="minorHAnsi" w:eastAsia="Calibri" w:hAnsiTheme="minorHAnsi" w:cstheme="minorHAnsi"/>
          <w:bCs/>
          <w:i/>
          <w:color w:val="000000"/>
          <w:sz w:val="22"/>
          <w:szCs w:val="22"/>
          <w:u w:val="single"/>
          <w:lang w:eastAsia="en-US"/>
        </w:rPr>
      </w:pPr>
      <w:r w:rsidRPr="00E766A7">
        <w:rPr>
          <w:rFonts w:asciiTheme="minorHAnsi" w:eastAsia="Calibri" w:hAnsiTheme="minorHAnsi" w:cstheme="minorHAnsi"/>
          <w:bCs/>
          <w:i/>
          <w:color w:val="000000"/>
          <w:sz w:val="22"/>
          <w:szCs w:val="22"/>
          <w:u w:val="single"/>
          <w:lang w:eastAsia="en-US"/>
        </w:rPr>
        <w:t>……………………………………………….</w:t>
      </w:r>
    </w:p>
    <w:p w14:paraId="71CD1FC4" w14:textId="77777777" w:rsidR="00E766A7" w:rsidRPr="00E766A7" w:rsidRDefault="00E766A7" w:rsidP="00E766A7">
      <w:pPr>
        <w:rPr>
          <w:rFonts w:ascii="Calibri" w:eastAsia="Calibri" w:hAnsi="Calibri" w:cs="Calibri"/>
          <w:bCs/>
          <w:i/>
          <w:color w:val="000000"/>
          <w:sz w:val="22"/>
          <w:szCs w:val="22"/>
          <w:lang w:eastAsia="en-US"/>
        </w:rPr>
      </w:pPr>
    </w:p>
    <w:p w14:paraId="65488FAC" w14:textId="77777777" w:rsidR="00E766A7" w:rsidRPr="00E766A7" w:rsidRDefault="00E766A7" w:rsidP="00E766A7">
      <w:pPr>
        <w:rPr>
          <w:rFonts w:ascii="Calibri" w:eastAsia="Calibri" w:hAnsi="Calibri" w:cs="Calibri"/>
          <w:bCs/>
          <w:i/>
          <w:color w:val="000000"/>
          <w:sz w:val="22"/>
          <w:szCs w:val="22"/>
          <w:lang w:eastAsia="en-US"/>
        </w:rPr>
        <w:sectPr w:rsidR="00E766A7" w:rsidRPr="00E766A7" w:rsidSect="00D44CEA">
          <w:pgSz w:w="16838" w:h="11906" w:orient="landscape" w:code="9"/>
          <w:pgMar w:top="1134" w:right="992" w:bottom="992" w:left="1701" w:header="720" w:footer="425" w:gutter="0"/>
          <w:cols w:space="720"/>
          <w:docGrid w:linePitch="360"/>
        </w:sectPr>
      </w:pPr>
    </w:p>
    <w:p w14:paraId="2BBCA1DC" w14:textId="77777777" w:rsidR="00E766A7" w:rsidRPr="00E766A7" w:rsidRDefault="00E766A7" w:rsidP="00E766A7">
      <w:pPr>
        <w:keepNext/>
        <w:pBdr>
          <w:top w:val="single" w:sz="4" w:space="0" w:color="auto"/>
          <w:left w:val="single" w:sz="4" w:space="0" w:color="auto"/>
          <w:bottom w:val="single" w:sz="4" w:space="1" w:color="auto"/>
          <w:right w:val="single" w:sz="4" w:space="4" w:color="auto"/>
        </w:pBdr>
        <w:shd w:val="clear" w:color="auto" w:fill="E0E0E0"/>
        <w:spacing w:line="276" w:lineRule="auto"/>
        <w:outlineLvl w:val="1"/>
        <w:rPr>
          <w:rFonts w:ascii="Calibri" w:hAnsi="Calibri" w:cs="Arial"/>
          <w:bCs/>
          <w:sz w:val="22"/>
          <w:szCs w:val="22"/>
        </w:rPr>
      </w:pPr>
      <w:bookmarkStart w:id="90" w:name="_Toc238724291"/>
      <w:r w:rsidRPr="00E766A7">
        <w:rPr>
          <w:rFonts w:ascii="Calibri" w:hAnsi="Calibri" w:cs="Calibri"/>
          <w:b/>
          <w:bCs/>
          <w:sz w:val="22"/>
          <w:szCs w:val="22"/>
        </w:rPr>
        <w:t>ΥΠΟΔΕΙΓΜΑ 10.1: ΕΒΔΟΜΑΔΙΑΙΟ ΩΡΟΛΟΓΙΟ ΠΡΟΓΡΑΜΜΑ ΕΚΠΑΙΔΕΥΤΙΚΟΥ ΤΜΗΜΑΤΟΣ ΕΝΤΑΞΗΣ</w:t>
      </w:r>
      <w:bookmarkEnd w:id="90"/>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6669"/>
      </w:tblGrid>
      <w:tr w:rsidR="00E766A7" w:rsidRPr="00E766A7" w14:paraId="5532BBA2" w14:textId="77777777" w:rsidTr="009E2AA1">
        <w:tc>
          <w:tcPr>
            <w:tcW w:w="2623" w:type="pct"/>
            <w:noWrap/>
            <w:vAlign w:val="center"/>
          </w:tcPr>
          <w:p w14:paraId="7E9A4FBB" w14:textId="77777777" w:rsidR="00E766A7" w:rsidRPr="00E766A7" w:rsidRDefault="00E766A7" w:rsidP="00E766A7">
            <w:pPr>
              <w:tabs>
                <w:tab w:val="center" w:pos="4153"/>
                <w:tab w:val="right" w:pos="8306"/>
              </w:tabs>
              <w:jc w:val="center"/>
              <w:rPr>
                <w:rFonts w:ascii="Calibri" w:eastAsia="Calibri" w:hAnsi="Calibri"/>
                <w:sz w:val="22"/>
                <w:szCs w:val="22"/>
              </w:rPr>
            </w:pPr>
            <w:r w:rsidRPr="00E766A7">
              <w:rPr>
                <w:rFonts w:ascii="Calibri" w:hAnsi="Calibri"/>
                <w:noProof/>
                <w:sz w:val="22"/>
                <w:szCs w:val="22"/>
              </w:rPr>
              <w:drawing>
                <wp:inline distT="0" distB="0" distL="0" distR="0" wp14:anchorId="6A8F56B8" wp14:editId="17FEBE04">
                  <wp:extent cx="438150" cy="428625"/>
                  <wp:effectExtent l="0" t="0" r="0" b="9525"/>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inline>
              </w:drawing>
            </w:r>
          </w:p>
        </w:tc>
        <w:tc>
          <w:tcPr>
            <w:tcW w:w="2377" w:type="pct"/>
          </w:tcPr>
          <w:p w14:paraId="00F1BED6" w14:textId="77777777" w:rsidR="00E766A7" w:rsidRPr="00E766A7" w:rsidRDefault="00E766A7" w:rsidP="00E766A7">
            <w:pPr>
              <w:tabs>
                <w:tab w:val="center" w:pos="4153"/>
                <w:tab w:val="right" w:pos="8306"/>
              </w:tabs>
              <w:ind w:hanging="147"/>
              <w:jc w:val="center"/>
              <w:rPr>
                <w:rFonts w:ascii="Calibri" w:eastAsia="Calibri" w:hAnsi="Calibri"/>
                <w:sz w:val="22"/>
                <w:szCs w:val="22"/>
              </w:rPr>
            </w:pPr>
            <w:r w:rsidRPr="00E766A7">
              <w:rPr>
                <w:rFonts w:ascii="Arial" w:hAnsi="Arial" w:cs="Arial"/>
                <w:noProof/>
                <w:sz w:val="22"/>
                <w:szCs w:val="22"/>
              </w:rPr>
              <w:drawing>
                <wp:anchor distT="0" distB="0" distL="114300" distR="114300" simplePos="0" relativeHeight="251671552" behindDoc="0" locked="0" layoutInCell="1" allowOverlap="1" wp14:anchorId="22CC6BE2" wp14:editId="17537B12">
                  <wp:simplePos x="0" y="0"/>
                  <wp:positionH relativeFrom="column">
                    <wp:posOffset>1819275</wp:posOffset>
                  </wp:positionH>
                  <wp:positionV relativeFrom="paragraph">
                    <wp:posOffset>0</wp:posOffset>
                  </wp:positionV>
                  <wp:extent cx="539750" cy="370840"/>
                  <wp:effectExtent l="0" t="0" r="0" b="0"/>
                  <wp:wrapSquare wrapText="bothSides"/>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E766A7" w:rsidRPr="00E766A7" w14:paraId="0834CA56" w14:textId="77777777" w:rsidTr="009E2AA1">
        <w:trPr>
          <w:trHeight w:val="721"/>
        </w:trPr>
        <w:tc>
          <w:tcPr>
            <w:tcW w:w="2623" w:type="pct"/>
            <w:noWrap/>
          </w:tcPr>
          <w:p w14:paraId="16550FEB" w14:textId="77777777" w:rsidR="00E766A7" w:rsidRPr="00E766A7" w:rsidRDefault="00E766A7" w:rsidP="00E766A7">
            <w:pPr>
              <w:tabs>
                <w:tab w:val="center" w:pos="4153"/>
                <w:tab w:val="right" w:pos="8306"/>
              </w:tabs>
              <w:jc w:val="center"/>
              <w:rPr>
                <w:rFonts w:asciiTheme="minorHAnsi" w:eastAsia="Calibri" w:hAnsiTheme="minorHAnsi"/>
                <w:b/>
                <w:sz w:val="18"/>
                <w:szCs w:val="18"/>
              </w:rPr>
            </w:pPr>
            <w:r w:rsidRPr="00E766A7">
              <w:rPr>
                <w:rFonts w:asciiTheme="minorHAnsi" w:eastAsia="Calibri" w:hAnsiTheme="minorHAnsi"/>
                <w:b/>
                <w:sz w:val="18"/>
                <w:szCs w:val="18"/>
              </w:rPr>
              <w:t>ΕΛΛΗΝΙΚΗ ΔΗΜΟΚΡΑΤΙΑ</w:t>
            </w:r>
          </w:p>
          <w:p w14:paraId="5850760C" w14:textId="77777777" w:rsidR="00E766A7" w:rsidRPr="00E766A7" w:rsidRDefault="00E766A7" w:rsidP="00E766A7">
            <w:pPr>
              <w:tabs>
                <w:tab w:val="center" w:pos="4153"/>
                <w:tab w:val="right" w:pos="8306"/>
              </w:tabs>
              <w:jc w:val="center"/>
              <w:rPr>
                <w:rFonts w:asciiTheme="minorHAnsi" w:eastAsia="Calibri" w:hAnsiTheme="minorHAnsi" w:cs="Calibri"/>
                <w:b/>
                <w:sz w:val="18"/>
                <w:szCs w:val="18"/>
                <w:lang w:eastAsia="en-US"/>
              </w:rPr>
            </w:pPr>
            <w:r w:rsidRPr="00E766A7">
              <w:rPr>
                <w:rFonts w:asciiTheme="minorHAnsi" w:eastAsia="Calibri" w:hAnsiTheme="minorHAnsi" w:cs="Calibri"/>
                <w:b/>
                <w:sz w:val="18"/>
                <w:szCs w:val="18"/>
                <w:lang w:eastAsia="en-US"/>
              </w:rPr>
              <w:t>ΥΠΟΥΡΓΕΙΟ ΠΑΙΔΕΙΑΣ, ΘΡΗΣΚΕΥΜΑΤΩΝ ΚΑΙ ΑΘΛΗΤΙΣΜΟΥ</w:t>
            </w:r>
          </w:p>
        </w:tc>
        <w:tc>
          <w:tcPr>
            <w:tcW w:w="2377" w:type="pct"/>
          </w:tcPr>
          <w:p w14:paraId="21CD95BC" w14:textId="77777777" w:rsidR="00E766A7" w:rsidRPr="00E766A7" w:rsidRDefault="00E766A7" w:rsidP="00E766A7">
            <w:pPr>
              <w:tabs>
                <w:tab w:val="center" w:pos="4153"/>
                <w:tab w:val="right" w:pos="8306"/>
              </w:tabs>
              <w:spacing w:after="120"/>
              <w:jc w:val="center"/>
              <w:rPr>
                <w:rFonts w:asciiTheme="minorHAnsi" w:eastAsia="Calibri" w:hAnsiTheme="minorHAnsi"/>
                <w:b/>
                <w:sz w:val="18"/>
                <w:szCs w:val="18"/>
              </w:rPr>
            </w:pPr>
            <w:r w:rsidRPr="00E766A7">
              <w:rPr>
                <w:rFonts w:asciiTheme="minorHAnsi" w:eastAsia="Calibri" w:hAnsiTheme="minorHAnsi"/>
                <w:b/>
                <w:sz w:val="18"/>
                <w:szCs w:val="18"/>
              </w:rPr>
              <w:t>ΕΥΡΩΠΑΪΚΗ ΕΝΩΣΗ</w:t>
            </w:r>
          </w:p>
          <w:p w14:paraId="66F60BEF" w14:textId="77777777" w:rsidR="00E766A7" w:rsidRPr="00E766A7" w:rsidRDefault="00E766A7" w:rsidP="00E766A7">
            <w:pPr>
              <w:tabs>
                <w:tab w:val="center" w:pos="4153"/>
                <w:tab w:val="right" w:pos="8306"/>
              </w:tabs>
              <w:jc w:val="center"/>
              <w:rPr>
                <w:rFonts w:asciiTheme="minorHAnsi" w:eastAsia="Calibri" w:hAnsiTheme="minorHAnsi" w:cs="Calibri"/>
                <w:b/>
                <w:sz w:val="18"/>
                <w:szCs w:val="18"/>
                <w:lang w:eastAsia="en-US"/>
              </w:rPr>
            </w:pPr>
            <w:r w:rsidRPr="00E766A7">
              <w:rPr>
                <w:rFonts w:asciiTheme="minorHAnsi" w:eastAsia="Calibri" w:hAnsiTheme="minorHAnsi" w:cs="Calibri"/>
                <w:b/>
                <w:sz w:val="18"/>
                <w:szCs w:val="18"/>
                <w:lang w:eastAsia="en-US"/>
              </w:rPr>
              <w:t>ΕΥΡΩΠΑΪΚΟ ΚΟΙΝΩΝΙΚΟ TAMEIO + (ΕΚΤ+)</w:t>
            </w:r>
          </w:p>
        </w:tc>
      </w:tr>
      <w:tr w:rsidR="00E766A7" w:rsidRPr="00E766A7" w14:paraId="65CD331E" w14:textId="77777777" w:rsidTr="009E2AA1">
        <w:trPr>
          <w:trHeight w:val="814"/>
        </w:trPr>
        <w:tc>
          <w:tcPr>
            <w:tcW w:w="2623" w:type="pct"/>
            <w:noWrap/>
          </w:tcPr>
          <w:p w14:paraId="6C42F80B" w14:textId="77777777" w:rsidR="00E766A7" w:rsidRPr="00E766A7" w:rsidRDefault="00E766A7" w:rsidP="00E766A7">
            <w:pPr>
              <w:tabs>
                <w:tab w:val="center" w:pos="4153"/>
                <w:tab w:val="right" w:pos="8306"/>
              </w:tabs>
              <w:jc w:val="center"/>
              <w:rPr>
                <w:rFonts w:asciiTheme="minorHAnsi" w:eastAsia="Calibri" w:hAnsiTheme="minorHAnsi"/>
                <w:b/>
                <w:sz w:val="18"/>
                <w:szCs w:val="18"/>
              </w:rPr>
            </w:pPr>
            <w:r w:rsidRPr="00E766A7">
              <w:rPr>
                <w:rFonts w:asciiTheme="minorHAnsi" w:eastAsia="Calibri" w:hAnsiTheme="minorHAnsi"/>
                <w:b/>
                <w:sz w:val="18"/>
                <w:szCs w:val="18"/>
              </w:rPr>
              <w:t>ΠΕΡΙΦΕΡΕΙΑΚΗ ΔΙΕΥΘΥΝΣΗΠΡΩΤΟΒΑΘΜΙΑΣ ΚΑΙ</w:t>
            </w:r>
          </w:p>
          <w:p w14:paraId="60329DAE" w14:textId="77777777" w:rsidR="00E766A7" w:rsidRPr="00E766A7" w:rsidRDefault="00E766A7" w:rsidP="00E766A7">
            <w:pPr>
              <w:tabs>
                <w:tab w:val="center" w:pos="4153"/>
                <w:tab w:val="right" w:pos="8306"/>
              </w:tabs>
              <w:jc w:val="center"/>
              <w:rPr>
                <w:rFonts w:asciiTheme="minorHAnsi" w:eastAsia="Calibri" w:hAnsiTheme="minorHAnsi"/>
                <w:b/>
                <w:sz w:val="18"/>
                <w:szCs w:val="18"/>
              </w:rPr>
            </w:pPr>
            <w:r w:rsidRPr="00E766A7">
              <w:rPr>
                <w:rFonts w:asciiTheme="minorHAnsi" w:eastAsia="Calibri" w:hAnsiTheme="minorHAnsi"/>
                <w:b/>
                <w:sz w:val="18"/>
                <w:szCs w:val="18"/>
              </w:rPr>
              <w:t>ΔΕΥΤΕΡΟΒΑΘΜΙΑΣ ΕΚΠΑΙΔΕΥΣΗΣ</w:t>
            </w:r>
          </w:p>
          <w:p w14:paraId="10D7F468" w14:textId="77777777" w:rsidR="00E766A7" w:rsidRPr="00E766A7" w:rsidRDefault="00E766A7" w:rsidP="00E766A7">
            <w:pPr>
              <w:tabs>
                <w:tab w:val="center" w:pos="4153"/>
                <w:tab w:val="right" w:pos="8306"/>
              </w:tabs>
              <w:jc w:val="center"/>
              <w:rPr>
                <w:rFonts w:asciiTheme="minorHAnsi" w:eastAsia="Calibri" w:hAnsiTheme="minorHAnsi"/>
                <w:b/>
                <w:sz w:val="18"/>
                <w:szCs w:val="18"/>
              </w:rPr>
            </w:pPr>
            <w:r w:rsidRPr="00E766A7">
              <w:rPr>
                <w:rFonts w:asciiTheme="minorHAnsi" w:eastAsia="Calibri" w:hAnsiTheme="minorHAnsi"/>
                <w:b/>
                <w:sz w:val="18"/>
                <w:szCs w:val="18"/>
              </w:rPr>
              <w:t>………………………………..</w:t>
            </w:r>
          </w:p>
          <w:p w14:paraId="47C7E53D" w14:textId="77777777" w:rsidR="00E766A7" w:rsidRPr="00E766A7" w:rsidRDefault="00E766A7" w:rsidP="00E766A7">
            <w:pPr>
              <w:tabs>
                <w:tab w:val="center" w:pos="4153"/>
                <w:tab w:val="right" w:pos="8306"/>
              </w:tabs>
              <w:jc w:val="center"/>
              <w:rPr>
                <w:rFonts w:asciiTheme="minorHAnsi" w:eastAsia="Calibri" w:hAnsiTheme="minorHAnsi"/>
                <w:b/>
                <w:sz w:val="18"/>
                <w:szCs w:val="18"/>
              </w:rPr>
            </w:pPr>
            <w:r w:rsidRPr="00E766A7">
              <w:rPr>
                <w:rFonts w:asciiTheme="minorHAnsi" w:eastAsia="Calibri" w:hAnsiTheme="minorHAnsi"/>
                <w:b/>
                <w:sz w:val="18"/>
                <w:szCs w:val="18"/>
              </w:rPr>
              <w:t xml:space="preserve">ΔΙΕΥΘΥΝΣΗ </w:t>
            </w:r>
            <w:r w:rsidRPr="00E766A7">
              <w:rPr>
                <w:rFonts w:asciiTheme="minorHAnsi" w:eastAsia="Calibri" w:hAnsiTheme="minorHAnsi"/>
                <w:b/>
                <w:sz w:val="18"/>
                <w:szCs w:val="18"/>
                <w:highlight w:val="yellow"/>
              </w:rPr>
              <w:t>ΠΡΩΤΟΒΑΘΜΙΑΣ/ΔΕΥΤΕΡΟΒΑΘΜΙΑΣ</w:t>
            </w:r>
            <w:r w:rsidRPr="00E766A7">
              <w:rPr>
                <w:rFonts w:asciiTheme="minorHAnsi" w:eastAsia="Calibri" w:hAnsiTheme="minorHAnsi"/>
                <w:b/>
                <w:sz w:val="18"/>
                <w:szCs w:val="18"/>
              </w:rPr>
              <w:t xml:space="preserve"> ΕΚΠΑΙΔΕΥΣΗΣ</w:t>
            </w:r>
          </w:p>
          <w:p w14:paraId="5AB23C7C" w14:textId="77777777" w:rsidR="00E766A7" w:rsidRPr="00E766A7" w:rsidRDefault="00E766A7" w:rsidP="00E766A7">
            <w:pPr>
              <w:tabs>
                <w:tab w:val="center" w:pos="4153"/>
                <w:tab w:val="right" w:pos="8306"/>
              </w:tabs>
              <w:jc w:val="center"/>
              <w:rPr>
                <w:rFonts w:asciiTheme="minorHAnsi" w:eastAsia="Calibri" w:hAnsiTheme="minorHAnsi"/>
                <w:b/>
                <w:sz w:val="18"/>
                <w:szCs w:val="18"/>
                <w:vertAlign w:val="superscript"/>
              </w:rPr>
            </w:pPr>
            <w:r w:rsidRPr="00E766A7">
              <w:rPr>
                <w:rFonts w:asciiTheme="minorHAnsi" w:eastAsia="Calibri" w:hAnsiTheme="minorHAnsi"/>
                <w:b/>
                <w:sz w:val="18"/>
                <w:szCs w:val="18"/>
              </w:rPr>
              <w:t>….…………………………………………………………</w:t>
            </w:r>
          </w:p>
          <w:p w14:paraId="02C74D66" w14:textId="77777777" w:rsidR="00E766A7" w:rsidRPr="00E766A7" w:rsidRDefault="00E766A7" w:rsidP="00E766A7">
            <w:pPr>
              <w:tabs>
                <w:tab w:val="center" w:pos="4153"/>
                <w:tab w:val="right" w:pos="8306"/>
              </w:tabs>
              <w:jc w:val="center"/>
              <w:rPr>
                <w:rFonts w:asciiTheme="minorHAnsi" w:eastAsia="Calibri" w:hAnsiTheme="minorHAnsi"/>
                <w:b/>
                <w:sz w:val="18"/>
                <w:szCs w:val="18"/>
                <w:vertAlign w:val="superscript"/>
              </w:rPr>
            </w:pPr>
            <w:r w:rsidRPr="00E766A7">
              <w:rPr>
                <w:rFonts w:asciiTheme="minorHAnsi" w:eastAsia="Calibri" w:hAnsiTheme="minorHAnsi"/>
                <w:b/>
                <w:sz w:val="18"/>
                <w:szCs w:val="18"/>
              </w:rPr>
              <w:t xml:space="preserve">ΣΧΟΛΙΚΗ ΜΟΝΑΔΑ: </w:t>
            </w:r>
            <w:r w:rsidRPr="00E766A7">
              <w:rPr>
                <w:rFonts w:asciiTheme="minorHAnsi" w:hAnsiTheme="minorHAnsi" w:cs="Calibri"/>
                <w:i/>
                <w:sz w:val="18"/>
                <w:szCs w:val="18"/>
              </w:rPr>
              <w:t>(ονομασία σχολικής μονάδας) ………..</w:t>
            </w:r>
          </w:p>
        </w:tc>
        <w:tc>
          <w:tcPr>
            <w:tcW w:w="2377" w:type="pct"/>
          </w:tcPr>
          <w:p w14:paraId="32F0E832" w14:textId="77777777" w:rsidR="00E766A7" w:rsidRPr="00E766A7" w:rsidRDefault="00E766A7" w:rsidP="00E766A7">
            <w:pPr>
              <w:spacing w:after="160" w:line="259" w:lineRule="auto"/>
              <w:rPr>
                <w:rFonts w:asciiTheme="minorHAnsi" w:hAnsiTheme="minorHAnsi"/>
                <w:sz w:val="18"/>
                <w:szCs w:val="18"/>
              </w:rPr>
            </w:pPr>
          </w:p>
          <w:p w14:paraId="5F088B19" w14:textId="77777777" w:rsidR="00E766A7" w:rsidRPr="00E766A7" w:rsidRDefault="00E766A7" w:rsidP="00E766A7">
            <w:pPr>
              <w:spacing w:after="160" w:line="259" w:lineRule="auto"/>
              <w:rPr>
                <w:rFonts w:asciiTheme="minorHAnsi" w:hAnsiTheme="minorHAnsi"/>
                <w:b/>
                <w:sz w:val="18"/>
                <w:szCs w:val="18"/>
              </w:rPr>
            </w:pPr>
            <w:r w:rsidRPr="00E766A7">
              <w:rPr>
                <w:rFonts w:asciiTheme="minorHAnsi" w:hAnsiTheme="minorHAnsi"/>
                <w:b/>
                <w:sz w:val="18"/>
                <w:szCs w:val="18"/>
              </w:rPr>
              <w:t xml:space="preserve">Έναρξη Ισχύος Προγράμματος:  </w:t>
            </w:r>
          </w:p>
        </w:tc>
      </w:tr>
    </w:tbl>
    <w:p w14:paraId="0C2EFB77" w14:textId="77777777" w:rsidR="00E766A7" w:rsidRPr="00E766A7" w:rsidRDefault="00E766A7" w:rsidP="00E766A7">
      <w:pPr>
        <w:spacing w:line="259" w:lineRule="auto"/>
        <w:jc w:val="center"/>
        <w:rPr>
          <w:rFonts w:asciiTheme="minorHAnsi" w:eastAsia="Calibri" w:hAnsiTheme="minorHAnsi"/>
          <w:b/>
          <w:sz w:val="18"/>
          <w:szCs w:val="18"/>
          <w:u w:val="single"/>
          <w:lang w:val="en-US" w:eastAsia="en-US"/>
        </w:rPr>
      </w:pPr>
    </w:p>
    <w:p w14:paraId="0171B77C" w14:textId="77777777" w:rsidR="00E766A7" w:rsidRPr="00E766A7" w:rsidRDefault="00E766A7" w:rsidP="00E766A7">
      <w:pPr>
        <w:spacing w:line="259" w:lineRule="auto"/>
        <w:jc w:val="center"/>
        <w:rPr>
          <w:rFonts w:asciiTheme="minorHAnsi" w:eastAsia="Calibri" w:hAnsiTheme="minorHAnsi"/>
          <w:b/>
          <w:sz w:val="18"/>
          <w:szCs w:val="18"/>
          <w:u w:val="single"/>
          <w:lang w:eastAsia="en-US"/>
        </w:rPr>
      </w:pPr>
      <w:r w:rsidRPr="00E766A7">
        <w:rPr>
          <w:rFonts w:asciiTheme="minorHAnsi" w:eastAsia="Calibri" w:hAnsiTheme="minorHAnsi"/>
          <w:b/>
          <w:sz w:val="18"/>
          <w:szCs w:val="18"/>
          <w:u w:val="single"/>
          <w:lang w:eastAsia="en-US"/>
        </w:rPr>
        <w:t>ΕΒΔΟΜΑΔΙΑΙΟ ΩΡΟΛΟΓΙΟ ΠΡΟΓΡΑΜΜΑ ΕΚΠΑΙΔΕΥΤΙΚΟΥ ΤΜΗΜΑΤΟΣ ΕΝΤΑΞΗΣ</w:t>
      </w:r>
    </w:p>
    <w:p w14:paraId="0298CCD1" w14:textId="54D8B879" w:rsidR="00E766A7" w:rsidRPr="00C6527E" w:rsidRDefault="00E766A7" w:rsidP="00E766A7">
      <w:pPr>
        <w:spacing w:line="259" w:lineRule="auto"/>
        <w:jc w:val="both"/>
        <w:rPr>
          <w:rFonts w:asciiTheme="minorHAnsi" w:eastAsia="Calibri" w:hAnsiTheme="minorHAnsi"/>
          <w:b/>
          <w:sz w:val="18"/>
          <w:szCs w:val="18"/>
          <w:lang w:eastAsia="en-US"/>
        </w:rPr>
      </w:pPr>
      <w:r w:rsidRPr="00C6527E">
        <w:rPr>
          <w:rFonts w:asciiTheme="minorHAnsi" w:eastAsia="Calibri" w:hAnsiTheme="minorHAnsi"/>
          <w:b/>
          <w:sz w:val="18"/>
          <w:szCs w:val="18"/>
          <w:lang w:eastAsia="en-US"/>
        </w:rPr>
        <w:t xml:space="preserve">Πράξη: </w:t>
      </w:r>
      <w:r w:rsidR="005065DF" w:rsidRPr="00C6527E">
        <w:rPr>
          <w:rFonts w:asciiTheme="minorHAnsi" w:eastAsia="Calibri" w:hAnsiTheme="minorHAnsi"/>
          <w:b/>
          <w:sz w:val="18"/>
          <w:szCs w:val="18"/>
          <w:lang w:eastAsia="en-US"/>
        </w:rPr>
        <w:t>«Υποστήριξη φοίτησης μαθητών/τριών με αναπηρία ή ειδικές εκπαιδευτικές ανάγκες, σχολικό έτος 2026-2027»</w:t>
      </w:r>
      <w:r w:rsidRPr="00C6527E">
        <w:rPr>
          <w:rFonts w:asciiTheme="minorHAnsi" w:eastAsia="Calibri" w:hAnsiTheme="minorHAnsi"/>
          <w:b/>
          <w:sz w:val="18"/>
          <w:szCs w:val="18"/>
          <w:lang w:eastAsia="en-US"/>
        </w:rPr>
        <w:t xml:space="preserve">, </w:t>
      </w:r>
      <w:r w:rsidR="00875D4F" w:rsidRPr="00875D4F">
        <w:rPr>
          <w:rFonts w:asciiTheme="minorHAnsi" w:eastAsia="Calibri" w:hAnsiTheme="minorHAnsi"/>
          <w:b/>
          <w:sz w:val="18"/>
          <w:szCs w:val="18"/>
          <w:lang w:eastAsia="en-US"/>
        </w:rPr>
        <w:t>με κωδικό ΟΠΣ: 6063312</w:t>
      </w:r>
    </w:p>
    <w:p w14:paraId="3AF62D51" w14:textId="77777777" w:rsidR="00E766A7" w:rsidRPr="00C6527E" w:rsidRDefault="00E766A7" w:rsidP="00E766A7">
      <w:pPr>
        <w:spacing w:line="259" w:lineRule="auto"/>
        <w:jc w:val="both"/>
        <w:rPr>
          <w:rFonts w:asciiTheme="minorHAnsi" w:eastAsia="Calibri" w:hAnsiTheme="minorHAnsi"/>
          <w:b/>
          <w:sz w:val="18"/>
          <w:szCs w:val="18"/>
          <w:lang w:eastAsia="en-US"/>
        </w:rPr>
      </w:pPr>
      <w:r w:rsidRPr="00C6527E">
        <w:rPr>
          <w:rFonts w:asciiTheme="minorHAnsi" w:eastAsia="Calibri" w:hAnsiTheme="minorHAnsi"/>
          <w:b/>
          <w:sz w:val="18"/>
          <w:szCs w:val="18"/>
          <w:lang w:eastAsia="en-US"/>
        </w:rPr>
        <w:t>Ονοματεπώνυμο αναπληρωτή/τριας εκπαιδευτικού:</w:t>
      </w:r>
    </w:p>
    <w:p w14:paraId="11355508" w14:textId="77777777" w:rsidR="00E766A7" w:rsidRPr="00E766A7" w:rsidRDefault="00E766A7" w:rsidP="00E766A7">
      <w:pPr>
        <w:spacing w:line="259" w:lineRule="auto"/>
        <w:rPr>
          <w:rFonts w:asciiTheme="minorHAnsi" w:eastAsia="Calibri" w:hAnsiTheme="minorHAnsi"/>
          <w:b/>
          <w:sz w:val="18"/>
          <w:szCs w:val="18"/>
          <w:lang w:eastAsia="en-US"/>
        </w:rPr>
      </w:pPr>
      <w:r w:rsidRPr="00C6527E">
        <w:rPr>
          <w:rFonts w:asciiTheme="minorHAnsi" w:eastAsia="Calibri" w:hAnsiTheme="minorHAnsi"/>
          <w:b/>
          <w:sz w:val="18"/>
          <w:szCs w:val="18"/>
          <w:lang w:eastAsia="en-US"/>
        </w:rPr>
        <w:t>Ειδικότητα:</w:t>
      </w:r>
    </w:p>
    <w:p w14:paraId="460BBB8B" w14:textId="77777777" w:rsidR="00E766A7" w:rsidRPr="00E766A7" w:rsidRDefault="00E766A7" w:rsidP="00E766A7">
      <w:pPr>
        <w:spacing w:line="259" w:lineRule="auto"/>
        <w:rPr>
          <w:rFonts w:asciiTheme="minorHAnsi" w:eastAsia="Calibri" w:hAnsiTheme="minorHAnsi"/>
          <w:b/>
          <w:sz w:val="18"/>
          <w:szCs w:val="18"/>
          <w:lang w:eastAsia="en-US"/>
        </w:rPr>
      </w:pPr>
      <w:r w:rsidRPr="00E766A7">
        <w:rPr>
          <w:rFonts w:asciiTheme="minorHAnsi" w:eastAsia="Calibri" w:hAnsiTheme="minorHAnsi"/>
          <w:b/>
          <w:sz w:val="18"/>
          <w:szCs w:val="18"/>
          <w:lang w:eastAsia="en-US"/>
        </w:rPr>
        <w:t>Υποχρεωτικό ωράριο:</w:t>
      </w:r>
    </w:p>
    <w:p w14:paraId="4B26A0B5" w14:textId="77777777" w:rsidR="00E766A7" w:rsidRPr="00E766A7" w:rsidRDefault="00E766A7" w:rsidP="00E766A7">
      <w:pPr>
        <w:spacing w:line="259" w:lineRule="auto"/>
        <w:rPr>
          <w:rFonts w:asciiTheme="minorHAnsi" w:eastAsia="Calibri" w:hAnsiTheme="minorHAnsi"/>
          <w:b/>
          <w:sz w:val="18"/>
          <w:szCs w:val="18"/>
          <w:lang w:eastAsia="en-US"/>
        </w:rPr>
      </w:pPr>
      <w:r w:rsidRPr="00E766A7">
        <w:rPr>
          <w:rFonts w:asciiTheme="minorHAnsi" w:eastAsia="Calibri" w:hAnsiTheme="minorHAnsi"/>
          <w:b/>
          <w:sz w:val="18"/>
          <w:szCs w:val="18"/>
          <w:lang w:eastAsia="en-US"/>
        </w:rPr>
        <w:t>ΦΕΚ Ίδρυσης Τμήματος Ένταξης: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29"/>
        <w:gridCol w:w="1465"/>
        <w:gridCol w:w="1127"/>
        <w:gridCol w:w="1424"/>
        <w:gridCol w:w="1168"/>
        <w:gridCol w:w="1525"/>
        <w:gridCol w:w="1067"/>
        <w:gridCol w:w="1485"/>
        <w:gridCol w:w="1107"/>
        <w:gridCol w:w="1586"/>
      </w:tblGrid>
      <w:tr w:rsidR="00E766A7" w:rsidRPr="00E766A7" w14:paraId="116A0501" w14:textId="77777777" w:rsidTr="009E2AA1">
        <w:tc>
          <w:tcPr>
            <w:tcW w:w="1242" w:type="dxa"/>
            <w:vMerge w:val="restart"/>
            <w:shd w:val="clear" w:color="auto" w:fill="auto"/>
            <w:vAlign w:val="center"/>
            <w:hideMark/>
          </w:tcPr>
          <w:p w14:paraId="23F01819"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ΔΙΔΑΚΤΙΚΗ ΩΡΑ</w:t>
            </w:r>
          </w:p>
        </w:tc>
        <w:tc>
          <w:tcPr>
            <w:tcW w:w="2694" w:type="dxa"/>
            <w:gridSpan w:val="2"/>
            <w:shd w:val="clear" w:color="000000" w:fill="F2F2F2"/>
            <w:noWrap/>
            <w:vAlign w:val="center"/>
            <w:hideMark/>
          </w:tcPr>
          <w:p w14:paraId="4CD9307A"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ΔΕΥΤΕΡΑ</w:t>
            </w:r>
          </w:p>
        </w:tc>
        <w:tc>
          <w:tcPr>
            <w:tcW w:w="2551" w:type="dxa"/>
            <w:gridSpan w:val="2"/>
            <w:shd w:val="clear" w:color="000000" w:fill="D9D9D9"/>
            <w:noWrap/>
            <w:vAlign w:val="center"/>
            <w:hideMark/>
          </w:tcPr>
          <w:p w14:paraId="43259768"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ΤΡΙΤΗ</w:t>
            </w:r>
          </w:p>
        </w:tc>
        <w:tc>
          <w:tcPr>
            <w:tcW w:w="2693" w:type="dxa"/>
            <w:gridSpan w:val="2"/>
            <w:shd w:val="clear" w:color="000000" w:fill="F2F2F2"/>
            <w:noWrap/>
            <w:vAlign w:val="center"/>
            <w:hideMark/>
          </w:tcPr>
          <w:p w14:paraId="142E3784"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ΤΕΤΑΡΤΗ</w:t>
            </w:r>
          </w:p>
        </w:tc>
        <w:tc>
          <w:tcPr>
            <w:tcW w:w="2552" w:type="dxa"/>
            <w:gridSpan w:val="2"/>
            <w:shd w:val="clear" w:color="000000" w:fill="D9D9D9"/>
            <w:noWrap/>
            <w:vAlign w:val="center"/>
            <w:hideMark/>
          </w:tcPr>
          <w:p w14:paraId="4C148869"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ΠΕΜΠΤΗ</w:t>
            </w:r>
          </w:p>
        </w:tc>
        <w:tc>
          <w:tcPr>
            <w:tcW w:w="2693" w:type="dxa"/>
            <w:gridSpan w:val="2"/>
            <w:shd w:val="clear" w:color="000000" w:fill="F2F2F2"/>
            <w:noWrap/>
            <w:vAlign w:val="center"/>
            <w:hideMark/>
          </w:tcPr>
          <w:p w14:paraId="4AC20C98"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ΠΑΡΑΣΚΕΥΗ</w:t>
            </w:r>
          </w:p>
        </w:tc>
      </w:tr>
      <w:tr w:rsidR="00E766A7" w:rsidRPr="00E766A7" w14:paraId="42D1454A" w14:textId="77777777" w:rsidTr="009E2AA1">
        <w:tc>
          <w:tcPr>
            <w:tcW w:w="1242" w:type="dxa"/>
            <w:vMerge/>
            <w:vAlign w:val="center"/>
            <w:hideMark/>
          </w:tcPr>
          <w:p w14:paraId="2B4EAC6A" w14:textId="77777777" w:rsidR="00E766A7" w:rsidRPr="00E766A7" w:rsidRDefault="00E766A7" w:rsidP="00E766A7">
            <w:pPr>
              <w:rPr>
                <w:rFonts w:asciiTheme="minorHAnsi" w:hAnsiTheme="minorHAnsi" w:cstheme="minorHAnsi"/>
                <w:b/>
                <w:bCs/>
                <w:color w:val="000000"/>
                <w:sz w:val="18"/>
                <w:szCs w:val="18"/>
              </w:rPr>
            </w:pPr>
          </w:p>
        </w:tc>
        <w:tc>
          <w:tcPr>
            <w:tcW w:w="1229" w:type="dxa"/>
            <w:shd w:val="clear" w:color="auto" w:fill="auto"/>
            <w:noWrap/>
            <w:vAlign w:val="center"/>
            <w:hideMark/>
          </w:tcPr>
          <w:p w14:paraId="04392911"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ΜΑΘΗΜΑ</w:t>
            </w:r>
          </w:p>
        </w:tc>
        <w:tc>
          <w:tcPr>
            <w:tcW w:w="1465" w:type="dxa"/>
            <w:shd w:val="clear" w:color="auto" w:fill="auto"/>
            <w:noWrap/>
            <w:vAlign w:val="center"/>
            <w:hideMark/>
          </w:tcPr>
          <w:p w14:paraId="1FE91A63"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Ονομασία Τμήματος/των /  (Ομάδας) Ένταξης (</w:t>
            </w:r>
            <w:r w:rsidRPr="00E766A7">
              <w:rPr>
                <w:rFonts w:asciiTheme="minorHAnsi" w:hAnsiTheme="minorHAnsi" w:cstheme="minorHAnsi"/>
                <w:b/>
                <w:bCs/>
                <w:color w:val="000000"/>
                <w:sz w:val="18"/>
                <w:szCs w:val="18"/>
                <w:lang w:val="en-US"/>
              </w:rPr>
              <w:t>myschool</w:t>
            </w:r>
            <w:r w:rsidRPr="00E766A7">
              <w:rPr>
                <w:rFonts w:asciiTheme="minorHAnsi" w:hAnsiTheme="minorHAnsi" w:cstheme="minorHAnsi"/>
                <w:b/>
                <w:bCs/>
                <w:color w:val="000000"/>
                <w:sz w:val="18"/>
                <w:szCs w:val="18"/>
              </w:rPr>
              <w:t>)</w:t>
            </w:r>
          </w:p>
        </w:tc>
        <w:tc>
          <w:tcPr>
            <w:tcW w:w="1127" w:type="dxa"/>
            <w:shd w:val="clear" w:color="000000" w:fill="D9D9D9"/>
            <w:noWrap/>
            <w:vAlign w:val="center"/>
            <w:hideMark/>
          </w:tcPr>
          <w:p w14:paraId="4CA61E0F"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ΜΑΘΗΜΑ</w:t>
            </w:r>
          </w:p>
        </w:tc>
        <w:tc>
          <w:tcPr>
            <w:tcW w:w="1424" w:type="dxa"/>
            <w:shd w:val="clear" w:color="000000" w:fill="D9D9D9"/>
            <w:noWrap/>
            <w:vAlign w:val="center"/>
            <w:hideMark/>
          </w:tcPr>
          <w:p w14:paraId="1BDBF3FA"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Ονομασία Τμήματος/των /  (Ομάδας) Ένταξης (</w:t>
            </w:r>
            <w:r w:rsidRPr="00E766A7">
              <w:rPr>
                <w:rFonts w:asciiTheme="minorHAnsi" w:hAnsiTheme="minorHAnsi" w:cstheme="minorHAnsi"/>
                <w:b/>
                <w:bCs/>
                <w:color w:val="000000"/>
                <w:sz w:val="18"/>
                <w:szCs w:val="18"/>
                <w:lang w:val="en-US"/>
              </w:rPr>
              <w:t>myschool</w:t>
            </w:r>
            <w:r w:rsidRPr="00E766A7">
              <w:rPr>
                <w:rFonts w:asciiTheme="minorHAnsi" w:hAnsiTheme="minorHAnsi" w:cstheme="minorHAnsi"/>
                <w:b/>
                <w:bCs/>
                <w:color w:val="000000"/>
                <w:sz w:val="18"/>
                <w:szCs w:val="18"/>
              </w:rPr>
              <w:t>)</w:t>
            </w:r>
          </w:p>
        </w:tc>
        <w:tc>
          <w:tcPr>
            <w:tcW w:w="1168" w:type="dxa"/>
            <w:shd w:val="clear" w:color="auto" w:fill="auto"/>
            <w:noWrap/>
            <w:vAlign w:val="center"/>
            <w:hideMark/>
          </w:tcPr>
          <w:p w14:paraId="602B7F15"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ΜΑΘΗΜΑ</w:t>
            </w:r>
          </w:p>
        </w:tc>
        <w:tc>
          <w:tcPr>
            <w:tcW w:w="1525" w:type="dxa"/>
            <w:shd w:val="clear" w:color="auto" w:fill="auto"/>
            <w:noWrap/>
            <w:vAlign w:val="center"/>
            <w:hideMark/>
          </w:tcPr>
          <w:p w14:paraId="7FB72A7B"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Ονομασία Τμήματος/των /  (Ομάδας) Ένταξης (</w:t>
            </w:r>
            <w:r w:rsidRPr="00E766A7">
              <w:rPr>
                <w:rFonts w:asciiTheme="minorHAnsi" w:hAnsiTheme="minorHAnsi" w:cstheme="minorHAnsi"/>
                <w:b/>
                <w:bCs/>
                <w:color w:val="000000"/>
                <w:sz w:val="18"/>
                <w:szCs w:val="18"/>
                <w:lang w:val="en-US"/>
              </w:rPr>
              <w:t>myschool</w:t>
            </w:r>
            <w:r w:rsidRPr="00E766A7">
              <w:rPr>
                <w:rFonts w:asciiTheme="minorHAnsi" w:hAnsiTheme="minorHAnsi" w:cstheme="minorHAnsi"/>
                <w:b/>
                <w:bCs/>
                <w:color w:val="000000"/>
                <w:sz w:val="18"/>
                <w:szCs w:val="18"/>
              </w:rPr>
              <w:t>)</w:t>
            </w:r>
          </w:p>
        </w:tc>
        <w:tc>
          <w:tcPr>
            <w:tcW w:w="1067" w:type="dxa"/>
            <w:shd w:val="clear" w:color="000000" w:fill="D9D9D9"/>
            <w:noWrap/>
            <w:vAlign w:val="center"/>
            <w:hideMark/>
          </w:tcPr>
          <w:p w14:paraId="30E5B96E"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ΜΑΘΗΜΑ</w:t>
            </w:r>
          </w:p>
        </w:tc>
        <w:tc>
          <w:tcPr>
            <w:tcW w:w="1485" w:type="dxa"/>
            <w:shd w:val="clear" w:color="000000" w:fill="D9D9D9"/>
            <w:noWrap/>
            <w:vAlign w:val="center"/>
            <w:hideMark/>
          </w:tcPr>
          <w:p w14:paraId="78077777"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Ονομασία Τμήματος/των /  (Ομάδας) Ένταξης (</w:t>
            </w:r>
            <w:r w:rsidRPr="00E766A7">
              <w:rPr>
                <w:rFonts w:asciiTheme="minorHAnsi" w:hAnsiTheme="minorHAnsi" w:cstheme="minorHAnsi"/>
                <w:b/>
                <w:bCs/>
                <w:color w:val="000000"/>
                <w:sz w:val="18"/>
                <w:szCs w:val="18"/>
                <w:lang w:val="en-US"/>
              </w:rPr>
              <w:t>myschool</w:t>
            </w:r>
            <w:r w:rsidRPr="00E766A7">
              <w:rPr>
                <w:rFonts w:asciiTheme="minorHAnsi" w:hAnsiTheme="minorHAnsi" w:cstheme="minorHAnsi"/>
                <w:b/>
                <w:bCs/>
                <w:color w:val="000000"/>
                <w:sz w:val="18"/>
                <w:szCs w:val="18"/>
              </w:rPr>
              <w:t>)</w:t>
            </w:r>
          </w:p>
        </w:tc>
        <w:tc>
          <w:tcPr>
            <w:tcW w:w="1107" w:type="dxa"/>
            <w:shd w:val="clear" w:color="auto" w:fill="auto"/>
            <w:noWrap/>
            <w:vAlign w:val="center"/>
            <w:hideMark/>
          </w:tcPr>
          <w:p w14:paraId="517F0D83"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ΜΑΘΗΜΑ</w:t>
            </w:r>
          </w:p>
        </w:tc>
        <w:tc>
          <w:tcPr>
            <w:tcW w:w="1586" w:type="dxa"/>
            <w:shd w:val="clear" w:color="auto" w:fill="auto"/>
            <w:noWrap/>
            <w:vAlign w:val="center"/>
            <w:hideMark/>
          </w:tcPr>
          <w:p w14:paraId="1236290B"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Ονομασία Τμήματος/των /  (Ομάδας) Ένταξης (</w:t>
            </w:r>
            <w:r w:rsidRPr="00E766A7">
              <w:rPr>
                <w:rFonts w:asciiTheme="minorHAnsi" w:hAnsiTheme="minorHAnsi" w:cstheme="minorHAnsi"/>
                <w:b/>
                <w:bCs/>
                <w:color w:val="000000"/>
                <w:sz w:val="18"/>
                <w:szCs w:val="18"/>
                <w:lang w:val="en-US"/>
              </w:rPr>
              <w:t>myschool</w:t>
            </w:r>
            <w:r w:rsidRPr="00E766A7">
              <w:rPr>
                <w:rFonts w:asciiTheme="minorHAnsi" w:hAnsiTheme="minorHAnsi" w:cstheme="minorHAnsi"/>
                <w:b/>
                <w:bCs/>
                <w:color w:val="000000"/>
                <w:sz w:val="18"/>
                <w:szCs w:val="18"/>
              </w:rPr>
              <w:t>)</w:t>
            </w:r>
          </w:p>
        </w:tc>
      </w:tr>
      <w:tr w:rsidR="00E766A7" w:rsidRPr="00E766A7" w14:paraId="0610C636" w14:textId="77777777" w:rsidTr="009E2AA1">
        <w:tc>
          <w:tcPr>
            <w:tcW w:w="1242" w:type="dxa"/>
            <w:shd w:val="clear" w:color="auto" w:fill="auto"/>
            <w:noWrap/>
            <w:vAlign w:val="center"/>
            <w:hideMark/>
          </w:tcPr>
          <w:p w14:paraId="715C0DDC"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1η</w:t>
            </w:r>
          </w:p>
        </w:tc>
        <w:tc>
          <w:tcPr>
            <w:tcW w:w="1229" w:type="dxa"/>
            <w:shd w:val="clear" w:color="auto" w:fill="auto"/>
            <w:noWrap/>
            <w:vAlign w:val="center"/>
            <w:hideMark/>
          </w:tcPr>
          <w:p w14:paraId="738C92ED" w14:textId="77777777" w:rsidR="00E766A7" w:rsidRPr="00E766A7" w:rsidRDefault="00E766A7" w:rsidP="00E766A7">
            <w:pPr>
              <w:jc w:val="center"/>
              <w:rPr>
                <w:rFonts w:asciiTheme="minorHAnsi" w:hAnsiTheme="minorHAnsi" w:cstheme="minorHAnsi"/>
                <w:b/>
                <w:bCs/>
                <w:color w:val="000000"/>
                <w:sz w:val="18"/>
                <w:szCs w:val="18"/>
              </w:rPr>
            </w:pPr>
          </w:p>
        </w:tc>
        <w:tc>
          <w:tcPr>
            <w:tcW w:w="1465" w:type="dxa"/>
            <w:shd w:val="clear" w:color="auto" w:fill="auto"/>
            <w:noWrap/>
            <w:vAlign w:val="center"/>
            <w:hideMark/>
          </w:tcPr>
          <w:p w14:paraId="72ED7E6A" w14:textId="77777777" w:rsidR="00E766A7" w:rsidRPr="00E766A7" w:rsidRDefault="00E766A7" w:rsidP="00E766A7">
            <w:pPr>
              <w:jc w:val="center"/>
              <w:rPr>
                <w:rFonts w:asciiTheme="minorHAnsi" w:hAnsiTheme="minorHAnsi" w:cstheme="minorHAnsi"/>
                <w:b/>
                <w:bCs/>
                <w:color w:val="000000"/>
                <w:sz w:val="18"/>
                <w:szCs w:val="18"/>
              </w:rPr>
            </w:pPr>
          </w:p>
        </w:tc>
        <w:tc>
          <w:tcPr>
            <w:tcW w:w="1127" w:type="dxa"/>
            <w:shd w:val="clear" w:color="000000" w:fill="D9D9D9"/>
            <w:noWrap/>
            <w:vAlign w:val="center"/>
            <w:hideMark/>
          </w:tcPr>
          <w:p w14:paraId="1C178D24" w14:textId="77777777" w:rsidR="00E766A7" w:rsidRPr="00E766A7" w:rsidRDefault="00E766A7" w:rsidP="00E766A7">
            <w:pPr>
              <w:jc w:val="center"/>
              <w:rPr>
                <w:rFonts w:asciiTheme="minorHAnsi" w:hAnsiTheme="minorHAnsi" w:cstheme="minorHAnsi"/>
                <w:b/>
                <w:bCs/>
                <w:color w:val="000000"/>
                <w:sz w:val="18"/>
                <w:szCs w:val="18"/>
              </w:rPr>
            </w:pPr>
          </w:p>
        </w:tc>
        <w:tc>
          <w:tcPr>
            <w:tcW w:w="1424" w:type="dxa"/>
            <w:shd w:val="clear" w:color="000000" w:fill="D9D9D9"/>
            <w:noWrap/>
            <w:vAlign w:val="center"/>
            <w:hideMark/>
          </w:tcPr>
          <w:p w14:paraId="4E8E4F75" w14:textId="77777777" w:rsidR="00E766A7" w:rsidRPr="00E766A7" w:rsidRDefault="00E766A7" w:rsidP="00E766A7">
            <w:pPr>
              <w:jc w:val="center"/>
              <w:rPr>
                <w:rFonts w:asciiTheme="minorHAnsi" w:hAnsiTheme="minorHAnsi" w:cstheme="minorHAnsi"/>
                <w:b/>
                <w:bCs/>
                <w:color w:val="000000"/>
                <w:sz w:val="18"/>
                <w:szCs w:val="18"/>
              </w:rPr>
            </w:pPr>
          </w:p>
        </w:tc>
        <w:tc>
          <w:tcPr>
            <w:tcW w:w="1168" w:type="dxa"/>
            <w:shd w:val="clear" w:color="auto" w:fill="auto"/>
            <w:noWrap/>
            <w:vAlign w:val="center"/>
            <w:hideMark/>
          </w:tcPr>
          <w:p w14:paraId="448B09E1" w14:textId="77777777" w:rsidR="00E766A7" w:rsidRPr="00E766A7" w:rsidRDefault="00E766A7" w:rsidP="00E766A7">
            <w:pPr>
              <w:jc w:val="center"/>
              <w:rPr>
                <w:rFonts w:asciiTheme="minorHAnsi" w:hAnsiTheme="minorHAnsi" w:cstheme="minorHAnsi"/>
                <w:b/>
                <w:bCs/>
                <w:color w:val="000000"/>
                <w:sz w:val="18"/>
                <w:szCs w:val="18"/>
              </w:rPr>
            </w:pPr>
          </w:p>
        </w:tc>
        <w:tc>
          <w:tcPr>
            <w:tcW w:w="1525" w:type="dxa"/>
            <w:shd w:val="clear" w:color="auto" w:fill="auto"/>
            <w:noWrap/>
            <w:vAlign w:val="center"/>
            <w:hideMark/>
          </w:tcPr>
          <w:p w14:paraId="2506D66E" w14:textId="77777777" w:rsidR="00E766A7" w:rsidRPr="00E766A7" w:rsidRDefault="00E766A7" w:rsidP="00E766A7">
            <w:pPr>
              <w:jc w:val="center"/>
              <w:rPr>
                <w:rFonts w:asciiTheme="minorHAnsi" w:hAnsiTheme="minorHAnsi" w:cstheme="minorHAnsi"/>
                <w:b/>
                <w:bCs/>
                <w:color w:val="000000"/>
                <w:sz w:val="18"/>
                <w:szCs w:val="18"/>
              </w:rPr>
            </w:pPr>
          </w:p>
        </w:tc>
        <w:tc>
          <w:tcPr>
            <w:tcW w:w="1067" w:type="dxa"/>
            <w:shd w:val="clear" w:color="000000" w:fill="D9D9D9"/>
            <w:noWrap/>
            <w:vAlign w:val="center"/>
            <w:hideMark/>
          </w:tcPr>
          <w:p w14:paraId="125CFDB3" w14:textId="77777777" w:rsidR="00E766A7" w:rsidRPr="00E766A7" w:rsidRDefault="00E766A7" w:rsidP="00E766A7">
            <w:pPr>
              <w:jc w:val="center"/>
              <w:rPr>
                <w:rFonts w:asciiTheme="minorHAnsi" w:hAnsiTheme="minorHAnsi" w:cstheme="minorHAnsi"/>
                <w:b/>
                <w:bCs/>
                <w:color w:val="000000"/>
                <w:sz w:val="18"/>
                <w:szCs w:val="18"/>
              </w:rPr>
            </w:pPr>
          </w:p>
        </w:tc>
        <w:tc>
          <w:tcPr>
            <w:tcW w:w="1485" w:type="dxa"/>
            <w:shd w:val="clear" w:color="000000" w:fill="D9D9D9"/>
            <w:noWrap/>
            <w:vAlign w:val="center"/>
            <w:hideMark/>
          </w:tcPr>
          <w:p w14:paraId="147D774C" w14:textId="77777777" w:rsidR="00E766A7" w:rsidRPr="00E766A7" w:rsidRDefault="00E766A7" w:rsidP="00E766A7">
            <w:pPr>
              <w:jc w:val="center"/>
              <w:rPr>
                <w:rFonts w:asciiTheme="minorHAnsi" w:hAnsiTheme="minorHAnsi" w:cstheme="minorHAnsi"/>
                <w:b/>
                <w:bCs/>
                <w:color w:val="000000"/>
                <w:sz w:val="18"/>
                <w:szCs w:val="18"/>
              </w:rPr>
            </w:pPr>
          </w:p>
        </w:tc>
        <w:tc>
          <w:tcPr>
            <w:tcW w:w="1107" w:type="dxa"/>
            <w:shd w:val="clear" w:color="auto" w:fill="auto"/>
            <w:noWrap/>
            <w:vAlign w:val="center"/>
            <w:hideMark/>
          </w:tcPr>
          <w:p w14:paraId="2C566C16" w14:textId="77777777" w:rsidR="00E766A7" w:rsidRPr="00E766A7" w:rsidRDefault="00E766A7" w:rsidP="00E766A7">
            <w:pPr>
              <w:jc w:val="center"/>
              <w:rPr>
                <w:rFonts w:asciiTheme="minorHAnsi" w:hAnsiTheme="minorHAnsi" w:cstheme="minorHAnsi"/>
                <w:b/>
                <w:bCs/>
                <w:color w:val="000000"/>
                <w:sz w:val="18"/>
                <w:szCs w:val="18"/>
              </w:rPr>
            </w:pPr>
          </w:p>
        </w:tc>
        <w:tc>
          <w:tcPr>
            <w:tcW w:w="1586" w:type="dxa"/>
            <w:shd w:val="clear" w:color="auto" w:fill="auto"/>
            <w:noWrap/>
            <w:vAlign w:val="center"/>
            <w:hideMark/>
          </w:tcPr>
          <w:p w14:paraId="0A7D5ACB" w14:textId="77777777" w:rsidR="00E766A7" w:rsidRPr="00E766A7" w:rsidRDefault="00E766A7" w:rsidP="00E766A7">
            <w:pPr>
              <w:jc w:val="center"/>
              <w:rPr>
                <w:rFonts w:asciiTheme="minorHAnsi" w:hAnsiTheme="minorHAnsi" w:cstheme="minorHAnsi"/>
                <w:b/>
                <w:bCs/>
                <w:color w:val="000000"/>
                <w:sz w:val="18"/>
                <w:szCs w:val="18"/>
              </w:rPr>
            </w:pPr>
          </w:p>
        </w:tc>
      </w:tr>
      <w:tr w:rsidR="00E766A7" w:rsidRPr="00E766A7" w14:paraId="0C225B98" w14:textId="77777777" w:rsidTr="009E2AA1">
        <w:tc>
          <w:tcPr>
            <w:tcW w:w="1242" w:type="dxa"/>
            <w:shd w:val="clear" w:color="auto" w:fill="auto"/>
            <w:noWrap/>
            <w:vAlign w:val="center"/>
            <w:hideMark/>
          </w:tcPr>
          <w:p w14:paraId="4C90BC64"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2η</w:t>
            </w:r>
          </w:p>
        </w:tc>
        <w:tc>
          <w:tcPr>
            <w:tcW w:w="1229" w:type="dxa"/>
            <w:shd w:val="clear" w:color="auto" w:fill="auto"/>
            <w:noWrap/>
            <w:vAlign w:val="center"/>
            <w:hideMark/>
          </w:tcPr>
          <w:p w14:paraId="679819B3" w14:textId="77777777" w:rsidR="00E766A7" w:rsidRPr="00E766A7" w:rsidRDefault="00E766A7" w:rsidP="00E766A7">
            <w:pPr>
              <w:jc w:val="center"/>
              <w:rPr>
                <w:rFonts w:asciiTheme="minorHAnsi" w:hAnsiTheme="minorHAnsi" w:cstheme="minorHAnsi"/>
                <w:color w:val="000000"/>
                <w:sz w:val="18"/>
                <w:szCs w:val="18"/>
              </w:rPr>
            </w:pPr>
          </w:p>
        </w:tc>
        <w:tc>
          <w:tcPr>
            <w:tcW w:w="1465" w:type="dxa"/>
            <w:shd w:val="clear" w:color="auto" w:fill="auto"/>
            <w:noWrap/>
            <w:vAlign w:val="center"/>
            <w:hideMark/>
          </w:tcPr>
          <w:p w14:paraId="511ECBE8" w14:textId="77777777" w:rsidR="00E766A7" w:rsidRPr="00E766A7" w:rsidRDefault="00E766A7" w:rsidP="00E766A7">
            <w:pPr>
              <w:jc w:val="center"/>
              <w:rPr>
                <w:rFonts w:asciiTheme="minorHAnsi" w:hAnsiTheme="minorHAnsi" w:cstheme="minorHAnsi"/>
                <w:color w:val="000000"/>
                <w:sz w:val="18"/>
                <w:szCs w:val="18"/>
              </w:rPr>
            </w:pPr>
          </w:p>
        </w:tc>
        <w:tc>
          <w:tcPr>
            <w:tcW w:w="1127" w:type="dxa"/>
            <w:shd w:val="clear" w:color="000000" w:fill="D9D9D9"/>
            <w:noWrap/>
            <w:vAlign w:val="center"/>
            <w:hideMark/>
          </w:tcPr>
          <w:p w14:paraId="258161FE" w14:textId="77777777" w:rsidR="00E766A7" w:rsidRPr="00E766A7" w:rsidRDefault="00E766A7" w:rsidP="00E766A7">
            <w:pPr>
              <w:jc w:val="center"/>
              <w:rPr>
                <w:rFonts w:asciiTheme="minorHAnsi" w:hAnsiTheme="minorHAnsi" w:cstheme="minorHAnsi"/>
                <w:color w:val="000000"/>
                <w:sz w:val="18"/>
                <w:szCs w:val="18"/>
              </w:rPr>
            </w:pPr>
          </w:p>
        </w:tc>
        <w:tc>
          <w:tcPr>
            <w:tcW w:w="1424" w:type="dxa"/>
            <w:shd w:val="clear" w:color="000000" w:fill="D9D9D9"/>
            <w:noWrap/>
            <w:vAlign w:val="center"/>
            <w:hideMark/>
          </w:tcPr>
          <w:p w14:paraId="6F991786" w14:textId="77777777" w:rsidR="00E766A7" w:rsidRPr="00E766A7" w:rsidRDefault="00E766A7" w:rsidP="00E766A7">
            <w:pPr>
              <w:jc w:val="center"/>
              <w:rPr>
                <w:rFonts w:asciiTheme="minorHAnsi" w:hAnsiTheme="minorHAnsi" w:cstheme="minorHAnsi"/>
                <w:color w:val="000000"/>
                <w:sz w:val="18"/>
                <w:szCs w:val="18"/>
              </w:rPr>
            </w:pPr>
          </w:p>
        </w:tc>
        <w:tc>
          <w:tcPr>
            <w:tcW w:w="1168" w:type="dxa"/>
            <w:shd w:val="clear" w:color="auto" w:fill="auto"/>
            <w:noWrap/>
            <w:vAlign w:val="center"/>
            <w:hideMark/>
          </w:tcPr>
          <w:p w14:paraId="5F28701B" w14:textId="77777777" w:rsidR="00E766A7" w:rsidRPr="00E766A7" w:rsidRDefault="00E766A7" w:rsidP="00E766A7">
            <w:pPr>
              <w:jc w:val="center"/>
              <w:rPr>
                <w:rFonts w:asciiTheme="minorHAnsi" w:hAnsiTheme="minorHAnsi" w:cstheme="minorHAnsi"/>
                <w:color w:val="000000"/>
                <w:sz w:val="18"/>
                <w:szCs w:val="18"/>
              </w:rPr>
            </w:pPr>
          </w:p>
        </w:tc>
        <w:tc>
          <w:tcPr>
            <w:tcW w:w="1525" w:type="dxa"/>
            <w:shd w:val="clear" w:color="auto" w:fill="auto"/>
            <w:noWrap/>
            <w:vAlign w:val="center"/>
            <w:hideMark/>
          </w:tcPr>
          <w:p w14:paraId="2D61A289" w14:textId="77777777" w:rsidR="00E766A7" w:rsidRPr="00E766A7" w:rsidRDefault="00E766A7" w:rsidP="00E766A7">
            <w:pPr>
              <w:jc w:val="center"/>
              <w:rPr>
                <w:rFonts w:asciiTheme="minorHAnsi" w:hAnsiTheme="minorHAnsi" w:cstheme="minorHAnsi"/>
                <w:color w:val="000000"/>
                <w:sz w:val="18"/>
                <w:szCs w:val="18"/>
              </w:rPr>
            </w:pPr>
          </w:p>
        </w:tc>
        <w:tc>
          <w:tcPr>
            <w:tcW w:w="1067" w:type="dxa"/>
            <w:shd w:val="clear" w:color="000000" w:fill="D9D9D9"/>
            <w:noWrap/>
            <w:vAlign w:val="center"/>
            <w:hideMark/>
          </w:tcPr>
          <w:p w14:paraId="15A53CBC" w14:textId="77777777" w:rsidR="00E766A7" w:rsidRPr="00E766A7" w:rsidRDefault="00E766A7" w:rsidP="00E766A7">
            <w:pPr>
              <w:jc w:val="center"/>
              <w:rPr>
                <w:rFonts w:asciiTheme="minorHAnsi" w:hAnsiTheme="minorHAnsi" w:cstheme="minorHAnsi"/>
                <w:color w:val="000000"/>
                <w:sz w:val="18"/>
                <w:szCs w:val="18"/>
              </w:rPr>
            </w:pPr>
          </w:p>
        </w:tc>
        <w:tc>
          <w:tcPr>
            <w:tcW w:w="1485" w:type="dxa"/>
            <w:shd w:val="clear" w:color="000000" w:fill="D9D9D9"/>
            <w:noWrap/>
            <w:vAlign w:val="center"/>
            <w:hideMark/>
          </w:tcPr>
          <w:p w14:paraId="7F17BF66" w14:textId="77777777" w:rsidR="00E766A7" w:rsidRPr="00E766A7" w:rsidRDefault="00E766A7" w:rsidP="00E766A7">
            <w:pPr>
              <w:jc w:val="center"/>
              <w:rPr>
                <w:rFonts w:asciiTheme="minorHAnsi" w:hAnsiTheme="minorHAnsi" w:cstheme="minorHAnsi"/>
                <w:color w:val="000000"/>
                <w:sz w:val="18"/>
                <w:szCs w:val="18"/>
              </w:rPr>
            </w:pPr>
          </w:p>
        </w:tc>
        <w:tc>
          <w:tcPr>
            <w:tcW w:w="1107" w:type="dxa"/>
            <w:shd w:val="clear" w:color="auto" w:fill="auto"/>
            <w:noWrap/>
            <w:vAlign w:val="center"/>
            <w:hideMark/>
          </w:tcPr>
          <w:p w14:paraId="4D16BAB8" w14:textId="77777777" w:rsidR="00E766A7" w:rsidRPr="00E766A7" w:rsidRDefault="00E766A7" w:rsidP="00E766A7">
            <w:pPr>
              <w:jc w:val="center"/>
              <w:rPr>
                <w:rFonts w:asciiTheme="minorHAnsi" w:hAnsiTheme="minorHAnsi" w:cstheme="minorHAnsi"/>
                <w:color w:val="000000"/>
                <w:sz w:val="18"/>
                <w:szCs w:val="18"/>
              </w:rPr>
            </w:pPr>
          </w:p>
        </w:tc>
        <w:tc>
          <w:tcPr>
            <w:tcW w:w="1586" w:type="dxa"/>
            <w:shd w:val="clear" w:color="auto" w:fill="auto"/>
            <w:noWrap/>
            <w:vAlign w:val="center"/>
            <w:hideMark/>
          </w:tcPr>
          <w:p w14:paraId="7C05F8AF" w14:textId="77777777" w:rsidR="00E766A7" w:rsidRPr="00E766A7" w:rsidRDefault="00E766A7" w:rsidP="00E766A7">
            <w:pPr>
              <w:jc w:val="center"/>
              <w:rPr>
                <w:rFonts w:asciiTheme="minorHAnsi" w:hAnsiTheme="minorHAnsi" w:cstheme="minorHAnsi"/>
                <w:color w:val="000000"/>
                <w:sz w:val="18"/>
                <w:szCs w:val="18"/>
              </w:rPr>
            </w:pPr>
          </w:p>
        </w:tc>
      </w:tr>
      <w:tr w:rsidR="00E766A7" w:rsidRPr="00E766A7" w14:paraId="0718618B" w14:textId="77777777" w:rsidTr="009E2AA1">
        <w:tc>
          <w:tcPr>
            <w:tcW w:w="1242" w:type="dxa"/>
            <w:shd w:val="clear" w:color="auto" w:fill="auto"/>
            <w:noWrap/>
            <w:vAlign w:val="center"/>
            <w:hideMark/>
          </w:tcPr>
          <w:p w14:paraId="1D20A02D"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3η</w:t>
            </w:r>
          </w:p>
        </w:tc>
        <w:tc>
          <w:tcPr>
            <w:tcW w:w="1229" w:type="dxa"/>
            <w:shd w:val="clear" w:color="auto" w:fill="auto"/>
            <w:noWrap/>
            <w:vAlign w:val="center"/>
            <w:hideMark/>
          </w:tcPr>
          <w:p w14:paraId="07AD9C8B" w14:textId="77777777" w:rsidR="00E766A7" w:rsidRPr="00E766A7" w:rsidRDefault="00E766A7" w:rsidP="00E766A7">
            <w:pPr>
              <w:jc w:val="center"/>
              <w:rPr>
                <w:rFonts w:asciiTheme="minorHAnsi" w:hAnsiTheme="minorHAnsi" w:cstheme="minorHAnsi"/>
                <w:color w:val="000000"/>
                <w:sz w:val="18"/>
                <w:szCs w:val="18"/>
              </w:rPr>
            </w:pPr>
          </w:p>
        </w:tc>
        <w:tc>
          <w:tcPr>
            <w:tcW w:w="1465" w:type="dxa"/>
            <w:shd w:val="clear" w:color="auto" w:fill="auto"/>
            <w:noWrap/>
            <w:vAlign w:val="center"/>
            <w:hideMark/>
          </w:tcPr>
          <w:p w14:paraId="2A5B2AD5" w14:textId="77777777" w:rsidR="00E766A7" w:rsidRPr="00E766A7" w:rsidRDefault="00E766A7" w:rsidP="00E766A7">
            <w:pPr>
              <w:jc w:val="center"/>
              <w:rPr>
                <w:rFonts w:asciiTheme="minorHAnsi" w:hAnsiTheme="minorHAnsi" w:cstheme="minorHAnsi"/>
                <w:color w:val="000000"/>
                <w:sz w:val="18"/>
                <w:szCs w:val="18"/>
              </w:rPr>
            </w:pPr>
          </w:p>
        </w:tc>
        <w:tc>
          <w:tcPr>
            <w:tcW w:w="1127" w:type="dxa"/>
            <w:shd w:val="clear" w:color="000000" w:fill="D9D9D9"/>
            <w:noWrap/>
            <w:vAlign w:val="center"/>
            <w:hideMark/>
          </w:tcPr>
          <w:p w14:paraId="0686F8E9" w14:textId="77777777" w:rsidR="00E766A7" w:rsidRPr="00E766A7" w:rsidRDefault="00E766A7" w:rsidP="00E766A7">
            <w:pPr>
              <w:jc w:val="center"/>
              <w:rPr>
                <w:rFonts w:asciiTheme="minorHAnsi" w:hAnsiTheme="minorHAnsi" w:cstheme="minorHAnsi"/>
                <w:color w:val="000000"/>
                <w:sz w:val="18"/>
                <w:szCs w:val="18"/>
              </w:rPr>
            </w:pPr>
          </w:p>
        </w:tc>
        <w:tc>
          <w:tcPr>
            <w:tcW w:w="1424" w:type="dxa"/>
            <w:shd w:val="clear" w:color="000000" w:fill="D9D9D9"/>
            <w:noWrap/>
            <w:vAlign w:val="center"/>
            <w:hideMark/>
          </w:tcPr>
          <w:p w14:paraId="0307B9B9" w14:textId="77777777" w:rsidR="00E766A7" w:rsidRPr="00E766A7" w:rsidRDefault="00E766A7" w:rsidP="00E766A7">
            <w:pPr>
              <w:jc w:val="center"/>
              <w:rPr>
                <w:rFonts w:asciiTheme="minorHAnsi" w:hAnsiTheme="minorHAnsi" w:cstheme="minorHAnsi"/>
                <w:color w:val="000000"/>
                <w:sz w:val="18"/>
                <w:szCs w:val="18"/>
              </w:rPr>
            </w:pPr>
          </w:p>
        </w:tc>
        <w:tc>
          <w:tcPr>
            <w:tcW w:w="1168" w:type="dxa"/>
            <w:shd w:val="clear" w:color="auto" w:fill="auto"/>
            <w:noWrap/>
            <w:vAlign w:val="center"/>
            <w:hideMark/>
          </w:tcPr>
          <w:p w14:paraId="5A6C8EBA" w14:textId="77777777" w:rsidR="00E766A7" w:rsidRPr="00E766A7" w:rsidRDefault="00E766A7" w:rsidP="00E766A7">
            <w:pPr>
              <w:jc w:val="center"/>
              <w:rPr>
                <w:rFonts w:asciiTheme="minorHAnsi" w:hAnsiTheme="minorHAnsi" w:cstheme="minorHAnsi"/>
                <w:color w:val="000000"/>
                <w:sz w:val="18"/>
                <w:szCs w:val="18"/>
              </w:rPr>
            </w:pPr>
          </w:p>
        </w:tc>
        <w:tc>
          <w:tcPr>
            <w:tcW w:w="1525" w:type="dxa"/>
            <w:shd w:val="clear" w:color="auto" w:fill="auto"/>
            <w:noWrap/>
            <w:vAlign w:val="center"/>
            <w:hideMark/>
          </w:tcPr>
          <w:p w14:paraId="11AC48F9" w14:textId="77777777" w:rsidR="00E766A7" w:rsidRPr="00E766A7" w:rsidRDefault="00E766A7" w:rsidP="00E766A7">
            <w:pPr>
              <w:jc w:val="center"/>
              <w:rPr>
                <w:rFonts w:asciiTheme="minorHAnsi" w:hAnsiTheme="minorHAnsi" w:cstheme="minorHAnsi"/>
                <w:color w:val="000000"/>
                <w:sz w:val="18"/>
                <w:szCs w:val="18"/>
              </w:rPr>
            </w:pPr>
          </w:p>
        </w:tc>
        <w:tc>
          <w:tcPr>
            <w:tcW w:w="1067" w:type="dxa"/>
            <w:shd w:val="clear" w:color="000000" w:fill="D9D9D9"/>
            <w:noWrap/>
            <w:vAlign w:val="center"/>
            <w:hideMark/>
          </w:tcPr>
          <w:p w14:paraId="197822F2" w14:textId="77777777" w:rsidR="00E766A7" w:rsidRPr="00E766A7" w:rsidRDefault="00E766A7" w:rsidP="00E766A7">
            <w:pPr>
              <w:jc w:val="center"/>
              <w:rPr>
                <w:rFonts w:asciiTheme="minorHAnsi" w:hAnsiTheme="minorHAnsi" w:cstheme="minorHAnsi"/>
                <w:color w:val="000000"/>
                <w:sz w:val="18"/>
                <w:szCs w:val="18"/>
              </w:rPr>
            </w:pPr>
          </w:p>
        </w:tc>
        <w:tc>
          <w:tcPr>
            <w:tcW w:w="1485" w:type="dxa"/>
            <w:shd w:val="clear" w:color="000000" w:fill="D9D9D9"/>
            <w:noWrap/>
            <w:vAlign w:val="center"/>
            <w:hideMark/>
          </w:tcPr>
          <w:p w14:paraId="30E15104" w14:textId="77777777" w:rsidR="00E766A7" w:rsidRPr="00E766A7" w:rsidRDefault="00E766A7" w:rsidP="00E766A7">
            <w:pPr>
              <w:jc w:val="center"/>
              <w:rPr>
                <w:rFonts w:asciiTheme="minorHAnsi" w:hAnsiTheme="minorHAnsi" w:cstheme="minorHAnsi"/>
                <w:color w:val="000000"/>
                <w:sz w:val="18"/>
                <w:szCs w:val="18"/>
              </w:rPr>
            </w:pPr>
          </w:p>
        </w:tc>
        <w:tc>
          <w:tcPr>
            <w:tcW w:w="1107" w:type="dxa"/>
            <w:shd w:val="clear" w:color="auto" w:fill="auto"/>
            <w:noWrap/>
            <w:vAlign w:val="center"/>
            <w:hideMark/>
          </w:tcPr>
          <w:p w14:paraId="4EEDDBA5" w14:textId="77777777" w:rsidR="00E766A7" w:rsidRPr="00E766A7" w:rsidRDefault="00E766A7" w:rsidP="00E766A7">
            <w:pPr>
              <w:jc w:val="center"/>
              <w:rPr>
                <w:rFonts w:asciiTheme="minorHAnsi" w:hAnsiTheme="minorHAnsi" w:cstheme="minorHAnsi"/>
                <w:color w:val="000000"/>
                <w:sz w:val="18"/>
                <w:szCs w:val="18"/>
              </w:rPr>
            </w:pPr>
          </w:p>
        </w:tc>
        <w:tc>
          <w:tcPr>
            <w:tcW w:w="1586" w:type="dxa"/>
            <w:shd w:val="clear" w:color="auto" w:fill="auto"/>
            <w:noWrap/>
            <w:vAlign w:val="center"/>
            <w:hideMark/>
          </w:tcPr>
          <w:p w14:paraId="161036F0" w14:textId="77777777" w:rsidR="00E766A7" w:rsidRPr="00E766A7" w:rsidRDefault="00E766A7" w:rsidP="00E766A7">
            <w:pPr>
              <w:jc w:val="center"/>
              <w:rPr>
                <w:rFonts w:asciiTheme="minorHAnsi" w:hAnsiTheme="minorHAnsi" w:cstheme="minorHAnsi"/>
                <w:color w:val="000000"/>
                <w:sz w:val="18"/>
                <w:szCs w:val="18"/>
              </w:rPr>
            </w:pPr>
          </w:p>
        </w:tc>
      </w:tr>
      <w:tr w:rsidR="00E766A7" w:rsidRPr="00E766A7" w14:paraId="0EDFE441" w14:textId="77777777" w:rsidTr="009E2AA1">
        <w:tc>
          <w:tcPr>
            <w:tcW w:w="1242" w:type="dxa"/>
            <w:shd w:val="clear" w:color="auto" w:fill="auto"/>
            <w:noWrap/>
            <w:vAlign w:val="center"/>
            <w:hideMark/>
          </w:tcPr>
          <w:p w14:paraId="4D62C87E"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4η</w:t>
            </w:r>
          </w:p>
        </w:tc>
        <w:tc>
          <w:tcPr>
            <w:tcW w:w="1229" w:type="dxa"/>
            <w:shd w:val="clear" w:color="auto" w:fill="auto"/>
            <w:noWrap/>
            <w:vAlign w:val="center"/>
            <w:hideMark/>
          </w:tcPr>
          <w:p w14:paraId="61B2700C" w14:textId="77777777" w:rsidR="00E766A7" w:rsidRPr="00E766A7" w:rsidRDefault="00E766A7" w:rsidP="00E766A7">
            <w:pPr>
              <w:jc w:val="center"/>
              <w:rPr>
                <w:rFonts w:asciiTheme="minorHAnsi" w:hAnsiTheme="minorHAnsi" w:cstheme="minorHAnsi"/>
                <w:color w:val="000000"/>
                <w:sz w:val="18"/>
                <w:szCs w:val="18"/>
              </w:rPr>
            </w:pPr>
          </w:p>
        </w:tc>
        <w:tc>
          <w:tcPr>
            <w:tcW w:w="1465" w:type="dxa"/>
            <w:shd w:val="clear" w:color="auto" w:fill="auto"/>
            <w:noWrap/>
            <w:vAlign w:val="center"/>
            <w:hideMark/>
          </w:tcPr>
          <w:p w14:paraId="15817A3E" w14:textId="77777777" w:rsidR="00E766A7" w:rsidRPr="00E766A7" w:rsidRDefault="00E766A7" w:rsidP="00E766A7">
            <w:pPr>
              <w:jc w:val="center"/>
              <w:rPr>
                <w:rFonts w:asciiTheme="minorHAnsi" w:hAnsiTheme="minorHAnsi" w:cstheme="minorHAnsi"/>
                <w:color w:val="000000"/>
                <w:sz w:val="18"/>
                <w:szCs w:val="18"/>
              </w:rPr>
            </w:pPr>
          </w:p>
        </w:tc>
        <w:tc>
          <w:tcPr>
            <w:tcW w:w="1127" w:type="dxa"/>
            <w:shd w:val="clear" w:color="000000" w:fill="D9D9D9"/>
            <w:noWrap/>
            <w:vAlign w:val="center"/>
            <w:hideMark/>
          </w:tcPr>
          <w:p w14:paraId="233B55FF" w14:textId="77777777" w:rsidR="00E766A7" w:rsidRPr="00E766A7" w:rsidRDefault="00E766A7" w:rsidP="00E766A7">
            <w:pPr>
              <w:jc w:val="center"/>
              <w:rPr>
                <w:rFonts w:asciiTheme="minorHAnsi" w:hAnsiTheme="minorHAnsi" w:cstheme="minorHAnsi"/>
                <w:color w:val="000000"/>
                <w:sz w:val="18"/>
                <w:szCs w:val="18"/>
              </w:rPr>
            </w:pPr>
          </w:p>
        </w:tc>
        <w:tc>
          <w:tcPr>
            <w:tcW w:w="1424" w:type="dxa"/>
            <w:shd w:val="clear" w:color="000000" w:fill="D9D9D9"/>
            <w:noWrap/>
            <w:vAlign w:val="center"/>
            <w:hideMark/>
          </w:tcPr>
          <w:p w14:paraId="365ED754" w14:textId="77777777" w:rsidR="00E766A7" w:rsidRPr="00E766A7" w:rsidRDefault="00E766A7" w:rsidP="00E766A7">
            <w:pPr>
              <w:jc w:val="center"/>
              <w:rPr>
                <w:rFonts w:asciiTheme="minorHAnsi" w:hAnsiTheme="minorHAnsi" w:cstheme="minorHAnsi"/>
                <w:color w:val="000000"/>
                <w:sz w:val="18"/>
                <w:szCs w:val="18"/>
              </w:rPr>
            </w:pPr>
          </w:p>
        </w:tc>
        <w:tc>
          <w:tcPr>
            <w:tcW w:w="1168" w:type="dxa"/>
            <w:shd w:val="clear" w:color="auto" w:fill="auto"/>
            <w:noWrap/>
            <w:vAlign w:val="center"/>
            <w:hideMark/>
          </w:tcPr>
          <w:p w14:paraId="6F777420" w14:textId="77777777" w:rsidR="00E766A7" w:rsidRPr="00E766A7" w:rsidRDefault="00E766A7" w:rsidP="00E766A7">
            <w:pPr>
              <w:jc w:val="center"/>
              <w:rPr>
                <w:rFonts w:asciiTheme="minorHAnsi" w:hAnsiTheme="minorHAnsi" w:cstheme="minorHAnsi"/>
                <w:color w:val="000000"/>
                <w:sz w:val="18"/>
                <w:szCs w:val="18"/>
              </w:rPr>
            </w:pPr>
          </w:p>
        </w:tc>
        <w:tc>
          <w:tcPr>
            <w:tcW w:w="1525" w:type="dxa"/>
            <w:shd w:val="clear" w:color="auto" w:fill="auto"/>
            <w:noWrap/>
            <w:vAlign w:val="center"/>
            <w:hideMark/>
          </w:tcPr>
          <w:p w14:paraId="54AEDBD2" w14:textId="77777777" w:rsidR="00E766A7" w:rsidRPr="00E766A7" w:rsidRDefault="00E766A7" w:rsidP="00E766A7">
            <w:pPr>
              <w:jc w:val="center"/>
              <w:rPr>
                <w:rFonts w:asciiTheme="minorHAnsi" w:hAnsiTheme="minorHAnsi" w:cstheme="minorHAnsi"/>
                <w:color w:val="000000"/>
                <w:sz w:val="18"/>
                <w:szCs w:val="18"/>
              </w:rPr>
            </w:pPr>
          </w:p>
        </w:tc>
        <w:tc>
          <w:tcPr>
            <w:tcW w:w="1067" w:type="dxa"/>
            <w:shd w:val="clear" w:color="000000" w:fill="D9D9D9"/>
            <w:noWrap/>
            <w:vAlign w:val="center"/>
            <w:hideMark/>
          </w:tcPr>
          <w:p w14:paraId="5333EC37" w14:textId="77777777" w:rsidR="00E766A7" w:rsidRPr="00E766A7" w:rsidRDefault="00E766A7" w:rsidP="00E766A7">
            <w:pPr>
              <w:jc w:val="center"/>
              <w:rPr>
                <w:rFonts w:asciiTheme="minorHAnsi" w:hAnsiTheme="minorHAnsi" w:cstheme="minorHAnsi"/>
                <w:color w:val="000000"/>
                <w:sz w:val="18"/>
                <w:szCs w:val="18"/>
              </w:rPr>
            </w:pPr>
          </w:p>
        </w:tc>
        <w:tc>
          <w:tcPr>
            <w:tcW w:w="1485" w:type="dxa"/>
            <w:shd w:val="clear" w:color="000000" w:fill="D9D9D9"/>
            <w:noWrap/>
            <w:vAlign w:val="center"/>
            <w:hideMark/>
          </w:tcPr>
          <w:p w14:paraId="09F9ED86" w14:textId="77777777" w:rsidR="00E766A7" w:rsidRPr="00E766A7" w:rsidRDefault="00E766A7" w:rsidP="00E766A7">
            <w:pPr>
              <w:jc w:val="center"/>
              <w:rPr>
                <w:rFonts w:asciiTheme="minorHAnsi" w:hAnsiTheme="minorHAnsi" w:cstheme="minorHAnsi"/>
                <w:color w:val="000000"/>
                <w:sz w:val="18"/>
                <w:szCs w:val="18"/>
              </w:rPr>
            </w:pPr>
          </w:p>
        </w:tc>
        <w:tc>
          <w:tcPr>
            <w:tcW w:w="1107" w:type="dxa"/>
            <w:shd w:val="clear" w:color="auto" w:fill="auto"/>
            <w:noWrap/>
            <w:vAlign w:val="center"/>
            <w:hideMark/>
          </w:tcPr>
          <w:p w14:paraId="5419E49A" w14:textId="77777777" w:rsidR="00E766A7" w:rsidRPr="00E766A7" w:rsidRDefault="00E766A7" w:rsidP="00E766A7">
            <w:pPr>
              <w:jc w:val="center"/>
              <w:rPr>
                <w:rFonts w:asciiTheme="minorHAnsi" w:hAnsiTheme="minorHAnsi" w:cstheme="minorHAnsi"/>
                <w:color w:val="000000"/>
                <w:sz w:val="18"/>
                <w:szCs w:val="18"/>
              </w:rPr>
            </w:pPr>
          </w:p>
        </w:tc>
        <w:tc>
          <w:tcPr>
            <w:tcW w:w="1586" w:type="dxa"/>
            <w:shd w:val="clear" w:color="auto" w:fill="auto"/>
            <w:noWrap/>
            <w:vAlign w:val="center"/>
            <w:hideMark/>
          </w:tcPr>
          <w:p w14:paraId="0063C742" w14:textId="77777777" w:rsidR="00E766A7" w:rsidRPr="00E766A7" w:rsidRDefault="00E766A7" w:rsidP="00E766A7">
            <w:pPr>
              <w:jc w:val="center"/>
              <w:rPr>
                <w:rFonts w:asciiTheme="minorHAnsi" w:hAnsiTheme="minorHAnsi" w:cstheme="minorHAnsi"/>
                <w:color w:val="000000"/>
                <w:sz w:val="18"/>
                <w:szCs w:val="18"/>
              </w:rPr>
            </w:pPr>
          </w:p>
        </w:tc>
      </w:tr>
      <w:tr w:rsidR="00E766A7" w:rsidRPr="00E766A7" w14:paraId="4312F469" w14:textId="77777777" w:rsidTr="009E2AA1">
        <w:tc>
          <w:tcPr>
            <w:tcW w:w="1242" w:type="dxa"/>
            <w:shd w:val="clear" w:color="auto" w:fill="auto"/>
            <w:noWrap/>
            <w:vAlign w:val="center"/>
            <w:hideMark/>
          </w:tcPr>
          <w:p w14:paraId="3E444AB6"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w:t>
            </w:r>
          </w:p>
        </w:tc>
        <w:tc>
          <w:tcPr>
            <w:tcW w:w="1229" w:type="dxa"/>
            <w:shd w:val="clear" w:color="auto" w:fill="auto"/>
            <w:noWrap/>
            <w:vAlign w:val="center"/>
            <w:hideMark/>
          </w:tcPr>
          <w:p w14:paraId="5CF2F9B2" w14:textId="77777777" w:rsidR="00E766A7" w:rsidRPr="00E766A7" w:rsidRDefault="00E766A7" w:rsidP="00E766A7">
            <w:pPr>
              <w:jc w:val="center"/>
              <w:rPr>
                <w:rFonts w:asciiTheme="minorHAnsi" w:hAnsiTheme="minorHAnsi" w:cstheme="minorHAnsi"/>
                <w:color w:val="000000"/>
                <w:sz w:val="18"/>
                <w:szCs w:val="18"/>
              </w:rPr>
            </w:pPr>
          </w:p>
        </w:tc>
        <w:tc>
          <w:tcPr>
            <w:tcW w:w="1465" w:type="dxa"/>
            <w:shd w:val="clear" w:color="auto" w:fill="auto"/>
            <w:noWrap/>
            <w:vAlign w:val="center"/>
            <w:hideMark/>
          </w:tcPr>
          <w:p w14:paraId="7061FBF3" w14:textId="77777777" w:rsidR="00E766A7" w:rsidRPr="00E766A7" w:rsidRDefault="00E766A7" w:rsidP="00E766A7">
            <w:pPr>
              <w:jc w:val="center"/>
              <w:rPr>
                <w:rFonts w:asciiTheme="minorHAnsi" w:hAnsiTheme="minorHAnsi" w:cstheme="minorHAnsi"/>
                <w:color w:val="000000"/>
                <w:sz w:val="18"/>
                <w:szCs w:val="18"/>
              </w:rPr>
            </w:pPr>
          </w:p>
        </w:tc>
        <w:tc>
          <w:tcPr>
            <w:tcW w:w="1127" w:type="dxa"/>
            <w:shd w:val="clear" w:color="000000" w:fill="D9D9D9"/>
            <w:noWrap/>
            <w:vAlign w:val="center"/>
            <w:hideMark/>
          </w:tcPr>
          <w:p w14:paraId="7A0B94C2" w14:textId="77777777" w:rsidR="00E766A7" w:rsidRPr="00E766A7" w:rsidRDefault="00E766A7" w:rsidP="00E766A7">
            <w:pPr>
              <w:jc w:val="center"/>
              <w:rPr>
                <w:rFonts w:asciiTheme="minorHAnsi" w:hAnsiTheme="minorHAnsi" w:cstheme="minorHAnsi"/>
                <w:color w:val="000000"/>
                <w:sz w:val="18"/>
                <w:szCs w:val="18"/>
              </w:rPr>
            </w:pPr>
          </w:p>
        </w:tc>
        <w:tc>
          <w:tcPr>
            <w:tcW w:w="1424" w:type="dxa"/>
            <w:shd w:val="clear" w:color="000000" w:fill="D9D9D9"/>
            <w:noWrap/>
            <w:vAlign w:val="center"/>
            <w:hideMark/>
          </w:tcPr>
          <w:p w14:paraId="2956BD81" w14:textId="77777777" w:rsidR="00E766A7" w:rsidRPr="00E766A7" w:rsidRDefault="00E766A7" w:rsidP="00E766A7">
            <w:pPr>
              <w:jc w:val="center"/>
              <w:rPr>
                <w:rFonts w:asciiTheme="minorHAnsi" w:hAnsiTheme="minorHAnsi" w:cstheme="minorHAnsi"/>
                <w:color w:val="000000"/>
                <w:sz w:val="18"/>
                <w:szCs w:val="18"/>
              </w:rPr>
            </w:pPr>
          </w:p>
        </w:tc>
        <w:tc>
          <w:tcPr>
            <w:tcW w:w="1168" w:type="dxa"/>
            <w:shd w:val="clear" w:color="auto" w:fill="auto"/>
            <w:noWrap/>
            <w:vAlign w:val="center"/>
            <w:hideMark/>
          </w:tcPr>
          <w:p w14:paraId="7FB0CE68" w14:textId="77777777" w:rsidR="00E766A7" w:rsidRPr="00E766A7" w:rsidRDefault="00E766A7" w:rsidP="00E766A7">
            <w:pPr>
              <w:jc w:val="center"/>
              <w:rPr>
                <w:rFonts w:asciiTheme="minorHAnsi" w:hAnsiTheme="minorHAnsi" w:cstheme="minorHAnsi"/>
                <w:color w:val="000000"/>
                <w:sz w:val="18"/>
                <w:szCs w:val="18"/>
              </w:rPr>
            </w:pPr>
          </w:p>
        </w:tc>
        <w:tc>
          <w:tcPr>
            <w:tcW w:w="1525" w:type="dxa"/>
            <w:shd w:val="clear" w:color="auto" w:fill="auto"/>
            <w:noWrap/>
            <w:vAlign w:val="center"/>
            <w:hideMark/>
          </w:tcPr>
          <w:p w14:paraId="3CEB7619" w14:textId="77777777" w:rsidR="00E766A7" w:rsidRPr="00E766A7" w:rsidRDefault="00E766A7" w:rsidP="00E766A7">
            <w:pPr>
              <w:jc w:val="center"/>
              <w:rPr>
                <w:rFonts w:asciiTheme="minorHAnsi" w:hAnsiTheme="minorHAnsi" w:cstheme="minorHAnsi"/>
                <w:color w:val="000000"/>
                <w:sz w:val="18"/>
                <w:szCs w:val="18"/>
              </w:rPr>
            </w:pPr>
          </w:p>
        </w:tc>
        <w:tc>
          <w:tcPr>
            <w:tcW w:w="1067" w:type="dxa"/>
            <w:shd w:val="clear" w:color="000000" w:fill="D9D9D9"/>
            <w:noWrap/>
            <w:vAlign w:val="center"/>
            <w:hideMark/>
          </w:tcPr>
          <w:p w14:paraId="301E82E9" w14:textId="77777777" w:rsidR="00E766A7" w:rsidRPr="00E766A7" w:rsidRDefault="00E766A7" w:rsidP="00E766A7">
            <w:pPr>
              <w:jc w:val="center"/>
              <w:rPr>
                <w:rFonts w:asciiTheme="minorHAnsi" w:hAnsiTheme="minorHAnsi" w:cstheme="minorHAnsi"/>
                <w:color w:val="000000"/>
                <w:sz w:val="18"/>
                <w:szCs w:val="18"/>
              </w:rPr>
            </w:pPr>
          </w:p>
        </w:tc>
        <w:tc>
          <w:tcPr>
            <w:tcW w:w="1485" w:type="dxa"/>
            <w:shd w:val="clear" w:color="000000" w:fill="D9D9D9"/>
            <w:noWrap/>
            <w:vAlign w:val="center"/>
            <w:hideMark/>
          </w:tcPr>
          <w:p w14:paraId="1D90F8B7" w14:textId="77777777" w:rsidR="00E766A7" w:rsidRPr="00E766A7" w:rsidRDefault="00E766A7" w:rsidP="00E766A7">
            <w:pPr>
              <w:jc w:val="center"/>
              <w:rPr>
                <w:rFonts w:asciiTheme="minorHAnsi" w:hAnsiTheme="minorHAnsi" w:cstheme="minorHAnsi"/>
                <w:color w:val="000000"/>
                <w:sz w:val="18"/>
                <w:szCs w:val="18"/>
              </w:rPr>
            </w:pPr>
          </w:p>
        </w:tc>
        <w:tc>
          <w:tcPr>
            <w:tcW w:w="1107" w:type="dxa"/>
            <w:shd w:val="clear" w:color="auto" w:fill="auto"/>
            <w:noWrap/>
            <w:vAlign w:val="center"/>
            <w:hideMark/>
          </w:tcPr>
          <w:p w14:paraId="5DA256AD" w14:textId="77777777" w:rsidR="00E766A7" w:rsidRPr="00E766A7" w:rsidRDefault="00E766A7" w:rsidP="00E766A7">
            <w:pPr>
              <w:jc w:val="center"/>
              <w:rPr>
                <w:rFonts w:asciiTheme="minorHAnsi" w:hAnsiTheme="minorHAnsi" w:cstheme="minorHAnsi"/>
                <w:color w:val="000000"/>
                <w:sz w:val="18"/>
                <w:szCs w:val="18"/>
              </w:rPr>
            </w:pPr>
          </w:p>
        </w:tc>
        <w:tc>
          <w:tcPr>
            <w:tcW w:w="1586" w:type="dxa"/>
            <w:shd w:val="clear" w:color="auto" w:fill="auto"/>
            <w:noWrap/>
            <w:vAlign w:val="center"/>
            <w:hideMark/>
          </w:tcPr>
          <w:p w14:paraId="37E40EA7" w14:textId="77777777" w:rsidR="00E766A7" w:rsidRPr="00E766A7" w:rsidRDefault="00E766A7" w:rsidP="00E766A7">
            <w:pPr>
              <w:jc w:val="center"/>
              <w:rPr>
                <w:rFonts w:asciiTheme="minorHAnsi" w:hAnsiTheme="minorHAnsi" w:cstheme="minorHAnsi"/>
                <w:color w:val="000000"/>
                <w:sz w:val="18"/>
                <w:szCs w:val="18"/>
              </w:rPr>
            </w:pPr>
          </w:p>
        </w:tc>
      </w:tr>
      <w:tr w:rsidR="00E766A7" w:rsidRPr="00E766A7" w14:paraId="72F04F3A" w14:textId="77777777" w:rsidTr="009E2AA1">
        <w:tc>
          <w:tcPr>
            <w:tcW w:w="1242" w:type="dxa"/>
            <w:shd w:val="clear" w:color="auto" w:fill="auto"/>
            <w:noWrap/>
            <w:vAlign w:val="center"/>
            <w:hideMark/>
          </w:tcPr>
          <w:p w14:paraId="49372E85"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w:t>
            </w:r>
          </w:p>
        </w:tc>
        <w:tc>
          <w:tcPr>
            <w:tcW w:w="1229" w:type="dxa"/>
            <w:shd w:val="clear" w:color="auto" w:fill="auto"/>
            <w:noWrap/>
            <w:vAlign w:val="center"/>
            <w:hideMark/>
          </w:tcPr>
          <w:p w14:paraId="65007E01" w14:textId="77777777" w:rsidR="00E766A7" w:rsidRPr="00E766A7" w:rsidRDefault="00E766A7" w:rsidP="00E766A7">
            <w:pPr>
              <w:jc w:val="center"/>
              <w:rPr>
                <w:rFonts w:asciiTheme="minorHAnsi" w:hAnsiTheme="minorHAnsi" w:cstheme="minorHAnsi"/>
                <w:color w:val="000000"/>
                <w:sz w:val="18"/>
                <w:szCs w:val="18"/>
              </w:rPr>
            </w:pPr>
          </w:p>
        </w:tc>
        <w:tc>
          <w:tcPr>
            <w:tcW w:w="1465" w:type="dxa"/>
            <w:shd w:val="clear" w:color="auto" w:fill="auto"/>
            <w:noWrap/>
            <w:vAlign w:val="center"/>
            <w:hideMark/>
          </w:tcPr>
          <w:p w14:paraId="5EEED676" w14:textId="77777777" w:rsidR="00E766A7" w:rsidRPr="00E766A7" w:rsidRDefault="00E766A7" w:rsidP="00E766A7">
            <w:pPr>
              <w:jc w:val="center"/>
              <w:rPr>
                <w:rFonts w:asciiTheme="minorHAnsi" w:hAnsiTheme="minorHAnsi" w:cstheme="minorHAnsi"/>
                <w:color w:val="000000"/>
                <w:sz w:val="18"/>
                <w:szCs w:val="18"/>
              </w:rPr>
            </w:pPr>
          </w:p>
        </w:tc>
        <w:tc>
          <w:tcPr>
            <w:tcW w:w="1127" w:type="dxa"/>
            <w:shd w:val="clear" w:color="000000" w:fill="D9D9D9"/>
            <w:noWrap/>
            <w:vAlign w:val="center"/>
            <w:hideMark/>
          </w:tcPr>
          <w:p w14:paraId="0BA64E81" w14:textId="77777777" w:rsidR="00E766A7" w:rsidRPr="00E766A7" w:rsidRDefault="00E766A7" w:rsidP="00E766A7">
            <w:pPr>
              <w:jc w:val="center"/>
              <w:rPr>
                <w:rFonts w:asciiTheme="minorHAnsi" w:hAnsiTheme="minorHAnsi" w:cstheme="minorHAnsi"/>
                <w:color w:val="000000"/>
                <w:sz w:val="18"/>
                <w:szCs w:val="18"/>
              </w:rPr>
            </w:pPr>
          </w:p>
        </w:tc>
        <w:tc>
          <w:tcPr>
            <w:tcW w:w="1424" w:type="dxa"/>
            <w:shd w:val="clear" w:color="000000" w:fill="D9D9D9"/>
            <w:noWrap/>
            <w:vAlign w:val="center"/>
            <w:hideMark/>
          </w:tcPr>
          <w:p w14:paraId="061E51FB" w14:textId="77777777" w:rsidR="00E766A7" w:rsidRPr="00E766A7" w:rsidRDefault="00E766A7" w:rsidP="00E766A7">
            <w:pPr>
              <w:jc w:val="center"/>
              <w:rPr>
                <w:rFonts w:asciiTheme="minorHAnsi" w:hAnsiTheme="minorHAnsi" w:cstheme="minorHAnsi"/>
                <w:color w:val="000000"/>
                <w:sz w:val="18"/>
                <w:szCs w:val="18"/>
              </w:rPr>
            </w:pPr>
          </w:p>
        </w:tc>
        <w:tc>
          <w:tcPr>
            <w:tcW w:w="1168" w:type="dxa"/>
            <w:shd w:val="clear" w:color="auto" w:fill="auto"/>
            <w:noWrap/>
            <w:vAlign w:val="center"/>
            <w:hideMark/>
          </w:tcPr>
          <w:p w14:paraId="543BB69D" w14:textId="77777777" w:rsidR="00E766A7" w:rsidRPr="00E766A7" w:rsidRDefault="00E766A7" w:rsidP="00E766A7">
            <w:pPr>
              <w:jc w:val="center"/>
              <w:rPr>
                <w:rFonts w:asciiTheme="minorHAnsi" w:hAnsiTheme="minorHAnsi" w:cstheme="minorHAnsi"/>
                <w:color w:val="000000"/>
                <w:sz w:val="18"/>
                <w:szCs w:val="18"/>
              </w:rPr>
            </w:pPr>
          </w:p>
        </w:tc>
        <w:tc>
          <w:tcPr>
            <w:tcW w:w="1525" w:type="dxa"/>
            <w:shd w:val="clear" w:color="auto" w:fill="auto"/>
            <w:noWrap/>
            <w:vAlign w:val="center"/>
            <w:hideMark/>
          </w:tcPr>
          <w:p w14:paraId="11D99A3A" w14:textId="77777777" w:rsidR="00E766A7" w:rsidRPr="00E766A7" w:rsidRDefault="00E766A7" w:rsidP="00E766A7">
            <w:pPr>
              <w:jc w:val="center"/>
              <w:rPr>
                <w:rFonts w:asciiTheme="minorHAnsi" w:hAnsiTheme="minorHAnsi" w:cstheme="minorHAnsi"/>
                <w:color w:val="000000"/>
                <w:sz w:val="18"/>
                <w:szCs w:val="18"/>
              </w:rPr>
            </w:pPr>
          </w:p>
        </w:tc>
        <w:tc>
          <w:tcPr>
            <w:tcW w:w="1067" w:type="dxa"/>
            <w:shd w:val="clear" w:color="000000" w:fill="D9D9D9"/>
            <w:noWrap/>
            <w:vAlign w:val="center"/>
            <w:hideMark/>
          </w:tcPr>
          <w:p w14:paraId="63FE59D7" w14:textId="77777777" w:rsidR="00E766A7" w:rsidRPr="00E766A7" w:rsidRDefault="00E766A7" w:rsidP="00E766A7">
            <w:pPr>
              <w:jc w:val="center"/>
              <w:rPr>
                <w:rFonts w:asciiTheme="minorHAnsi" w:hAnsiTheme="minorHAnsi" w:cstheme="minorHAnsi"/>
                <w:color w:val="000000"/>
                <w:sz w:val="18"/>
                <w:szCs w:val="18"/>
              </w:rPr>
            </w:pPr>
          </w:p>
        </w:tc>
        <w:tc>
          <w:tcPr>
            <w:tcW w:w="1485" w:type="dxa"/>
            <w:shd w:val="clear" w:color="000000" w:fill="D9D9D9"/>
            <w:noWrap/>
            <w:vAlign w:val="center"/>
            <w:hideMark/>
          </w:tcPr>
          <w:p w14:paraId="2FC984D8" w14:textId="77777777" w:rsidR="00E766A7" w:rsidRPr="00E766A7" w:rsidRDefault="00E766A7" w:rsidP="00E766A7">
            <w:pPr>
              <w:jc w:val="center"/>
              <w:rPr>
                <w:rFonts w:asciiTheme="minorHAnsi" w:hAnsiTheme="minorHAnsi" w:cstheme="minorHAnsi"/>
                <w:color w:val="000000"/>
                <w:sz w:val="18"/>
                <w:szCs w:val="18"/>
              </w:rPr>
            </w:pPr>
          </w:p>
        </w:tc>
        <w:tc>
          <w:tcPr>
            <w:tcW w:w="1107" w:type="dxa"/>
            <w:shd w:val="clear" w:color="auto" w:fill="auto"/>
            <w:noWrap/>
            <w:vAlign w:val="center"/>
            <w:hideMark/>
          </w:tcPr>
          <w:p w14:paraId="60FA0FFC" w14:textId="77777777" w:rsidR="00E766A7" w:rsidRPr="00E766A7" w:rsidRDefault="00E766A7" w:rsidP="00E766A7">
            <w:pPr>
              <w:jc w:val="center"/>
              <w:rPr>
                <w:rFonts w:asciiTheme="minorHAnsi" w:hAnsiTheme="minorHAnsi" w:cstheme="minorHAnsi"/>
                <w:color w:val="000000"/>
                <w:sz w:val="18"/>
                <w:szCs w:val="18"/>
              </w:rPr>
            </w:pPr>
          </w:p>
        </w:tc>
        <w:tc>
          <w:tcPr>
            <w:tcW w:w="1586" w:type="dxa"/>
            <w:shd w:val="clear" w:color="auto" w:fill="auto"/>
            <w:noWrap/>
            <w:vAlign w:val="center"/>
            <w:hideMark/>
          </w:tcPr>
          <w:p w14:paraId="74441541" w14:textId="77777777" w:rsidR="00E766A7" w:rsidRPr="00E766A7" w:rsidRDefault="00E766A7" w:rsidP="00E766A7">
            <w:pPr>
              <w:jc w:val="center"/>
              <w:rPr>
                <w:rFonts w:asciiTheme="minorHAnsi" w:hAnsiTheme="minorHAnsi" w:cstheme="minorHAnsi"/>
                <w:color w:val="000000"/>
                <w:sz w:val="18"/>
                <w:szCs w:val="18"/>
              </w:rPr>
            </w:pPr>
          </w:p>
        </w:tc>
      </w:tr>
      <w:tr w:rsidR="00E766A7" w:rsidRPr="00E766A7" w14:paraId="381AA19D" w14:textId="77777777" w:rsidTr="009E2AA1">
        <w:tc>
          <w:tcPr>
            <w:tcW w:w="1242" w:type="dxa"/>
            <w:shd w:val="clear" w:color="auto" w:fill="auto"/>
            <w:noWrap/>
            <w:vAlign w:val="center"/>
            <w:hideMark/>
          </w:tcPr>
          <w:p w14:paraId="081C6493" w14:textId="77777777" w:rsidR="00E766A7" w:rsidRPr="00E766A7" w:rsidRDefault="00E766A7" w:rsidP="00E766A7">
            <w:pPr>
              <w:jc w:val="center"/>
              <w:rPr>
                <w:rFonts w:asciiTheme="minorHAnsi" w:hAnsiTheme="minorHAnsi" w:cstheme="minorHAnsi"/>
                <w:b/>
                <w:bCs/>
                <w:color w:val="000000"/>
                <w:sz w:val="18"/>
                <w:szCs w:val="18"/>
              </w:rPr>
            </w:pPr>
            <w:r w:rsidRPr="00E766A7">
              <w:rPr>
                <w:rFonts w:asciiTheme="minorHAnsi" w:hAnsiTheme="minorHAnsi" w:cstheme="minorHAnsi"/>
                <w:b/>
                <w:bCs/>
                <w:color w:val="000000"/>
                <w:sz w:val="18"/>
                <w:szCs w:val="18"/>
              </w:rPr>
              <w:t>Σύνολο (ωρών)</w:t>
            </w:r>
          </w:p>
        </w:tc>
        <w:tc>
          <w:tcPr>
            <w:tcW w:w="1229" w:type="dxa"/>
            <w:shd w:val="clear" w:color="auto" w:fill="auto"/>
            <w:noWrap/>
            <w:vAlign w:val="center"/>
            <w:hideMark/>
          </w:tcPr>
          <w:p w14:paraId="444B22A9" w14:textId="77777777" w:rsidR="00E766A7" w:rsidRPr="00E766A7" w:rsidRDefault="00E766A7" w:rsidP="00E766A7">
            <w:pPr>
              <w:jc w:val="center"/>
              <w:rPr>
                <w:rFonts w:asciiTheme="minorHAnsi" w:hAnsiTheme="minorHAnsi" w:cstheme="minorHAnsi"/>
                <w:color w:val="000000"/>
                <w:sz w:val="18"/>
                <w:szCs w:val="18"/>
              </w:rPr>
            </w:pPr>
          </w:p>
        </w:tc>
        <w:tc>
          <w:tcPr>
            <w:tcW w:w="1465" w:type="dxa"/>
            <w:shd w:val="clear" w:color="auto" w:fill="auto"/>
            <w:noWrap/>
            <w:vAlign w:val="center"/>
            <w:hideMark/>
          </w:tcPr>
          <w:p w14:paraId="117D7D45" w14:textId="77777777" w:rsidR="00E766A7" w:rsidRPr="00E766A7" w:rsidRDefault="00E766A7" w:rsidP="00E766A7">
            <w:pPr>
              <w:jc w:val="center"/>
              <w:rPr>
                <w:rFonts w:asciiTheme="minorHAnsi" w:hAnsiTheme="minorHAnsi" w:cstheme="minorHAnsi"/>
                <w:color w:val="000000"/>
                <w:sz w:val="18"/>
                <w:szCs w:val="18"/>
              </w:rPr>
            </w:pPr>
          </w:p>
        </w:tc>
        <w:tc>
          <w:tcPr>
            <w:tcW w:w="1127" w:type="dxa"/>
            <w:shd w:val="clear" w:color="000000" w:fill="D9D9D9"/>
            <w:noWrap/>
            <w:vAlign w:val="center"/>
            <w:hideMark/>
          </w:tcPr>
          <w:p w14:paraId="163B8BAC" w14:textId="77777777" w:rsidR="00E766A7" w:rsidRPr="00E766A7" w:rsidRDefault="00E766A7" w:rsidP="00E766A7">
            <w:pPr>
              <w:jc w:val="center"/>
              <w:rPr>
                <w:rFonts w:asciiTheme="minorHAnsi" w:hAnsiTheme="minorHAnsi" w:cstheme="minorHAnsi"/>
                <w:color w:val="000000"/>
                <w:sz w:val="18"/>
                <w:szCs w:val="18"/>
              </w:rPr>
            </w:pPr>
          </w:p>
        </w:tc>
        <w:tc>
          <w:tcPr>
            <w:tcW w:w="1424" w:type="dxa"/>
            <w:shd w:val="clear" w:color="000000" w:fill="D9D9D9"/>
            <w:noWrap/>
            <w:vAlign w:val="center"/>
            <w:hideMark/>
          </w:tcPr>
          <w:p w14:paraId="056A0387" w14:textId="77777777" w:rsidR="00E766A7" w:rsidRPr="00E766A7" w:rsidRDefault="00E766A7" w:rsidP="00E766A7">
            <w:pPr>
              <w:jc w:val="center"/>
              <w:rPr>
                <w:rFonts w:asciiTheme="minorHAnsi" w:hAnsiTheme="minorHAnsi" w:cstheme="minorHAnsi"/>
                <w:color w:val="000000"/>
                <w:sz w:val="18"/>
                <w:szCs w:val="18"/>
              </w:rPr>
            </w:pPr>
          </w:p>
        </w:tc>
        <w:tc>
          <w:tcPr>
            <w:tcW w:w="1168" w:type="dxa"/>
            <w:shd w:val="clear" w:color="auto" w:fill="auto"/>
            <w:noWrap/>
            <w:vAlign w:val="center"/>
            <w:hideMark/>
          </w:tcPr>
          <w:p w14:paraId="4F1614CE" w14:textId="77777777" w:rsidR="00E766A7" w:rsidRPr="00E766A7" w:rsidRDefault="00E766A7" w:rsidP="00E766A7">
            <w:pPr>
              <w:jc w:val="center"/>
              <w:rPr>
                <w:rFonts w:asciiTheme="minorHAnsi" w:hAnsiTheme="minorHAnsi" w:cstheme="minorHAnsi"/>
                <w:color w:val="000000"/>
                <w:sz w:val="18"/>
                <w:szCs w:val="18"/>
              </w:rPr>
            </w:pPr>
          </w:p>
        </w:tc>
        <w:tc>
          <w:tcPr>
            <w:tcW w:w="1525" w:type="dxa"/>
            <w:shd w:val="clear" w:color="auto" w:fill="auto"/>
            <w:noWrap/>
            <w:vAlign w:val="center"/>
            <w:hideMark/>
          </w:tcPr>
          <w:p w14:paraId="1D28F69C" w14:textId="77777777" w:rsidR="00E766A7" w:rsidRPr="00E766A7" w:rsidRDefault="00E766A7" w:rsidP="00E766A7">
            <w:pPr>
              <w:jc w:val="center"/>
              <w:rPr>
                <w:rFonts w:asciiTheme="minorHAnsi" w:hAnsiTheme="minorHAnsi" w:cstheme="minorHAnsi"/>
                <w:color w:val="000000"/>
                <w:sz w:val="18"/>
                <w:szCs w:val="18"/>
              </w:rPr>
            </w:pPr>
          </w:p>
        </w:tc>
        <w:tc>
          <w:tcPr>
            <w:tcW w:w="1067" w:type="dxa"/>
            <w:shd w:val="clear" w:color="000000" w:fill="D9D9D9"/>
            <w:noWrap/>
            <w:vAlign w:val="center"/>
            <w:hideMark/>
          </w:tcPr>
          <w:p w14:paraId="478974FF" w14:textId="77777777" w:rsidR="00E766A7" w:rsidRPr="00E766A7" w:rsidRDefault="00E766A7" w:rsidP="00E766A7">
            <w:pPr>
              <w:jc w:val="center"/>
              <w:rPr>
                <w:rFonts w:asciiTheme="minorHAnsi" w:hAnsiTheme="minorHAnsi" w:cstheme="minorHAnsi"/>
                <w:color w:val="000000"/>
                <w:sz w:val="18"/>
                <w:szCs w:val="18"/>
              </w:rPr>
            </w:pPr>
          </w:p>
        </w:tc>
        <w:tc>
          <w:tcPr>
            <w:tcW w:w="1485" w:type="dxa"/>
            <w:shd w:val="clear" w:color="000000" w:fill="D9D9D9"/>
            <w:noWrap/>
            <w:vAlign w:val="center"/>
            <w:hideMark/>
          </w:tcPr>
          <w:p w14:paraId="7F5A288F" w14:textId="77777777" w:rsidR="00E766A7" w:rsidRPr="00E766A7" w:rsidRDefault="00E766A7" w:rsidP="00E766A7">
            <w:pPr>
              <w:jc w:val="center"/>
              <w:rPr>
                <w:rFonts w:asciiTheme="minorHAnsi" w:hAnsiTheme="minorHAnsi" w:cstheme="minorHAnsi"/>
                <w:color w:val="000000"/>
                <w:sz w:val="18"/>
                <w:szCs w:val="18"/>
              </w:rPr>
            </w:pPr>
          </w:p>
        </w:tc>
        <w:tc>
          <w:tcPr>
            <w:tcW w:w="1107" w:type="dxa"/>
            <w:shd w:val="clear" w:color="auto" w:fill="auto"/>
            <w:noWrap/>
            <w:vAlign w:val="center"/>
            <w:hideMark/>
          </w:tcPr>
          <w:p w14:paraId="40D2F28E" w14:textId="77777777" w:rsidR="00E766A7" w:rsidRPr="00E766A7" w:rsidRDefault="00E766A7" w:rsidP="00E766A7">
            <w:pPr>
              <w:jc w:val="center"/>
              <w:rPr>
                <w:rFonts w:asciiTheme="minorHAnsi" w:hAnsiTheme="minorHAnsi" w:cstheme="minorHAnsi"/>
                <w:color w:val="000000"/>
                <w:sz w:val="18"/>
                <w:szCs w:val="18"/>
              </w:rPr>
            </w:pPr>
          </w:p>
        </w:tc>
        <w:tc>
          <w:tcPr>
            <w:tcW w:w="1586" w:type="dxa"/>
            <w:shd w:val="clear" w:color="auto" w:fill="auto"/>
            <w:noWrap/>
            <w:vAlign w:val="center"/>
            <w:hideMark/>
          </w:tcPr>
          <w:p w14:paraId="77B00E1F" w14:textId="77777777" w:rsidR="00E766A7" w:rsidRPr="00E766A7" w:rsidRDefault="00E766A7" w:rsidP="00E766A7">
            <w:pPr>
              <w:jc w:val="center"/>
              <w:rPr>
                <w:rFonts w:asciiTheme="minorHAnsi" w:hAnsiTheme="minorHAnsi" w:cstheme="minorHAnsi"/>
                <w:color w:val="000000"/>
                <w:sz w:val="18"/>
                <w:szCs w:val="18"/>
              </w:rPr>
            </w:pPr>
          </w:p>
        </w:tc>
      </w:tr>
    </w:tbl>
    <w:p w14:paraId="70B6E2AB" w14:textId="77777777" w:rsidR="00E766A7" w:rsidRPr="00E766A7" w:rsidRDefault="00E766A7" w:rsidP="00E766A7">
      <w:pPr>
        <w:spacing w:after="160" w:line="259" w:lineRule="auto"/>
        <w:jc w:val="right"/>
        <w:rPr>
          <w:rFonts w:ascii="Calibri" w:eastAsia="Calibri" w:hAnsi="Calibri"/>
          <w:b/>
          <w:sz w:val="22"/>
          <w:szCs w:val="22"/>
          <w:lang w:eastAsia="en-US"/>
        </w:rPr>
      </w:pPr>
    </w:p>
    <w:p w14:paraId="3322A3C5" w14:textId="77777777" w:rsidR="00E766A7" w:rsidRPr="00E766A7" w:rsidRDefault="00E766A7" w:rsidP="00E766A7">
      <w:pPr>
        <w:spacing w:after="160" w:line="259" w:lineRule="auto"/>
        <w:jc w:val="right"/>
        <w:rPr>
          <w:rFonts w:ascii="Calibri" w:eastAsia="Calibri" w:hAnsi="Calibri"/>
          <w:b/>
          <w:sz w:val="22"/>
          <w:szCs w:val="22"/>
          <w:lang w:eastAsia="en-US"/>
        </w:rPr>
      </w:pPr>
      <w:r w:rsidRPr="00E766A7">
        <w:rPr>
          <w:rFonts w:ascii="Calibri" w:eastAsia="Calibri" w:hAnsi="Calibri"/>
          <w:b/>
          <w:sz w:val="22"/>
          <w:szCs w:val="22"/>
          <w:lang w:eastAsia="en-US"/>
        </w:rPr>
        <w:t>Ο/Η  Διευθυντής/τρια της Σχολικής Μονάδας</w:t>
      </w:r>
    </w:p>
    <w:p w14:paraId="52F19AE6" w14:textId="77777777" w:rsidR="00E766A7" w:rsidRPr="00E766A7" w:rsidRDefault="00E766A7" w:rsidP="00E766A7">
      <w:pPr>
        <w:spacing w:after="160" w:line="259" w:lineRule="auto"/>
        <w:ind w:right="820"/>
        <w:jc w:val="right"/>
        <w:rPr>
          <w:rFonts w:ascii="Calibri" w:eastAsia="Calibri" w:hAnsi="Calibri"/>
          <w:b/>
          <w:sz w:val="22"/>
          <w:szCs w:val="22"/>
          <w:lang w:val="en-US" w:eastAsia="en-US"/>
        </w:rPr>
      </w:pPr>
      <w:r w:rsidRPr="00E766A7">
        <w:rPr>
          <w:rFonts w:ascii="Calibri" w:eastAsia="Calibri" w:hAnsi="Calibri"/>
          <w:b/>
          <w:sz w:val="22"/>
          <w:szCs w:val="22"/>
          <w:lang w:eastAsia="en-US"/>
        </w:rPr>
        <w:t>Σφραγίδα &amp; Υπογραφή</w:t>
      </w:r>
    </w:p>
    <w:p w14:paraId="19D05DB2" w14:textId="77777777" w:rsidR="00E766A7" w:rsidRPr="00E766A7" w:rsidRDefault="00E766A7" w:rsidP="00E766A7">
      <w:pPr>
        <w:autoSpaceDE w:val="0"/>
        <w:autoSpaceDN w:val="0"/>
        <w:adjustRightInd w:val="0"/>
        <w:spacing w:after="120"/>
        <w:jc w:val="both"/>
        <w:rPr>
          <w:rFonts w:asciiTheme="minorHAnsi" w:eastAsia="Calibri" w:hAnsiTheme="minorHAnsi" w:cstheme="minorHAnsi"/>
          <w:bCs/>
          <w:i/>
          <w:color w:val="000000"/>
          <w:sz w:val="22"/>
          <w:szCs w:val="22"/>
          <w:u w:val="single"/>
          <w:lang w:eastAsia="en-US"/>
        </w:rPr>
      </w:pPr>
      <w:r w:rsidRPr="00E766A7">
        <w:rPr>
          <w:rFonts w:asciiTheme="minorHAnsi" w:eastAsia="Calibri" w:hAnsiTheme="minorHAnsi" w:cstheme="minorHAnsi"/>
          <w:bCs/>
          <w:i/>
          <w:color w:val="000000"/>
          <w:sz w:val="22"/>
          <w:szCs w:val="22"/>
          <w:u w:val="single"/>
          <w:lang w:eastAsia="en-US"/>
        </w:rPr>
        <w:t>Σημείωση:</w:t>
      </w:r>
    </w:p>
    <w:p w14:paraId="69A73DF8" w14:textId="77777777" w:rsidR="00E766A7" w:rsidRPr="00E766A7" w:rsidRDefault="00E766A7" w:rsidP="006E31FF">
      <w:pPr>
        <w:numPr>
          <w:ilvl w:val="0"/>
          <w:numId w:val="47"/>
        </w:numPr>
        <w:autoSpaceDE w:val="0"/>
        <w:autoSpaceDN w:val="0"/>
        <w:adjustRightInd w:val="0"/>
        <w:spacing w:after="120" w:line="276" w:lineRule="auto"/>
        <w:contextualSpacing/>
        <w:jc w:val="both"/>
        <w:rPr>
          <w:rFonts w:asciiTheme="minorHAnsi" w:eastAsia="Calibri" w:hAnsiTheme="minorHAnsi" w:cstheme="minorHAnsi"/>
          <w:color w:val="000000"/>
          <w:sz w:val="22"/>
          <w:szCs w:val="22"/>
          <w:lang w:eastAsia="en-US"/>
        </w:rPr>
      </w:pPr>
      <w:r w:rsidRPr="00E766A7">
        <w:rPr>
          <w:rFonts w:asciiTheme="minorHAnsi" w:eastAsia="Calibri" w:hAnsiTheme="minorHAnsi" w:cstheme="minorHAnsi"/>
          <w:color w:val="000000"/>
          <w:sz w:val="22"/>
          <w:szCs w:val="22"/>
          <w:lang w:eastAsia="en-US"/>
        </w:rPr>
        <w:t xml:space="preserve">Το εβδομαδιαίο ωρολόγιο πρόγραμμα εκδίδεται από την σχολική μονάδα απασχόλησης των αναπληρωτών εκπαιδευτικών. </w:t>
      </w:r>
    </w:p>
    <w:p w14:paraId="500137CC" w14:textId="77777777" w:rsidR="00E766A7" w:rsidRPr="00E766A7" w:rsidRDefault="00E766A7" w:rsidP="006E31FF">
      <w:pPr>
        <w:numPr>
          <w:ilvl w:val="0"/>
          <w:numId w:val="47"/>
        </w:numPr>
        <w:autoSpaceDE w:val="0"/>
        <w:autoSpaceDN w:val="0"/>
        <w:adjustRightInd w:val="0"/>
        <w:spacing w:after="120" w:line="276" w:lineRule="auto"/>
        <w:contextualSpacing/>
        <w:jc w:val="both"/>
        <w:rPr>
          <w:rFonts w:asciiTheme="minorHAnsi" w:eastAsia="Calibri" w:hAnsiTheme="minorHAnsi" w:cstheme="minorHAnsi"/>
          <w:color w:val="000000"/>
          <w:sz w:val="22"/>
          <w:szCs w:val="22"/>
          <w:lang w:eastAsia="en-US"/>
        </w:rPr>
      </w:pPr>
      <w:r w:rsidRPr="00E766A7">
        <w:rPr>
          <w:rFonts w:asciiTheme="minorHAnsi" w:eastAsia="Calibri" w:hAnsiTheme="minorHAnsi" w:cstheme="minorHAnsi"/>
          <w:color w:val="000000"/>
          <w:sz w:val="22"/>
          <w:szCs w:val="22"/>
          <w:lang w:eastAsia="en-US"/>
        </w:rPr>
        <w:t xml:space="preserve">Το εβδομαδιαίο ωρολόγιο πρόγραμμα αποστέλλεται στην Δ/νση Εκπαίδευσης (ΔΠΕ/ΔΔΕ) ή αναρτάται στην Πλατφόρμα </w:t>
      </w:r>
      <w:proofErr w:type="spellStart"/>
      <w:r w:rsidRPr="00E766A7">
        <w:rPr>
          <w:rFonts w:asciiTheme="minorHAnsi" w:eastAsia="Calibri" w:hAnsiTheme="minorHAnsi" w:cstheme="minorHAnsi"/>
          <w:color w:val="000000"/>
          <w:sz w:val="22"/>
          <w:szCs w:val="22"/>
          <w:lang w:eastAsia="en-US"/>
        </w:rPr>
        <w:t>invoices-schools</w:t>
      </w:r>
      <w:proofErr w:type="spellEnd"/>
      <w:r w:rsidRPr="00E766A7">
        <w:rPr>
          <w:rFonts w:asciiTheme="minorHAnsi" w:eastAsia="Calibri" w:hAnsiTheme="minorHAnsi" w:cstheme="minorHAnsi"/>
          <w:color w:val="000000"/>
          <w:sz w:val="22"/>
          <w:szCs w:val="22"/>
          <w:lang w:eastAsia="en-US"/>
        </w:rPr>
        <w:t xml:space="preserve"> ώστε να ελέγχεται το ατομικό μηνιαίο απουσιολόγιο για τη μισθοδοσία των αναπληρωτών εκπαιδευτικών βάσει του προβλεπόμενου ωραρίου διδασκαλίας των εκπαιδευτικών. </w:t>
      </w:r>
    </w:p>
    <w:p w14:paraId="59C66BBE" w14:textId="77777777" w:rsidR="00E766A7" w:rsidRPr="00E766A7" w:rsidRDefault="00E766A7" w:rsidP="006E31FF">
      <w:pPr>
        <w:numPr>
          <w:ilvl w:val="0"/>
          <w:numId w:val="47"/>
        </w:numPr>
        <w:spacing w:after="120" w:line="276" w:lineRule="auto"/>
        <w:ind w:right="-17"/>
        <w:contextualSpacing/>
        <w:jc w:val="both"/>
        <w:rPr>
          <w:rFonts w:asciiTheme="minorHAnsi" w:eastAsia="Calibri" w:hAnsiTheme="minorHAnsi" w:cstheme="minorHAnsi"/>
          <w:color w:val="000000"/>
          <w:sz w:val="22"/>
          <w:szCs w:val="22"/>
          <w:lang w:eastAsia="en-US"/>
        </w:rPr>
      </w:pPr>
      <w:r w:rsidRPr="00E766A7">
        <w:rPr>
          <w:rFonts w:asciiTheme="minorHAnsi" w:eastAsia="Calibri" w:hAnsiTheme="minorHAnsi" w:cstheme="minorHAnsi"/>
          <w:color w:val="000000"/>
          <w:sz w:val="22"/>
          <w:szCs w:val="22"/>
          <w:lang w:eastAsia="en-US"/>
        </w:rPr>
        <w:t>Το εβδομαδιαίο ωρολόγιο πρόγραμμα επανεκδίδεται κάθε φορά που τροποποιείται, ώστε να είναι εφικτός ο έλεγχος των απουσιολογίων για τον μήνα αναφοράς.</w:t>
      </w:r>
    </w:p>
    <w:p w14:paraId="2C2041AD" w14:textId="77777777" w:rsidR="00E766A7" w:rsidRPr="00E766A7" w:rsidRDefault="00E766A7" w:rsidP="006E31FF">
      <w:pPr>
        <w:numPr>
          <w:ilvl w:val="0"/>
          <w:numId w:val="46"/>
        </w:numPr>
        <w:spacing w:after="200" w:line="276" w:lineRule="auto"/>
        <w:contextualSpacing/>
        <w:rPr>
          <w:rFonts w:ascii="Calibri" w:eastAsia="Calibri" w:hAnsi="Calibri" w:cs="Calibri"/>
          <w:bCs/>
          <w:color w:val="000000"/>
          <w:sz w:val="22"/>
          <w:szCs w:val="22"/>
          <w:lang w:eastAsia="en-US"/>
        </w:rPr>
      </w:pPr>
      <w:r w:rsidRPr="00E766A7">
        <w:rPr>
          <w:rFonts w:ascii="Calibri" w:eastAsia="Calibri" w:hAnsi="Calibri" w:cs="Calibri"/>
          <w:bCs/>
          <w:color w:val="000000"/>
          <w:sz w:val="22"/>
          <w:szCs w:val="22"/>
          <w:lang w:eastAsia="en-US"/>
        </w:rPr>
        <w:t>Στις ώρες, συμπληρώνεται το μάθημα που διδάσκουν οι αναπληρωτές.</w:t>
      </w:r>
    </w:p>
    <w:p w14:paraId="6C8441AB" w14:textId="77777777" w:rsidR="00E766A7" w:rsidRPr="00E766A7" w:rsidRDefault="00E766A7" w:rsidP="006E31FF">
      <w:pPr>
        <w:numPr>
          <w:ilvl w:val="0"/>
          <w:numId w:val="46"/>
        </w:numPr>
        <w:spacing w:after="200" w:line="276" w:lineRule="auto"/>
        <w:contextualSpacing/>
        <w:rPr>
          <w:rFonts w:ascii="Calibri" w:eastAsia="Calibri" w:hAnsi="Calibri" w:cs="Calibri"/>
          <w:bCs/>
          <w:color w:val="000000"/>
          <w:sz w:val="22"/>
          <w:szCs w:val="22"/>
          <w:lang w:eastAsia="en-US"/>
        </w:rPr>
      </w:pPr>
      <w:r w:rsidRPr="00E766A7">
        <w:rPr>
          <w:rFonts w:asciiTheme="minorHAnsi" w:eastAsia="Calibri" w:hAnsiTheme="minorHAnsi" w:cstheme="minorHAnsi"/>
          <w:bCs/>
          <w:color w:val="000000"/>
          <w:sz w:val="22"/>
          <w:szCs w:val="22"/>
          <w:lang w:eastAsia="en-US"/>
        </w:rPr>
        <w:t xml:space="preserve">Στην Ονομασία Τμήματος/των /  (Ομάδας) Ένταξης αναγράφεται εκείνη που αποτυπώνεται στο πεδίο «Τμήμα» στο </w:t>
      </w:r>
      <w:r w:rsidRPr="00E766A7">
        <w:rPr>
          <w:rFonts w:asciiTheme="minorHAnsi" w:eastAsia="Calibri" w:hAnsiTheme="minorHAnsi" w:cstheme="minorHAnsi"/>
          <w:bCs/>
          <w:color w:val="000000"/>
          <w:sz w:val="22"/>
          <w:szCs w:val="22"/>
          <w:lang w:val="en-US" w:eastAsia="en-US"/>
        </w:rPr>
        <w:t>myschool</w:t>
      </w:r>
    </w:p>
    <w:p w14:paraId="28D82353" w14:textId="77777777" w:rsidR="00E766A7" w:rsidRPr="00E766A7" w:rsidRDefault="00E766A7" w:rsidP="00E766A7">
      <w:pPr>
        <w:rPr>
          <w:rFonts w:cs="Calibri"/>
          <w:bCs/>
          <w:color w:val="000000"/>
        </w:rPr>
      </w:pPr>
    </w:p>
    <w:p w14:paraId="06CFF7B4" w14:textId="77777777" w:rsidR="00E766A7" w:rsidRPr="00E766A7" w:rsidRDefault="00E766A7" w:rsidP="00E766A7">
      <w:pPr>
        <w:rPr>
          <w:rFonts w:cs="Calibri"/>
          <w:bCs/>
          <w:color w:val="000000"/>
        </w:rPr>
      </w:pPr>
      <w:r w:rsidRPr="00E766A7">
        <w:rPr>
          <w:rFonts w:cs="Calibri"/>
          <w:bCs/>
          <w:color w:val="000000"/>
        </w:rPr>
        <w:br w:type="page"/>
      </w:r>
    </w:p>
    <w:p w14:paraId="735E71FB" w14:textId="77777777" w:rsidR="00E766A7" w:rsidRPr="00E766A7" w:rsidRDefault="00E766A7" w:rsidP="00E766A7">
      <w:pPr>
        <w:tabs>
          <w:tab w:val="center" w:pos="9360"/>
        </w:tabs>
        <w:spacing w:line="276" w:lineRule="auto"/>
        <w:ind w:left="5812"/>
        <w:jc w:val="center"/>
        <w:rPr>
          <w:rFonts w:asciiTheme="minorHAnsi" w:eastAsia="Calibri" w:hAnsiTheme="minorHAnsi" w:cstheme="minorHAnsi"/>
          <w:bCs/>
          <w:color w:val="000000"/>
          <w:sz w:val="22"/>
          <w:szCs w:val="22"/>
          <w:u w:val="single"/>
          <w:lang w:eastAsia="en-US"/>
        </w:rPr>
      </w:pPr>
    </w:p>
    <w:p w14:paraId="09478FDD" w14:textId="77777777" w:rsidR="00E766A7" w:rsidRPr="00E766A7" w:rsidRDefault="00E766A7" w:rsidP="00E766A7">
      <w:pPr>
        <w:keepNext/>
        <w:pBdr>
          <w:top w:val="single" w:sz="4" w:space="1" w:color="auto"/>
          <w:left w:val="single" w:sz="4" w:space="0" w:color="auto"/>
          <w:bottom w:val="single" w:sz="4" w:space="1" w:color="auto"/>
          <w:right w:val="single" w:sz="4" w:space="8" w:color="auto"/>
        </w:pBdr>
        <w:shd w:val="clear" w:color="auto" w:fill="E0E0E0"/>
        <w:jc w:val="both"/>
        <w:outlineLvl w:val="1"/>
        <w:rPr>
          <w:rFonts w:asciiTheme="minorHAnsi" w:hAnsiTheme="minorHAnsi" w:cs="Calibri"/>
          <w:b/>
          <w:bCs/>
          <w:sz w:val="22"/>
          <w:szCs w:val="22"/>
        </w:rPr>
      </w:pPr>
      <w:bookmarkStart w:id="91" w:name="_Toc207698813"/>
      <w:bookmarkStart w:id="92" w:name="_Toc238724292"/>
      <w:r w:rsidRPr="00E766A7">
        <w:rPr>
          <w:rFonts w:asciiTheme="minorHAnsi" w:hAnsiTheme="minorHAnsi" w:cs="Calibri"/>
          <w:b/>
          <w:bCs/>
          <w:sz w:val="22"/>
          <w:szCs w:val="22"/>
        </w:rPr>
        <w:t xml:space="preserve">ΥΠΟΔΕΙΓΜΑ 10.2: ΕΒΔΟΜΑΔΙΑΙΟ </w:t>
      </w:r>
      <w:r w:rsidRPr="00E766A7">
        <w:rPr>
          <w:rFonts w:asciiTheme="minorHAnsi" w:eastAsia="Calibri" w:hAnsiTheme="minorHAnsi" w:cstheme="minorHAnsi"/>
          <w:b/>
          <w:sz w:val="22"/>
          <w:szCs w:val="22"/>
          <w:lang w:eastAsia="en-US"/>
        </w:rPr>
        <w:t>ΩΡΟΛΟΓΙΟ ΠΡΟΓΡΑΜΜΑ ΑΝΑΠΛΗΡΩΤΗ ΠΑΡΑΛΛΗΛΗΣ ΣΤΗΡΙΞΗΣ</w:t>
      </w:r>
      <w:bookmarkEnd w:id="91"/>
      <w:bookmarkEnd w:id="92"/>
    </w:p>
    <w:p w14:paraId="1966D77F" w14:textId="77777777" w:rsidR="00E766A7" w:rsidRPr="00E766A7" w:rsidRDefault="00E766A7" w:rsidP="00E766A7">
      <w:pPr>
        <w:spacing w:after="120" w:line="259" w:lineRule="auto"/>
        <w:jc w:val="both"/>
        <w:rPr>
          <w:rFonts w:asciiTheme="minorHAnsi" w:eastAsia="Calibri" w:hAnsiTheme="minorHAnsi" w:cstheme="minorHAnsi"/>
          <w:sz w:val="22"/>
          <w:szCs w:val="22"/>
          <w:lang w:eastAsia="en-US"/>
        </w:rPr>
      </w:pPr>
    </w:p>
    <w:p w14:paraId="1965DE2F" w14:textId="77777777" w:rsidR="00E766A7" w:rsidRPr="00E766A7" w:rsidRDefault="00E766A7" w:rsidP="00E766A7">
      <w:pPr>
        <w:spacing w:after="120" w:line="276" w:lineRule="auto"/>
        <w:ind w:right="-17"/>
        <w:jc w:val="both"/>
        <w:rPr>
          <w:rFonts w:asciiTheme="minorHAnsi" w:hAnsiTheme="minorHAnsi" w:cstheme="minorHAnsi"/>
          <w:i/>
          <w:color w:val="000000"/>
          <w:sz w:val="22"/>
          <w:szCs w:val="22"/>
        </w:rPr>
      </w:pPr>
    </w:p>
    <w:tbl>
      <w:tblPr>
        <w:tblpPr w:leftFromText="180" w:rightFromText="180" w:vertAnchor="page" w:horzAnchor="margin" w:tblpY="2116"/>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6"/>
        <w:gridCol w:w="6873"/>
      </w:tblGrid>
      <w:tr w:rsidR="00E766A7" w:rsidRPr="00E766A7" w14:paraId="7157B94B" w14:textId="77777777" w:rsidTr="009E2AA1">
        <w:trPr>
          <w:trHeight w:val="699"/>
        </w:trPr>
        <w:tc>
          <w:tcPr>
            <w:tcW w:w="2600" w:type="pct"/>
            <w:noWrap/>
            <w:vAlign w:val="center"/>
          </w:tcPr>
          <w:p w14:paraId="740969A4"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color w:val="FF0000"/>
                <w:sz w:val="22"/>
                <w:szCs w:val="22"/>
              </w:rPr>
            </w:pPr>
            <w:r w:rsidRPr="00E766A7">
              <w:rPr>
                <w:rFonts w:asciiTheme="minorHAnsi" w:hAnsiTheme="minorHAnsi" w:cstheme="minorHAnsi"/>
                <w:noProof/>
                <w:color w:val="FF0000"/>
                <w:sz w:val="22"/>
                <w:szCs w:val="22"/>
              </w:rPr>
              <w:drawing>
                <wp:inline distT="0" distB="0" distL="0" distR="0" wp14:anchorId="78A51D54" wp14:editId="71631DC4">
                  <wp:extent cx="438150" cy="428625"/>
                  <wp:effectExtent l="0" t="0" r="0" b="9525"/>
                  <wp:docPr id="52" name="Εικόνα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inline>
              </w:drawing>
            </w:r>
          </w:p>
        </w:tc>
        <w:tc>
          <w:tcPr>
            <w:tcW w:w="2400" w:type="pct"/>
          </w:tcPr>
          <w:p w14:paraId="2826BE1A" w14:textId="77777777" w:rsidR="00E766A7" w:rsidRPr="00E766A7" w:rsidRDefault="00E766A7" w:rsidP="00E766A7">
            <w:pPr>
              <w:tabs>
                <w:tab w:val="center" w:pos="4153"/>
                <w:tab w:val="right" w:pos="8306"/>
              </w:tabs>
              <w:spacing w:after="120"/>
              <w:ind w:hanging="147"/>
              <w:jc w:val="center"/>
              <w:rPr>
                <w:rFonts w:asciiTheme="minorHAnsi" w:eastAsia="Calibri" w:hAnsiTheme="minorHAnsi" w:cstheme="minorHAnsi"/>
                <w:color w:val="FF0000"/>
                <w:sz w:val="22"/>
                <w:szCs w:val="22"/>
              </w:rPr>
            </w:pPr>
            <w:r w:rsidRPr="00E766A7">
              <w:rPr>
                <w:rFonts w:asciiTheme="minorHAnsi" w:hAnsiTheme="minorHAnsi" w:cstheme="minorHAnsi"/>
                <w:noProof/>
                <w:color w:val="FF0000"/>
                <w:sz w:val="22"/>
                <w:szCs w:val="22"/>
              </w:rPr>
              <w:drawing>
                <wp:anchor distT="0" distB="0" distL="114300" distR="114300" simplePos="0" relativeHeight="251677696" behindDoc="0" locked="0" layoutInCell="1" allowOverlap="1" wp14:anchorId="0279EAF5" wp14:editId="1A376B22">
                  <wp:simplePos x="0" y="0"/>
                  <wp:positionH relativeFrom="column">
                    <wp:posOffset>1819275</wp:posOffset>
                  </wp:positionH>
                  <wp:positionV relativeFrom="paragraph">
                    <wp:posOffset>0</wp:posOffset>
                  </wp:positionV>
                  <wp:extent cx="539750" cy="370840"/>
                  <wp:effectExtent l="0" t="0" r="0" b="0"/>
                  <wp:wrapSquare wrapText="bothSides"/>
                  <wp:docPr id="53" name="Εικόνα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370840"/>
                          </a:xfrm>
                          <a:prstGeom prst="rect">
                            <a:avLst/>
                          </a:prstGeom>
                          <a:noFill/>
                          <a:ln>
                            <a:noFill/>
                          </a:ln>
                        </pic:spPr>
                      </pic:pic>
                    </a:graphicData>
                  </a:graphic>
                </wp:anchor>
              </w:drawing>
            </w:r>
          </w:p>
        </w:tc>
      </w:tr>
      <w:tr w:rsidR="00E766A7" w:rsidRPr="00E766A7" w14:paraId="27CC04F7" w14:textId="77777777" w:rsidTr="009E2AA1">
        <w:trPr>
          <w:trHeight w:val="863"/>
        </w:trPr>
        <w:tc>
          <w:tcPr>
            <w:tcW w:w="2600" w:type="pct"/>
            <w:noWrap/>
          </w:tcPr>
          <w:p w14:paraId="4D6C67E2"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rPr>
              <w:t>ΕΛΛΗΝΙΚΗ ΔΗΜΟΚΡΑΤΙΑ</w:t>
            </w:r>
          </w:p>
          <w:p w14:paraId="52DA29D5"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lang w:eastAsia="en-US"/>
              </w:rPr>
              <w:t>ΥΠΟΥΡΓΕΙΟ ΠΑΙΔΕΙΑΣ, ΘΡΗΣΚΕΥΜΑΤΩΝ ΚΑΙ ΑΘΛΗΤΙΣΜΟΥ</w:t>
            </w:r>
          </w:p>
        </w:tc>
        <w:tc>
          <w:tcPr>
            <w:tcW w:w="2400" w:type="pct"/>
          </w:tcPr>
          <w:p w14:paraId="1683BD54"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rPr>
              <w:t>ΕΥΡΩΠΑΪΚΗ ΕΝΩΣΗ</w:t>
            </w:r>
          </w:p>
          <w:p w14:paraId="5702F709" w14:textId="77777777" w:rsidR="00E766A7" w:rsidRPr="00E766A7" w:rsidRDefault="00E766A7" w:rsidP="00E766A7">
            <w:pPr>
              <w:tabs>
                <w:tab w:val="center" w:pos="4153"/>
                <w:tab w:val="right" w:pos="8306"/>
              </w:tabs>
              <w:spacing w:after="120"/>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lang w:eastAsia="en-US"/>
              </w:rPr>
              <w:t>ΕΥΡΩΠΑΪΚΟ ΚΟΙΝΩΝΙΚΟ TAMEIO + (ΕΚΤ+)</w:t>
            </w:r>
          </w:p>
        </w:tc>
      </w:tr>
      <w:tr w:rsidR="00E766A7" w:rsidRPr="00E766A7" w14:paraId="3595D1C8" w14:textId="77777777" w:rsidTr="009E2AA1">
        <w:trPr>
          <w:trHeight w:val="814"/>
        </w:trPr>
        <w:tc>
          <w:tcPr>
            <w:tcW w:w="2600" w:type="pct"/>
            <w:noWrap/>
          </w:tcPr>
          <w:p w14:paraId="58E73266"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rPr>
              <w:t>ΠΕΡΙΦΕΡΕΙΑΚΗ ΔΙΕΥΘΥΝΣΗΠΡΩΤΟΒΑΘΜΙΑΣ ΚΑΙ</w:t>
            </w:r>
          </w:p>
          <w:p w14:paraId="38855583"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rPr>
              <w:t>ΔΕΥΤΕΡΟΒΑΘΜΙΑΣ ΕΚΠΑΙΔΕΥΣΗΣ</w:t>
            </w:r>
          </w:p>
          <w:p w14:paraId="6E2E4FFD"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rPr>
              <w:t>………………………………..</w:t>
            </w:r>
          </w:p>
          <w:p w14:paraId="01BF8F1B"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rPr>
              <w:t xml:space="preserve">ΔΙΕΥΘΥΝΣΗ </w:t>
            </w:r>
            <w:r w:rsidRPr="00E766A7">
              <w:rPr>
                <w:rFonts w:asciiTheme="minorHAnsi" w:eastAsia="Calibri" w:hAnsiTheme="minorHAnsi" w:cstheme="minorHAnsi"/>
                <w:b/>
                <w:sz w:val="22"/>
                <w:szCs w:val="22"/>
                <w:highlight w:val="yellow"/>
              </w:rPr>
              <w:t>ΠΡΩΤΟΒΑΘΜΙΑΣ/ΔΕΥΤΕΡΟΒΑΘΜΙΑΣ</w:t>
            </w:r>
            <w:r w:rsidRPr="00E766A7">
              <w:rPr>
                <w:rFonts w:asciiTheme="minorHAnsi" w:eastAsia="Calibri" w:hAnsiTheme="minorHAnsi" w:cstheme="minorHAnsi"/>
                <w:b/>
                <w:sz w:val="22"/>
                <w:szCs w:val="22"/>
              </w:rPr>
              <w:t xml:space="preserve"> ΕΚΠΑΙΔΕΥΣΗΣ</w:t>
            </w:r>
          </w:p>
          <w:p w14:paraId="2CE1AB64" w14:textId="77777777" w:rsidR="00E766A7" w:rsidRPr="00E766A7" w:rsidRDefault="00E766A7" w:rsidP="00E766A7">
            <w:pPr>
              <w:tabs>
                <w:tab w:val="center" w:pos="4153"/>
                <w:tab w:val="right" w:pos="8306"/>
              </w:tabs>
              <w:jc w:val="center"/>
              <w:rPr>
                <w:rFonts w:asciiTheme="minorHAnsi" w:eastAsia="Calibri" w:hAnsiTheme="minorHAnsi" w:cstheme="minorHAnsi"/>
                <w:b/>
                <w:sz w:val="22"/>
                <w:szCs w:val="22"/>
              </w:rPr>
            </w:pPr>
            <w:r w:rsidRPr="00E766A7">
              <w:rPr>
                <w:rFonts w:asciiTheme="minorHAnsi" w:eastAsia="Calibri" w:hAnsiTheme="minorHAnsi" w:cstheme="minorHAnsi"/>
                <w:b/>
                <w:sz w:val="22"/>
                <w:szCs w:val="22"/>
              </w:rPr>
              <w:t>….…………………………………………………………</w:t>
            </w:r>
          </w:p>
          <w:p w14:paraId="6878F817" w14:textId="77777777" w:rsidR="00E766A7" w:rsidRPr="00E766A7" w:rsidRDefault="00E766A7" w:rsidP="00E766A7">
            <w:pPr>
              <w:tabs>
                <w:tab w:val="center" w:pos="4153"/>
                <w:tab w:val="right" w:pos="8306"/>
              </w:tabs>
              <w:jc w:val="center"/>
              <w:rPr>
                <w:rFonts w:asciiTheme="minorHAnsi" w:hAnsiTheme="minorHAnsi" w:cstheme="minorHAnsi"/>
                <w:sz w:val="22"/>
                <w:szCs w:val="22"/>
              </w:rPr>
            </w:pPr>
            <w:r w:rsidRPr="00E766A7">
              <w:rPr>
                <w:rFonts w:asciiTheme="minorHAnsi" w:eastAsia="Calibri" w:hAnsiTheme="minorHAnsi" w:cstheme="minorHAnsi"/>
                <w:b/>
                <w:sz w:val="22"/>
                <w:szCs w:val="22"/>
              </w:rPr>
              <w:t xml:space="preserve">ΣΧΟΛΙΚΗ ΜΟΝΑΔΑ: </w:t>
            </w:r>
            <w:r w:rsidRPr="00E766A7">
              <w:rPr>
                <w:rFonts w:asciiTheme="minorHAnsi" w:hAnsiTheme="minorHAnsi" w:cstheme="minorHAnsi"/>
                <w:i/>
                <w:sz w:val="22"/>
                <w:szCs w:val="22"/>
              </w:rPr>
              <w:t>(ονομασία σχολικής μονάδας) ………..</w:t>
            </w:r>
          </w:p>
        </w:tc>
        <w:tc>
          <w:tcPr>
            <w:tcW w:w="2400" w:type="pct"/>
          </w:tcPr>
          <w:p w14:paraId="03D27642" w14:textId="77777777" w:rsidR="00E766A7" w:rsidRPr="009E2AA1" w:rsidRDefault="00E766A7" w:rsidP="00E766A7">
            <w:pPr>
              <w:spacing w:after="120" w:line="259" w:lineRule="auto"/>
              <w:rPr>
                <w:rFonts w:asciiTheme="minorHAnsi" w:hAnsiTheme="minorHAnsi" w:cstheme="minorHAnsi"/>
                <w:sz w:val="22"/>
                <w:szCs w:val="22"/>
              </w:rPr>
            </w:pPr>
          </w:p>
          <w:p w14:paraId="3C0F64AB" w14:textId="77777777" w:rsidR="00E766A7" w:rsidRPr="00E766A7" w:rsidRDefault="00E766A7" w:rsidP="00E766A7">
            <w:pPr>
              <w:spacing w:after="120" w:line="259" w:lineRule="auto"/>
              <w:rPr>
                <w:rFonts w:asciiTheme="minorHAnsi" w:hAnsiTheme="minorHAnsi" w:cstheme="minorHAnsi"/>
                <w:b/>
                <w:sz w:val="22"/>
                <w:szCs w:val="22"/>
              </w:rPr>
            </w:pPr>
            <w:r w:rsidRPr="00E766A7">
              <w:rPr>
                <w:rFonts w:asciiTheme="minorHAnsi" w:hAnsiTheme="minorHAnsi" w:cstheme="minorHAnsi"/>
                <w:b/>
                <w:sz w:val="22"/>
                <w:szCs w:val="22"/>
              </w:rPr>
              <w:t>Έναρξη Ισχύος Προγράμματος:</w:t>
            </w:r>
          </w:p>
        </w:tc>
      </w:tr>
    </w:tbl>
    <w:p w14:paraId="4F9DC171" w14:textId="1103492C" w:rsidR="00E766A7" w:rsidRPr="00E766A7" w:rsidRDefault="00E766A7" w:rsidP="00E766A7">
      <w:pPr>
        <w:spacing w:line="259" w:lineRule="auto"/>
        <w:jc w:val="center"/>
        <w:rPr>
          <w:rFonts w:ascii="Calibri" w:eastAsia="Calibri" w:hAnsi="Calibri"/>
          <w:b/>
          <w:sz w:val="22"/>
          <w:szCs w:val="22"/>
          <w:u w:val="single"/>
          <w:lang w:eastAsia="en-US"/>
        </w:rPr>
      </w:pPr>
      <w:r w:rsidRPr="00E766A7">
        <w:rPr>
          <w:rFonts w:ascii="Calibri" w:eastAsia="Calibri" w:hAnsi="Calibri"/>
          <w:b/>
          <w:sz w:val="22"/>
          <w:szCs w:val="22"/>
          <w:u w:val="single"/>
          <w:lang w:eastAsia="en-US"/>
        </w:rPr>
        <w:t>ΕΒΔΟΜΑΔΙΑΙΟ ΩΡΟΛΟΓΙΟ ΠΡΟΓΡΑΜΜΑ ΕΚΠΑΙΔΕΥΤΙΚΟΥ ΠΑΡΑΛΛΗΛΗΣ ΣΤΗΡΙΞΗΣ (</w:t>
      </w:r>
      <w:r w:rsidRPr="003F59EA">
        <w:rPr>
          <w:rFonts w:ascii="Calibri" w:eastAsia="Calibri" w:hAnsi="Calibri"/>
          <w:b/>
          <w:sz w:val="22"/>
          <w:szCs w:val="22"/>
          <w:highlight w:val="yellow"/>
          <w:u w:val="single"/>
          <w:lang w:eastAsia="en-US"/>
        </w:rPr>
        <w:t>Σχολικό Έτος 202</w:t>
      </w:r>
      <w:r w:rsidR="003F59EA" w:rsidRPr="003F59EA">
        <w:rPr>
          <w:rFonts w:ascii="Calibri" w:eastAsia="Calibri" w:hAnsi="Calibri"/>
          <w:b/>
          <w:sz w:val="22"/>
          <w:szCs w:val="22"/>
          <w:highlight w:val="yellow"/>
          <w:u w:val="single"/>
          <w:lang w:eastAsia="en-US"/>
        </w:rPr>
        <w:t>6</w:t>
      </w:r>
      <w:r w:rsidRPr="003F59EA">
        <w:rPr>
          <w:rFonts w:ascii="Calibri" w:eastAsia="Calibri" w:hAnsi="Calibri"/>
          <w:b/>
          <w:sz w:val="22"/>
          <w:szCs w:val="22"/>
          <w:highlight w:val="yellow"/>
          <w:u w:val="single"/>
          <w:lang w:eastAsia="en-US"/>
        </w:rPr>
        <w:t>-202</w:t>
      </w:r>
      <w:r w:rsidR="003F59EA" w:rsidRPr="003F59EA">
        <w:rPr>
          <w:rFonts w:ascii="Calibri" w:eastAsia="Calibri" w:hAnsi="Calibri"/>
          <w:b/>
          <w:sz w:val="22"/>
          <w:szCs w:val="22"/>
          <w:highlight w:val="yellow"/>
          <w:u w:val="single"/>
          <w:lang w:eastAsia="en-US"/>
        </w:rPr>
        <w:t>7</w:t>
      </w:r>
      <w:r w:rsidRPr="00E766A7">
        <w:rPr>
          <w:rFonts w:ascii="Calibri" w:eastAsia="Calibri" w:hAnsi="Calibri"/>
          <w:b/>
          <w:sz w:val="22"/>
          <w:szCs w:val="22"/>
          <w:u w:val="single"/>
          <w:lang w:eastAsia="en-US"/>
        </w:rPr>
        <w:t>)</w:t>
      </w:r>
    </w:p>
    <w:p w14:paraId="7212F971" w14:textId="77777777" w:rsidR="00E766A7" w:rsidRPr="00E766A7" w:rsidRDefault="00E766A7" w:rsidP="00E766A7">
      <w:pPr>
        <w:spacing w:line="259" w:lineRule="auto"/>
        <w:jc w:val="both"/>
        <w:rPr>
          <w:rFonts w:ascii="Calibri" w:eastAsia="Calibri" w:hAnsi="Calibri"/>
          <w:b/>
          <w:sz w:val="22"/>
          <w:szCs w:val="22"/>
          <w:lang w:eastAsia="en-US"/>
        </w:rPr>
      </w:pPr>
    </w:p>
    <w:p w14:paraId="5CF86BBF" w14:textId="5EEEAE34" w:rsidR="00E766A7" w:rsidRPr="00875D4F" w:rsidRDefault="00E766A7" w:rsidP="00E766A7">
      <w:pPr>
        <w:spacing w:line="259" w:lineRule="auto"/>
        <w:jc w:val="both"/>
        <w:rPr>
          <w:rFonts w:ascii="Calibri" w:eastAsia="Calibri" w:hAnsi="Calibri"/>
          <w:sz w:val="22"/>
          <w:szCs w:val="22"/>
          <w:lang w:eastAsia="en-US"/>
        </w:rPr>
      </w:pPr>
      <w:bookmarkStart w:id="93" w:name="_Hlk236304634"/>
      <w:r w:rsidRPr="00C6527E">
        <w:rPr>
          <w:rFonts w:ascii="Calibri" w:eastAsia="Calibri" w:hAnsi="Calibri"/>
          <w:b/>
          <w:sz w:val="22"/>
          <w:szCs w:val="22"/>
          <w:lang w:eastAsia="en-US"/>
        </w:rPr>
        <w:t xml:space="preserve">Πράξη: </w:t>
      </w:r>
      <w:r w:rsidR="005065DF" w:rsidRPr="00C6527E">
        <w:rPr>
          <w:rFonts w:ascii="Calibri" w:eastAsia="Calibri" w:hAnsi="Calibri"/>
          <w:sz w:val="22"/>
          <w:szCs w:val="22"/>
          <w:lang w:eastAsia="en-US"/>
        </w:rPr>
        <w:t>«Υποστήριξη φοίτησης μαθητών/τριών με αναπηρία ή ειδικές εκπαιδευτικές ανάγκες, σχολικό έτος 2026-2027»</w:t>
      </w:r>
      <w:r w:rsidRPr="00C6527E">
        <w:rPr>
          <w:rFonts w:ascii="Calibri" w:eastAsia="Calibri" w:hAnsi="Calibri"/>
          <w:sz w:val="22"/>
          <w:szCs w:val="22"/>
          <w:lang w:eastAsia="en-US"/>
        </w:rPr>
        <w:t xml:space="preserve">, </w:t>
      </w:r>
      <w:r w:rsidR="00875D4F" w:rsidRPr="00875D4F">
        <w:rPr>
          <w:rFonts w:ascii="Calibri" w:eastAsia="Calibri" w:hAnsi="Calibri"/>
          <w:sz w:val="22"/>
          <w:szCs w:val="22"/>
          <w:lang w:eastAsia="en-US"/>
        </w:rPr>
        <w:t>με κωδικό ΟΠΣ: 6063312</w:t>
      </w:r>
    </w:p>
    <w:bookmarkEnd w:id="93"/>
    <w:p w14:paraId="414A566D" w14:textId="77777777" w:rsidR="00E766A7" w:rsidRPr="00E766A7" w:rsidRDefault="00E766A7" w:rsidP="00E766A7">
      <w:pPr>
        <w:spacing w:line="259" w:lineRule="auto"/>
        <w:jc w:val="both"/>
        <w:rPr>
          <w:rFonts w:ascii="Calibri" w:eastAsia="Calibri" w:hAnsi="Calibri"/>
          <w:b/>
          <w:sz w:val="22"/>
          <w:szCs w:val="22"/>
          <w:lang w:eastAsia="en-US"/>
        </w:rPr>
      </w:pPr>
      <w:r w:rsidRPr="00C6527E">
        <w:rPr>
          <w:rFonts w:ascii="Calibri" w:eastAsia="Calibri" w:hAnsi="Calibri"/>
          <w:b/>
          <w:sz w:val="22"/>
          <w:szCs w:val="22"/>
          <w:lang w:eastAsia="en-US"/>
        </w:rPr>
        <w:t>Ονοματεπώνυμο αναπληρωτή/τριας εκπαιδευτικού</w:t>
      </w:r>
      <w:r w:rsidRPr="00E766A7">
        <w:rPr>
          <w:rFonts w:ascii="Calibri" w:eastAsia="Calibri" w:hAnsi="Calibri"/>
          <w:b/>
          <w:sz w:val="22"/>
          <w:szCs w:val="22"/>
          <w:lang w:eastAsia="en-US"/>
        </w:rPr>
        <w:t>:</w:t>
      </w:r>
    </w:p>
    <w:p w14:paraId="5BE27DD8" w14:textId="77777777" w:rsidR="00E766A7" w:rsidRPr="00E766A7" w:rsidRDefault="00E766A7" w:rsidP="00E766A7">
      <w:pPr>
        <w:spacing w:line="259" w:lineRule="auto"/>
        <w:rPr>
          <w:rFonts w:ascii="Calibri" w:eastAsia="Calibri" w:hAnsi="Calibri"/>
          <w:b/>
          <w:sz w:val="22"/>
          <w:szCs w:val="22"/>
          <w:lang w:eastAsia="en-US"/>
        </w:rPr>
      </w:pPr>
      <w:r w:rsidRPr="00E766A7">
        <w:rPr>
          <w:rFonts w:ascii="Calibri" w:eastAsia="Calibri" w:hAnsi="Calibri"/>
          <w:b/>
          <w:sz w:val="22"/>
          <w:szCs w:val="22"/>
          <w:lang w:eastAsia="en-US"/>
        </w:rPr>
        <w:t>Ειδικότητα:</w:t>
      </w:r>
    </w:p>
    <w:p w14:paraId="1B02B70A" w14:textId="77777777" w:rsidR="00E766A7" w:rsidRPr="00E766A7" w:rsidRDefault="00E766A7" w:rsidP="00E766A7">
      <w:pPr>
        <w:spacing w:line="259" w:lineRule="auto"/>
        <w:rPr>
          <w:rFonts w:ascii="Calibri" w:eastAsia="Calibri" w:hAnsi="Calibri"/>
          <w:b/>
          <w:sz w:val="22"/>
          <w:szCs w:val="22"/>
          <w:lang w:eastAsia="en-US"/>
        </w:rPr>
      </w:pPr>
      <w:r w:rsidRPr="00E766A7">
        <w:rPr>
          <w:rFonts w:ascii="Calibri" w:eastAsia="Calibri" w:hAnsi="Calibri"/>
          <w:b/>
          <w:sz w:val="22"/>
          <w:szCs w:val="22"/>
          <w:lang w:eastAsia="en-US"/>
        </w:rPr>
        <w:t>Υποχρεωτικό ωράριο:</w:t>
      </w:r>
    </w:p>
    <w:p w14:paraId="5234BFDE" w14:textId="77777777" w:rsidR="00E766A7" w:rsidRPr="00E766A7" w:rsidRDefault="00E766A7" w:rsidP="00E766A7">
      <w:pPr>
        <w:spacing w:line="259" w:lineRule="auto"/>
        <w:rPr>
          <w:rFonts w:ascii="Calibri" w:eastAsia="Calibri" w:hAnsi="Calibri"/>
          <w:b/>
          <w:strike/>
          <w:sz w:val="22"/>
          <w:szCs w:val="22"/>
          <w:lang w:eastAsia="en-US"/>
        </w:rPr>
      </w:pPr>
    </w:p>
    <w:p w14:paraId="4CB17B31" w14:textId="77777777" w:rsidR="00E766A7" w:rsidRPr="00E766A7" w:rsidRDefault="00E766A7" w:rsidP="00E766A7">
      <w:pPr>
        <w:spacing w:line="259" w:lineRule="auto"/>
        <w:rPr>
          <w:rFonts w:ascii="Calibri" w:eastAsia="Calibri" w:hAnsi="Calibri"/>
          <w:b/>
          <w:sz w:val="22"/>
          <w:szCs w:val="22"/>
          <w:lang w:eastAsia="en-US"/>
        </w:rPr>
      </w:pPr>
      <w:r w:rsidRPr="00E766A7">
        <w:rPr>
          <w:rFonts w:ascii="Calibri" w:eastAsia="Calibri" w:hAnsi="Calibri"/>
          <w:b/>
          <w:sz w:val="22"/>
          <w:szCs w:val="22"/>
          <w:lang w:eastAsia="en-US"/>
        </w:rPr>
        <w:t>Αριθμοί Πρωτοκόλλου ΚΕΔΑΣΥ μαθητών που υποστηρίζει:</w:t>
      </w:r>
    </w:p>
    <w:p w14:paraId="4FCFF4F2" w14:textId="77777777" w:rsidR="00E766A7" w:rsidRPr="00E766A7" w:rsidRDefault="00E766A7" w:rsidP="006E31FF">
      <w:pPr>
        <w:numPr>
          <w:ilvl w:val="0"/>
          <w:numId w:val="66"/>
        </w:numPr>
        <w:spacing w:line="259" w:lineRule="auto"/>
        <w:rPr>
          <w:rFonts w:ascii="Calibri" w:eastAsia="Calibri" w:hAnsi="Calibri"/>
          <w:b/>
          <w:sz w:val="22"/>
          <w:szCs w:val="22"/>
          <w:lang w:eastAsia="en-US"/>
        </w:rPr>
      </w:pPr>
      <w:r w:rsidRPr="00E766A7">
        <w:rPr>
          <w:rFonts w:ascii="Calibri" w:eastAsia="Calibri" w:hAnsi="Calibri"/>
          <w:b/>
          <w:sz w:val="22"/>
          <w:szCs w:val="22"/>
          <w:lang w:eastAsia="en-US"/>
        </w:rPr>
        <w:t xml:space="preserve"> ΧΧΧΧΧΧΧΧΧΧ</w:t>
      </w:r>
    </w:p>
    <w:p w14:paraId="77F4C233" w14:textId="77777777" w:rsidR="00E766A7" w:rsidRPr="00E766A7" w:rsidRDefault="00E766A7" w:rsidP="006E31FF">
      <w:pPr>
        <w:numPr>
          <w:ilvl w:val="0"/>
          <w:numId w:val="66"/>
        </w:numPr>
        <w:spacing w:line="259" w:lineRule="auto"/>
        <w:rPr>
          <w:rFonts w:ascii="Calibri" w:eastAsia="Calibri" w:hAnsi="Calibri"/>
          <w:b/>
          <w:sz w:val="22"/>
          <w:szCs w:val="22"/>
          <w:lang w:eastAsia="en-US"/>
        </w:rPr>
      </w:pPr>
      <w:r w:rsidRPr="00E766A7">
        <w:rPr>
          <w:rFonts w:ascii="Calibri" w:eastAsia="Calibri" w:hAnsi="Calibri"/>
          <w:b/>
          <w:sz w:val="22"/>
          <w:szCs w:val="22"/>
          <w:lang w:eastAsia="en-US"/>
        </w:rPr>
        <w:t>ΧΧΧΧΧΧΧΧΧΧ</w:t>
      </w:r>
    </w:p>
    <w:p w14:paraId="03CB1A03" w14:textId="77777777" w:rsidR="00E766A7" w:rsidRPr="00E766A7" w:rsidRDefault="00E766A7" w:rsidP="006E31FF">
      <w:pPr>
        <w:numPr>
          <w:ilvl w:val="0"/>
          <w:numId w:val="66"/>
        </w:numPr>
        <w:spacing w:line="259" w:lineRule="auto"/>
        <w:rPr>
          <w:rFonts w:ascii="Calibri" w:eastAsia="Calibri" w:hAnsi="Calibri"/>
          <w:b/>
          <w:sz w:val="22"/>
          <w:szCs w:val="22"/>
          <w:lang w:eastAsia="en-US"/>
        </w:rPr>
      </w:pPr>
      <w:r w:rsidRPr="00E766A7">
        <w:rPr>
          <w:rFonts w:ascii="Calibri" w:eastAsia="Calibri" w:hAnsi="Calibri"/>
          <w:b/>
          <w:sz w:val="22"/>
          <w:szCs w:val="22"/>
          <w:lang w:eastAsia="en-US"/>
        </w:rPr>
        <w:t>ΧΧΧΧΧΧΧΧΧΧ</w:t>
      </w:r>
    </w:p>
    <w:p w14:paraId="21B1A5C1" w14:textId="77777777" w:rsidR="00E766A7" w:rsidRPr="00E766A7" w:rsidRDefault="00E766A7" w:rsidP="00E766A7">
      <w:pPr>
        <w:spacing w:line="259" w:lineRule="auto"/>
        <w:rPr>
          <w:rFonts w:ascii="Calibri" w:eastAsia="Calibri" w:hAnsi="Calibri"/>
          <w:b/>
          <w:sz w:val="22"/>
          <w:szCs w:val="22"/>
          <w:lang w:eastAsia="en-US"/>
        </w:rPr>
      </w:pPr>
    </w:p>
    <w:p w14:paraId="3730AD96" w14:textId="77777777" w:rsidR="00E766A7" w:rsidRPr="00E766A7" w:rsidRDefault="00E766A7" w:rsidP="00E766A7">
      <w:pPr>
        <w:spacing w:line="259" w:lineRule="auto"/>
        <w:rPr>
          <w:rFonts w:ascii="Calibri" w:eastAsia="Calibri" w:hAnsi="Calibri"/>
          <w:b/>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277"/>
        <w:gridCol w:w="1277"/>
        <w:gridCol w:w="1277"/>
        <w:gridCol w:w="1278"/>
        <w:gridCol w:w="1278"/>
        <w:gridCol w:w="1278"/>
        <w:gridCol w:w="1278"/>
        <w:gridCol w:w="1278"/>
        <w:gridCol w:w="1278"/>
        <w:gridCol w:w="1272"/>
      </w:tblGrid>
      <w:tr w:rsidR="00E766A7" w:rsidRPr="00E766A7" w14:paraId="50BD0C08" w14:textId="77777777" w:rsidTr="009E2AA1">
        <w:trPr>
          <w:trHeight w:val="288"/>
        </w:trPr>
        <w:tc>
          <w:tcPr>
            <w:tcW w:w="482" w:type="pct"/>
            <w:vMerge w:val="restart"/>
            <w:shd w:val="clear" w:color="auto" w:fill="auto"/>
            <w:vAlign w:val="center"/>
            <w:hideMark/>
          </w:tcPr>
          <w:p w14:paraId="6180307A"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ΔΙΔΑΚΤΙΚΗ ΩΡΑ</w:t>
            </w:r>
          </w:p>
        </w:tc>
        <w:tc>
          <w:tcPr>
            <w:tcW w:w="903" w:type="pct"/>
            <w:gridSpan w:val="2"/>
            <w:shd w:val="clear" w:color="000000" w:fill="F2F2F2"/>
            <w:noWrap/>
            <w:vAlign w:val="center"/>
            <w:hideMark/>
          </w:tcPr>
          <w:p w14:paraId="0DD0A21F"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ΔΕΥΤΕΡΑ</w:t>
            </w:r>
          </w:p>
        </w:tc>
        <w:tc>
          <w:tcPr>
            <w:tcW w:w="903" w:type="pct"/>
            <w:gridSpan w:val="2"/>
            <w:shd w:val="clear" w:color="000000" w:fill="D9D9D9"/>
            <w:noWrap/>
            <w:vAlign w:val="center"/>
            <w:hideMark/>
          </w:tcPr>
          <w:p w14:paraId="17E84506"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ΤΡΙΤΗ</w:t>
            </w:r>
          </w:p>
        </w:tc>
        <w:tc>
          <w:tcPr>
            <w:tcW w:w="903" w:type="pct"/>
            <w:gridSpan w:val="2"/>
            <w:shd w:val="clear" w:color="000000" w:fill="F2F2F2"/>
            <w:noWrap/>
            <w:vAlign w:val="center"/>
            <w:hideMark/>
          </w:tcPr>
          <w:p w14:paraId="44ACAEC7"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ΤΕΤΑΡΤΗ</w:t>
            </w:r>
          </w:p>
        </w:tc>
        <w:tc>
          <w:tcPr>
            <w:tcW w:w="903" w:type="pct"/>
            <w:gridSpan w:val="2"/>
            <w:shd w:val="clear" w:color="000000" w:fill="D9D9D9"/>
            <w:noWrap/>
            <w:vAlign w:val="center"/>
            <w:hideMark/>
          </w:tcPr>
          <w:p w14:paraId="2FB9D997"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ΠΕΜΠΤΗ</w:t>
            </w:r>
          </w:p>
        </w:tc>
        <w:tc>
          <w:tcPr>
            <w:tcW w:w="904" w:type="pct"/>
            <w:gridSpan w:val="2"/>
            <w:shd w:val="clear" w:color="000000" w:fill="F2F2F2"/>
            <w:noWrap/>
            <w:vAlign w:val="center"/>
            <w:hideMark/>
          </w:tcPr>
          <w:p w14:paraId="07DD52C5"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ΠΑΡΑΣΚΕΥΗ</w:t>
            </w:r>
          </w:p>
        </w:tc>
      </w:tr>
      <w:tr w:rsidR="00E766A7" w:rsidRPr="00E766A7" w14:paraId="1982A018" w14:textId="77777777" w:rsidTr="009E2AA1">
        <w:trPr>
          <w:trHeight w:val="288"/>
        </w:trPr>
        <w:tc>
          <w:tcPr>
            <w:tcW w:w="482" w:type="pct"/>
            <w:vMerge/>
            <w:vAlign w:val="center"/>
            <w:hideMark/>
          </w:tcPr>
          <w:p w14:paraId="7F837F25" w14:textId="77777777" w:rsidR="00E766A7" w:rsidRPr="00E766A7" w:rsidRDefault="00E766A7" w:rsidP="00E766A7">
            <w:pPr>
              <w:rPr>
                <w:rFonts w:ascii="Calibri" w:hAnsi="Calibri" w:cs="Calibri"/>
                <w:b/>
                <w:bCs/>
                <w:color w:val="000000"/>
                <w:sz w:val="22"/>
                <w:szCs w:val="22"/>
              </w:rPr>
            </w:pPr>
          </w:p>
        </w:tc>
        <w:tc>
          <w:tcPr>
            <w:tcW w:w="452" w:type="pct"/>
            <w:shd w:val="clear" w:color="auto" w:fill="auto"/>
            <w:noWrap/>
            <w:vAlign w:val="center"/>
            <w:hideMark/>
          </w:tcPr>
          <w:p w14:paraId="72B1B263"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ΜΑΘΗΜΑ</w:t>
            </w:r>
          </w:p>
        </w:tc>
        <w:tc>
          <w:tcPr>
            <w:tcW w:w="452" w:type="pct"/>
            <w:shd w:val="clear" w:color="auto" w:fill="auto"/>
            <w:noWrap/>
            <w:vAlign w:val="center"/>
            <w:hideMark/>
          </w:tcPr>
          <w:p w14:paraId="26157B39"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ΤΜΗΜΑ</w:t>
            </w:r>
          </w:p>
        </w:tc>
        <w:tc>
          <w:tcPr>
            <w:tcW w:w="452" w:type="pct"/>
            <w:shd w:val="clear" w:color="000000" w:fill="D9D9D9"/>
            <w:noWrap/>
            <w:vAlign w:val="center"/>
            <w:hideMark/>
          </w:tcPr>
          <w:p w14:paraId="21250BE8"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ΜΑΘΗΜΑ</w:t>
            </w:r>
          </w:p>
        </w:tc>
        <w:tc>
          <w:tcPr>
            <w:tcW w:w="452" w:type="pct"/>
            <w:shd w:val="clear" w:color="000000" w:fill="D9D9D9"/>
            <w:noWrap/>
            <w:vAlign w:val="center"/>
            <w:hideMark/>
          </w:tcPr>
          <w:p w14:paraId="254680B9"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ΤΜΗΜΑ</w:t>
            </w:r>
          </w:p>
        </w:tc>
        <w:tc>
          <w:tcPr>
            <w:tcW w:w="452" w:type="pct"/>
            <w:shd w:val="clear" w:color="auto" w:fill="auto"/>
            <w:noWrap/>
            <w:vAlign w:val="center"/>
            <w:hideMark/>
          </w:tcPr>
          <w:p w14:paraId="1CC510F3"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ΜΑΘΗΜΑ</w:t>
            </w:r>
          </w:p>
        </w:tc>
        <w:tc>
          <w:tcPr>
            <w:tcW w:w="452" w:type="pct"/>
            <w:shd w:val="clear" w:color="auto" w:fill="auto"/>
            <w:noWrap/>
            <w:vAlign w:val="center"/>
            <w:hideMark/>
          </w:tcPr>
          <w:p w14:paraId="4F2808A7"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ΤΜΗΜΑ</w:t>
            </w:r>
          </w:p>
        </w:tc>
        <w:tc>
          <w:tcPr>
            <w:tcW w:w="452" w:type="pct"/>
            <w:shd w:val="clear" w:color="000000" w:fill="D9D9D9"/>
            <w:noWrap/>
            <w:vAlign w:val="center"/>
            <w:hideMark/>
          </w:tcPr>
          <w:p w14:paraId="4DE0C85B"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ΜΑΘΗΜΑ</w:t>
            </w:r>
          </w:p>
        </w:tc>
        <w:tc>
          <w:tcPr>
            <w:tcW w:w="452" w:type="pct"/>
            <w:shd w:val="clear" w:color="000000" w:fill="D9D9D9"/>
            <w:noWrap/>
            <w:vAlign w:val="center"/>
            <w:hideMark/>
          </w:tcPr>
          <w:p w14:paraId="43733528"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ΤΜΗΜΑ</w:t>
            </w:r>
          </w:p>
        </w:tc>
        <w:tc>
          <w:tcPr>
            <w:tcW w:w="452" w:type="pct"/>
            <w:shd w:val="clear" w:color="auto" w:fill="auto"/>
            <w:noWrap/>
            <w:vAlign w:val="center"/>
            <w:hideMark/>
          </w:tcPr>
          <w:p w14:paraId="35CB212A"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ΜΑΘΗΜΑ</w:t>
            </w:r>
          </w:p>
        </w:tc>
        <w:tc>
          <w:tcPr>
            <w:tcW w:w="452" w:type="pct"/>
            <w:shd w:val="clear" w:color="auto" w:fill="auto"/>
            <w:noWrap/>
            <w:vAlign w:val="center"/>
            <w:hideMark/>
          </w:tcPr>
          <w:p w14:paraId="4CC415BC"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ΤΜΗΜΑ</w:t>
            </w:r>
          </w:p>
        </w:tc>
      </w:tr>
      <w:tr w:rsidR="00E766A7" w:rsidRPr="00E766A7" w14:paraId="144F3D62" w14:textId="77777777" w:rsidTr="009E2AA1">
        <w:trPr>
          <w:trHeight w:val="288"/>
        </w:trPr>
        <w:tc>
          <w:tcPr>
            <w:tcW w:w="482" w:type="pct"/>
            <w:shd w:val="clear" w:color="auto" w:fill="auto"/>
            <w:noWrap/>
            <w:vAlign w:val="center"/>
            <w:hideMark/>
          </w:tcPr>
          <w:p w14:paraId="4344878B"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1η</w:t>
            </w:r>
          </w:p>
        </w:tc>
        <w:tc>
          <w:tcPr>
            <w:tcW w:w="452" w:type="pct"/>
            <w:shd w:val="clear" w:color="auto" w:fill="auto"/>
            <w:noWrap/>
            <w:vAlign w:val="center"/>
            <w:hideMark/>
          </w:tcPr>
          <w:p w14:paraId="3710BCA2" w14:textId="77777777" w:rsidR="00E766A7" w:rsidRPr="00E766A7" w:rsidRDefault="00E766A7" w:rsidP="00E766A7">
            <w:pPr>
              <w:jc w:val="center"/>
              <w:rPr>
                <w:rFonts w:ascii="Calibri" w:hAnsi="Calibri" w:cs="Calibri"/>
                <w:b/>
                <w:bCs/>
                <w:color w:val="000000"/>
                <w:sz w:val="22"/>
                <w:szCs w:val="22"/>
              </w:rPr>
            </w:pPr>
          </w:p>
        </w:tc>
        <w:tc>
          <w:tcPr>
            <w:tcW w:w="452" w:type="pct"/>
            <w:shd w:val="clear" w:color="auto" w:fill="auto"/>
            <w:noWrap/>
            <w:vAlign w:val="center"/>
            <w:hideMark/>
          </w:tcPr>
          <w:p w14:paraId="1821643A" w14:textId="77777777" w:rsidR="00E766A7" w:rsidRPr="00E766A7" w:rsidRDefault="00E766A7" w:rsidP="00E766A7">
            <w:pPr>
              <w:jc w:val="center"/>
              <w:rPr>
                <w:rFonts w:ascii="Calibri" w:hAnsi="Calibri" w:cs="Calibri"/>
                <w:b/>
                <w:bCs/>
                <w:color w:val="000000"/>
                <w:sz w:val="22"/>
                <w:szCs w:val="22"/>
              </w:rPr>
            </w:pPr>
          </w:p>
        </w:tc>
        <w:tc>
          <w:tcPr>
            <w:tcW w:w="452" w:type="pct"/>
            <w:shd w:val="clear" w:color="000000" w:fill="D9D9D9"/>
            <w:noWrap/>
            <w:vAlign w:val="center"/>
            <w:hideMark/>
          </w:tcPr>
          <w:p w14:paraId="540EC296" w14:textId="77777777" w:rsidR="00E766A7" w:rsidRPr="00E766A7" w:rsidRDefault="00E766A7" w:rsidP="00E766A7">
            <w:pPr>
              <w:jc w:val="center"/>
              <w:rPr>
                <w:rFonts w:ascii="Calibri" w:hAnsi="Calibri" w:cs="Calibri"/>
                <w:b/>
                <w:bCs/>
                <w:color w:val="000000"/>
                <w:sz w:val="22"/>
                <w:szCs w:val="22"/>
              </w:rPr>
            </w:pPr>
          </w:p>
        </w:tc>
        <w:tc>
          <w:tcPr>
            <w:tcW w:w="452" w:type="pct"/>
            <w:shd w:val="clear" w:color="000000" w:fill="D9D9D9"/>
            <w:noWrap/>
            <w:vAlign w:val="center"/>
            <w:hideMark/>
          </w:tcPr>
          <w:p w14:paraId="554BD333" w14:textId="77777777" w:rsidR="00E766A7" w:rsidRPr="00E766A7" w:rsidRDefault="00E766A7" w:rsidP="00E766A7">
            <w:pPr>
              <w:jc w:val="center"/>
              <w:rPr>
                <w:rFonts w:ascii="Calibri" w:hAnsi="Calibri" w:cs="Calibri"/>
                <w:b/>
                <w:bCs/>
                <w:color w:val="000000"/>
                <w:sz w:val="22"/>
                <w:szCs w:val="22"/>
              </w:rPr>
            </w:pPr>
          </w:p>
        </w:tc>
        <w:tc>
          <w:tcPr>
            <w:tcW w:w="452" w:type="pct"/>
            <w:shd w:val="clear" w:color="auto" w:fill="auto"/>
            <w:noWrap/>
            <w:vAlign w:val="center"/>
            <w:hideMark/>
          </w:tcPr>
          <w:p w14:paraId="58F23C25" w14:textId="77777777" w:rsidR="00E766A7" w:rsidRPr="00E766A7" w:rsidRDefault="00E766A7" w:rsidP="00E766A7">
            <w:pPr>
              <w:jc w:val="center"/>
              <w:rPr>
                <w:rFonts w:ascii="Calibri" w:hAnsi="Calibri" w:cs="Calibri"/>
                <w:b/>
                <w:bCs/>
                <w:color w:val="000000"/>
                <w:sz w:val="22"/>
                <w:szCs w:val="22"/>
              </w:rPr>
            </w:pPr>
          </w:p>
        </w:tc>
        <w:tc>
          <w:tcPr>
            <w:tcW w:w="452" w:type="pct"/>
            <w:shd w:val="clear" w:color="auto" w:fill="auto"/>
            <w:noWrap/>
            <w:vAlign w:val="center"/>
            <w:hideMark/>
          </w:tcPr>
          <w:p w14:paraId="5FFA3181" w14:textId="77777777" w:rsidR="00E766A7" w:rsidRPr="00E766A7" w:rsidRDefault="00E766A7" w:rsidP="00E766A7">
            <w:pPr>
              <w:jc w:val="center"/>
              <w:rPr>
                <w:rFonts w:ascii="Calibri" w:hAnsi="Calibri" w:cs="Calibri"/>
                <w:b/>
                <w:bCs/>
                <w:color w:val="000000"/>
                <w:sz w:val="22"/>
                <w:szCs w:val="22"/>
              </w:rPr>
            </w:pPr>
          </w:p>
        </w:tc>
        <w:tc>
          <w:tcPr>
            <w:tcW w:w="452" w:type="pct"/>
            <w:shd w:val="clear" w:color="000000" w:fill="D9D9D9"/>
            <w:noWrap/>
            <w:vAlign w:val="center"/>
            <w:hideMark/>
          </w:tcPr>
          <w:p w14:paraId="1C4A0871" w14:textId="77777777" w:rsidR="00E766A7" w:rsidRPr="00E766A7" w:rsidRDefault="00E766A7" w:rsidP="00E766A7">
            <w:pPr>
              <w:jc w:val="center"/>
              <w:rPr>
                <w:rFonts w:ascii="Calibri" w:hAnsi="Calibri" w:cs="Calibri"/>
                <w:b/>
                <w:bCs/>
                <w:color w:val="000000"/>
                <w:sz w:val="22"/>
                <w:szCs w:val="22"/>
              </w:rPr>
            </w:pPr>
          </w:p>
        </w:tc>
        <w:tc>
          <w:tcPr>
            <w:tcW w:w="452" w:type="pct"/>
            <w:shd w:val="clear" w:color="000000" w:fill="D9D9D9"/>
            <w:noWrap/>
            <w:vAlign w:val="center"/>
            <w:hideMark/>
          </w:tcPr>
          <w:p w14:paraId="5F32A413" w14:textId="77777777" w:rsidR="00E766A7" w:rsidRPr="00E766A7" w:rsidRDefault="00E766A7" w:rsidP="00E766A7">
            <w:pPr>
              <w:jc w:val="center"/>
              <w:rPr>
                <w:rFonts w:ascii="Calibri" w:hAnsi="Calibri" w:cs="Calibri"/>
                <w:b/>
                <w:bCs/>
                <w:color w:val="000000"/>
                <w:sz w:val="22"/>
                <w:szCs w:val="22"/>
              </w:rPr>
            </w:pPr>
          </w:p>
        </w:tc>
        <w:tc>
          <w:tcPr>
            <w:tcW w:w="452" w:type="pct"/>
            <w:shd w:val="clear" w:color="auto" w:fill="auto"/>
            <w:noWrap/>
            <w:vAlign w:val="center"/>
            <w:hideMark/>
          </w:tcPr>
          <w:p w14:paraId="34CD629E" w14:textId="77777777" w:rsidR="00E766A7" w:rsidRPr="00E766A7" w:rsidRDefault="00E766A7" w:rsidP="00E766A7">
            <w:pPr>
              <w:jc w:val="center"/>
              <w:rPr>
                <w:rFonts w:ascii="Calibri" w:hAnsi="Calibri" w:cs="Calibri"/>
                <w:b/>
                <w:bCs/>
                <w:color w:val="000000"/>
                <w:sz w:val="22"/>
                <w:szCs w:val="22"/>
              </w:rPr>
            </w:pPr>
          </w:p>
        </w:tc>
        <w:tc>
          <w:tcPr>
            <w:tcW w:w="452" w:type="pct"/>
            <w:shd w:val="clear" w:color="auto" w:fill="auto"/>
            <w:noWrap/>
            <w:vAlign w:val="center"/>
            <w:hideMark/>
          </w:tcPr>
          <w:p w14:paraId="464D0896" w14:textId="77777777" w:rsidR="00E766A7" w:rsidRPr="00E766A7" w:rsidRDefault="00E766A7" w:rsidP="00E766A7">
            <w:pPr>
              <w:jc w:val="center"/>
              <w:rPr>
                <w:rFonts w:ascii="Calibri" w:hAnsi="Calibri" w:cs="Calibri"/>
                <w:b/>
                <w:bCs/>
                <w:color w:val="000000"/>
                <w:sz w:val="22"/>
                <w:szCs w:val="22"/>
              </w:rPr>
            </w:pPr>
          </w:p>
        </w:tc>
      </w:tr>
      <w:tr w:rsidR="00E766A7" w:rsidRPr="00E766A7" w14:paraId="4D16E853" w14:textId="77777777" w:rsidTr="009E2AA1">
        <w:trPr>
          <w:trHeight w:val="288"/>
        </w:trPr>
        <w:tc>
          <w:tcPr>
            <w:tcW w:w="482" w:type="pct"/>
            <w:shd w:val="clear" w:color="auto" w:fill="auto"/>
            <w:noWrap/>
            <w:vAlign w:val="center"/>
            <w:hideMark/>
          </w:tcPr>
          <w:p w14:paraId="3EF298BE"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2η</w:t>
            </w:r>
          </w:p>
        </w:tc>
        <w:tc>
          <w:tcPr>
            <w:tcW w:w="452" w:type="pct"/>
            <w:shd w:val="clear" w:color="auto" w:fill="auto"/>
            <w:noWrap/>
            <w:vAlign w:val="center"/>
            <w:hideMark/>
          </w:tcPr>
          <w:p w14:paraId="7BDA7714"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0717341A"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20368A69"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6768A420"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346D527E"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610270B5"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35AAADCA"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6FD9F6A5"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17D81719"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57FAD6FF" w14:textId="77777777" w:rsidR="00E766A7" w:rsidRPr="00E766A7" w:rsidRDefault="00E766A7" w:rsidP="00E766A7">
            <w:pPr>
              <w:jc w:val="center"/>
              <w:rPr>
                <w:rFonts w:ascii="Calibri" w:hAnsi="Calibri" w:cs="Calibri"/>
                <w:color w:val="000000"/>
                <w:sz w:val="22"/>
                <w:szCs w:val="22"/>
              </w:rPr>
            </w:pPr>
          </w:p>
        </w:tc>
      </w:tr>
      <w:tr w:rsidR="00E766A7" w:rsidRPr="00E766A7" w14:paraId="03E085C5" w14:textId="77777777" w:rsidTr="009E2AA1">
        <w:trPr>
          <w:trHeight w:val="288"/>
        </w:trPr>
        <w:tc>
          <w:tcPr>
            <w:tcW w:w="482" w:type="pct"/>
            <w:shd w:val="clear" w:color="auto" w:fill="auto"/>
            <w:noWrap/>
            <w:vAlign w:val="center"/>
            <w:hideMark/>
          </w:tcPr>
          <w:p w14:paraId="02DBA361"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3η</w:t>
            </w:r>
          </w:p>
        </w:tc>
        <w:tc>
          <w:tcPr>
            <w:tcW w:w="452" w:type="pct"/>
            <w:shd w:val="clear" w:color="auto" w:fill="auto"/>
            <w:noWrap/>
            <w:vAlign w:val="center"/>
            <w:hideMark/>
          </w:tcPr>
          <w:p w14:paraId="3F1770F1"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0154A9F2"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28084B9C"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614956F8"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559A4F62"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1BE43852"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1D5173D7"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58D5AE9C"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189876A8"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2C0CD8A9" w14:textId="77777777" w:rsidR="00E766A7" w:rsidRPr="00E766A7" w:rsidRDefault="00E766A7" w:rsidP="00E766A7">
            <w:pPr>
              <w:jc w:val="center"/>
              <w:rPr>
                <w:rFonts w:ascii="Calibri" w:hAnsi="Calibri" w:cs="Calibri"/>
                <w:color w:val="000000"/>
                <w:sz w:val="22"/>
                <w:szCs w:val="22"/>
              </w:rPr>
            </w:pPr>
          </w:p>
        </w:tc>
      </w:tr>
      <w:tr w:rsidR="00E766A7" w:rsidRPr="00E766A7" w14:paraId="4A9E74D2" w14:textId="77777777" w:rsidTr="009E2AA1">
        <w:trPr>
          <w:trHeight w:val="288"/>
        </w:trPr>
        <w:tc>
          <w:tcPr>
            <w:tcW w:w="482" w:type="pct"/>
            <w:shd w:val="clear" w:color="auto" w:fill="auto"/>
            <w:noWrap/>
            <w:vAlign w:val="center"/>
            <w:hideMark/>
          </w:tcPr>
          <w:p w14:paraId="577876C9"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4η</w:t>
            </w:r>
          </w:p>
        </w:tc>
        <w:tc>
          <w:tcPr>
            <w:tcW w:w="452" w:type="pct"/>
            <w:shd w:val="clear" w:color="auto" w:fill="auto"/>
            <w:noWrap/>
            <w:vAlign w:val="center"/>
            <w:hideMark/>
          </w:tcPr>
          <w:p w14:paraId="4371DAE8"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01E7C09D"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32D501B5"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30AF38DA"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4D24C13C"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161603ED"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65A14881"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7767598C"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52E34426"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73BA3C0B" w14:textId="77777777" w:rsidR="00E766A7" w:rsidRPr="00E766A7" w:rsidRDefault="00E766A7" w:rsidP="00E766A7">
            <w:pPr>
              <w:jc w:val="center"/>
              <w:rPr>
                <w:rFonts w:ascii="Calibri" w:hAnsi="Calibri" w:cs="Calibri"/>
                <w:color w:val="000000"/>
                <w:sz w:val="22"/>
                <w:szCs w:val="22"/>
              </w:rPr>
            </w:pPr>
          </w:p>
        </w:tc>
      </w:tr>
      <w:tr w:rsidR="00E766A7" w:rsidRPr="00E766A7" w14:paraId="61EB6D3B" w14:textId="77777777" w:rsidTr="009E2AA1">
        <w:trPr>
          <w:trHeight w:val="288"/>
        </w:trPr>
        <w:tc>
          <w:tcPr>
            <w:tcW w:w="482" w:type="pct"/>
            <w:shd w:val="clear" w:color="auto" w:fill="auto"/>
            <w:noWrap/>
            <w:vAlign w:val="center"/>
            <w:hideMark/>
          </w:tcPr>
          <w:p w14:paraId="3BF47BD3"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w:t>
            </w:r>
          </w:p>
        </w:tc>
        <w:tc>
          <w:tcPr>
            <w:tcW w:w="452" w:type="pct"/>
            <w:shd w:val="clear" w:color="auto" w:fill="auto"/>
            <w:noWrap/>
            <w:vAlign w:val="center"/>
            <w:hideMark/>
          </w:tcPr>
          <w:p w14:paraId="2D3F17D5"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68821979"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621821A7"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52CFF6AF"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0F376A73"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5BFB6D35"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57996345"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32821FD0"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450B4EEC"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5DDF7DD6" w14:textId="77777777" w:rsidR="00E766A7" w:rsidRPr="00E766A7" w:rsidRDefault="00E766A7" w:rsidP="00E766A7">
            <w:pPr>
              <w:jc w:val="center"/>
              <w:rPr>
                <w:rFonts w:ascii="Calibri" w:hAnsi="Calibri" w:cs="Calibri"/>
                <w:color w:val="000000"/>
                <w:sz w:val="22"/>
                <w:szCs w:val="22"/>
              </w:rPr>
            </w:pPr>
          </w:p>
        </w:tc>
      </w:tr>
      <w:tr w:rsidR="00E766A7" w:rsidRPr="00E766A7" w14:paraId="1199524E" w14:textId="77777777" w:rsidTr="009E2AA1">
        <w:trPr>
          <w:trHeight w:val="288"/>
        </w:trPr>
        <w:tc>
          <w:tcPr>
            <w:tcW w:w="482" w:type="pct"/>
            <w:shd w:val="clear" w:color="auto" w:fill="auto"/>
            <w:noWrap/>
            <w:vAlign w:val="center"/>
            <w:hideMark/>
          </w:tcPr>
          <w:p w14:paraId="1FCA5F41"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w:t>
            </w:r>
          </w:p>
        </w:tc>
        <w:tc>
          <w:tcPr>
            <w:tcW w:w="452" w:type="pct"/>
            <w:shd w:val="clear" w:color="auto" w:fill="auto"/>
            <w:noWrap/>
            <w:vAlign w:val="center"/>
            <w:hideMark/>
          </w:tcPr>
          <w:p w14:paraId="31B50CE4"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09BC5D39"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1A5117BF"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3408AB2B"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4B9B4D9D"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1FFD5455"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5499019E"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0CDFE1D8"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03E7CDF9"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6ED58D44" w14:textId="77777777" w:rsidR="00E766A7" w:rsidRPr="00E766A7" w:rsidRDefault="00E766A7" w:rsidP="00E766A7">
            <w:pPr>
              <w:jc w:val="center"/>
              <w:rPr>
                <w:rFonts w:ascii="Calibri" w:hAnsi="Calibri" w:cs="Calibri"/>
                <w:color w:val="000000"/>
                <w:sz w:val="22"/>
                <w:szCs w:val="22"/>
              </w:rPr>
            </w:pPr>
          </w:p>
        </w:tc>
      </w:tr>
      <w:tr w:rsidR="00E766A7" w:rsidRPr="00E766A7" w14:paraId="085CE41F" w14:textId="77777777" w:rsidTr="009E2AA1">
        <w:trPr>
          <w:trHeight w:val="288"/>
        </w:trPr>
        <w:tc>
          <w:tcPr>
            <w:tcW w:w="482" w:type="pct"/>
            <w:shd w:val="clear" w:color="auto" w:fill="auto"/>
            <w:noWrap/>
            <w:vAlign w:val="center"/>
            <w:hideMark/>
          </w:tcPr>
          <w:p w14:paraId="41F743B1" w14:textId="77777777" w:rsidR="00E766A7" w:rsidRPr="00E766A7" w:rsidRDefault="00E766A7" w:rsidP="00E766A7">
            <w:pPr>
              <w:jc w:val="center"/>
              <w:rPr>
                <w:rFonts w:ascii="Calibri" w:hAnsi="Calibri" w:cs="Calibri"/>
                <w:b/>
                <w:bCs/>
                <w:color w:val="000000"/>
                <w:sz w:val="22"/>
                <w:szCs w:val="22"/>
              </w:rPr>
            </w:pPr>
            <w:r w:rsidRPr="00E766A7">
              <w:rPr>
                <w:rFonts w:ascii="Calibri" w:hAnsi="Calibri" w:cs="Calibri"/>
                <w:b/>
                <w:bCs/>
                <w:color w:val="000000"/>
                <w:sz w:val="22"/>
                <w:szCs w:val="22"/>
              </w:rPr>
              <w:t>……</w:t>
            </w:r>
          </w:p>
        </w:tc>
        <w:tc>
          <w:tcPr>
            <w:tcW w:w="452" w:type="pct"/>
            <w:shd w:val="clear" w:color="auto" w:fill="auto"/>
            <w:noWrap/>
            <w:vAlign w:val="center"/>
            <w:hideMark/>
          </w:tcPr>
          <w:p w14:paraId="45ECB079"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243ADD43"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01471BE0"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20050D42"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7CDA6F3F"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62EABA29"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61F49946"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7FA8FF39"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11542406"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63F6A676" w14:textId="77777777" w:rsidR="00E766A7" w:rsidRPr="00E766A7" w:rsidRDefault="00E766A7" w:rsidP="00E766A7">
            <w:pPr>
              <w:jc w:val="center"/>
              <w:rPr>
                <w:rFonts w:ascii="Calibri" w:hAnsi="Calibri" w:cs="Calibri"/>
                <w:color w:val="000000"/>
                <w:sz w:val="22"/>
                <w:szCs w:val="22"/>
              </w:rPr>
            </w:pPr>
          </w:p>
        </w:tc>
      </w:tr>
      <w:tr w:rsidR="00E766A7" w:rsidRPr="00E766A7" w14:paraId="7B73E8F5" w14:textId="77777777" w:rsidTr="009E2AA1">
        <w:trPr>
          <w:trHeight w:val="288"/>
        </w:trPr>
        <w:tc>
          <w:tcPr>
            <w:tcW w:w="482" w:type="pct"/>
            <w:shd w:val="clear" w:color="auto" w:fill="auto"/>
            <w:noWrap/>
            <w:vAlign w:val="center"/>
            <w:hideMark/>
          </w:tcPr>
          <w:p w14:paraId="6EA83846" w14:textId="77777777" w:rsidR="00E766A7" w:rsidRPr="00E766A7" w:rsidRDefault="00E766A7" w:rsidP="00E766A7">
            <w:pPr>
              <w:jc w:val="center"/>
              <w:rPr>
                <w:rFonts w:ascii="Calibri" w:hAnsi="Calibri" w:cs="Calibri"/>
                <w:b/>
                <w:bCs/>
                <w:color w:val="000000"/>
                <w:sz w:val="18"/>
                <w:szCs w:val="18"/>
              </w:rPr>
            </w:pPr>
            <w:r w:rsidRPr="00E766A7">
              <w:rPr>
                <w:rFonts w:ascii="Calibri" w:hAnsi="Calibri" w:cs="Calibri"/>
                <w:b/>
                <w:bCs/>
                <w:color w:val="000000"/>
                <w:sz w:val="18"/>
                <w:szCs w:val="18"/>
              </w:rPr>
              <w:t>ΣΥΝΟΛΟ ΩΡΩΝ</w:t>
            </w:r>
          </w:p>
        </w:tc>
        <w:tc>
          <w:tcPr>
            <w:tcW w:w="452" w:type="pct"/>
            <w:shd w:val="clear" w:color="auto" w:fill="auto"/>
            <w:noWrap/>
            <w:vAlign w:val="center"/>
            <w:hideMark/>
          </w:tcPr>
          <w:p w14:paraId="4683CC6A"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4945E96E"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1A190285"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4C826ED3"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42E26B92"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03458E7E"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1E783212" w14:textId="77777777" w:rsidR="00E766A7" w:rsidRPr="00E766A7" w:rsidRDefault="00E766A7" w:rsidP="00E766A7">
            <w:pPr>
              <w:jc w:val="center"/>
              <w:rPr>
                <w:rFonts w:ascii="Calibri" w:hAnsi="Calibri" w:cs="Calibri"/>
                <w:color w:val="000000"/>
                <w:sz w:val="22"/>
                <w:szCs w:val="22"/>
              </w:rPr>
            </w:pPr>
          </w:p>
        </w:tc>
        <w:tc>
          <w:tcPr>
            <w:tcW w:w="452" w:type="pct"/>
            <w:shd w:val="clear" w:color="000000" w:fill="D9D9D9"/>
            <w:noWrap/>
            <w:vAlign w:val="center"/>
            <w:hideMark/>
          </w:tcPr>
          <w:p w14:paraId="04259C29"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31E47D2E" w14:textId="77777777" w:rsidR="00E766A7" w:rsidRPr="00E766A7" w:rsidRDefault="00E766A7" w:rsidP="00E766A7">
            <w:pPr>
              <w:jc w:val="center"/>
              <w:rPr>
                <w:rFonts w:ascii="Calibri" w:hAnsi="Calibri" w:cs="Calibri"/>
                <w:color w:val="000000"/>
                <w:sz w:val="22"/>
                <w:szCs w:val="22"/>
              </w:rPr>
            </w:pPr>
          </w:p>
        </w:tc>
        <w:tc>
          <w:tcPr>
            <w:tcW w:w="452" w:type="pct"/>
            <w:shd w:val="clear" w:color="auto" w:fill="auto"/>
            <w:noWrap/>
            <w:vAlign w:val="center"/>
            <w:hideMark/>
          </w:tcPr>
          <w:p w14:paraId="25A30E9A" w14:textId="77777777" w:rsidR="00E766A7" w:rsidRPr="00E766A7" w:rsidRDefault="00E766A7" w:rsidP="00E766A7">
            <w:pPr>
              <w:jc w:val="center"/>
              <w:rPr>
                <w:rFonts w:ascii="Calibri" w:hAnsi="Calibri" w:cs="Calibri"/>
                <w:color w:val="000000"/>
                <w:sz w:val="22"/>
                <w:szCs w:val="22"/>
              </w:rPr>
            </w:pPr>
          </w:p>
        </w:tc>
      </w:tr>
    </w:tbl>
    <w:p w14:paraId="28BCF5FE" w14:textId="77777777" w:rsidR="00E766A7" w:rsidRPr="00E766A7" w:rsidRDefault="00E766A7" w:rsidP="00E766A7">
      <w:pPr>
        <w:spacing w:line="259" w:lineRule="auto"/>
        <w:rPr>
          <w:rFonts w:ascii="Calibri" w:eastAsia="Calibri" w:hAnsi="Calibri"/>
          <w:b/>
          <w:sz w:val="22"/>
          <w:szCs w:val="22"/>
          <w:lang w:eastAsia="en-US"/>
        </w:rPr>
      </w:pPr>
    </w:p>
    <w:p w14:paraId="7435D5D4" w14:textId="77777777" w:rsidR="00E766A7" w:rsidRPr="00E766A7" w:rsidRDefault="00E766A7" w:rsidP="00E766A7">
      <w:pPr>
        <w:spacing w:after="160" w:line="259" w:lineRule="auto"/>
        <w:jc w:val="right"/>
        <w:rPr>
          <w:rFonts w:ascii="Calibri" w:eastAsia="Calibri" w:hAnsi="Calibri"/>
          <w:b/>
          <w:sz w:val="22"/>
          <w:szCs w:val="22"/>
          <w:lang w:eastAsia="en-US"/>
        </w:rPr>
      </w:pPr>
      <w:r w:rsidRPr="00E766A7">
        <w:rPr>
          <w:rFonts w:ascii="Calibri" w:eastAsia="Calibri" w:hAnsi="Calibri"/>
          <w:b/>
          <w:sz w:val="22"/>
          <w:szCs w:val="22"/>
          <w:lang w:eastAsia="en-US"/>
        </w:rPr>
        <w:t>Ο/Η  Διευθυντής/τρια της Σχολικής Μονάδας</w:t>
      </w:r>
    </w:p>
    <w:p w14:paraId="50592DEF" w14:textId="77777777" w:rsidR="00E766A7" w:rsidRPr="00E766A7" w:rsidRDefault="00E766A7" w:rsidP="00E766A7">
      <w:pPr>
        <w:spacing w:after="160" w:line="259" w:lineRule="auto"/>
        <w:jc w:val="right"/>
        <w:rPr>
          <w:rFonts w:ascii="Calibri" w:eastAsia="Calibri" w:hAnsi="Calibri"/>
          <w:b/>
          <w:sz w:val="22"/>
          <w:szCs w:val="22"/>
          <w:lang w:eastAsia="en-US"/>
        </w:rPr>
      </w:pPr>
    </w:p>
    <w:p w14:paraId="084416D9" w14:textId="77777777" w:rsidR="00E766A7" w:rsidRPr="00E766A7" w:rsidRDefault="00E766A7" w:rsidP="00E766A7">
      <w:pPr>
        <w:spacing w:after="160" w:line="259" w:lineRule="auto"/>
        <w:jc w:val="right"/>
        <w:rPr>
          <w:rFonts w:ascii="Calibri" w:eastAsia="Calibri" w:hAnsi="Calibri"/>
          <w:b/>
          <w:sz w:val="22"/>
          <w:szCs w:val="22"/>
          <w:lang w:eastAsia="en-US"/>
        </w:rPr>
      </w:pPr>
    </w:p>
    <w:p w14:paraId="372D4153" w14:textId="77777777" w:rsidR="00E766A7" w:rsidRPr="00E766A7" w:rsidRDefault="00E766A7" w:rsidP="00E766A7">
      <w:pPr>
        <w:spacing w:after="160" w:line="259" w:lineRule="auto"/>
        <w:ind w:right="820"/>
        <w:jc w:val="right"/>
        <w:rPr>
          <w:rFonts w:ascii="Calibri" w:eastAsia="Calibri" w:hAnsi="Calibri"/>
          <w:b/>
          <w:sz w:val="22"/>
          <w:szCs w:val="22"/>
          <w:lang w:eastAsia="en-US"/>
        </w:rPr>
      </w:pPr>
      <w:r w:rsidRPr="00E766A7">
        <w:rPr>
          <w:rFonts w:ascii="Calibri" w:eastAsia="Calibri" w:hAnsi="Calibri"/>
          <w:b/>
          <w:sz w:val="22"/>
          <w:szCs w:val="22"/>
          <w:lang w:eastAsia="en-US"/>
        </w:rPr>
        <w:t>Σφραγίδα &amp; Υπογραφή</w:t>
      </w:r>
    </w:p>
    <w:p w14:paraId="5E2FD35C" w14:textId="77777777" w:rsidR="00E766A7" w:rsidRPr="00E766A7" w:rsidRDefault="00E766A7" w:rsidP="00E766A7">
      <w:pPr>
        <w:rPr>
          <w:rFonts w:ascii="Calibri" w:eastAsia="Calibri" w:hAnsi="Calibri" w:cs="Calibri"/>
          <w:bCs/>
          <w:color w:val="000000"/>
          <w:sz w:val="22"/>
          <w:szCs w:val="22"/>
          <w:lang w:eastAsia="en-US"/>
        </w:rPr>
      </w:pPr>
    </w:p>
    <w:p w14:paraId="6BCC51D4" w14:textId="77777777" w:rsidR="00E766A7" w:rsidRPr="00E766A7" w:rsidRDefault="00E766A7" w:rsidP="00E766A7">
      <w:pPr>
        <w:rPr>
          <w:rFonts w:ascii="Calibri" w:eastAsia="Calibri" w:hAnsi="Calibri" w:cs="Calibri"/>
          <w:bCs/>
          <w:color w:val="000000"/>
          <w:sz w:val="22"/>
          <w:szCs w:val="22"/>
          <w:lang w:eastAsia="en-US"/>
        </w:rPr>
      </w:pPr>
    </w:p>
    <w:p w14:paraId="186C10F4" w14:textId="77777777" w:rsidR="00E766A7" w:rsidRPr="00E766A7" w:rsidRDefault="00E766A7" w:rsidP="006E31FF">
      <w:pPr>
        <w:numPr>
          <w:ilvl w:val="0"/>
          <w:numId w:val="67"/>
        </w:numPr>
        <w:spacing w:after="200" w:line="276" w:lineRule="auto"/>
        <w:contextualSpacing/>
        <w:rPr>
          <w:rFonts w:ascii="Calibri" w:eastAsia="Calibri" w:hAnsi="Calibri" w:cs="Calibri"/>
          <w:bCs/>
          <w:color w:val="000000"/>
          <w:sz w:val="22"/>
          <w:szCs w:val="22"/>
          <w:lang w:eastAsia="en-US"/>
        </w:rPr>
      </w:pPr>
      <w:r w:rsidRPr="00E766A7">
        <w:rPr>
          <w:rFonts w:ascii="Calibri" w:eastAsia="Calibri" w:hAnsi="Calibri" w:cs="Calibri"/>
          <w:bCs/>
          <w:color w:val="000000"/>
          <w:sz w:val="22"/>
          <w:szCs w:val="22"/>
          <w:lang w:eastAsia="en-US"/>
        </w:rPr>
        <w:t>Στις ώρες, συμπληρώνεται το μάθημα που διδάσκει ο/η αναπληρωτής/τρια καθώς και το τμήμα του/των μαθητή/των που υποστηρίζει.</w:t>
      </w:r>
    </w:p>
    <w:p w14:paraId="04D31984" w14:textId="77777777" w:rsidR="00E766A7" w:rsidRPr="00E766A7" w:rsidRDefault="00E766A7" w:rsidP="00E766A7">
      <w:pPr>
        <w:spacing w:after="120" w:line="259" w:lineRule="auto"/>
        <w:rPr>
          <w:rFonts w:asciiTheme="minorHAnsi" w:eastAsia="Calibri" w:hAnsiTheme="minorHAnsi" w:cstheme="minorHAnsi"/>
          <w:sz w:val="22"/>
          <w:szCs w:val="22"/>
          <w:lang w:eastAsia="en-US"/>
        </w:rPr>
      </w:pPr>
    </w:p>
    <w:p w14:paraId="31868B43" w14:textId="77777777" w:rsidR="00E766A7" w:rsidRPr="00E766A7" w:rsidRDefault="00E766A7" w:rsidP="00E766A7">
      <w:pPr>
        <w:spacing w:after="120" w:line="259" w:lineRule="auto"/>
        <w:ind w:left="5812"/>
        <w:jc w:val="center"/>
        <w:rPr>
          <w:rFonts w:asciiTheme="minorHAnsi" w:eastAsia="Calibri" w:hAnsiTheme="minorHAnsi" w:cstheme="minorHAnsi"/>
          <w:b/>
          <w:bCs/>
          <w:color w:val="000000"/>
          <w:sz w:val="22"/>
          <w:szCs w:val="22"/>
          <w:lang w:eastAsia="en-US"/>
        </w:rPr>
      </w:pPr>
      <w:r w:rsidRPr="00E766A7">
        <w:rPr>
          <w:rFonts w:asciiTheme="minorHAnsi" w:eastAsia="Calibri" w:hAnsiTheme="minorHAnsi" w:cstheme="minorHAnsi"/>
          <w:b/>
          <w:bCs/>
          <w:color w:val="000000"/>
          <w:sz w:val="22"/>
          <w:szCs w:val="22"/>
          <w:lang w:eastAsia="en-US"/>
        </w:rPr>
        <w:t>Ο/Η Βεβαίων/ούσα Διευθυντής/ντρια</w:t>
      </w:r>
    </w:p>
    <w:p w14:paraId="1199468F" w14:textId="77777777" w:rsidR="00E766A7" w:rsidRPr="00E766A7" w:rsidRDefault="00E766A7" w:rsidP="00E766A7">
      <w:pPr>
        <w:tabs>
          <w:tab w:val="center" w:pos="9360"/>
        </w:tabs>
        <w:spacing w:after="120" w:line="276" w:lineRule="auto"/>
        <w:ind w:left="5812"/>
        <w:jc w:val="center"/>
        <w:rPr>
          <w:rFonts w:asciiTheme="minorHAnsi" w:eastAsia="Calibri" w:hAnsiTheme="minorHAnsi" w:cstheme="minorHAnsi"/>
          <w:b/>
          <w:bCs/>
          <w:color w:val="000000"/>
          <w:sz w:val="22"/>
          <w:szCs w:val="22"/>
          <w:lang w:eastAsia="en-US"/>
        </w:rPr>
      </w:pPr>
      <w:r w:rsidRPr="00E766A7">
        <w:rPr>
          <w:rFonts w:asciiTheme="minorHAnsi" w:eastAsia="Calibri" w:hAnsiTheme="minorHAnsi" w:cstheme="minorHAnsi"/>
          <w:b/>
          <w:bCs/>
          <w:color w:val="000000"/>
          <w:sz w:val="22"/>
          <w:szCs w:val="22"/>
          <w:lang w:eastAsia="en-US"/>
        </w:rPr>
        <w:t>του Σχολείου / Προϊστάμενος/η του Νηπιαγωγείου</w:t>
      </w:r>
    </w:p>
    <w:p w14:paraId="40349EC9" w14:textId="77777777" w:rsidR="00E766A7" w:rsidRPr="00E766A7" w:rsidRDefault="00E766A7" w:rsidP="00E766A7">
      <w:pPr>
        <w:tabs>
          <w:tab w:val="center" w:pos="9360"/>
        </w:tabs>
        <w:spacing w:after="120" w:line="276" w:lineRule="auto"/>
        <w:ind w:left="5812"/>
        <w:jc w:val="center"/>
        <w:rPr>
          <w:rFonts w:asciiTheme="minorHAnsi" w:eastAsia="Calibri" w:hAnsiTheme="minorHAnsi" w:cstheme="minorHAnsi"/>
          <w:b/>
          <w:bCs/>
          <w:i/>
          <w:color w:val="000000"/>
          <w:sz w:val="22"/>
          <w:szCs w:val="22"/>
          <w:lang w:eastAsia="en-US"/>
        </w:rPr>
      </w:pPr>
    </w:p>
    <w:p w14:paraId="3DBC5FC2" w14:textId="77777777" w:rsidR="00E766A7" w:rsidRPr="00E766A7" w:rsidRDefault="00E766A7" w:rsidP="00E766A7">
      <w:pPr>
        <w:spacing w:after="120" w:line="259" w:lineRule="auto"/>
        <w:ind w:left="7920"/>
        <w:rPr>
          <w:rFonts w:ascii="Calibri" w:hAnsi="Calibri" w:cs="Calibri"/>
          <w:bCs/>
          <w:i/>
          <w:color w:val="000000"/>
          <w:sz w:val="22"/>
          <w:szCs w:val="22"/>
        </w:rPr>
      </w:pPr>
      <w:r w:rsidRPr="00E766A7">
        <w:rPr>
          <w:rFonts w:asciiTheme="minorHAnsi" w:eastAsia="Calibri" w:hAnsiTheme="minorHAnsi" w:cstheme="minorHAnsi"/>
          <w:bCs/>
          <w:color w:val="000000"/>
          <w:sz w:val="22"/>
          <w:szCs w:val="22"/>
          <w:lang w:eastAsia="en-US"/>
        </w:rPr>
        <w:t>(Υπογραφή, Ονοματεπώνυμο, Σφραγίδα)………………………………….</w:t>
      </w:r>
    </w:p>
    <w:p w14:paraId="7EB26E0A" w14:textId="77777777" w:rsidR="00E766A7" w:rsidRPr="00E766A7" w:rsidRDefault="00E766A7" w:rsidP="00E766A7">
      <w:pPr>
        <w:rPr>
          <w:rFonts w:cs="Calibri"/>
          <w:bCs/>
          <w:color w:val="000000"/>
        </w:rPr>
      </w:pPr>
    </w:p>
    <w:p w14:paraId="1E346A4C" w14:textId="77777777" w:rsidR="00E766A7" w:rsidRPr="00E766A7" w:rsidRDefault="00E766A7" w:rsidP="00E766A7">
      <w:pPr>
        <w:rPr>
          <w:rFonts w:cs="Calibri"/>
          <w:bCs/>
          <w:color w:val="000000"/>
        </w:rPr>
      </w:pPr>
    </w:p>
    <w:p w14:paraId="22C961FC" w14:textId="77777777" w:rsidR="009957D2" w:rsidRPr="009957D2" w:rsidRDefault="009957D2" w:rsidP="002174EB">
      <w:pPr>
        <w:spacing w:after="160" w:line="259" w:lineRule="auto"/>
        <w:ind w:right="820"/>
        <w:jc w:val="right"/>
        <w:rPr>
          <w:rFonts w:ascii="Calibri" w:eastAsia="Calibri" w:hAnsi="Calibri"/>
          <w:b/>
          <w:sz w:val="22"/>
          <w:szCs w:val="22"/>
          <w:lang w:eastAsia="en-US"/>
        </w:rPr>
      </w:pPr>
    </w:p>
    <w:sectPr w:rsidR="009957D2" w:rsidRPr="009957D2" w:rsidSect="004030E9">
      <w:footerReference w:type="even" r:id="rId14"/>
      <w:pgSz w:w="16838" w:h="11906" w:orient="landscape" w:code="9"/>
      <w:pgMar w:top="1134" w:right="992" w:bottom="992" w:left="1701" w:header="720" w:footer="42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F2665" w14:textId="77777777" w:rsidR="0067452C" w:rsidRDefault="0067452C">
      <w:r>
        <w:separator/>
      </w:r>
    </w:p>
  </w:endnote>
  <w:endnote w:type="continuationSeparator" w:id="0">
    <w:p w14:paraId="787C3E1D" w14:textId="77777777" w:rsidR="0067452C" w:rsidRDefault="00674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lasTimes">
    <w:altName w:val="Courier New"/>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gHelveticaUCPol">
    <w:panose1 w:val="00000000000000000000"/>
    <w:charset w:val="A1"/>
    <w:family w:val="auto"/>
    <w:notTrueType/>
    <w:pitch w:val="default"/>
    <w:sig w:usb0="00000081" w:usb1="00000000" w:usb2="00000000" w:usb3="00000000" w:csb0="00000008"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30C26" w14:textId="77777777" w:rsidR="000C234C" w:rsidRDefault="000C234C" w:rsidP="007342F8">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635CFD0" w14:textId="77777777" w:rsidR="000C234C" w:rsidRDefault="000C234C" w:rsidP="007342F8">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0030D" w14:textId="707A48B8" w:rsidR="001C3F2E" w:rsidRDefault="001C3F2E">
    <w:pPr>
      <w:pStyle w:val="a5"/>
    </w:pPr>
    <w:r w:rsidRPr="00E75C84">
      <w:rPr>
        <w:noProof/>
      </w:rPr>
      <w:drawing>
        <wp:inline distT="0" distB="0" distL="0" distR="0" wp14:anchorId="1E449E93" wp14:editId="49843E40">
          <wp:extent cx="6120765" cy="553338"/>
          <wp:effectExtent l="0" t="0" r="0" b="0"/>
          <wp:docPr id="4" name="Εικόνα 4" descr="\\10.1.71.14\eggrafa\Μονάδα Β3\ΕΡΓΑ ΕΣΠΑ\38. ΕΚΟ (ΝΕΟ)\ΠΠ 2021-27\8. ΤΥ-ΔΥΕΠ 2023-24 MIS\8. Λογότυπα\Λογότυπο ΕΣΠΑ 2021-2027 &amp; ΕΠ Ανθρώπινο Δυναμικό και Κοινωνική Συνοχή 2021-2027_με ΥΠΑΙΘΑ_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0.1.71.14\eggrafa\Μονάδα Β3\ΕΡΓΑ ΕΣΠΑ\38. ΕΚΟ (ΝΕΟ)\ΠΠ 2021-27\8. ΤΥ-ΔΥΕΠ 2023-24 MIS\8. Λογότυπα\Λογότυπο ΕΣΠΑ 2021-2027 &amp; ΕΠ Ανθρώπινο Δυναμικό και Κοινωνική Συνοχή 2021-2027_με ΥΠΑΙΘΑ_f.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553338"/>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846A7" w14:textId="77777777" w:rsidR="000C234C" w:rsidRDefault="000C234C" w:rsidP="007342F8">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3B33FB" w14:textId="77777777" w:rsidR="000C234C" w:rsidRDefault="000C234C" w:rsidP="007342F8">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8B41" w14:textId="77777777" w:rsidR="000C234C" w:rsidRDefault="000C234C" w:rsidP="007342F8">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93DEC0A" w14:textId="77777777" w:rsidR="000C234C" w:rsidRDefault="000C234C" w:rsidP="007342F8">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9ACEF" w14:textId="77777777" w:rsidR="0067452C" w:rsidRDefault="0067452C">
      <w:r>
        <w:separator/>
      </w:r>
    </w:p>
  </w:footnote>
  <w:footnote w:type="continuationSeparator" w:id="0">
    <w:p w14:paraId="1D57ABBE" w14:textId="77777777" w:rsidR="0067452C" w:rsidRDefault="0067452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0000010"/>
    <w:multiLevelType w:val="singleLevel"/>
    <w:tmpl w:val="00000010"/>
    <w:name w:val="WW8Num16"/>
    <w:lvl w:ilvl="0">
      <w:start w:val="1"/>
      <w:numFmt w:val="decimal"/>
      <w:lvlText w:val="%1."/>
      <w:lvlJc w:val="left"/>
      <w:pPr>
        <w:tabs>
          <w:tab w:val="num" w:pos="0"/>
        </w:tabs>
        <w:ind w:left="720" w:hanging="360"/>
      </w:pPr>
    </w:lvl>
  </w:abstractNum>
  <w:abstractNum w:abstractNumId="2" w15:restartNumberingAfterBreak="0">
    <w:nsid w:val="00000014"/>
    <w:multiLevelType w:val="multilevel"/>
    <w:tmpl w:val="2106642E"/>
    <w:name w:val="WW8Num20"/>
    <w:lvl w:ilvl="0">
      <w:start w:val="1"/>
      <w:numFmt w:val="decimal"/>
      <w:lvlText w:val="%1."/>
      <w:lvlJc w:val="left"/>
      <w:pPr>
        <w:tabs>
          <w:tab w:val="num" w:pos="0"/>
        </w:tabs>
        <w:ind w:left="720" w:hanging="360"/>
      </w:pPr>
    </w:lvl>
    <w:lvl w:ilvl="1">
      <w:start w:val="1"/>
      <w:numFmt w:val="lowerRoman"/>
      <w:lvlText w:val="%2."/>
      <w:lvlJc w:val="right"/>
      <w:pPr>
        <w:tabs>
          <w:tab w:val="num" w:pos="0"/>
        </w:tabs>
        <w:ind w:left="1440" w:hanging="360"/>
      </w:pPr>
      <w:rPr>
        <w:b/>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15"/>
    <w:multiLevelType w:val="multilevel"/>
    <w:tmpl w:val="00000015"/>
    <w:name w:val="WW8Num21"/>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4" w15:restartNumberingAfterBreak="0">
    <w:nsid w:val="0000001E"/>
    <w:multiLevelType w:val="singleLevel"/>
    <w:tmpl w:val="0000001E"/>
    <w:name w:val="WW8Num30"/>
    <w:lvl w:ilvl="0">
      <w:start w:val="1"/>
      <w:numFmt w:val="lowerRoman"/>
      <w:lvlText w:val="%1."/>
      <w:lvlJc w:val="right"/>
      <w:pPr>
        <w:tabs>
          <w:tab w:val="num" w:pos="0"/>
        </w:tabs>
        <w:ind w:left="1440" w:hanging="360"/>
      </w:pPr>
    </w:lvl>
  </w:abstractNum>
  <w:abstractNum w:abstractNumId="5" w15:restartNumberingAfterBreak="0">
    <w:nsid w:val="07230260"/>
    <w:multiLevelType w:val="hybridMultilevel"/>
    <w:tmpl w:val="7F1E0F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07FC02C2"/>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15:restartNumberingAfterBreak="0">
    <w:nsid w:val="0BAE3A85"/>
    <w:multiLevelType w:val="hybridMultilevel"/>
    <w:tmpl w:val="82904CBC"/>
    <w:lvl w:ilvl="0" w:tplc="04080001">
      <w:start w:val="1"/>
      <w:numFmt w:val="bullet"/>
      <w:lvlText w:val=""/>
      <w:lvlJc w:val="left"/>
      <w:pPr>
        <w:ind w:left="1470" w:hanging="360"/>
      </w:pPr>
      <w:rPr>
        <w:rFonts w:ascii="Symbol" w:hAnsi="Symbol" w:hint="default"/>
      </w:rPr>
    </w:lvl>
    <w:lvl w:ilvl="1" w:tplc="04080003" w:tentative="1">
      <w:start w:val="1"/>
      <w:numFmt w:val="bullet"/>
      <w:lvlText w:val="o"/>
      <w:lvlJc w:val="left"/>
      <w:pPr>
        <w:ind w:left="2190" w:hanging="360"/>
      </w:pPr>
      <w:rPr>
        <w:rFonts w:ascii="Courier New" w:hAnsi="Courier New" w:cs="Courier New" w:hint="default"/>
      </w:rPr>
    </w:lvl>
    <w:lvl w:ilvl="2" w:tplc="04080005" w:tentative="1">
      <w:start w:val="1"/>
      <w:numFmt w:val="bullet"/>
      <w:lvlText w:val=""/>
      <w:lvlJc w:val="left"/>
      <w:pPr>
        <w:ind w:left="2910" w:hanging="360"/>
      </w:pPr>
      <w:rPr>
        <w:rFonts w:ascii="Wingdings" w:hAnsi="Wingdings" w:hint="default"/>
      </w:rPr>
    </w:lvl>
    <w:lvl w:ilvl="3" w:tplc="04080001" w:tentative="1">
      <w:start w:val="1"/>
      <w:numFmt w:val="bullet"/>
      <w:lvlText w:val=""/>
      <w:lvlJc w:val="left"/>
      <w:pPr>
        <w:ind w:left="3630" w:hanging="360"/>
      </w:pPr>
      <w:rPr>
        <w:rFonts w:ascii="Symbol" w:hAnsi="Symbol" w:hint="default"/>
      </w:rPr>
    </w:lvl>
    <w:lvl w:ilvl="4" w:tplc="04080003" w:tentative="1">
      <w:start w:val="1"/>
      <w:numFmt w:val="bullet"/>
      <w:lvlText w:val="o"/>
      <w:lvlJc w:val="left"/>
      <w:pPr>
        <w:ind w:left="4350" w:hanging="360"/>
      </w:pPr>
      <w:rPr>
        <w:rFonts w:ascii="Courier New" w:hAnsi="Courier New" w:cs="Courier New" w:hint="default"/>
      </w:rPr>
    </w:lvl>
    <w:lvl w:ilvl="5" w:tplc="04080005" w:tentative="1">
      <w:start w:val="1"/>
      <w:numFmt w:val="bullet"/>
      <w:lvlText w:val=""/>
      <w:lvlJc w:val="left"/>
      <w:pPr>
        <w:ind w:left="5070" w:hanging="360"/>
      </w:pPr>
      <w:rPr>
        <w:rFonts w:ascii="Wingdings" w:hAnsi="Wingdings" w:hint="default"/>
      </w:rPr>
    </w:lvl>
    <w:lvl w:ilvl="6" w:tplc="04080001" w:tentative="1">
      <w:start w:val="1"/>
      <w:numFmt w:val="bullet"/>
      <w:lvlText w:val=""/>
      <w:lvlJc w:val="left"/>
      <w:pPr>
        <w:ind w:left="5790" w:hanging="360"/>
      </w:pPr>
      <w:rPr>
        <w:rFonts w:ascii="Symbol" w:hAnsi="Symbol" w:hint="default"/>
      </w:rPr>
    </w:lvl>
    <w:lvl w:ilvl="7" w:tplc="04080003" w:tentative="1">
      <w:start w:val="1"/>
      <w:numFmt w:val="bullet"/>
      <w:lvlText w:val="o"/>
      <w:lvlJc w:val="left"/>
      <w:pPr>
        <w:ind w:left="6510" w:hanging="360"/>
      </w:pPr>
      <w:rPr>
        <w:rFonts w:ascii="Courier New" w:hAnsi="Courier New" w:cs="Courier New" w:hint="default"/>
      </w:rPr>
    </w:lvl>
    <w:lvl w:ilvl="8" w:tplc="04080005" w:tentative="1">
      <w:start w:val="1"/>
      <w:numFmt w:val="bullet"/>
      <w:lvlText w:val=""/>
      <w:lvlJc w:val="left"/>
      <w:pPr>
        <w:ind w:left="7230" w:hanging="360"/>
      </w:pPr>
      <w:rPr>
        <w:rFonts w:ascii="Wingdings" w:hAnsi="Wingdings" w:hint="default"/>
      </w:rPr>
    </w:lvl>
  </w:abstractNum>
  <w:abstractNum w:abstractNumId="8" w15:restartNumberingAfterBreak="0">
    <w:nsid w:val="0DD00629"/>
    <w:multiLevelType w:val="hybridMultilevel"/>
    <w:tmpl w:val="033201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9" w15:restartNumberingAfterBreak="0">
    <w:nsid w:val="11F16FA7"/>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0" w15:restartNumberingAfterBreak="0">
    <w:nsid w:val="175432AC"/>
    <w:multiLevelType w:val="multilevel"/>
    <w:tmpl w:val="3306CB82"/>
    <w:lvl w:ilvl="0">
      <w:start w:val="1"/>
      <w:numFmt w:val="decimal"/>
      <w:lvlText w:val="%1."/>
      <w:lvlJc w:val="left"/>
      <w:pPr>
        <w:ind w:left="720" w:hanging="360"/>
      </w:pPr>
      <w:rPr>
        <w:b w:val="0"/>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120B36"/>
    <w:multiLevelType w:val="multilevel"/>
    <w:tmpl w:val="05D4EFFA"/>
    <w:lvl w:ilvl="0">
      <w:start w:val="1"/>
      <w:numFmt w:val="decimal"/>
      <w:lvlText w:val="%1."/>
      <w:lvlJc w:val="left"/>
      <w:pPr>
        <w:ind w:left="720" w:hanging="360"/>
      </w:pPr>
      <w:rPr>
        <w:rFonts w:asciiTheme="minorHAnsi" w:eastAsia="Times New Roman" w:hAnsiTheme="minorHAnsi" w:cstheme="minorHAnsi"/>
      </w:rPr>
    </w:lvl>
    <w:lvl w:ilvl="1">
      <w:start w:val="1"/>
      <mc:AlternateContent>
        <mc:Choice Requires="w14">
          <w:numFmt w:val="custom" w:format="α, β, γ, ..."/>
        </mc:Choice>
        <mc:Fallback>
          <w:numFmt w:val="decimal"/>
        </mc:Fallback>
      </mc:AlternateContent>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661E9D"/>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3" w15:restartNumberingAfterBreak="0">
    <w:nsid w:val="1A84705D"/>
    <w:multiLevelType w:val="multilevel"/>
    <w:tmpl w:val="8EF4D26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AC6520E"/>
    <w:multiLevelType w:val="multilevel"/>
    <w:tmpl w:val="432A19E2"/>
    <w:lvl w:ilvl="0">
      <w:start w:val="2"/>
      <w:numFmt w:val="decimal"/>
      <w:lvlText w:val="%1"/>
      <w:lvlJc w:val="left"/>
      <w:pPr>
        <w:ind w:left="360" w:hanging="360"/>
      </w:pPr>
      <w:rPr>
        <w:rFonts w:hint="default"/>
        <w:i w:val="0"/>
      </w:rPr>
    </w:lvl>
    <w:lvl w:ilvl="1">
      <w:start w:val="4"/>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5" w15:restartNumberingAfterBreak="0">
    <w:nsid w:val="1BE258CA"/>
    <w:multiLevelType w:val="hybridMultilevel"/>
    <w:tmpl w:val="09460A9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6" w15:restartNumberingAfterBreak="0">
    <w:nsid w:val="1CBC04C8"/>
    <w:multiLevelType w:val="hybridMultilevel"/>
    <w:tmpl w:val="4E4C2C2E"/>
    <w:lvl w:ilvl="0" w:tplc="E4D2F218">
      <w:start w:val="1"/>
      <w:numFmt w:val="decimal"/>
      <w:pStyle w:val="MyStyle"/>
      <w:lvlText w:val="%1."/>
      <w:lvlJc w:val="left"/>
      <w:pPr>
        <w:tabs>
          <w:tab w:val="num" w:pos="720"/>
        </w:tabs>
        <w:ind w:left="720" w:hanging="360"/>
      </w:pPr>
      <w:rPr>
        <w:rFonts w:ascii="Times New Roman" w:eastAsia="Times New Roman" w:hAnsi="Times New Roman" w:cs="Times New Roman" w:hint="default"/>
      </w:rPr>
    </w:lvl>
    <w:lvl w:ilvl="1" w:tplc="3818535C">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15:restartNumberingAfterBreak="0">
    <w:nsid w:val="20DD74D4"/>
    <w:multiLevelType w:val="hybridMultilevel"/>
    <w:tmpl w:val="EBD61222"/>
    <w:lvl w:ilvl="0" w:tplc="0408000F">
      <w:start w:val="1"/>
      <w:numFmt w:val="decimal"/>
      <w:lvlText w:val="%1."/>
      <w:lvlJc w:val="left"/>
      <w:pPr>
        <w:ind w:left="1004"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8" w15:restartNumberingAfterBreak="0">
    <w:nsid w:val="21D7779C"/>
    <w:multiLevelType w:val="hybridMultilevel"/>
    <w:tmpl w:val="DD4669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23C03992"/>
    <w:multiLevelType w:val="hybridMultilevel"/>
    <w:tmpl w:val="938609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248E0654"/>
    <w:multiLevelType w:val="hybridMultilevel"/>
    <w:tmpl w:val="A86013DA"/>
    <w:lvl w:ilvl="0" w:tplc="D506E058">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25667044"/>
    <w:multiLevelType w:val="hybridMultilevel"/>
    <w:tmpl w:val="3EE8965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2" w15:restartNumberingAfterBreak="0">
    <w:nsid w:val="26F36788"/>
    <w:multiLevelType w:val="hybridMultilevel"/>
    <w:tmpl w:val="7346A196"/>
    <w:lvl w:ilvl="0" w:tplc="7DBAB330">
      <w:start w:val="1"/>
      <w:numFmt w:val="decimal"/>
      <w:lvlText w:val="%1."/>
      <w:lvlJc w:val="left"/>
      <w:pPr>
        <w:ind w:left="1440" w:hanging="360"/>
      </w:pPr>
      <w:rPr>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9F97C3E"/>
    <w:multiLevelType w:val="hybridMultilevel"/>
    <w:tmpl w:val="6CF6B0D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2A680868"/>
    <w:multiLevelType w:val="hybridMultilevel"/>
    <w:tmpl w:val="53C416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2DD801D8"/>
    <w:multiLevelType w:val="hybridMultilevel"/>
    <w:tmpl w:val="C2328102"/>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2E704731"/>
    <w:multiLevelType w:val="hybridMultilevel"/>
    <w:tmpl w:val="C1F698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300B620B"/>
    <w:multiLevelType w:val="hybridMultilevel"/>
    <w:tmpl w:val="23A003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307B2580"/>
    <w:multiLevelType w:val="hybridMultilevel"/>
    <w:tmpl w:val="D6A28712"/>
    <w:lvl w:ilvl="0" w:tplc="21A8A14C">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9" w15:restartNumberingAfterBreak="0">
    <w:nsid w:val="31135CFC"/>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0" w15:restartNumberingAfterBreak="0">
    <w:nsid w:val="33521F0E"/>
    <w:multiLevelType w:val="hybridMultilevel"/>
    <w:tmpl w:val="B8CACBF0"/>
    <w:lvl w:ilvl="0" w:tplc="0408000F">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3540079B"/>
    <w:multiLevelType w:val="multilevel"/>
    <w:tmpl w:val="8A206EFC"/>
    <w:lvl w:ilvl="0">
      <w:start w:val="1"/>
      <w:numFmt w:val="decimal"/>
      <w:lvlText w:val="%1."/>
      <w:lvlJc w:val="left"/>
      <w:pPr>
        <w:tabs>
          <w:tab w:val="num" w:pos="495"/>
        </w:tabs>
        <w:ind w:left="495" w:hanging="495"/>
      </w:pPr>
      <w:rPr>
        <w:rFonts w:ascii="Calibri" w:eastAsia="Times New Roman" w:hAnsi="Calibri" w:cs="Calibri"/>
      </w:rPr>
    </w:lvl>
    <w:lvl w:ilvl="1">
      <w:start w:val="1"/>
      <w:numFmt w:val="decimal"/>
      <w:lvlText w:val="%2."/>
      <w:lvlJc w:val="left"/>
      <w:pPr>
        <w:tabs>
          <w:tab w:val="num" w:pos="675"/>
        </w:tabs>
        <w:ind w:left="675" w:hanging="495"/>
      </w:pPr>
      <w:rPr>
        <w:rFonts w:asciiTheme="minorHAnsi" w:eastAsia="Times New Roman" w:hAnsiTheme="minorHAnsi" w:cs="Times New Roman" w:hint="default"/>
        <w:b w:val="0"/>
      </w:rPr>
    </w:lvl>
    <w:lvl w:ilvl="2">
      <w:start w:val="1"/>
      <w:numFmt w:val="decimal"/>
      <w:lvlText w:val="%1.%2.%3"/>
      <w:lvlJc w:val="left"/>
      <w:pPr>
        <w:tabs>
          <w:tab w:val="num" w:pos="1168"/>
        </w:tabs>
        <w:ind w:left="1168" w:hanging="720"/>
      </w:pPr>
      <w:rPr>
        <w:rFonts w:hint="default"/>
      </w:rPr>
    </w:lvl>
    <w:lvl w:ilvl="3">
      <w:start w:val="1"/>
      <w:numFmt w:val="decimal"/>
      <w:lvlText w:val="%1.%2.%3.%4"/>
      <w:lvlJc w:val="left"/>
      <w:pPr>
        <w:tabs>
          <w:tab w:val="num" w:pos="1392"/>
        </w:tabs>
        <w:ind w:left="1392" w:hanging="720"/>
      </w:pPr>
      <w:rPr>
        <w:rFonts w:hint="default"/>
      </w:rPr>
    </w:lvl>
    <w:lvl w:ilvl="4">
      <w:start w:val="1"/>
      <w:numFmt w:val="decimal"/>
      <w:lvlText w:val="%1.%2.%3.%4.%5"/>
      <w:lvlJc w:val="left"/>
      <w:pPr>
        <w:tabs>
          <w:tab w:val="num" w:pos="1976"/>
        </w:tabs>
        <w:ind w:left="1976" w:hanging="1080"/>
      </w:pPr>
      <w:rPr>
        <w:rFonts w:hint="default"/>
      </w:rPr>
    </w:lvl>
    <w:lvl w:ilvl="5">
      <w:start w:val="1"/>
      <w:numFmt w:val="decimal"/>
      <w:lvlText w:val="%1.%2.%3.%4.%5.%6"/>
      <w:lvlJc w:val="left"/>
      <w:pPr>
        <w:tabs>
          <w:tab w:val="num" w:pos="2200"/>
        </w:tabs>
        <w:ind w:left="2200" w:hanging="1080"/>
      </w:pPr>
      <w:rPr>
        <w:rFonts w:hint="default"/>
      </w:rPr>
    </w:lvl>
    <w:lvl w:ilvl="6">
      <w:start w:val="1"/>
      <w:numFmt w:val="decimal"/>
      <w:lvlText w:val="%1.%2.%3.%4.%5.%6.%7"/>
      <w:lvlJc w:val="left"/>
      <w:pPr>
        <w:tabs>
          <w:tab w:val="num" w:pos="2784"/>
        </w:tabs>
        <w:ind w:left="2784" w:hanging="1440"/>
      </w:pPr>
      <w:rPr>
        <w:rFonts w:hint="default"/>
      </w:rPr>
    </w:lvl>
    <w:lvl w:ilvl="7">
      <w:start w:val="1"/>
      <w:numFmt w:val="decimal"/>
      <w:lvlText w:val="%1.%2.%3.%4.%5.%6.%7.%8"/>
      <w:lvlJc w:val="left"/>
      <w:pPr>
        <w:tabs>
          <w:tab w:val="num" w:pos="3008"/>
        </w:tabs>
        <w:ind w:left="3008" w:hanging="1440"/>
      </w:pPr>
      <w:rPr>
        <w:rFonts w:hint="default"/>
      </w:rPr>
    </w:lvl>
    <w:lvl w:ilvl="8">
      <w:start w:val="1"/>
      <w:numFmt w:val="decimal"/>
      <w:lvlText w:val="%1.%2.%3.%4.%5.%6.%7.%8.%9"/>
      <w:lvlJc w:val="left"/>
      <w:pPr>
        <w:tabs>
          <w:tab w:val="num" w:pos="3232"/>
        </w:tabs>
        <w:ind w:left="3232" w:hanging="1440"/>
      </w:pPr>
      <w:rPr>
        <w:rFonts w:hint="default"/>
      </w:rPr>
    </w:lvl>
  </w:abstractNum>
  <w:abstractNum w:abstractNumId="32" w15:restartNumberingAfterBreak="0">
    <w:nsid w:val="36010EF3"/>
    <w:multiLevelType w:val="hybridMultilevel"/>
    <w:tmpl w:val="50787BE6"/>
    <w:lvl w:ilvl="0" w:tplc="04080001">
      <w:start w:val="1"/>
      <w:numFmt w:val="bullet"/>
      <w:lvlText w:val=""/>
      <w:lvlJc w:val="left"/>
      <w:pPr>
        <w:ind w:left="720" w:hanging="360"/>
      </w:pPr>
      <w:rPr>
        <w:rFonts w:ascii="Symbol" w:hAnsi="Symbol" w:hint="default"/>
      </w:rPr>
    </w:lvl>
    <w:lvl w:ilvl="1" w:tplc="1640F2BC">
      <w:numFmt w:val="bullet"/>
      <w:lvlText w:val="•"/>
      <w:lvlJc w:val="left"/>
      <w:pPr>
        <w:ind w:left="1440" w:hanging="360"/>
      </w:pPr>
      <w:rPr>
        <w:rFonts w:ascii="Calibri" w:eastAsia="Times New Roman" w:hAnsi="Calibri" w:cs="Calibr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38C06504"/>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3A895747"/>
    <w:multiLevelType w:val="multilevel"/>
    <w:tmpl w:val="0D8E6D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3E1623E5"/>
    <w:multiLevelType w:val="hybridMultilevel"/>
    <w:tmpl w:val="F72266CC"/>
    <w:lvl w:ilvl="0" w:tplc="04080001">
      <w:start w:val="1"/>
      <w:numFmt w:val="decimal"/>
      <w:lvlText w:val="%1."/>
      <w:lvlJc w:val="left"/>
      <w:pPr>
        <w:tabs>
          <w:tab w:val="num" w:pos="1080"/>
        </w:tabs>
        <w:ind w:left="1080" w:hanging="360"/>
      </w:pPr>
      <w:rPr>
        <w:rFont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3EBA1AEF"/>
    <w:multiLevelType w:val="hybridMultilevel"/>
    <w:tmpl w:val="F72266CC"/>
    <w:lvl w:ilvl="0" w:tplc="04080001">
      <w:start w:val="1"/>
      <w:numFmt w:val="decimal"/>
      <w:lvlText w:val="%1."/>
      <w:lvlJc w:val="left"/>
      <w:pPr>
        <w:tabs>
          <w:tab w:val="num" w:pos="450"/>
        </w:tabs>
        <w:ind w:left="450" w:hanging="360"/>
      </w:pPr>
      <w:rPr>
        <w:rFonts w:hint="default"/>
      </w:rPr>
    </w:lvl>
    <w:lvl w:ilvl="1" w:tplc="04080003" w:tentative="1">
      <w:start w:val="1"/>
      <w:numFmt w:val="bullet"/>
      <w:lvlText w:val="o"/>
      <w:lvlJc w:val="left"/>
      <w:pPr>
        <w:tabs>
          <w:tab w:val="num" w:pos="1170"/>
        </w:tabs>
        <w:ind w:left="1170" w:hanging="360"/>
      </w:pPr>
      <w:rPr>
        <w:rFonts w:ascii="Courier New" w:hAnsi="Courier New" w:cs="Courier New" w:hint="default"/>
      </w:rPr>
    </w:lvl>
    <w:lvl w:ilvl="2" w:tplc="04080005" w:tentative="1">
      <w:start w:val="1"/>
      <w:numFmt w:val="bullet"/>
      <w:lvlText w:val=""/>
      <w:lvlJc w:val="left"/>
      <w:pPr>
        <w:tabs>
          <w:tab w:val="num" w:pos="1890"/>
        </w:tabs>
        <w:ind w:left="1890" w:hanging="360"/>
      </w:pPr>
      <w:rPr>
        <w:rFonts w:ascii="Wingdings" w:hAnsi="Wingdings" w:hint="default"/>
      </w:rPr>
    </w:lvl>
    <w:lvl w:ilvl="3" w:tplc="04080001" w:tentative="1">
      <w:start w:val="1"/>
      <w:numFmt w:val="bullet"/>
      <w:lvlText w:val=""/>
      <w:lvlJc w:val="left"/>
      <w:pPr>
        <w:tabs>
          <w:tab w:val="num" w:pos="2610"/>
        </w:tabs>
        <w:ind w:left="2610" w:hanging="360"/>
      </w:pPr>
      <w:rPr>
        <w:rFonts w:ascii="Symbol" w:hAnsi="Symbol" w:hint="default"/>
      </w:rPr>
    </w:lvl>
    <w:lvl w:ilvl="4" w:tplc="04080003" w:tentative="1">
      <w:start w:val="1"/>
      <w:numFmt w:val="bullet"/>
      <w:lvlText w:val="o"/>
      <w:lvlJc w:val="left"/>
      <w:pPr>
        <w:tabs>
          <w:tab w:val="num" w:pos="3330"/>
        </w:tabs>
        <w:ind w:left="3330" w:hanging="360"/>
      </w:pPr>
      <w:rPr>
        <w:rFonts w:ascii="Courier New" w:hAnsi="Courier New" w:cs="Courier New" w:hint="default"/>
      </w:rPr>
    </w:lvl>
    <w:lvl w:ilvl="5" w:tplc="04080005" w:tentative="1">
      <w:start w:val="1"/>
      <w:numFmt w:val="bullet"/>
      <w:lvlText w:val=""/>
      <w:lvlJc w:val="left"/>
      <w:pPr>
        <w:tabs>
          <w:tab w:val="num" w:pos="4050"/>
        </w:tabs>
        <w:ind w:left="4050" w:hanging="360"/>
      </w:pPr>
      <w:rPr>
        <w:rFonts w:ascii="Wingdings" w:hAnsi="Wingdings" w:hint="default"/>
      </w:rPr>
    </w:lvl>
    <w:lvl w:ilvl="6" w:tplc="04080001" w:tentative="1">
      <w:start w:val="1"/>
      <w:numFmt w:val="bullet"/>
      <w:lvlText w:val=""/>
      <w:lvlJc w:val="left"/>
      <w:pPr>
        <w:tabs>
          <w:tab w:val="num" w:pos="4770"/>
        </w:tabs>
        <w:ind w:left="4770" w:hanging="360"/>
      </w:pPr>
      <w:rPr>
        <w:rFonts w:ascii="Symbol" w:hAnsi="Symbol" w:hint="default"/>
      </w:rPr>
    </w:lvl>
    <w:lvl w:ilvl="7" w:tplc="04080003" w:tentative="1">
      <w:start w:val="1"/>
      <w:numFmt w:val="bullet"/>
      <w:lvlText w:val="o"/>
      <w:lvlJc w:val="left"/>
      <w:pPr>
        <w:tabs>
          <w:tab w:val="num" w:pos="5490"/>
        </w:tabs>
        <w:ind w:left="5490" w:hanging="360"/>
      </w:pPr>
      <w:rPr>
        <w:rFonts w:ascii="Courier New" w:hAnsi="Courier New" w:cs="Courier New" w:hint="default"/>
      </w:rPr>
    </w:lvl>
    <w:lvl w:ilvl="8" w:tplc="04080005" w:tentative="1">
      <w:start w:val="1"/>
      <w:numFmt w:val="bullet"/>
      <w:lvlText w:val=""/>
      <w:lvlJc w:val="left"/>
      <w:pPr>
        <w:tabs>
          <w:tab w:val="num" w:pos="6210"/>
        </w:tabs>
        <w:ind w:left="6210" w:hanging="360"/>
      </w:pPr>
      <w:rPr>
        <w:rFonts w:ascii="Wingdings" w:hAnsi="Wingdings" w:hint="default"/>
      </w:rPr>
    </w:lvl>
  </w:abstractNum>
  <w:abstractNum w:abstractNumId="37" w15:restartNumberingAfterBreak="0">
    <w:nsid w:val="3FC34AC3"/>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41092D97"/>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9" w15:restartNumberingAfterBreak="0">
    <w:nsid w:val="41145701"/>
    <w:multiLevelType w:val="hybridMultilevel"/>
    <w:tmpl w:val="7274301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430422B5"/>
    <w:multiLevelType w:val="hybridMultilevel"/>
    <w:tmpl w:val="1806EFBA"/>
    <w:lvl w:ilvl="0" w:tplc="0408000F">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44181E6B"/>
    <w:multiLevelType w:val="hybridMultilevel"/>
    <w:tmpl w:val="652CC0F8"/>
    <w:lvl w:ilvl="0" w:tplc="60F63C12">
      <w:start w:val="1"/>
      <w:numFmt w:val="decimal"/>
      <w:lvlText w:val="%1."/>
      <w:lvlJc w:val="left"/>
      <w:pPr>
        <w:ind w:left="360" w:hanging="360"/>
      </w:pPr>
      <w:rPr>
        <w:rFonts w:hint="default"/>
        <w:b w:val="0"/>
        <w:i w:val="0"/>
        <w:spacing w:val="20"/>
      </w:r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2" w15:restartNumberingAfterBreak="0">
    <w:nsid w:val="45396D1D"/>
    <w:multiLevelType w:val="hybridMultilevel"/>
    <w:tmpl w:val="7164AB1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4C785E0B"/>
    <w:multiLevelType w:val="hybridMultilevel"/>
    <w:tmpl w:val="A1C8E70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4" w15:restartNumberingAfterBreak="0">
    <w:nsid w:val="4E0436C9"/>
    <w:multiLevelType w:val="hybridMultilevel"/>
    <w:tmpl w:val="08E464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15:restartNumberingAfterBreak="0">
    <w:nsid w:val="4F507B18"/>
    <w:multiLevelType w:val="multilevel"/>
    <w:tmpl w:val="A6D47FC2"/>
    <w:lvl w:ilvl="0">
      <w:start w:val="1"/>
      <w:numFmt w:val="decimal"/>
      <w:lvlText w:val="4.%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52A70ED7"/>
    <w:multiLevelType w:val="hybridMultilevel"/>
    <w:tmpl w:val="E61692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15:restartNumberingAfterBreak="0">
    <w:nsid w:val="533B3DC4"/>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8" w15:restartNumberingAfterBreak="0">
    <w:nsid w:val="54AE6A15"/>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569C721F"/>
    <w:multiLevelType w:val="hybridMultilevel"/>
    <w:tmpl w:val="C1207528"/>
    <w:lvl w:ilvl="0" w:tplc="04080001">
      <w:start w:val="1"/>
      <w:numFmt w:val="bullet"/>
      <w:lvlText w:val=""/>
      <w:lvlJc w:val="left"/>
      <w:pPr>
        <w:ind w:left="767" w:hanging="360"/>
      </w:pPr>
      <w:rPr>
        <w:rFonts w:ascii="Symbol" w:hAnsi="Symbol" w:hint="default"/>
      </w:rPr>
    </w:lvl>
    <w:lvl w:ilvl="1" w:tplc="04080003" w:tentative="1">
      <w:start w:val="1"/>
      <w:numFmt w:val="bullet"/>
      <w:lvlText w:val="o"/>
      <w:lvlJc w:val="left"/>
      <w:pPr>
        <w:ind w:left="1487" w:hanging="360"/>
      </w:pPr>
      <w:rPr>
        <w:rFonts w:ascii="Courier New" w:hAnsi="Courier New" w:cs="Courier New" w:hint="default"/>
      </w:rPr>
    </w:lvl>
    <w:lvl w:ilvl="2" w:tplc="04080005" w:tentative="1">
      <w:start w:val="1"/>
      <w:numFmt w:val="bullet"/>
      <w:lvlText w:val=""/>
      <w:lvlJc w:val="left"/>
      <w:pPr>
        <w:ind w:left="2207" w:hanging="360"/>
      </w:pPr>
      <w:rPr>
        <w:rFonts w:ascii="Wingdings" w:hAnsi="Wingdings" w:hint="default"/>
      </w:rPr>
    </w:lvl>
    <w:lvl w:ilvl="3" w:tplc="04080001" w:tentative="1">
      <w:start w:val="1"/>
      <w:numFmt w:val="bullet"/>
      <w:lvlText w:val=""/>
      <w:lvlJc w:val="left"/>
      <w:pPr>
        <w:ind w:left="2927" w:hanging="360"/>
      </w:pPr>
      <w:rPr>
        <w:rFonts w:ascii="Symbol" w:hAnsi="Symbol" w:hint="default"/>
      </w:rPr>
    </w:lvl>
    <w:lvl w:ilvl="4" w:tplc="04080003" w:tentative="1">
      <w:start w:val="1"/>
      <w:numFmt w:val="bullet"/>
      <w:lvlText w:val="o"/>
      <w:lvlJc w:val="left"/>
      <w:pPr>
        <w:ind w:left="3647" w:hanging="360"/>
      </w:pPr>
      <w:rPr>
        <w:rFonts w:ascii="Courier New" w:hAnsi="Courier New" w:cs="Courier New" w:hint="default"/>
      </w:rPr>
    </w:lvl>
    <w:lvl w:ilvl="5" w:tplc="04080005" w:tentative="1">
      <w:start w:val="1"/>
      <w:numFmt w:val="bullet"/>
      <w:lvlText w:val=""/>
      <w:lvlJc w:val="left"/>
      <w:pPr>
        <w:ind w:left="4367" w:hanging="360"/>
      </w:pPr>
      <w:rPr>
        <w:rFonts w:ascii="Wingdings" w:hAnsi="Wingdings" w:hint="default"/>
      </w:rPr>
    </w:lvl>
    <w:lvl w:ilvl="6" w:tplc="04080001" w:tentative="1">
      <w:start w:val="1"/>
      <w:numFmt w:val="bullet"/>
      <w:lvlText w:val=""/>
      <w:lvlJc w:val="left"/>
      <w:pPr>
        <w:ind w:left="5087" w:hanging="360"/>
      </w:pPr>
      <w:rPr>
        <w:rFonts w:ascii="Symbol" w:hAnsi="Symbol" w:hint="default"/>
      </w:rPr>
    </w:lvl>
    <w:lvl w:ilvl="7" w:tplc="04080003" w:tentative="1">
      <w:start w:val="1"/>
      <w:numFmt w:val="bullet"/>
      <w:lvlText w:val="o"/>
      <w:lvlJc w:val="left"/>
      <w:pPr>
        <w:ind w:left="5807" w:hanging="360"/>
      </w:pPr>
      <w:rPr>
        <w:rFonts w:ascii="Courier New" w:hAnsi="Courier New" w:cs="Courier New" w:hint="default"/>
      </w:rPr>
    </w:lvl>
    <w:lvl w:ilvl="8" w:tplc="04080005" w:tentative="1">
      <w:start w:val="1"/>
      <w:numFmt w:val="bullet"/>
      <w:lvlText w:val=""/>
      <w:lvlJc w:val="left"/>
      <w:pPr>
        <w:ind w:left="6527" w:hanging="360"/>
      </w:pPr>
      <w:rPr>
        <w:rFonts w:ascii="Wingdings" w:hAnsi="Wingdings" w:hint="default"/>
      </w:rPr>
    </w:lvl>
  </w:abstractNum>
  <w:abstractNum w:abstractNumId="50" w15:restartNumberingAfterBreak="0">
    <w:nsid w:val="56C8088D"/>
    <w:multiLevelType w:val="hybridMultilevel"/>
    <w:tmpl w:val="B3F8A958"/>
    <w:lvl w:ilvl="0" w:tplc="0408000B">
      <w:start w:val="1"/>
      <w:numFmt w:val="bullet"/>
      <w:lvlText w:val=""/>
      <w:lvlJc w:val="left"/>
      <w:pPr>
        <w:tabs>
          <w:tab w:val="num" w:pos="360"/>
        </w:tabs>
        <w:ind w:left="360" w:hanging="360"/>
      </w:pPr>
      <w:rPr>
        <w:rFonts w:ascii="Wingdings" w:hAnsi="Wingdings"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start w:val="1"/>
      <w:numFmt w:val="bullet"/>
      <w:lvlText w:val=""/>
      <w:lvlJc w:val="left"/>
      <w:pPr>
        <w:tabs>
          <w:tab w:val="num" w:pos="2520"/>
        </w:tabs>
        <w:ind w:left="2520" w:hanging="360"/>
      </w:pPr>
      <w:rPr>
        <w:rFonts w:ascii="Symbol" w:hAnsi="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hint="default"/>
      </w:rPr>
    </w:lvl>
    <w:lvl w:ilvl="6" w:tplc="04080001">
      <w:start w:val="1"/>
      <w:numFmt w:val="bullet"/>
      <w:lvlText w:val=""/>
      <w:lvlJc w:val="left"/>
      <w:pPr>
        <w:tabs>
          <w:tab w:val="num" w:pos="4680"/>
        </w:tabs>
        <w:ind w:left="4680" w:hanging="360"/>
      </w:pPr>
      <w:rPr>
        <w:rFonts w:ascii="Symbol" w:hAnsi="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58D5232A"/>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58D52840"/>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53" w15:restartNumberingAfterBreak="0">
    <w:nsid w:val="59EC6922"/>
    <w:multiLevelType w:val="hybridMultilevel"/>
    <w:tmpl w:val="64E656FA"/>
    <w:lvl w:ilvl="0" w:tplc="D116DED4">
      <w:start w:val="1"/>
      <w:numFmt w:val="decimal"/>
      <w:lvlText w:val="%1."/>
      <w:lvlJc w:val="left"/>
      <w:pPr>
        <w:ind w:left="1080" w:hanging="720"/>
      </w:pPr>
      <w:rPr>
        <w:rFonts w:hint="default"/>
      </w:rPr>
    </w:lvl>
    <w:lvl w:ilvl="1" w:tplc="433A53C4">
      <w:start w:val="1"/>
      <w:numFmt w:val="decimal"/>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5AAE20F6"/>
    <w:multiLevelType w:val="hybridMultilevel"/>
    <w:tmpl w:val="4230B2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5DDC18A2"/>
    <w:multiLevelType w:val="multilevel"/>
    <w:tmpl w:val="DE40BA72"/>
    <w:lvl w:ilvl="0">
      <w:start w:val="1"/>
      <w:numFmt w:val="decimal"/>
      <w:lvlText w:val="%1."/>
      <w:lvlJc w:val="left"/>
      <w:pPr>
        <w:tabs>
          <w:tab w:val="num" w:pos="1080"/>
        </w:tabs>
        <w:ind w:left="1080" w:hanging="360"/>
      </w:pPr>
      <w:rPr>
        <w:rFonts w:hint="default"/>
        <w:b w:val="0"/>
      </w:rPr>
    </w:lvl>
    <w:lvl w:ilvl="1">
      <w:start w:val="1"/>
      <w:numFmt w:val="decimal"/>
      <w:isLgl/>
      <w:lvlText w:val="%1.%2"/>
      <w:lvlJc w:val="left"/>
      <w:pPr>
        <w:ind w:left="1560" w:hanging="48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56" w15:restartNumberingAfterBreak="0">
    <w:nsid w:val="5FC71EA4"/>
    <w:multiLevelType w:val="multilevel"/>
    <w:tmpl w:val="F1784B36"/>
    <w:lvl w:ilvl="0">
      <w:start w:val="1"/>
      <w:numFmt w:val="decimal"/>
      <w:lvlText w:val="%1."/>
      <w:lvlJc w:val="left"/>
      <w:pPr>
        <w:tabs>
          <w:tab w:val="num" w:pos="1080"/>
        </w:tabs>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7" w15:restartNumberingAfterBreak="0">
    <w:nsid w:val="60155FBE"/>
    <w:multiLevelType w:val="hybridMultilevel"/>
    <w:tmpl w:val="76A65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61E43EC2"/>
    <w:multiLevelType w:val="multilevel"/>
    <w:tmpl w:val="EFD4467A"/>
    <w:lvl w:ilvl="0">
      <w:start w:val="1"/>
      <w:numFmt w:val="decimal"/>
      <w:lvlText w:val="5.%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61E85DCB"/>
    <w:multiLevelType w:val="hybridMultilevel"/>
    <w:tmpl w:val="9880EF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0" w15:restartNumberingAfterBreak="0">
    <w:nsid w:val="61FA06DA"/>
    <w:multiLevelType w:val="hybridMultilevel"/>
    <w:tmpl w:val="339C3F14"/>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1" w15:restartNumberingAfterBreak="0">
    <w:nsid w:val="624A6980"/>
    <w:multiLevelType w:val="hybridMultilevel"/>
    <w:tmpl w:val="D4D20EDA"/>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62" w15:restartNumberingAfterBreak="0">
    <w:nsid w:val="62AE077C"/>
    <w:multiLevelType w:val="multilevel"/>
    <w:tmpl w:val="C6E010AA"/>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60D4646"/>
    <w:multiLevelType w:val="hybridMultilevel"/>
    <w:tmpl w:val="B59EE602"/>
    <w:lvl w:ilvl="0" w:tplc="61021354">
      <w:start w:val="1"/>
      <w:numFmt w:val="decimal"/>
      <w:lvlText w:val="%1."/>
      <w:lvlJc w:val="left"/>
      <w:pPr>
        <w:ind w:left="1440" w:hanging="360"/>
      </w:pPr>
      <w:rPr>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67782E80"/>
    <w:multiLevelType w:val="hybridMultilevel"/>
    <w:tmpl w:val="826024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68C35A67"/>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6" w15:restartNumberingAfterBreak="0">
    <w:nsid w:val="6A737C42"/>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67" w15:restartNumberingAfterBreak="0">
    <w:nsid w:val="6ACB2A1E"/>
    <w:multiLevelType w:val="hybridMultilevel"/>
    <w:tmpl w:val="EAEC23C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8" w15:restartNumberingAfterBreak="0">
    <w:nsid w:val="6B45029C"/>
    <w:multiLevelType w:val="hybridMultilevel"/>
    <w:tmpl w:val="6C52E48E"/>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C106AB5"/>
    <w:multiLevelType w:val="hybridMultilevel"/>
    <w:tmpl w:val="67824466"/>
    <w:lvl w:ilvl="0" w:tplc="8A426F6A">
      <w:start w:val="1"/>
      <w:numFmt w:val="decimal"/>
      <w:pStyle w:val="ISOHeading"/>
      <w:lvlText w:val="%1."/>
      <w:lvlJc w:val="left"/>
      <w:pPr>
        <w:tabs>
          <w:tab w:val="num" w:pos="397"/>
        </w:tabs>
        <w:ind w:left="397" w:hanging="397"/>
      </w:pPr>
      <w:rPr>
        <w:rFonts w:hint="default"/>
        <w:b/>
      </w:rPr>
    </w:lvl>
    <w:lvl w:ilvl="1" w:tplc="04080003">
      <w:numFmt w:val="bullet"/>
      <w:lvlText w:val="-"/>
      <w:lvlJc w:val="left"/>
      <w:pPr>
        <w:tabs>
          <w:tab w:val="num" w:pos="1477"/>
        </w:tabs>
        <w:ind w:left="1477" w:hanging="397"/>
      </w:pPr>
      <w:rPr>
        <w:rFonts w:ascii="Times New Roman" w:eastAsia="Times New Roman" w:hAnsi="Times New Roman" w:cs="Times New Roman" w:hint="default"/>
      </w:r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70" w15:restartNumberingAfterBreak="0">
    <w:nsid w:val="6C705DE4"/>
    <w:multiLevelType w:val="hybridMultilevel"/>
    <w:tmpl w:val="64E656FA"/>
    <w:lvl w:ilvl="0" w:tplc="D116DED4">
      <w:start w:val="1"/>
      <w:numFmt w:val="decimal"/>
      <w:lvlText w:val="%1."/>
      <w:lvlJc w:val="left"/>
      <w:pPr>
        <w:ind w:left="1080" w:hanging="720"/>
      </w:pPr>
      <w:rPr>
        <w:rFonts w:hint="default"/>
      </w:rPr>
    </w:lvl>
    <w:lvl w:ilvl="1" w:tplc="433A53C4">
      <w:start w:val="1"/>
      <w:numFmt w:val="decimal"/>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1" w15:restartNumberingAfterBreak="0">
    <w:nsid w:val="6D2B615F"/>
    <w:multiLevelType w:val="hybridMultilevel"/>
    <w:tmpl w:val="B03472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2" w15:restartNumberingAfterBreak="0">
    <w:nsid w:val="72E9250A"/>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73" w15:restartNumberingAfterBreak="0">
    <w:nsid w:val="737F1A5F"/>
    <w:multiLevelType w:val="hybridMultilevel"/>
    <w:tmpl w:val="C2AA93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4" w15:restartNumberingAfterBreak="0">
    <w:nsid w:val="73AD1739"/>
    <w:multiLevelType w:val="hybridMultilevel"/>
    <w:tmpl w:val="3D182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8801658"/>
    <w:multiLevelType w:val="multilevel"/>
    <w:tmpl w:val="727090E4"/>
    <w:lvl w:ilvl="0">
      <w:start w:val="1"/>
      <w:numFmt w:val="decimal"/>
      <w:lvlText w:val="5.%1."/>
      <w:lvlJc w:val="left"/>
      <w:pPr>
        <w:ind w:left="720" w:hanging="360"/>
      </w:pPr>
      <w:rPr>
        <w:rFonts w:hint="default"/>
      </w:rPr>
    </w:lvl>
    <w:lvl w:ilvl="1">
      <w:start w:val="1"/>
      <mc:AlternateContent>
        <mc:Choice Requires="w14">
          <w:numFmt w:val="custom" w:format="α, β, γ, ..."/>
        </mc:Choice>
        <mc:Fallback>
          <w:numFmt w:val="decimal"/>
        </mc:Fallback>
      </mc:AlternateContent>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15:restartNumberingAfterBreak="0">
    <w:nsid w:val="7A2E0361"/>
    <w:multiLevelType w:val="hybridMultilevel"/>
    <w:tmpl w:val="9374387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7" w15:restartNumberingAfterBreak="0">
    <w:nsid w:val="7B194833"/>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8" w15:restartNumberingAfterBreak="0">
    <w:nsid w:val="7C745088"/>
    <w:multiLevelType w:val="hybridMultilevel"/>
    <w:tmpl w:val="6D500E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69"/>
  </w:num>
  <w:num w:numId="2">
    <w:abstractNumId w:val="16"/>
  </w:num>
  <w:num w:numId="3">
    <w:abstractNumId w:val="31"/>
  </w:num>
  <w:num w:numId="4">
    <w:abstractNumId w:val="17"/>
  </w:num>
  <w:num w:numId="5">
    <w:abstractNumId w:val="40"/>
  </w:num>
  <w:num w:numId="6">
    <w:abstractNumId w:val="35"/>
  </w:num>
  <w:num w:numId="7">
    <w:abstractNumId w:val="5"/>
  </w:num>
  <w:num w:numId="8">
    <w:abstractNumId w:val="28"/>
  </w:num>
  <w:num w:numId="9">
    <w:abstractNumId w:val="61"/>
  </w:num>
  <w:num w:numId="10">
    <w:abstractNumId w:val="5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2"/>
  </w:num>
  <w:num w:numId="14">
    <w:abstractNumId w:val="39"/>
  </w:num>
  <w:num w:numId="15">
    <w:abstractNumId w:val="34"/>
  </w:num>
  <w:num w:numId="16">
    <w:abstractNumId w:val="51"/>
  </w:num>
  <w:num w:numId="17">
    <w:abstractNumId w:val="21"/>
  </w:num>
  <w:num w:numId="18">
    <w:abstractNumId w:val="10"/>
  </w:num>
  <w:num w:numId="19">
    <w:abstractNumId w:val="47"/>
  </w:num>
  <w:num w:numId="20">
    <w:abstractNumId w:val="7"/>
  </w:num>
  <w:num w:numId="21">
    <w:abstractNumId w:val="48"/>
  </w:num>
  <w:num w:numId="22">
    <w:abstractNumId w:val="68"/>
  </w:num>
  <w:num w:numId="23">
    <w:abstractNumId w:val="63"/>
  </w:num>
  <w:num w:numId="24">
    <w:abstractNumId w:val="43"/>
  </w:num>
  <w:num w:numId="25">
    <w:abstractNumId w:val="57"/>
  </w:num>
  <w:num w:numId="26">
    <w:abstractNumId w:val="42"/>
  </w:num>
  <w:num w:numId="27">
    <w:abstractNumId w:val="65"/>
  </w:num>
  <w:num w:numId="28">
    <w:abstractNumId w:val="27"/>
  </w:num>
  <w:num w:numId="29">
    <w:abstractNumId w:val="6"/>
  </w:num>
  <w:num w:numId="30">
    <w:abstractNumId w:val="59"/>
  </w:num>
  <w:num w:numId="31">
    <w:abstractNumId w:val="54"/>
  </w:num>
  <w:num w:numId="32">
    <w:abstractNumId w:val="37"/>
  </w:num>
  <w:num w:numId="33">
    <w:abstractNumId w:val="15"/>
  </w:num>
  <w:num w:numId="34">
    <w:abstractNumId w:val="71"/>
  </w:num>
  <w:num w:numId="35">
    <w:abstractNumId w:val="49"/>
  </w:num>
  <w:num w:numId="36">
    <w:abstractNumId w:val="50"/>
  </w:num>
  <w:num w:numId="37">
    <w:abstractNumId w:val="77"/>
  </w:num>
  <w:num w:numId="38">
    <w:abstractNumId w:val="38"/>
  </w:num>
  <w:num w:numId="39">
    <w:abstractNumId w:val="30"/>
  </w:num>
  <w:num w:numId="40">
    <w:abstractNumId w:val="11"/>
  </w:num>
  <w:num w:numId="41">
    <w:abstractNumId w:val="73"/>
  </w:num>
  <w:num w:numId="42">
    <w:abstractNumId w:val="32"/>
  </w:num>
  <w:num w:numId="43">
    <w:abstractNumId w:val="78"/>
  </w:num>
  <w:num w:numId="44">
    <w:abstractNumId w:val="60"/>
  </w:num>
  <w:num w:numId="45">
    <w:abstractNumId w:val="14"/>
  </w:num>
  <w:num w:numId="46">
    <w:abstractNumId w:val="24"/>
  </w:num>
  <w:num w:numId="47">
    <w:abstractNumId w:val="26"/>
  </w:num>
  <w:num w:numId="48">
    <w:abstractNumId w:val="44"/>
  </w:num>
  <w:num w:numId="49">
    <w:abstractNumId w:val="64"/>
  </w:num>
  <w:num w:numId="50">
    <w:abstractNumId w:val="18"/>
  </w:num>
  <w:num w:numId="51">
    <w:abstractNumId w:val="19"/>
  </w:num>
  <w:num w:numId="52">
    <w:abstractNumId w:val="20"/>
  </w:num>
  <w:num w:numId="53">
    <w:abstractNumId w:val="22"/>
  </w:num>
  <w:num w:numId="54">
    <w:abstractNumId w:val="62"/>
  </w:num>
  <w:num w:numId="55">
    <w:abstractNumId w:val="70"/>
  </w:num>
  <w:num w:numId="56">
    <w:abstractNumId w:val="36"/>
  </w:num>
  <w:num w:numId="57">
    <w:abstractNumId w:val="56"/>
  </w:num>
  <w:num w:numId="58">
    <w:abstractNumId w:val="53"/>
  </w:num>
  <w:num w:numId="59">
    <w:abstractNumId w:val="45"/>
  </w:num>
  <w:num w:numId="60">
    <w:abstractNumId w:val="33"/>
  </w:num>
  <w:num w:numId="61">
    <w:abstractNumId w:val="66"/>
  </w:num>
  <w:num w:numId="62">
    <w:abstractNumId w:val="52"/>
  </w:num>
  <w:num w:numId="63">
    <w:abstractNumId w:val="9"/>
  </w:num>
  <w:num w:numId="64">
    <w:abstractNumId w:val="41"/>
  </w:num>
  <w:num w:numId="65">
    <w:abstractNumId w:val="12"/>
  </w:num>
  <w:num w:numId="66">
    <w:abstractNumId w:val="74"/>
  </w:num>
  <w:num w:numId="67">
    <w:abstractNumId w:val="25"/>
  </w:num>
  <w:num w:numId="68">
    <w:abstractNumId w:val="23"/>
  </w:num>
  <w:num w:numId="69">
    <w:abstractNumId w:val="75"/>
  </w:num>
  <w:num w:numId="70">
    <w:abstractNumId w:val="58"/>
    <w:lvlOverride w:ilvl="0">
      <w:lvl w:ilvl="0">
        <w:start w:val="1"/>
        <w:numFmt w:val="decimal"/>
        <w:lvlText w:val="5.%1."/>
        <w:lvlJc w:val="left"/>
        <w:pPr>
          <w:ind w:left="720" w:hanging="360"/>
        </w:pPr>
        <w:rPr>
          <w:rFonts w:hint="default"/>
        </w:rPr>
      </w:lvl>
    </w:lvlOverride>
    <w:lvlOverride w:ilvl="1">
      <w:lvl w:ilvl="1">
        <w:start w:val="1"/>
        <w:numFmt w:val="decimal"/>
        <w:lvlText w:val="5.1.%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71">
    <w:abstractNumId w:val="76"/>
  </w:num>
  <w:num w:numId="72">
    <w:abstractNumId w:val="13"/>
  </w:num>
  <w:num w:numId="73">
    <w:abstractNumId w:val="67"/>
  </w:num>
  <w:num w:numId="74">
    <w:abstractNumId w:val="4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711"/>
    <w:rsid w:val="00000540"/>
    <w:rsid w:val="000008ED"/>
    <w:rsid w:val="00000932"/>
    <w:rsid w:val="00000BA6"/>
    <w:rsid w:val="00000E24"/>
    <w:rsid w:val="00001120"/>
    <w:rsid w:val="00001202"/>
    <w:rsid w:val="0000126B"/>
    <w:rsid w:val="00001D2C"/>
    <w:rsid w:val="00001DF6"/>
    <w:rsid w:val="00001E70"/>
    <w:rsid w:val="000026CE"/>
    <w:rsid w:val="00002B1C"/>
    <w:rsid w:val="00002E0E"/>
    <w:rsid w:val="000030D9"/>
    <w:rsid w:val="00003AEF"/>
    <w:rsid w:val="00004054"/>
    <w:rsid w:val="00004366"/>
    <w:rsid w:val="0000436A"/>
    <w:rsid w:val="00004950"/>
    <w:rsid w:val="000050D8"/>
    <w:rsid w:val="00005551"/>
    <w:rsid w:val="00005838"/>
    <w:rsid w:val="00005B46"/>
    <w:rsid w:val="000060BE"/>
    <w:rsid w:val="000065D9"/>
    <w:rsid w:val="00007087"/>
    <w:rsid w:val="00007669"/>
    <w:rsid w:val="000079D5"/>
    <w:rsid w:val="00007E0B"/>
    <w:rsid w:val="000103D3"/>
    <w:rsid w:val="00010795"/>
    <w:rsid w:val="00010AE3"/>
    <w:rsid w:val="000112B4"/>
    <w:rsid w:val="00011384"/>
    <w:rsid w:val="0001143D"/>
    <w:rsid w:val="00011889"/>
    <w:rsid w:val="00012079"/>
    <w:rsid w:val="00012691"/>
    <w:rsid w:val="000129A8"/>
    <w:rsid w:val="00012BF0"/>
    <w:rsid w:val="0001314A"/>
    <w:rsid w:val="0001376F"/>
    <w:rsid w:val="000138C5"/>
    <w:rsid w:val="00013D9B"/>
    <w:rsid w:val="00013FAC"/>
    <w:rsid w:val="00014439"/>
    <w:rsid w:val="000144F3"/>
    <w:rsid w:val="00014EEB"/>
    <w:rsid w:val="000158F8"/>
    <w:rsid w:val="00015AE3"/>
    <w:rsid w:val="0001629A"/>
    <w:rsid w:val="000166CE"/>
    <w:rsid w:val="000168DB"/>
    <w:rsid w:val="00016C35"/>
    <w:rsid w:val="000170F1"/>
    <w:rsid w:val="00017CCD"/>
    <w:rsid w:val="00017F03"/>
    <w:rsid w:val="00017FDE"/>
    <w:rsid w:val="000201A4"/>
    <w:rsid w:val="000203C7"/>
    <w:rsid w:val="000203CC"/>
    <w:rsid w:val="0002050D"/>
    <w:rsid w:val="00020559"/>
    <w:rsid w:val="00020593"/>
    <w:rsid w:val="000205BF"/>
    <w:rsid w:val="00020E89"/>
    <w:rsid w:val="0002199D"/>
    <w:rsid w:val="000219D2"/>
    <w:rsid w:val="00022465"/>
    <w:rsid w:val="000230BD"/>
    <w:rsid w:val="00023266"/>
    <w:rsid w:val="0002352B"/>
    <w:rsid w:val="000235A8"/>
    <w:rsid w:val="00023B3B"/>
    <w:rsid w:val="00023B76"/>
    <w:rsid w:val="00024495"/>
    <w:rsid w:val="000244C8"/>
    <w:rsid w:val="0002450D"/>
    <w:rsid w:val="00024C9F"/>
    <w:rsid w:val="00025198"/>
    <w:rsid w:val="0002549E"/>
    <w:rsid w:val="00025BB9"/>
    <w:rsid w:val="000260BD"/>
    <w:rsid w:val="00026294"/>
    <w:rsid w:val="00026510"/>
    <w:rsid w:val="0002668C"/>
    <w:rsid w:val="00026887"/>
    <w:rsid w:val="00027398"/>
    <w:rsid w:val="000276E8"/>
    <w:rsid w:val="0002798E"/>
    <w:rsid w:val="00030427"/>
    <w:rsid w:val="00030590"/>
    <w:rsid w:val="00030BB5"/>
    <w:rsid w:val="000313D9"/>
    <w:rsid w:val="000314A8"/>
    <w:rsid w:val="00031A12"/>
    <w:rsid w:val="00031BE2"/>
    <w:rsid w:val="00031E13"/>
    <w:rsid w:val="0003229D"/>
    <w:rsid w:val="000324D6"/>
    <w:rsid w:val="00032F7D"/>
    <w:rsid w:val="00033329"/>
    <w:rsid w:val="0003358E"/>
    <w:rsid w:val="00033A9F"/>
    <w:rsid w:val="00033AD2"/>
    <w:rsid w:val="00033CC1"/>
    <w:rsid w:val="0003478F"/>
    <w:rsid w:val="000347A9"/>
    <w:rsid w:val="00034986"/>
    <w:rsid w:val="00034F6F"/>
    <w:rsid w:val="00034FDF"/>
    <w:rsid w:val="0003513E"/>
    <w:rsid w:val="00035141"/>
    <w:rsid w:val="00035257"/>
    <w:rsid w:val="000355D0"/>
    <w:rsid w:val="000358BF"/>
    <w:rsid w:val="00036188"/>
    <w:rsid w:val="00036550"/>
    <w:rsid w:val="00036D16"/>
    <w:rsid w:val="00036E4E"/>
    <w:rsid w:val="000372B4"/>
    <w:rsid w:val="00037524"/>
    <w:rsid w:val="00037BE0"/>
    <w:rsid w:val="000401F6"/>
    <w:rsid w:val="000405AA"/>
    <w:rsid w:val="000405F0"/>
    <w:rsid w:val="00040641"/>
    <w:rsid w:val="00040E40"/>
    <w:rsid w:val="00040EB2"/>
    <w:rsid w:val="000418C3"/>
    <w:rsid w:val="00041B84"/>
    <w:rsid w:val="00041CDB"/>
    <w:rsid w:val="00041F9A"/>
    <w:rsid w:val="00043387"/>
    <w:rsid w:val="00043B44"/>
    <w:rsid w:val="00043F0B"/>
    <w:rsid w:val="00043F9D"/>
    <w:rsid w:val="000446E6"/>
    <w:rsid w:val="00044743"/>
    <w:rsid w:val="00044D94"/>
    <w:rsid w:val="00044F0C"/>
    <w:rsid w:val="000452DF"/>
    <w:rsid w:val="00045564"/>
    <w:rsid w:val="00045565"/>
    <w:rsid w:val="0004571C"/>
    <w:rsid w:val="00046120"/>
    <w:rsid w:val="000465D5"/>
    <w:rsid w:val="00046731"/>
    <w:rsid w:val="000469AB"/>
    <w:rsid w:val="00047084"/>
    <w:rsid w:val="00047199"/>
    <w:rsid w:val="0004746E"/>
    <w:rsid w:val="00047C08"/>
    <w:rsid w:val="000504B5"/>
    <w:rsid w:val="00050509"/>
    <w:rsid w:val="00050ED9"/>
    <w:rsid w:val="00050EFD"/>
    <w:rsid w:val="00051500"/>
    <w:rsid w:val="0005179A"/>
    <w:rsid w:val="0005181A"/>
    <w:rsid w:val="00051F8D"/>
    <w:rsid w:val="0005202C"/>
    <w:rsid w:val="00052239"/>
    <w:rsid w:val="0005273F"/>
    <w:rsid w:val="000528BD"/>
    <w:rsid w:val="0005298D"/>
    <w:rsid w:val="00053104"/>
    <w:rsid w:val="000543BF"/>
    <w:rsid w:val="000549A2"/>
    <w:rsid w:val="00054BFF"/>
    <w:rsid w:val="00054EAC"/>
    <w:rsid w:val="0005501B"/>
    <w:rsid w:val="00055FEF"/>
    <w:rsid w:val="000560D6"/>
    <w:rsid w:val="000562A1"/>
    <w:rsid w:val="000566C4"/>
    <w:rsid w:val="00056856"/>
    <w:rsid w:val="00056D84"/>
    <w:rsid w:val="00056E1E"/>
    <w:rsid w:val="00056FBE"/>
    <w:rsid w:val="00057280"/>
    <w:rsid w:val="000576FD"/>
    <w:rsid w:val="00057B70"/>
    <w:rsid w:val="0006036C"/>
    <w:rsid w:val="00060B30"/>
    <w:rsid w:val="00060CC1"/>
    <w:rsid w:val="00061A0F"/>
    <w:rsid w:val="00061B57"/>
    <w:rsid w:val="00061CCF"/>
    <w:rsid w:val="0006239E"/>
    <w:rsid w:val="00062C75"/>
    <w:rsid w:val="00062F6A"/>
    <w:rsid w:val="00063FB6"/>
    <w:rsid w:val="00064309"/>
    <w:rsid w:val="00064710"/>
    <w:rsid w:val="0006488B"/>
    <w:rsid w:val="00064CE1"/>
    <w:rsid w:val="000654E9"/>
    <w:rsid w:val="00065BB0"/>
    <w:rsid w:val="0006601A"/>
    <w:rsid w:val="00066208"/>
    <w:rsid w:val="000665E1"/>
    <w:rsid w:val="000669D2"/>
    <w:rsid w:val="00066A0D"/>
    <w:rsid w:val="00067941"/>
    <w:rsid w:val="0006799B"/>
    <w:rsid w:val="00070641"/>
    <w:rsid w:val="0007072B"/>
    <w:rsid w:val="00070E4B"/>
    <w:rsid w:val="00071409"/>
    <w:rsid w:val="00071470"/>
    <w:rsid w:val="00071ABC"/>
    <w:rsid w:val="00071BA8"/>
    <w:rsid w:val="000726A5"/>
    <w:rsid w:val="000726F6"/>
    <w:rsid w:val="00073727"/>
    <w:rsid w:val="0007459E"/>
    <w:rsid w:val="0007510D"/>
    <w:rsid w:val="00075321"/>
    <w:rsid w:val="00075775"/>
    <w:rsid w:val="000757DE"/>
    <w:rsid w:val="00075D26"/>
    <w:rsid w:val="00075E87"/>
    <w:rsid w:val="00075ED7"/>
    <w:rsid w:val="0007607A"/>
    <w:rsid w:val="000767FA"/>
    <w:rsid w:val="00076D21"/>
    <w:rsid w:val="00076DC2"/>
    <w:rsid w:val="0007730A"/>
    <w:rsid w:val="0007788E"/>
    <w:rsid w:val="00077B6D"/>
    <w:rsid w:val="00077B87"/>
    <w:rsid w:val="00077E80"/>
    <w:rsid w:val="00080506"/>
    <w:rsid w:val="00080883"/>
    <w:rsid w:val="00080B75"/>
    <w:rsid w:val="00080C2A"/>
    <w:rsid w:val="00080FD5"/>
    <w:rsid w:val="0008127F"/>
    <w:rsid w:val="00081A06"/>
    <w:rsid w:val="0008201E"/>
    <w:rsid w:val="0008203F"/>
    <w:rsid w:val="0008216B"/>
    <w:rsid w:val="000822A8"/>
    <w:rsid w:val="000826AB"/>
    <w:rsid w:val="00082C4F"/>
    <w:rsid w:val="000831AE"/>
    <w:rsid w:val="00083465"/>
    <w:rsid w:val="000837A2"/>
    <w:rsid w:val="00083BC9"/>
    <w:rsid w:val="00083C91"/>
    <w:rsid w:val="00084361"/>
    <w:rsid w:val="00084BA1"/>
    <w:rsid w:val="00084C02"/>
    <w:rsid w:val="00084DA0"/>
    <w:rsid w:val="0008509F"/>
    <w:rsid w:val="000854B3"/>
    <w:rsid w:val="00085630"/>
    <w:rsid w:val="000857FC"/>
    <w:rsid w:val="000858E2"/>
    <w:rsid w:val="000859CD"/>
    <w:rsid w:val="00085BE6"/>
    <w:rsid w:val="0008605E"/>
    <w:rsid w:val="000864EE"/>
    <w:rsid w:val="000867BC"/>
    <w:rsid w:val="00086D4E"/>
    <w:rsid w:val="00087325"/>
    <w:rsid w:val="000900C2"/>
    <w:rsid w:val="0009031B"/>
    <w:rsid w:val="0009033A"/>
    <w:rsid w:val="0009054B"/>
    <w:rsid w:val="0009109B"/>
    <w:rsid w:val="00091263"/>
    <w:rsid w:val="000914D3"/>
    <w:rsid w:val="00091A2A"/>
    <w:rsid w:val="00092325"/>
    <w:rsid w:val="00092717"/>
    <w:rsid w:val="0009291A"/>
    <w:rsid w:val="0009298C"/>
    <w:rsid w:val="00092A54"/>
    <w:rsid w:val="00092B99"/>
    <w:rsid w:val="00092EEF"/>
    <w:rsid w:val="00093280"/>
    <w:rsid w:val="0009328A"/>
    <w:rsid w:val="0009341B"/>
    <w:rsid w:val="00093C52"/>
    <w:rsid w:val="000941D4"/>
    <w:rsid w:val="000945DA"/>
    <w:rsid w:val="00095232"/>
    <w:rsid w:val="000952EA"/>
    <w:rsid w:val="0009558A"/>
    <w:rsid w:val="0009589A"/>
    <w:rsid w:val="00095A04"/>
    <w:rsid w:val="00096A50"/>
    <w:rsid w:val="00097013"/>
    <w:rsid w:val="000972C4"/>
    <w:rsid w:val="00097966"/>
    <w:rsid w:val="00097D6C"/>
    <w:rsid w:val="000A0DA6"/>
    <w:rsid w:val="000A21B0"/>
    <w:rsid w:val="000A2263"/>
    <w:rsid w:val="000A234D"/>
    <w:rsid w:val="000A2367"/>
    <w:rsid w:val="000A2DAA"/>
    <w:rsid w:val="000A2DB6"/>
    <w:rsid w:val="000A32DD"/>
    <w:rsid w:val="000A41B1"/>
    <w:rsid w:val="000A4611"/>
    <w:rsid w:val="000A47CC"/>
    <w:rsid w:val="000A4E3C"/>
    <w:rsid w:val="000A4EE8"/>
    <w:rsid w:val="000A4F3C"/>
    <w:rsid w:val="000A530A"/>
    <w:rsid w:val="000A57AC"/>
    <w:rsid w:val="000A6347"/>
    <w:rsid w:val="000A67DB"/>
    <w:rsid w:val="000A68B1"/>
    <w:rsid w:val="000A6A37"/>
    <w:rsid w:val="000A6B6E"/>
    <w:rsid w:val="000A701F"/>
    <w:rsid w:val="000A77A1"/>
    <w:rsid w:val="000A7833"/>
    <w:rsid w:val="000A7BED"/>
    <w:rsid w:val="000B0CF4"/>
    <w:rsid w:val="000B1FF7"/>
    <w:rsid w:val="000B2734"/>
    <w:rsid w:val="000B2AE7"/>
    <w:rsid w:val="000B2D7C"/>
    <w:rsid w:val="000B349F"/>
    <w:rsid w:val="000B3806"/>
    <w:rsid w:val="000B4ABF"/>
    <w:rsid w:val="000B4AE4"/>
    <w:rsid w:val="000B4B37"/>
    <w:rsid w:val="000B4BD3"/>
    <w:rsid w:val="000B54AC"/>
    <w:rsid w:val="000B56D5"/>
    <w:rsid w:val="000B6805"/>
    <w:rsid w:val="000B6BBF"/>
    <w:rsid w:val="000B7075"/>
    <w:rsid w:val="000B717A"/>
    <w:rsid w:val="000B7343"/>
    <w:rsid w:val="000B747B"/>
    <w:rsid w:val="000B789B"/>
    <w:rsid w:val="000B7E19"/>
    <w:rsid w:val="000C04CA"/>
    <w:rsid w:val="000C064E"/>
    <w:rsid w:val="000C076B"/>
    <w:rsid w:val="000C0847"/>
    <w:rsid w:val="000C0A5B"/>
    <w:rsid w:val="000C0AFD"/>
    <w:rsid w:val="000C0C38"/>
    <w:rsid w:val="000C0DFC"/>
    <w:rsid w:val="000C1080"/>
    <w:rsid w:val="000C1BE3"/>
    <w:rsid w:val="000C234C"/>
    <w:rsid w:val="000C23FF"/>
    <w:rsid w:val="000C28EA"/>
    <w:rsid w:val="000C38EB"/>
    <w:rsid w:val="000C3D0A"/>
    <w:rsid w:val="000C4717"/>
    <w:rsid w:val="000C496B"/>
    <w:rsid w:val="000C4A51"/>
    <w:rsid w:val="000C4B5A"/>
    <w:rsid w:val="000C4D2F"/>
    <w:rsid w:val="000C5869"/>
    <w:rsid w:val="000C5B5F"/>
    <w:rsid w:val="000C6230"/>
    <w:rsid w:val="000C63AD"/>
    <w:rsid w:val="000C67AF"/>
    <w:rsid w:val="000C698C"/>
    <w:rsid w:val="000C6E64"/>
    <w:rsid w:val="000C71D3"/>
    <w:rsid w:val="000C79B2"/>
    <w:rsid w:val="000C7D5E"/>
    <w:rsid w:val="000D0416"/>
    <w:rsid w:val="000D0D0A"/>
    <w:rsid w:val="000D0DCE"/>
    <w:rsid w:val="000D0EE8"/>
    <w:rsid w:val="000D0FDA"/>
    <w:rsid w:val="000D110F"/>
    <w:rsid w:val="000D140D"/>
    <w:rsid w:val="000D1856"/>
    <w:rsid w:val="000D18ED"/>
    <w:rsid w:val="000D191A"/>
    <w:rsid w:val="000D1CCD"/>
    <w:rsid w:val="000D1FA1"/>
    <w:rsid w:val="000D2003"/>
    <w:rsid w:val="000D2A97"/>
    <w:rsid w:val="000D3158"/>
    <w:rsid w:val="000D3171"/>
    <w:rsid w:val="000D340C"/>
    <w:rsid w:val="000D3896"/>
    <w:rsid w:val="000D3C35"/>
    <w:rsid w:val="000D57C1"/>
    <w:rsid w:val="000D594D"/>
    <w:rsid w:val="000D5CC0"/>
    <w:rsid w:val="000D5E53"/>
    <w:rsid w:val="000D61FA"/>
    <w:rsid w:val="000D6360"/>
    <w:rsid w:val="000D6EA0"/>
    <w:rsid w:val="000D7C5C"/>
    <w:rsid w:val="000D7EDC"/>
    <w:rsid w:val="000E0348"/>
    <w:rsid w:val="000E08B2"/>
    <w:rsid w:val="000E09B5"/>
    <w:rsid w:val="000E09B8"/>
    <w:rsid w:val="000E123B"/>
    <w:rsid w:val="000E1364"/>
    <w:rsid w:val="000E1592"/>
    <w:rsid w:val="000E169F"/>
    <w:rsid w:val="000E187C"/>
    <w:rsid w:val="000E212F"/>
    <w:rsid w:val="000E273D"/>
    <w:rsid w:val="000E284B"/>
    <w:rsid w:val="000E2DEB"/>
    <w:rsid w:val="000E2E02"/>
    <w:rsid w:val="000E2FDA"/>
    <w:rsid w:val="000E3664"/>
    <w:rsid w:val="000E3D5E"/>
    <w:rsid w:val="000E410A"/>
    <w:rsid w:val="000E4503"/>
    <w:rsid w:val="000E45E3"/>
    <w:rsid w:val="000E4CA9"/>
    <w:rsid w:val="000E528E"/>
    <w:rsid w:val="000E5928"/>
    <w:rsid w:val="000E5E8B"/>
    <w:rsid w:val="000E6213"/>
    <w:rsid w:val="000E759B"/>
    <w:rsid w:val="000E76DE"/>
    <w:rsid w:val="000E7938"/>
    <w:rsid w:val="000E79B6"/>
    <w:rsid w:val="000F055E"/>
    <w:rsid w:val="000F062A"/>
    <w:rsid w:val="000F084F"/>
    <w:rsid w:val="000F09F9"/>
    <w:rsid w:val="000F1E49"/>
    <w:rsid w:val="000F2428"/>
    <w:rsid w:val="000F24C3"/>
    <w:rsid w:val="000F292A"/>
    <w:rsid w:val="000F2D00"/>
    <w:rsid w:val="000F2F26"/>
    <w:rsid w:val="000F3256"/>
    <w:rsid w:val="000F33B3"/>
    <w:rsid w:val="000F368E"/>
    <w:rsid w:val="000F3AA3"/>
    <w:rsid w:val="000F3B2A"/>
    <w:rsid w:val="000F3E6C"/>
    <w:rsid w:val="000F4966"/>
    <w:rsid w:val="000F51C0"/>
    <w:rsid w:val="000F520A"/>
    <w:rsid w:val="000F52F1"/>
    <w:rsid w:val="000F5B34"/>
    <w:rsid w:val="000F5E73"/>
    <w:rsid w:val="000F5F41"/>
    <w:rsid w:val="000F649E"/>
    <w:rsid w:val="000F6897"/>
    <w:rsid w:val="000F6AF3"/>
    <w:rsid w:val="000F72B5"/>
    <w:rsid w:val="000F7C3B"/>
    <w:rsid w:val="0010016D"/>
    <w:rsid w:val="001006F5"/>
    <w:rsid w:val="00100D01"/>
    <w:rsid w:val="001011A0"/>
    <w:rsid w:val="00101F6D"/>
    <w:rsid w:val="001024C8"/>
    <w:rsid w:val="00103186"/>
    <w:rsid w:val="00104F0B"/>
    <w:rsid w:val="00105173"/>
    <w:rsid w:val="00105CF0"/>
    <w:rsid w:val="00105ED8"/>
    <w:rsid w:val="00106102"/>
    <w:rsid w:val="00106153"/>
    <w:rsid w:val="00106476"/>
    <w:rsid w:val="00106618"/>
    <w:rsid w:val="001066E9"/>
    <w:rsid w:val="001070CE"/>
    <w:rsid w:val="001078DB"/>
    <w:rsid w:val="00107B2A"/>
    <w:rsid w:val="00107CCF"/>
    <w:rsid w:val="00107D17"/>
    <w:rsid w:val="00107F2E"/>
    <w:rsid w:val="00110B8D"/>
    <w:rsid w:val="00110BE7"/>
    <w:rsid w:val="00110DA2"/>
    <w:rsid w:val="00110F96"/>
    <w:rsid w:val="00110FD3"/>
    <w:rsid w:val="00111086"/>
    <w:rsid w:val="001111E1"/>
    <w:rsid w:val="00111603"/>
    <w:rsid w:val="00111702"/>
    <w:rsid w:val="00111744"/>
    <w:rsid w:val="00114045"/>
    <w:rsid w:val="001140F1"/>
    <w:rsid w:val="00114B76"/>
    <w:rsid w:val="00114CC0"/>
    <w:rsid w:val="00114CD4"/>
    <w:rsid w:val="00114CF5"/>
    <w:rsid w:val="00114DA9"/>
    <w:rsid w:val="0011526B"/>
    <w:rsid w:val="00115D99"/>
    <w:rsid w:val="0011631A"/>
    <w:rsid w:val="001169A2"/>
    <w:rsid w:val="00116C3C"/>
    <w:rsid w:val="0011713B"/>
    <w:rsid w:val="001171C4"/>
    <w:rsid w:val="0011740A"/>
    <w:rsid w:val="00117CC4"/>
    <w:rsid w:val="0012081C"/>
    <w:rsid w:val="00120AAC"/>
    <w:rsid w:val="00120D74"/>
    <w:rsid w:val="00121560"/>
    <w:rsid w:val="00121DAE"/>
    <w:rsid w:val="001226E5"/>
    <w:rsid w:val="001227D5"/>
    <w:rsid w:val="0012285E"/>
    <w:rsid w:val="00122ADF"/>
    <w:rsid w:val="0012309C"/>
    <w:rsid w:val="001237BB"/>
    <w:rsid w:val="00123BE3"/>
    <w:rsid w:val="0012411C"/>
    <w:rsid w:val="0012423C"/>
    <w:rsid w:val="00124C8A"/>
    <w:rsid w:val="00124E49"/>
    <w:rsid w:val="001252E2"/>
    <w:rsid w:val="00125574"/>
    <w:rsid w:val="001256CB"/>
    <w:rsid w:val="00126058"/>
    <w:rsid w:val="0012619B"/>
    <w:rsid w:val="00126B5B"/>
    <w:rsid w:val="00126E9F"/>
    <w:rsid w:val="001271B0"/>
    <w:rsid w:val="00127499"/>
    <w:rsid w:val="00127AFF"/>
    <w:rsid w:val="00127CB8"/>
    <w:rsid w:val="0013007A"/>
    <w:rsid w:val="001307C1"/>
    <w:rsid w:val="001313BB"/>
    <w:rsid w:val="001316B2"/>
    <w:rsid w:val="001318D8"/>
    <w:rsid w:val="0013195A"/>
    <w:rsid w:val="00131E7A"/>
    <w:rsid w:val="0013223B"/>
    <w:rsid w:val="0013241B"/>
    <w:rsid w:val="00132940"/>
    <w:rsid w:val="00133282"/>
    <w:rsid w:val="001333B8"/>
    <w:rsid w:val="0013392C"/>
    <w:rsid w:val="00133EFF"/>
    <w:rsid w:val="0013529F"/>
    <w:rsid w:val="001352A2"/>
    <w:rsid w:val="00135488"/>
    <w:rsid w:val="001356E4"/>
    <w:rsid w:val="00135881"/>
    <w:rsid w:val="001359C5"/>
    <w:rsid w:val="00135A41"/>
    <w:rsid w:val="00135AC2"/>
    <w:rsid w:val="001361EB"/>
    <w:rsid w:val="001364D2"/>
    <w:rsid w:val="00136536"/>
    <w:rsid w:val="00136ED4"/>
    <w:rsid w:val="001404AB"/>
    <w:rsid w:val="00140706"/>
    <w:rsid w:val="0014084C"/>
    <w:rsid w:val="00140E1D"/>
    <w:rsid w:val="00142112"/>
    <w:rsid w:val="001423A1"/>
    <w:rsid w:val="001424E9"/>
    <w:rsid w:val="001429C9"/>
    <w:rsid w:val="00142F67"/>
    <w:rsid w:val="001434E2"/>
    <w:rsid w:val="001435BE"/>
    <w:rsid w:val="00143C11"/>
    <w:rsid w:val="00143DEB"/>
    <w:rsid w:val="0014429B"/>
    <w:rsid w:val="00144799"/>
    <w:rsid w:val="001449E6"/>
    <w:rsid w:val="00144C3B"/>
    <w:rsid w:val="00144C69"/>
    <w:rsid w:val="00144D7D"/>
    <w:rsid w:val="0014518B"/>
    <w:rsid w:val="0014537D"/>
    <w:rsid w:val="0014543D"/>
    <w:rsid w:val="0014582B"/>
    <w:rsid w:val="0014597F"/>
    <w:rsid w:val="00146334"/>
    <w:rsid w:val="001465C3"/>
    <w:rsid w:val="0014724A"/>
    <w:rsid w:val="0014754B"/>
    <w:rsid w:val="001477BF"/>
    <w:rsid w:val="001502CF"/>
    <w:rsid w:val="0015098D"/>
    <w:rsid w:val="001509BF"/>
    <w:rsid w:val="00150A72"/>
    <w:rsid w:val="00150D94"/>
    <w:rsid w:val="0015150E"/>
    <w:rsid w:val="00151664"/>
    <w:rsid w:val="00151C81"/>
    <w:rsid w:val="00151E11"/>
    <w:rsid w:val="0015202C"/>
    <w:rsid w:val="00152067"/>
    <w:rsid w:val="001522B1"/>
    <w:rsid w:val="00152783"/>
    <w:rsid w:val="00152AC3"/>
    <w:rsid w:val="0015304B"/>
    <w:rsid w:val="0015318D"/>
    <w:rsid w:val="001533AF"/>
    <w:rsid w:val="00153A3F"/>
    <w:rsid w:val="00153BCA"/>
    <w:rsid w:val="00153EE6"/>
    <w:rsid w:val="00153F83"/>
    <w:rsid w:val="0015495C"/>
    <w:rsid w:val="00154D2B"/>
    <w:rsid w:val="001551A8"/>
    <w:rsid w:val="00155F1E"/>
    <w:rsid w:val="0015659D"/>
    <w:rsid w:val="00157542"/>
    <w:rsid w:val="00157AB4"/>
    <w:rsid w:val="00157DF5"/>
    <w:rsid w:val="00157FD2"/>
    <w:rsid w:val="0016028D"/>
    <w:rsid w:val="001608F3"/>
    <w:rsid w:val="001615EA"/>
    <w:rsid w:val="00161D65"/>
    <w:rsid w:val="00161E56"/>
    <w:rsid w:val="00162419"/>
    <w:rsid w:val="00162471"/>
    <w:rsid w:val="0016315F"/>
    <w:rsid w:val="00163A59"/>
    <w:rsid w:val="00163AE1"/>
    <w:rsid w:val="00163BF2"/>
    <w:rsid w:val="001644CB"/>
    <w:rsid w:val="00164524"/>
    <w:rsid w:val="0016499F"/>
    <w:rsid w:val="00164B29"/>
    <w:rsid w:val="00164EE4"/>
    <w:rsid w:val="00165192"/>
    <w:rsid w:val="00165927"/>
    <w:rsid w:val="00165E10"/>
    <w:rsid w:val="00165E57"/>
    <w:rsid w:val="00165F1D"/>
    <w:rsid w:val="0016632C"/>
    <w:rsid w:val="001663E9"/>
    <w:rsid w:val="00166571"/>
    <w:rsid w:val="00167DE6"/>
    <w:rsid w:val="00167F16"/>
    <w:rsid w:val="00167FA7"/>
    <w:rsid w:val="001701F6"/>
    <w:rsid w:val="00170297"/>
    <w:rsid w:val="0017055F"/>
    <w:rsid w:val="001708EF"/>
    <w:rsid w:val="00170B4B"/>
    <w:rsid w:val="00170C7A"/>
    <w:rsid w:val="00170CBA"/>
    <w:rsid w:val="00171229"/>
    <w:rsid w:val="0017122F"/>
    <w:rsid w:val="001713B8"/>
    <w:rsid w:val="00171513"/>
    <w:rsid w:val="00171987"/>
    <w:rsid w:val="00171C91"/>
    <w:rsid w:val="0017287F"/>
    <w:rsid w:val="00172FDF"/>
    <w:rsid w:val="00173240"/>
    <w:rsid w:val="001733AC"/>
    <w:rsid w:val="00173E13"/>
    <w:rsid w:val="00174431"/>
    <w:rsid w:val="0017454A"/>
    <w:rsid w:val="00174827"/>
    <w:rsid w:val="0017492A"/>
    <w:rsid w:val="001752D7"/>
    <w:rsid w:val="0017532D"/>
    <w:rsid w:val="00175430"/>
    <w:rsid w:val="001754FD"/>
    <w:rsid w:val="00175678"/>
    <w:rsid w:val="00175E51"/>
    <w:rsid w:val="001760BD"/>
    <w:rsid w:val="00176187"/>
    <w:rsid w:val="0017630C"/>
    <w:rsid w:val="0017638D"/>
    <w:rsid w:val="001764D2"/>
    <w:rsid w:val="001764F1"/>
    <w:rsid w:val="001765B5"/>
    <w:rsid w:val="00176E4A"/>
    <w:rsid w:val="001770F7"/>
    <w:rsid w:val="001773D0"/>
    <w:rsid w:val="0017741F"/>
    <w:rsid w:val="001778D2"/>
    <w:rsid w:val="00177B37"/>
    <w:rsid w:val="00177C93"/>
    <w:rsid w:val="00177D65"/>
    <w:rsid w:val="0018086C"/>
    <w:rsid w:val="0018090A"/>
    <w:rsid w:val="0018090D"/>
    <w:rsid w:val="00180AC9"/>
    <w:rsid w:val="00180F84"/>
    <w:rsid w:val="001817B9"/>
    <w:rsid w:val="00181AD7"/>
    <w:rsid w:val="00182F4B"/>
    <w:rsid w:val="0018317B"/>
    <w:rsid w:val="001832EA"/>
    <w:rsid w:val="001834D1"/>
    <w:rsid w:val="001835BB"/>
    <w:rsid w:val="001836C6"/>
    <w:rsid w:val="001842E4"/>
    <w:rsid w:val="00184614"/>
    <w:rsid w:val="00184736"/>
    <w:rsid w:val="00184890"/>
    <w:rsid w:val="00184B1D"/>
    <w:rsid w:val="001854ED"/>
    <w:rsid w:val="0018558C"/>
    <w:rsid w:val="00185ABD"/>
    <w:rsid w:val="0018617F"/>
    <w:rsid w:val="00186978"/>
    <w:rsid w:val="00186C12"/>
    <w:rsid w:val="00186F0F"/>
    <w:rsid w:val="0018751F"/>
    <w:rsid w:val="001875BD"/>
    <w:rsid w:val="00187A4E"/>
    <w:rsid w:val="00187C5E"/>
    <w:rsid w:val="00187EBE"/>
    <w:rsid w:val="00187EDF"/>
    <w:rsid w:val="001901A9"/>
    <w:rsid w:val="00190E2D"/>
    <w:rsid w:val="00191241"/>
    <w:rsid w:val="00191C64"/>
    <w:rsid w:val="00191E8F"/>
    <w:rsid w:val="00191FC3"/>
    <w:rsid w:val="001922C0"/>
    <w:rsid w:val="001922E2"/>
    <w:rsid w:val="001923A3"/>
    <w:rsid w:val="00192BC4"/>
    <w:rsid w:val="00192D54"/>
    <w:rsid w:val="0019308B"/>
    <w:rsid w:val="0019320A"/>
    <w:rsid w:val="0019388A"/>
    <w:rsid w:val="00193A71"/>
    <w:rsid w:val="00193B83"/>
    <w:rsid w:val="00193D76"/>
    <w:rsid w:val="00193DA0"/>
    <w:rsid w:val="00193DF1"/>
    <w:rsid w:val="00194273"/>
    <w:rsid w:val="0019470D"/>
    <w:rsid w:val="00194A28"/>
    <w:rsid w:val="00194F8D"/>
    <w:rsid w:val="00195AB7"/>
    <w:rsid w:val="00195B3A"/>
    <w:rsid w:val="00195C9A"/>
    <w:rsid w:val="00196135"/>
    <w:rsid w:val="00196612"/>
    <w:rsid w:val="0019701E"/>
    <w:rsid w:val="00197194"/>
    <w:rsid w:val="0019762E"/>
    <w:rsid w:val="00197911"/>
    <w:rsid w:val="001A0144"/>
    <w:rsid w:val="001A050A"/>
    <w:rsid w:val="001A09CB"/>
    <w:rsid w:val="001A11A7"/>
    <w:rsid w:val="001A125D"/>
    <w:rsid w:val="001A161D"/>
    <w:rsid w:val="001A171C"/>
    <w:rsid w:val="001A1AC7"/>
    <w:rsid w:val="001A242F"/>
    <w:rsid w:val="001A2438"/>
    <w:rsid w:val="001A2580"/>
    <w:rsid w:val="001A28D6"/>
    <w:rsid w:val="001A2940"/>
    <w:rsid w:val="001A2BD3"/>
    <w:rsid w:val="001A2F19"/>
    <w:rsid w:val="001A310E"/>
    <w:rsid w:val="001A330A"/>
    <w:rsid w:val="001A3AA0"/>
    <w:rsid w:val="001A3D1C"/>
    <w:rsid w:val="001A40CF"/>
    <w:rsid w:val="001A4AA1"/>
    <w:rsid w:val="001A512A"/>
    <w:rsid w:val="001A5307"/>
    <w:rsid w:val="001A5880"/>
    <w:rsid w:val="001A5CF5"/>
    <w:rsid w:val="001A5DDD"/>
    <w:rsid w:val="001A619C"/>
    <w:rsid w:val="001A6373"/>
    <w:rsid w:val="001A69D6"/>
    <w:rsid w:val="001A6DBD"/>
    <w:rsid w:val="001A6E39"/>
    <w:rsid w:val="001A7710"/>
    <w:rsid w:val="001B0042"/>
    <w:rsid w:val="001B0429"/>
    <w:rsid w:val="001B0786"/>
    <w:rsid w:val="001B0C25"/>
    <w:rsid w:val="001B0FD6"/>
    <w:rsid w:val="001B10AB"/>
    <w:rsid w:val="001B10F2"/>
    <w:rsid w:val="001B1730"/>
    <w:rsid w:val="001B1AC1"/>
    <w:rsid w:val="001B1B48"/>
    <w:rsid w:val="001B1C20"/>
    <w:rsid w:val="001B2009"/>
    <w:rsid w:val="001B2398"/>
    <w:rsid w:val="001B2FC4"/>
    <w:rsid w:val="001B3078"/>
    <w:rsid w:val="001B31D4"/>
    <w:rsid w:val="001B32A9"/>
    <w:rsid w:val="001B3353"/>
    <w:rsid w:val="001B33C8"/>
    <w:rsid w:val="001B3E47"/>
    <w:rsid w:val="001B3FAE"/>
    <w:rsid w:val="001B40DA"/>
    <w:rsid w:val="001B41B0"/>
    <w:rsid w:val="001B41B7"/>
    <w:rsid w:val="001B41B9"/>
    <w:rsid w:val="001B45A7"/>
    <w:rsid w:val="001B4FD7"/>
    <w:rsid w:val="001B5489"/>
    <w:rsid w:val="001B5610"/>
    <w:rsid w:val="001B57F7"/>
    <w:rsid w:val="001B5EB3"/>
    <w:rsid w:val="001B6A6E"/>
    <w:rsid w:val="001B7098"/>
    <w:rsid w:val="001B7198"/>
    <w:rsid w:val="001B73A9"/>
    <w:rsid w:val="001B7493"/>
    <w:rsid w:val="001C05FA"/>
    <w:rsid w:val="001C075A"/>
    <w:rsid w:val="001C0B33"/>
    <w:rsid w:val="001C0B4F"/>
    <w:rsid w:val="001C142E"/>
    <w:rsid w:val="001C199D"/>
    <w:rsid w:val="001C1E13"/>
    <w:rsid w:val="001C24A3"/>
    <w:rsid w:val="001C24EB"/>
    <w:rsid w:val="001C2E5C"/>
    <w:rsid w:val="001C3086"/>
    <w:rsid w:val="001C33E2"/>
    <w:rsid w:val="001C3CD6"/>
    <w:rsid w:val="001C3D9C"/>
    <w:rsid w:val="001C3F2E"/>
    <w:rsid w:val="001C4607"/>
    <w:rsid w:val="001C46FD"/>
    <w:rsid w:val="001C4A85"/>
    <w:rsid w:val="001C534C"/>
    <w:rsid w:val="001C58A3"/>
    <w:rsid w:val="001C5AFA"/>
    <w:rsid w:val="001C5E5D"/>
    <w:rsid w:val="001C60A1"/>
    <w:rsid w:val="001C672B"/>
    <w:rsid w:val="001C70AE"/>
    <w:rsid w:val="001C78F8"/>
    <w:rsid w:val="001C7909"/>
    <w:rsid w:val="001C7C08"/>
    <w:rsid w:val="001D0350"/>
    <w:rsid w:val="001D05D4"/>
    <w:rsid w:val="001D0710"/>
    <w:rsid w:val="001D07A0"/>
    <w:rsid w:val="001D0ADF"/>
    <w:rsid w:val="001D0D1C"/>
    <w:rsid w:val="001D11C7"/>
    <w:rsid w:val="001D130B"/>
    <w:rsid w:val="001D176A"/>
    <w:rsid w:val="001D1794"/>
    <w:rsid w:val="001D1C38"/>
    <w:rsid w:val="001D1CE8"/>
    <w:rsid w:val="001D2227"/>
    <w:rsid w:val="001D223E"/>
    <w:rsid w:val="001D252F"/>
    <w:rsid w:val="001D2581"/>
    <w:rsid w:val="001D2B3E"/>
    <w:rsid w:val="001D2CA5"/>
    <w:rsid w:val="001D36A6"/>
    <w:rsid w:val="001D3DDA"/>
    <w:rsid w:val="001D3FBB"/>
    <w:rsid w:val="001D4313"/>
    <w:rsid w:val="001D4320"/>
    <w:rsid w:val="001D493D"/>
    <w:rsid w:val="001D4F63"/>
    <w:rsid w:val="001D5619"/>
    <w:rsid w:val="001D5633"/>
    <w:rsid w:val="001D5C80"/>
    <w:rsid w:val="001D5EE4"/>
    <w:rsid w:val="001D700E"/>
    <w:rsid w:val="001D793A"/>
    <w:rsid w:val="001D7BDD"/>
    <w:rsid w:val="001D7BEA"/>
    <w:rsid w:val="001E00FA"/>
    <w:rsid w:val="001E0283"/>
    <w:rsid w:val="001E078D"/>
    <w:rsid w:val="001E0804"/>
    <w:rsid w:val="001E0E82"/>
    <w:rsid w:val="001E0FD8"/>
    <w:rsid w:val="001E107B"/>
    <w:rsid w:val="001E17B1"/>
    <w:rsid w:val="001E1887"/>
    <w:rsid w:val="001E1A09"/>
    <w:rsid w:val="001E1AD9"/>
    <w:rsid w:val="001E1EC0"/>
    <w:rsid w:val="001E1EEE"/>
    <w:rsid w:val="001E24F5"/>
    <w:rsid w:val="001E2A36"/>
    <w:rsid w:val="001E2C10"/>
    <w:rsid w:val="001E31F8"/>
    <w:rsid w:val="001E3327"/>
    <w:rsid w:val="001E42AE"/>
    <w:rsid w:val="001E432F"/>
    <w:rsid w:val="001E4B64"/>
    <w:rsid w:val="001E4BA9"/>
    <w:rsid w:val="001E4BAC"/>
    <w:rsid w:val="001E5402"/>
    <w:rsid w:val="001E5E24"/>
    <w:rsid w:val="001E61DA"/>
    <w:rsid w:val="001E647B"/>
    <w:rsid w:val="001E6965"/>
    <w:rsid w:val="001E758A"/>
    <w:rsid w:val="001E7739"/>
    <w:rsid w:val="001E7F8D"/>
    <w:rsid w:val="001F014F"/>
    <w:rsid w:val="001F02AF"/>
    <w:rsid w:val="001F0969"/>
    <w:rsid w:val="001F0BCA"/>
    <w:rsid w:val="001F0D50"/>
    <w:rsid w:val="001F0D9C"/>
    <w:rsid w:val="001F15B3"/>
    <w:rsid w:val="001F18AC"/>
    <w:rsid w:val="001F1913"/>
    <w:rsid w:val="001F1D31"/>
    <w:rsid w:val="001F2058"/>
    <w:rsid w:val="001F20C5"/>
    <w:rsid w:val="001F20F7"/>
    <w:rsid w:val="001F2EB2"/>
    <w:rsid w:val="001F2F21"/>
    <w:rsid w:val="001F31D2"/>
    <w:rsid w:val="001F354C"/>
    <w:rsid w:val="001F375B"/>
    <w:rsid w:val="001F37DD"/>
    <w:rsid w:val="001F38D0"/>
    <w:rsid w:val="001F38E7"/>
    <w:rsid w:val="001F3D56"/>
    <w:rsid w:val="001F3F51"/>
    <w:rsid w:val="001F4148"/>
    <w:rsid w:val="001F42D6"/>
    <w:rsid w:val="001F4391"/>
    <w:rsid w:val="001F469C"/>
    <w:rsid w:val="001F4859"/>
    <w:rsid w:val="001F522D"/>
    <w:rsid w:val="001F54A1"/>
    <w:rsid w:val="001F5529"/>
    <w:rsid w:val="001F5800"/>
    <w:rsid w:val="001F586A"/>
    <w:rsid w:val="001F5AB8"/>
    <w:rsid w:val="001F5C69"/>
    <w:rsid w:val="001F5FD6"/>
    <w:rsid w:val="001F62E9"/>
    <w:rsid w:val="001F6E18"/>
    <w:rsid w:val="001F7223"/>
    <w:rsid w:val="001F7238"/>
    <w:rsid w:val="001F7AFF"/>
    <w:rsid w:val="0020005D"/>
    <w:rsid w:val="00200CBC"/>
    <w:rsid w:val="002021F8"/>
    <w:rsid w:val="00202511"/>
    <w:rsid w:val="00202A49"/>
    <w:rsid w:val="00202E32"/>
    <w:rsid w:val="00203380"/>
    <w:rsid w:val="00203490"/>
    <w:rsid w:val="0020441C"/>
    <w:rsid w:val="00204491"/>
    <w:rsid w:val="00205C53"/>
    <w:rsid w:val="00205F61"/>
    <w:rsid w:val="00206082"/>
    <w:rsid w:val="002063CA"/>
    <w:rsid w:val="002072D4"/>
    <w:rsid w:val="00207764"/>
    <w:rsid w:val="00207C1C"/>
    <w:rsid w:val="00207E58"/>
    <w:rsid w:val="00207FE2"/>
    <w:rsid w:val="002104B4"/>
    <w:rsid w:val="0021057A"/>
    <w:rsid w:val="00210762"/>
    <w:rsid w:val="00211022"/>
    <w:rsid w:val="0021147C"/>
    <w:rsid w:val="0021180C"/>
    <w:rsid w:val="002118F2"/>
    <w:rsid w:val="00211A38"/>
    <w:rsid w:val="00211AC8"/>
    <w:rsid w:val="00211CE7"/>
    <w:rsid w:val="00211E3F"/>
    <w:rsid w:val="002121AF"/>
    <w:rsid w:val="0021246B"/>
    <w:rsid w:val="0021266D"/>
    <w:rsid w:val="002128B4"/>
    <w:rsid w:val="00212B27"/>
    <w:rsid w:val="00212D8E"/>
    <w:rsid w:val="00213260"/>
    <w:rsid w:val="002132B5"/>
    <w:rsid w:val="0021373F"/>
    <w:rsid w:val="002137A2"/>
    <w:rsid w:val="002139A1"/>
    <w:rsid w:val="00213F07"/>
    <w:rsid w:val="00214326"/>
    <w:rsid w:val="002144C0"/>
    <w:rsid w:val="00214725"/>
    <w:rsid w:val="00214A17"/>
    <w:rsid w:val="00214A1E"/>
    <w:rsid w:val="00214A58"/>
    <w:rsid w:val="00214ECF"/>
    <w:rsid w:val="002154FF"/>
    <w:rsid w:val="002166F4"/>
    <w:rsid w:val="00216B94"/>
    <w:rsid w:val="00216D28"/>
    <w:rsid w:val="002174EB"/>
    <w:rsid w:val="002179BC"/>
    <w:rsid w:val="00217C6A"/>
    <w:rsid w:val="0022020D"/>
    <w:rsid w:val="0022025C"/>
    <w:rsid w:val="002205E8"/>
    <w:rsid w:val="00220EB8"/>
    <w:rsid w:val="002214D0"/>
    <w:rsid w:val="00221B1D"/>
    <w:rsid w:val="00221DDA"/>
    <w:rsid w:val="00221E1A"/>
    <w:rsid w:val="00222277"/>
    <w:rsid w:val="002222E3"/>
    <w:rsid w:val="00222C9A"/>
    <w:rsid w:val="00222E4F"/>
    <w:rsid w:val="002236D9"/>
    <w:rsid w:val="002238D7"/>
    <w:rsid w:val="00224310"/>
    <w:rsid w:val="00224673"/>
    <w:rsid w:val="002248E2"/>
    <w:rsid w:val="00224BAA"/>
    <w:rsid w:val="00225326"/>
    <w:rsid w:val="0022555F"/>
    <w:rsid w:val="002255FE"/>
    <w:rsid w:val="00225D77"/>
    <w:rsid w:val="002260FE"/>
    <w:rsid w:val="002263A9"/>
    <w:rsid w:val="00227217"/>
    <w:rsid w:val="00227493"/>
    <w:rsid w:val="00227A13"/>
    <w:rsid w:val="00227BE9"/>
    <w:rsid w:val="0023043E"/>
    <w:rsid w:val="002304F4"/>
    <w:rsid w:val="002319DF"/>
    <w:rsid w:val="00231ABA"/>
    <w:rsid w:val="00231AD0"/>
    <w:rsid w:val="00231BE3"/>
    <w:rsid w:val="00232275"/>
    <w:rsid w:val="0023260C"/>
    <w:rsid w:val="00232E39"/>
    <w:rsid w:val="00232EE7"/>
    <w:rsid w:val="002331A7"/>
    <w:rsid w:val="00234501"/>
    <w:rsid w:val="002351A0"/>
    <w:rsid w:val="00235A6B"/>
    <w:rsid w:val="00235BF9"/>
    <w:rsid w:val="0023606B"/>
    <w:rsid w:val="002360DA"/>
    <w:rsid w:val="00236B1E"/>
    <w:rsid w:val="00236D68"/>
    <w:rsid w:val="00236F82"/>
    <w:rsid w:val="00237326"/>
    <w:rsid w:val="0023734C"/>
    <w:rsid w:val="0023756C"/>
    <w:rsid w:val="00237581"/>
    <w:rsid w:val="002375DD"/>
    <w:rsid w:val="002377A6"/>
    <w:rsid w:val="002379BF"/>
    <w:rsid w:val="00237C5E"/>
    <w:rsid w:val="002401F4"/>
    <w:rsid w:val="00240282"/>
    <w:rsid w:val="00240AC7"/>
    <w:rsid w:val="00240B7D"/>
    <w:rsid w:val="00241854"/>
    <w:rsid w:val="00241B09"/>
    <w:rsid w:val="0024219C"/>
    <w:rsid w:val="00242307"/>
    <w:rsid w:val="00242834"/>
    <w:rsid w:val="002428CD"/>
    <w:rsid w:val="00242B09"/>
    <w:rsid w:val="00242CDB"/>
    <w:rsid w:val="00242E92"/>
    <w:rsid w:val="00242EF0"/>
    <w:rsid w:val="00242F32"/>
    <w:rsid w:val="002433A3"/>
    <w:rsid w:val="002436C9"/>
    <w:rsid w:val="00243BC0"/>
    <w:rsid w:val="00244057"/>
    <w:rsid w:val="0024422A"/>
    <w:rsid w:val="00244236"/>
    <w:rsid w:val="002446D6"/>
    <w:rsid w:val="00244814"/>
    <w:rsid w:val="0024481A"/>
    <w:rsid w:val="00244A84"/>
    <w:rsid w:val="00244B9C"/>
    <w:rsid w:val="00244DF8"/>
    <w:rsid w:val="002453DA"/>
    <w:rsid w:val="0024551E"/>
    <w:rsid w:val="0024570B"/>
    <w:rsid w:val="00245B52"/>
    <w:rsid w:val="00245D2B"/>
    <w:rsid w:val="00245EDD"/>
    <w:rsid w:val="002460FB"/>
    <w:rsid w:val="00246177"/>
    <w:rsid w:val="0024621E"/>
    <w:rsid w:val="00246347"/>
    <w:rsid w:val="002464BA"/>
    <w:rsid w:val="0024651E"/>
    <w:rsid w:val="0024696A"/>
    <w:rsid w:val="00246D8A"/>
    <w:rsid w:val="00246E05"/>
    <w:rsid w:val="002471F4"/>
    <w:rsid w:val="002476BA"/>
    <w:rsid w:val="002477D0"/>
    <w:rsid w:val="002500CD"/>
    <w:rsid w:val="0025035E"/>
    <w:rsid w:val="00250746"/>
    <w:rsid w:val="00250866"/>
    <w:rsid w:val="002514CB"/>
    <w:rsid w:val="0025151A"/>
    <w:rsid w:val="002517D6"/>
    <w:rsid w:val="00251B77"/>
    <w:rsid w:val="00252271"/>
    <w:rsid w:val="002527C0"/>
    <w:rsid w:val="002531EB"/>
    <w:rsid w:val="00253223"/>
    <w:rsid w:val="0025345E"/>
    <w:rsid w:val="0025364B"/>
    <w:rsid w:val="00253696"/>
    <w:rsid w:val="002538EE"/>
    <w:rsid w:val="002540B0"/>
    <w:rsid w:val="00254411"/>
    <w:rsid w:val="00254BE7"/>
    <w:rsid w:val="00255357"/>
    <w:rsid w:val="0025553B"/>
    <w:rsid w:val="0025573F"/>
    <w:rsid w:val="00255BF6"/>
    <w:rsid w:val="002560CA"/>
    <w:rsid w:val="002568FC"/>
    <w:rsid w:val="0025740B"/>
    <w:rsid w:val="002574EC"/>
    <w:rsid w:val="002576DE"/>
    <w:rsid w:val="00257C16"/>
    <w:rsid w:val="00257E3B"/>
    <w:rsid w:val="00260640"/>
    <w:rsid w:val="0026106E"/>
    <w:rsid w:val="0026136A"/>
    <w:rsid w:val="002614AD"/>
    <w:rsid w:val="00261554"/>
    <w:rsid w:val="00261705"/>
    <w:rsid w:val="00261B32"/>
    <w:rsid w:val="00262A6B"/>
    <w:rsid w:val="00262C96"/>
    <w:rsid w:val="00262CBB"/>
    <w:rsid w:val="00262D7E"/>
    <w:rsid w:val="002633AC"/>
    <w:rsid w:val="00263961"/>
    <w:rsid w:val="00263A06"/>
    <w:rsid w:val="00263FDE"/>
    <w:rsid w:val="002640B8"/>
    <w:rsid w:val="0026481C"/>
    <w:rsid w:val="00264ACA"/>
    <w:rsid w:val="00264AFD"/>
    <w:rsid w:val="002650A1"/>
    <w:rsid w:val="0026564E"/>
    <w:rsid w:val="00265782"/>
    <w:rsid w:val="0026607A"/>
    <w:rsid w:val="00266787"/>
    <w:rsid w:val="002667B6"/>
    <w:rsid w:val="002667E4"/>
    <w:rsid w:val="00266AC5"/>
    <w:rsid w:val="002678B7"/>
    <w:rsid w:val="00267A09"/>
    <w:rsid w:val="00267A56"/>
    <w:rsid w:val="002706A0"/>
    <w:rsid w:val="00270992"/>
    <w:rsid w:val="00270AAD"/>
    <w:rsid w:val="00270CD7"/>
    <w:rsid w:val="00271C4A"/>
    <w:rsid w:val="00271FB2"/>
    <w:rsid w:val="0027272D"/>
    <w:rsid w:val="00272890"/>
    <w:rsid w:val="00272A48"/>
    <w:rsid w:val="00272A58"/>
    <w:rsid w:val="0027318F"/>
    <w:rsid w:val="002731E0"/>
    <w:rsid w:val="00273343"/>
    <w:rsid w:val="00273D1D"/>
    <w:rsid w:val="00274032"/>
    <w:rsid w:val="00274F9E"/>
    <w:rsid w:val="002753A5"/>
    <w:rsid w:val="002753CB"/>
    <w:rsid w:val="002757B3"/>
    <w:rsid w:val="00275F27"/>
    <w:rsid w:val="00276196"/>
    <w:rsid w:val="002763F0"/>
    <w:rsid w:val="00276757"/>
    <w:rsid w:val="002767DD"/>
    <w:rsid w:val="00276B33"/>
    <w:rsid w:val="00276CFC"/>
    <w:rsid w:val="002771B1"/>
    <w:rsid w:val="00277971"/>
    <w:rsid w:val="00277D85"/>
    <w:rsid w:val="002801DF"/>
    <w:rsid w:val="002802C8"/>
    <w:rsid w:val="002804DC"/>
    <w:rsid w:val="00280A59"/>
    <w:rsid w:val="00280BD7"/>
    <w:rsid w:val="00280F3C"/>
    <w:rsid w:val="002810FD"/>
    <w:rsid w:val="002816EA"/>
    <w:rsid w:val="0028231B"/>
    <w:rsid w:val="00282AC6"/>
    <w:rsid w:val="00283032"/>
    <w:rsid w:val="002832F0"/>
    <w:rsid w:val="00283313"/>
    <w:rsid w:val="002833BB"/>
    <w:rsid w:val="00283509"/>
    <w:rsid w:val="002835A7"/>
    <w:rsid w:val="002839FB"/>
    <w:rsid w:val="002841B8"/>
    <w:rsid w:val="002844D1"/>
    <w:rsid w:val="0028452D"/>
    <w:rsid w:val="002849BE"/>
    <w:rsid w:val="0028526B"/>
    <w:rsid w:val="00285508"/>
    <w:rsid w:val="00285901"/>
    <w:rsid w:val="00285DCB"/>
    <w:rsid w:val="00286308"/>
    <w:rsid w:val="002867E6"/>
    <w:rsid w:val="00286B5F"/>
    <w:rsid w:val="00286FE8"/>
    <w:rsid w:val="00287496"/>
    <w:rsid w:val="0028763E"/>
    <w:rsid w:val="002876C2"/>
    <w:rsid w:val="0029028C"/>
    <w:rsid w:val="00290648"/>
    <w:rsid w:val="00291142"/>
    <w:rsid w:val="00291A40"/>
    <w:rsid w:val="002921DF"/>
    <w:rsid w:val="00292657"/>
    <w:rsid w:val="00292CBF"/>
    <w:rsid w:val="00293112"/>
    <w:rsid w:val="002937A4"/>
    <w:rsid w:val="00293C3D"/>
    <w:rsid w:val="00294276"/>
    <w:rsid w:val="002947A9"/>
    <w:rsid w:val="00294D5E"/>
    <w:rsid w:val="00294FD2"/>
    <w:rsid w:val="002954DC"/>
    <w:rsid w:val="002956BB"/>
    <w:rsid w:val="00295C6D"/>
    <w:rsid w:val="00295F72"/>
    <w:rsid w:val="00296167"/>
    <w:rsid w:val="00296376"/>
    <w:rsid w:val="00296560"/>
    <w:rsid w:val="002966F2"/>
    <w:rsid w:val="00296D55"/>
    <w:rsid w:val="002970D6"/>
    <w:rsid w:val="002973F4"/>
    <w:rsid w:val="0029748E"/>
    <w:rsid w:val="00297603"/>
    <w:rsid w:val="00297674"/>
    <w:rsid w:val="00297A1C"/>
    <w:rsid w:val="00297CA8"/>
    <w:rsid w:val="002A012C"/>
    <w:rsid w:val="002A0AD3"/>
    <w:rsid w:val="002A11D9"/>
    <w:rsid w:val="002A1334"/>
    <w:rsid w:val="002A1670"/>
    <w:rsid w:val="002A1F30"/>
    <w:rsid w:val="002A2218"/>
    <w:rsid w:val="002A2581"/>
    <w:rsid w:val="002A284E"/>
    <w:rsid w:val="002A2A16"/>
    <w:rsid w:val="002A2B02"/>
    <w:rsid w:val="002A2D11"/>
    <w:rsid w:val="002A31BC"/>
    <w:rsid w:val="002A3D62"/>
    <w:rsid w:val="002A3D89"/>
    <w:rsid w:val="002A3E27"/>
    <w:rsid w:val="002A42EF"/>
    <w:rsid w:val="002A4561"/>
    <w:rsid w:val="002A4763"/>
    <w:rsid w:val="002A4E29"/>
    <w:rsid w:val="002A5D5D"/>
    <w:rsid w:val="002A5DF2"/>
    <w:rsid w:val="002A6165"/>
    <w:rsid w:val="002A6690"/>
    <w:rsid w:val="002A6914"/>
    <w:rsid w:val="002A6937"/>
    <w:rsid w:val="002A6FC9"/>
    <w:rsid w:val="002A73DB"/>
    <w:rsid w:val="002A78FA"/>
    <w:rsid w:val="002B061D"/>
    <w:rsid w:val="002B0E6A"/>
    <w:rsid w:val="002B0FD2"/>
    <w:rsid w:val="002B167C"/>
    <w:rsid w:val="002B26B5"/>
    <w:rsid w:val="002B2BAB"/>
    <w:rsid w:val="002B2BEF"/>
    <w:rsid w:val="002B2C33"/>
    <w:rsid w:val="002B2F29"/>
    <w:rsid w:val="002B39B1"/>
    <w:rsid w:val="002B39CD"/>
    <w:rsid w:val="002B3C67"/>
    <w:rsid w:val="002B3F10"/>
    <w:rsid w:val="002B43D4"/>
    <w:rsid w:val="002B48DA"/>
    <w:rsid w:val="002B4E06"/>
    <w:rsid w:val="002B563C"/>
    <w:rsid w:val="002B5680"/>
    <w:rsid w:val="002B57E1"/>
    <w:rsid w:val="002B5A1F"/>
    <w:rsid w:val="002B5D6E"/>
    <w:rsid w:val="002B5E18"/>
    <w:rsid w:val="002B6057"/>
    <w:rsid w:val="002B66AE"/>
    <w:rsid w:val="002B6797"/>
    <w:rsid w:val="002B6874"/>
    <w:rsid w:val="002B7304"/>
    <w:rsid w:val="002B740B"/>
    <w:rsid w:val="002B7A5A"/>
    <w:rsid w:val="002B7CB3"/>
    <w:rsid w:val="002B7EDE"/>
    <w:rsid w:val="002C04A0"/>
    <w:rsid w:val="002C07BA"/>
    <w:rsid w:val="002C07E6"/>
    <w:rsid w:val="002C1212"/>
    <w:rsid w:val="002C14D8"/>
    <w:rsid w:val="002C1831"/>
    <w:rsid w:val="002C1AD6"/>
    <w:rsid w:val="002C1B1E"/>
    <w:rsid w:val="002C1DBA"/>
    <w:rsid w:val="002C2C24"/>
    <w:rsid w:val="002C2C2B"/>
    <w:rsid w:val="002C2D42"/>
    <w:rsid w:val="002C2FF0"/>
    <w:rsid w:val="002C33F8"/>
    <w:rsid w:val="002C39AC"/>
    <w:rsid w:val="002C438F"/>
    <w:rsid w:val="002C4A06"/>
    <w:rsid w:val="002C4D2A"/>
    <w:rsid w:val="002C55FF"/>
    <w:rsid w:val="002C585C"/>
    <w:rsid w:val="002C5B2D"/>
    <w:rsid w:val="002C5B36"/>
    <w:rsid w:val="002C5CE8"/>
    <w:rsid w:val="002C5F6B"/>
    <w:rsid w:val="002C6281"/>
    <w:rsid w:val="002C636F"/>
    <w:rsid w:val="002C6981"/>
    <w:rsid w:val="002C6AD5"/>
    <w:rsid w:val="002C7109"/>
    <w:rsid w:val="002C71D9"/>
    <w:rsid w:val="002C72B2"/>
    <w:rsid w:val="002C74F1"/>
    <w:rsid w:val="002C765F"/>
    <w:rsid w:val="002C7B2D"/>
    <w:rsid w:val="002C7E03"/>
    <w:rsid w:val="002C7E04"/>
    <w:rsid w:val="002D0B0C"/>
    <w:rsid w:val="002D0C9D"/>
    <w:rsid w:val="002D0CCE"/>
    <w:rsid w:val="002D1198"/>
    <w:rsid w:val="002D1322"/>
    <w:rsid w:val="002D13A3"/>
    <w:rsid w:val="002D1784"/>
    <w:rsid w:val="002D1E7C"/>
    <w:rsid w:val="002D1FC0"/>
    <w:rsid w:val="002D2148"/>
    <w:rsid w:val="002D2154"/>
    <w:rsid w:val="002D2189"/>
    <w:rsid w:val="002D22ED"/>
    <w:rsid w:val="002D2471"/>
    <w:rsid w:val="002D2749"/>
    <w:rsid w:val="002D294E"/>
    <w:rsid w:val="002D2B69"/>
    <w:rsid w:val="002D2EA3"/>
    <w:rsid w:val="002D2F0C"/>
    <w:rsid w:val="002D39E8"/>
    <w:rsid w:val="002D4323"/>
    <w:rsid w:val="002D45DB"/>
    <w:rsid w:val="002D5230"/>
    <w:rsid w:val="002D5D6B"/>
    <w:rsid w:val="002D5DCE"/>
    <w:rsid w:val="002D5EBD"/>
    <w:rsid w:val="002D618A"/>
    <w:rsid w:val="002D6290"/>
    <w:rsid w:val="002D691C"/>
    <w:rsid w:val="002D7066"/>
    <w:rsid w:val="002D72E9"/>
    <w:rsid w:val="002D7420"/>
    <w:rsid w:val="002D756C"/>
    <w:rsid w:val="002D7685"/>
    <w:rsid w:val="002D7705"/>
    <w:rsid w:val="002D7DBE"/>
    <w:rsid w:val="002E0018"/>
    <w:rsid w:val="002E02ED"/>
    <w:rsid w:val="002E035C"/>
    <w:rsid w:val="002E0A24"/>
    <w:rsid w:val="002E0EFB"/>
    <w:rsid w:val="002E127F"/>
    <w:rsid w:val="002E1B05"/>
    <w:rsid w:val="002E1EAC"/>
    <w:rsid w:val="002E20D5"/>
    <w:rsid w:val="002E2367"/>
    <w:rsid w:val="002E2891"/>
    <w:rsid w:val="002E2A28"/>
    <w:rsid w:val="002E2A52"/>
    <w:rsid w:val="002E2BF1"/>
    <w:rsid w:val="002E2CCD"/>
    <w:rsid w:val="002E3422"/>
    <w:rsid w:val="002E3649"/>
    <w:rsid w:val="002E3A4D"/>
    <w:rsid w:val="002E3AD6"/>
    <w:rsid w:val="002E3B13"/>
    <w:rsid w:val="002E3F47"/>
    <w:rsid w:val="002E4D2C"/>
    <w:rsid w:val="002E4EBB"/>
    <w:rsid w:val="002E4FF7"/>
    <w:rsid w:val="002E5262"/>
    <w:rsid w:val="002E54FB"/>
    <w:rsid w:val="002E5C0E"/>
    <w:rsid w:val="002E6980"/>
    <w:rsid w:val="002E6AC8"/>
    <w:rsid w:val="002E730F"/>
    <w:rsid w:val="002E7499"/>
    <w:rsid w:val="002E7560"/>
    <w:rsid w:val="002E7585"/>
    <w:rsid w:val="002E7ADB"/>
    <w:rsid w:val="002F0105"/>
    <w:rsid w:val="002F0859"/>
    <w:rsid w:val="002F0DDD"/>
    <w:rsid w:val="002F0E91"/>
    <w:rsid w:val="002F138D"/>
    <w:rsid w:val="002F14F5"/>
    <w:rsid w:val="002F1F34"/>
    <w:rsid w:val="002F2CCE"/>
    <w:rsid w:val="002F2CEC"/>
    <w:rsid w:val="002F37AA"/>
    <w:rsid w:val="002F3A0F"/>
    <w:rsid w:val="002F3BE8"/>
    <w:rsid w:val="002F3CDE"/>
    <w:rsid w:val="002F4881"/>
    <w:rsid w:val="002F5515"/>
    <w:rsid w:val="002F61A1"/>
    <w:rsid w:val="002F64F5"/>
    <w:rsid w:val="002F65D6"/>
    <w:rsid w:val="002F6634"/>
    <w:rsid w:val="002F6841"/>
    <w:rsid w:val="002F68EF"/>
    <w:rsid w:val="002F780F"/>
    <w:rsid w:val="002F784B"/>
    <w:rsid w:val="00300740"/>
    <w:rsid w:val="00300F50"/>
    <w:rsid w:val="00301158"/>
    <w:rsid w:val="00301D32"/>
    <w:rsid w:val="0030273C"/>
    <w:rsid w:val="00302C42"/>
    <w:rsid w:val="00303477"/>
    <w:rsid w:val="003035C3"/>
    <w:rsid w:val="0030388F"/>
    <w:rsid w:val="003039A0"/>
    <w:rsid w:val="00304026"/>
    <w:rsid w:val="003041D7"/>
    <w:rsid w:val="00304308"/>
    <w:rsid w:val="0030438C"/>
    <w:rsid w:val="0030465C"/>
    <w:rsid w:val="003047AB"/>
    <w:rsid w:val="00304932"/>
    <w:rsid w:val="00304978"/>
    <w:rsid w:val="003049B7"/>
    <w:rsid w:val="00304A0F"/>
    <w:rsid w:val="00304DA8"/>
    <w:rsid w:val="003051F7"/>
    <w:rsid w:val="00305422"/>
    <w:rsid w:val="003057DA"/>
    <w:rsid w:val="003059AF"/>
    <w:rsid w:val="003059F7"/>
    <w:rsid w:val="00305B6B"/>
    <w:rsid w:val="00305C26"/>
    <w:rsid w:val="00305C92"/>
    <w:rsid w:val="00305CBE"/>
    <w:rsid w:val="00305CC5"/>
    <w:rsid w:val="00305CDC"/>
    <w:rsid w:val="00305F1A"/>
    <w:rsid w:val="00306382"/>
    <w:rsid w:val="003063B5"/>
    <w:rsid w:val="003065E6"/>
    <w:rsid w:val="0030679E"/>
    <w:rsid w:val="003068AB"/>
    <w:rsid w:val="00306C1F"/>
    <w:rsid w:val="00306C39"/>
    <w:rsid w:val="003074EF"/>
    <w:rsid w:val="00307877"/>
    <w:rsid w:val="00310449"/>
    <w:rsid w:val="0031071C"/>
    <w:rsid w:val="00310BC0"/>
    <w:rsid w:val="00310BC5"/>
    <w:rsid w:val="00310DBF"/>
    <w:rsid w:val="00310ECC"/>
    <w:rsid w:val="00311432"/>
    <w:rsid w:val="00311D14"/>
    <w:rsid w:val="00311DE3"/>
    <w:rsid w:val="003120DA"/>
    <w:rsid w:val="00312A6B"/>
    <w:rsid w:val="00312A99"/>
    <w:rsid w:val="00312B5A"/>
    <w:rsid w:val="0031345C"/>
    <w:rsid w:val="00313E28"/>
    <w:rsid w:val="00313EA6"/>
    <w:rsid w:val="003140D0"/>
    <w:rsid w:val="003140E1"/>
    <w:rsid w:val="00314135"/>
    <w:rsid w:val="0031488D"/>
    <w:rsid w:val="00314BB1"/>
    <w:rsid w:val="00314D70"/>
    <w:rsid w:val="00314E2F"/>
    <w:rsid w:val="003150E4"/>
    <w:rsid w:val="00315291"/>
    <w:rsid w:val="003166EC"/>
    <w:rsid w:val="0031695B"/>
    <w:rsid w:val="00316DA3"/>
    <w:rsid w:val="00317A0E"/>
    <w:rsid w:val="0032055B"/>
    <w:rsid w:val="00320626"/>
    <w:rsid w:val="00320719"/>
    <w:rsid w:val="00320897"/>
    <w:rsid w:val="00320918"/>
    <w:rsid w:val="00320C91"/>
    <w:rsid w:val="00320D37"/>
    <w:rsid w:val="00320FB5"/>
    <w:rsid w:val="003211BB"/>
    <w:rsid w:val="00321296"/>
    <w:rsid w:val="003216FF"/>
    <w:rsid w:val="00321902"/>
    <w:rsid w:val="00321F48"/>
    <w:rsid w:val="003220C8"/>
    <w:rsid w:val="00322468"/>
    <w:rsid w:val="00322A59"/>
    <w:rsid w:val="003230ED"/>
    <w:rsid w:val="003249A6"/>
    <w:rsid w:val="00324B38"/>
    <w:rsid w:val="00324B5A"/>
    <w:rsid w:val="0032503F"/>
    <w:rsid w:val="00325427"/>
    <w:rsid w:val="00325797"/>
    <w:rsid w:val="00325BFD"/>
    <w:rsid w:val="00325C5E"/>
    <w:rsid w:val="00325FC4"/>
    <w:rsid w:val="0032631D"/>
    <w:rsid w:val="003263EF"/>
    <w:rsid w:val="00326757"/>
    <w:rsid w:val="003268A1"/>
    <w:rsid w:val="00326C85"/>
    <w:rsid w:val="00326D31"/>
    <w:rsid w:val="00326E3B"/>
    <w:rsid w:val="003270CD"/>
    <w:rsid w:val="0032757B"/>
    <w:rsid w:val="00330148"/>
    <w:rsid w:val="00330190"/>
    <w:rsid w:val="00330B12"/>
    <w:rsid w:val="00330C69"/>
    <w:rsid w:val="0033163E"/>
    <w:rsid w:val="0033172F"/>
    <w:rsid w:val="00331A49"/>
    <w:rsid w:val="00331F82"/>
    <w:rsid w:val="00332711"/>
    <w:rsid w:val="00332B0F"/>
    <w:rsid w:val="003331D6"/>
    <w:rsid w:val="00333309"/>
    <w:rsid w:val="00333CFA"/>
    <w:rsid w:val="00333EEA"/>
    <w:rsid w:val="00334074"/>
    <w:rsid w:val="003340D9"/>
    <w:rsid w:val="0033444A"/>
    <w:rsid w:val="00334B80"/>
    <w:rsid w:val="003350F2"/>
    <w:rsid w:val="0033518A"/>
    <w:rsid w:val="0033591B"/>
    <w:rsid w:val="00335CFB"/>
    <w:rsid w:val="00335D62"/>
    <w:rsid w:val="00335FDC"/>
    <w:rsid w:val="00336380"/>
    <w:rsid w:val="00336624"/>
    <w:rsid w:val="003368CF"/>
    <w:rsid w:val="00337286"/>
    <w:rsid w:val="003376E8"/>
    <w:rsid w:val="00337D23"/>
    <w:rsid w:val="00337D4F"/>
    <w:rsid w:val="003402F1"/>
    <w:rsid w:val="003404B7"/>
    <w:rsid w:val="00340628"/>
    <w:rsid w:val="00340825"/>
    <w:rsid w:val="00340B3B"/>
    <w:rsid w:val="00340E91"/>
    <w:rsid w:val="00340F99"/>
    <w:rsid w:val="0034153F"/>
    <w:rsid w:val="0034172E"/>
    <w:rsid w:val="00341A17"/>
    <w:rsid w:val="00341F7D"/>
    <w:rsid w:val="003425A0"/>
    <w:rsid w:val="003427EC"/>
    <w:rsid w:val="0034295B"/>
    <w:rsid w:val="00342E26"/>
    <w:rsid w:val="0034344D"/>
    <w:rsid w:val="00343870"/>
    <w:rsid w:val="00343A50"/>
    <w:rsid w:val="00343A58"/>
    <w:rsid w:val="00344EF1"/>
    <w:rsid w:val="00345226"/>
    <w:rsid w:val="003452F8"/>
    <w:rsid w:val="00345477"/>
    <w:rsid w:val="00345A10"/>
    <w:rsid w:val="00345B66"/>
    <w:rsid w:val="003465B0"/>
    <w:rsid w:val="003466B4"/>
    <w:rsid w:val="00346F14"/>
    <w:rsid w:val="00347122"/>
    <w:rsid w:val="003471A0"/>
    <w:rsid w:val="003476F7"/>
    <w:rsid w:val="00347D51"/>
    <w:rsid w:val="00350132"/>
    <w:rsid w:val="00350925"/>
    <w:rsid w:val="00350BAE"/>
    <w:rsid w:val="003512FF"/>
    <w:rsid w:val="00351775"/>
    <w:rsid w:val="00352635"/>
    <w:rsid w:val="0035274D"/>
    <w:rsid w:val="0035278C"/>
    <w:rsid w:val="003527A3"/>
    <w:rsid w:val="00352AF5"/>
    <w:rsid w:val="00352F6F"/>
    <w:rsid w:val="0035313C"/>
    <w:rsid w:val="0035325C"/>
    <w:rsid w:val="0035392D"/>
    <w:rsid w:val="003539B9"/>
    <w:rsid w:val="00353C0F"/>
    <w:rsid w:val="00353EFA"/>
    <w:rsid w:val="00354968"/>
    <w:rsid w:val="00354C10"/>
    <w:rsid w:val="00354FE8"/>
    <w:rsid w:val="003550A9"/>
    <w:rsid w:val="00355D10"/>
    <w:rsid w:val="00355DAC"/>
    <w:rsid w:val="00355F78"/>
    <w:rsid w:val="0035607A"/>
    <w:rsid w:val="003561C5"/>
    <w:rsid w:val="0035644F"/>
    <w:rsid w:val="003566C3"/>
    <w:rsid w:val="00356B4C"/>
    <w:rsid w:val="0035735A"/>
    <w:rsid w:val="00357822"/>
    <w:rsid w:val="00357F49"/>
    <w:rsid w:val="003600C9"/>
    <w:rsid w:val="00360B80"/>
    <w:rsid w:val="0036135A"/>
    <w:rsid w:val="0036186A"/>
    <w:rsid w:val="0036193C"/>
    <w:rsid w:val="00361E9D"/>
    <w:rsid w:val="0036209E"/>
    <w:rsid w:val="00362107"/>
    <w:rsid w:val="0036237D"/>
    <w:rsid w:val="0036248F"/>
    <w:rsid w:val="00362A98"/>
    <w:rsid w:val="00362B38"/>
    <w:rsid w:val="00362BBA"/>
    <w:rsid w:val="00363379"/>
    <w:rsid w:val="0036352C"/>
    <w:rsid w:val="00364706"/>
    <w:rsid w:val="003648FE"/>
    <w:rsid w:val="003660D7"/>
    <w:rsid w:val="00366419"/>
    <w:rsid w:val="00366BCD"/>
    <w:rsid w:val="00366C68"/>
    <w:rsid w:val="00366E03"/>
    <w:rsid w:val="00366F1D"/>
    <w:rsid w:val="003673AD"/>
    <w:rsid w:val="00367723"/>
    <w:rsid w:val="00367AB0"/>
    <w:rsid w:val="00367B55"/>
    <w:rsid w:val="0037066C"/>
    <w:rsid w:val="00370F8A"/>
    <w:rsid w:val="003714A9"/>
    <w:rsid w:val="003717C7"/>
    <w:rsid w:val="003719CB"/>
    <w:rsid w:val="00371D5C"/>
    <w:rsid w:val="00372397"/>
    <w:rsid w:val="00372622"/>
    <w:rsid w:val="00372964"/>
    <w:rsid w:val="00372AA6"/>
    <w:rsid w:val="00373014"/>
    <w:rsid w:val="003732DD"/>
    <w:rsid w:val="0037349F"/>
    <w:rsid w:val="00373615"/>
    <w:rsid w:val="0037395E"/>
    <w:rsid w:val="00373A21"/>
    <w:rsid w:val="0037405F"/>
    <w:rsid w:val="0037470E"/>
    <w:rsid w:val="003749E0"/>
    <w:rsid w:val="00374EAF"/>
    <w:rsid w:val="00374FF0"/>
    <w:rsid w:val="0037521D"/>
    <w:rsid w:val="003752FF"/>
    <w:rsid w:val="003759DE"/>
    <w:rsid w:val="00375D72"/>
    <w:rsid w:val="00376284"/>
    <w:rsid w:val="0037670C"/>
    <w:rsid w:val="003778AB"/>
    <w:rsid w:val="00380518"/>
    <w:rsid w:val="003806E2"/>
    <w:rsid w:val="003809FB"/>
    <w:rsid w:val="00380B4D"/>
    <w:rsid w:val="00380C39"/>
    <w:rsid w:val="00380ED5"/>
    <w:rsid w:val="0038138A"/>
    <w:rsid w:val="00381699"/>
    <w:rsid w:val="00382227"/>
    <w:rsid w:val="0038283E"/>
    <w:rsid w:val="00382E94"/>
    <w:rsid w:val="0038318A"/>
    <w:rsid w:val="00383871"/>
    <w:rsid w:val="00383B30"/>
    <w:rsid w:val="00383FE3"/>
    <w:rsid w:val="003840A2"/>
    <w:rsid w:val="003846D9"/>
    <w:rsid w:val="00384757"/>
    <w:rsid w:val="0038509B"/>
    <w:rsid w:val="003851FB"/>
    <w:rsid w:val="003853A5"/>
    <w:rsid w:val="003855D1"/>
    <w:rsid w:val="003856F8"/>
    <w:rsid w:val="00385D9C"/>
    <w:rsid w:val="00386825"/>
    <w:rsid w:val="00386C59"/>
    <w:rsid w:val="00387773"/>
    <w:rsid w:val="00387FDA"/>
    <w:rsid w:val="003900A0"/>
    <w:rsid w:val="00390530"/>
    <w:rsid w:val="003906E8"/>
    <w:rsid w:val="003907D4"/>
    <w:rsid w:val="003908CC"/>
    <w:rsid w:val="00390AEC"/>
    <w:rsid w:val="00390BBA"/>
    <w:rsid w:val="003910E0"/>
    <w:rsid w:val="0039175F"/>
    <w:rsid w:val="003917D2"/>
    <w:rsid w:val="003921FA"/>
    <w:rsid w:val="00392323"/>
    <w:rsid w:val="00392778"/>
    <w:rsid w:val="00392D70"/>
    <w:rsid w:val="00393CC2"/>
    <w:rsid w:val="00393D4A"/>
    <w:rsid w:val="00394016"/>
    <w:rsid w:val="0039427D"/>
    <w:rsid w:val="00394829"/>
    <w:rsid w:val="00394887"/>
    <w:rsid w:val="00394D1A"/>
    <w:rsid w:val="0039502C"/>
    <w:rsid w:val="0039557F"/>
    <w:rsid w:val="00395A3B"/>
    <w:rsid w:val="00395CDD"/>
    <w:rsid w:val="00395DBB"/>
    <w:rsid w:val="00395E05"/>
    <w:rsid w:val="0039600C"/>
    <w:rsid w:val="00396121"/>
    <w:rsid w:val="00396153"/>
    <w:rsid w:val="0039619B"/>
    <w:rsid w:val="003963C9"/>
    <w:rsid w:val="003964FD"/>
    <w:rsid w:val="003966B2"/>
    <w:rsid w:val="00396787"/>
    <w:rsid w:val="0039698F"/>
    <w:rsid w:val="00396E84"/>
    <w:rsid w:val="00396FBE"/>
    <w:rsid w:val="003A0032"/>
    <w:rsid w:val="003A01DE"/>
    <w:rsid w:val="003A04A0"/>
    <w:rsid w:val="003A0780"/>
    <w:rsid w:val="003A167F"/>
    <w:rsid w:val="003A1B62"/>
    <w:rsid w:val="003A1B93"/>
    <w:rsid w:val="003A2000"/>
    <w:rsid w:val="003A2905"/>
    <w:rsid w:val="003A2D23"/>
    <w:rsid w:val="003A2D8D"/>
    <w:rsid w:val="003A3AEF"/>
    <w:rsid w:val="003A3BC9"/>
    <w:rsid w:val="003A3DB9"/>
    <w:rsid w:val="003A3EF6"/>
    <w:rsid w:val="003A44C5"/>
    <w:rsid w:val="003A50FC"/>
    <w:rsid w:val="003A53A5"/>
    <w:rsid w:val="003A5927"/>
    <w:rsid w:val="003A5AA6"/>
    <w:rsid w:val="003A5C21"/>
    <w:rsid w:val="003A5F34"/>
    <w:rsid w:val="003A69FE"/>
    <w:rsid w:val="003A6EF3"/>
    <w:rsid w:val="003A7517"/>
    <w:rsid w:val="003A766C"/>
    <w:rsid w:val="003B0111"/>
    <w:rsid w:val="003B077B"/>
    <w:rsid w:val="003B0CF1"/>
    <w:rsid w:val="003B0E25"/>
    <w:rsid w:val="003B152F"/>
    <w:rsid w:val="003B190A"/>
    <w:rsid w:val="003B20FF"/>
    <w:rsid w:val="003B21D5"/>
    <w:rsid w:val="003B2CA7"/>
    <w:rsid w:val="003B31F5"/>
    <w:rsid w:val="003B3644"/>
    <w:rsid w:val="003B37C3"/>
    <w:rsid w:val="003B39BB"/>
    <w:rsid w:val="003B3E86"/>
    <w:rsid w:val="003B3F0C"/>
    <w:rsid w:val="003B40D1"/>
    <w:rsid w:val="003B4375"/>
    <w:rsid w:val="003B4763"/>
    <w:rsid w:val="003B478B"/>
    <w:rsid w:val="003B494F"/>
    <w:rsid w:val="003B4B5D"/>
    <w:rsid w:val="003B4BED"/>
    <w:rsid w:val="003B5171"/>
    <w:rsid w:val="003B52C7"/>
    <w:rsid w:val="003B6862"/>
    <w:rsid w:val="003B693B"/>
    <w:rsid w:val="003B6A3D"/>
    <w:rsid w:val="003B6D41"/>
    <w:rsid w:val="003B7201"/>
    <w:rsid w:val="003B7DB4"/>
    <w:rsid w:val="003C0179"/>
    <w:rsid w:val="003C01D0"/>
    <w:rsid w:val="003C06DE"/>
    <w:rsid w:val="003C084B"/>
    <w:rsid w:val="003C08E6"/>
    <w:rsid w:val="003C0E1B"/>
    <w:rsid w:val="003C11D8"/>
    <w:rsid w:val="003C164B"/>
    <w:rsid w:val="003C177F"/>
    <w:rsid w:val="003C1876"/>
    <w:rsid w:val="003C19F0"/>
    <w:rsid w:val="003C1B9F"/>
    <w:rsid w:val="003C1BBF"/>
    <w:rsid w:val="003C1D24"/>
    <w:rsid w:val="003C1FE1"/>
    <w:rsid w:val="003C1FFB"/>
    <w:rsid w:val="003C2900"/>
    <w:rsid w:val="003C2EA1"/>
    <w:rsid w:val="003C3344"/>
    <w:rsid w:val="003C3D68"/>
    <w:rsid w:val="003C40CB"/>
    <w:rsid w:val="003C4D85"/>
    <w:rsid w:val="003C5283"/>
    <w:rsid w:val="003C52A2"/>
    <w:rsid w:val="003C58F9"/>
    <w:rsid w:val="003C5F2F"/>
    <w:rsid w:val="003C5F6E"/>
    <w:rsid w:val="003C6C37"/>
    <w:rsid w:val="003C7613"/>
    <w:rsid w:val="003C7873"/>
    <w:rsid w:val="003D0075"/>
    <w:rsid w:val="003D0DB9"/>
    <w:rsid w:val="003D0EB8"/>
    <w:rsid w:val="003D0F42"/>
    <w:rsid w:val="003D1523"/>
    <w:rsid w:val="003D160B"/>
    <w:rsid w:val="003D1735"/>
    <w:rsid w:val="003D1787"/>
    <w:rsid w:val="003D190E"/>
    <w:rsid w:val="003D193F"/>
    <w:rsid w:val="003D1B68"/>
    <w:rsid w:val="003D1BAA"/>
    <w:rsid w:val="003D1D7E"/>
    <w:rsid w:val="003D2FE0"/>
    <w:rsid w:val="003D3E15"/>
    <w:rsid w:val="003D48AA"/>
    <w:rsid w:val="003D4F65"/>
    <w:rsid w:val="003D5621"/>
    <w:rsid w:val="003D5905"/>
    <w:rsid w:val="003D5D90"/>
    <w:rsid w:val="003D6470"/>
    <w:rsid w:val="003D6581"/>
    <w:rsid w:val="003D6891"/>
    <w:rsid w:val="003D6892"/>
    <w:rsid w:val="003D7461"/>
    <w:rsid w:val="003D77B1"/>
    <w:rsid w:val="003D7D9B"/>
    <w:rsid w:val="003E015D"/>
    <w:rsid w:val="003E021B"/>
    <w:rsid w:val="003E07DB"/>
    <w:rsid w:val="003E097F"/>
    <w:rsid w:val="003E0B61"/>
    <w:rsid w:val="003E18E3"/>
    <w:rsid w:val="003E1A57"/>
    <w:rsid w:val="003E1CD6"/>
    <w:rsid w:val="003E3963"/>
    <w:rsid w:val="003E3B49"/>
    <w:rsid w:val="003E3F87"/>
    <w:rsid w:val="003E3FE4"/>
    <w:rsid w:val="003E4126"/>
    <w:rsid w:val="003E4156"/>
    <w:rsid w:val="003E425C"/>
    <w:rsid w:val="003E4AB6"/>
    <w:rsid w:val="003E4C21"/>
    <w:rsid w:val="003E51BC"/>
    <w:rsid w:val="003E5E9A"/>
    <w:rsid w:val="003E5F4D"/>
    <w:rsid w:val="003E616C"/>
    <w:rsid w:val="003E654D"/>
    <w:rsid w:val="003E6554"/>
    <w:rsid w:val="003E682D"/>
    <w:rsid w:val="003E68C9"/>
    <w:rsid w:val="003E6B3B"/>
    <w:rsid w:val="003E731D"/>
    <w:rsid w:val="003E73F5"/>
    <w:rsid w:val="003E7AE9"/>
    <w:rsid w:val="003E7DF1"/>
    <w:rsid w:val="003E7E61"/>
    <w:rsid w:val="003E7EDE"/>
    <w:rsid w:val="003F000C"/>
    <w:rsid w:val="003F062E"/>
    <w:rsid w:val="003F1F04"/>
    <w:rsid w:val="003F28A0"/>
    <w:rsid w:val="003F28E5"/>
    <w:rsid w:val="003F2940"/>
    <w:rsid w:val="003F36E7"/>
    <w:rsid w:val="003F3E37"/>
    <w:rsid w:val="003F441C"/>
    <w:rsid w:val="003F4677"/>
    <w:rsid w:val="003F46EF"/>
    <w:rsid w:val="003F49B4"/>
    <w:rsid w:val="003F54C3"/>
    <w:rsid w:val="003F59EA"/>
    <w:rsid w:val="003F6184"/>
    <w:rsid w:val="003F6D79"/>
    <w:rsid w:val="003F6DA6"/>
    <w:rsid w:val="003F7068"/>
    <w:rsid w:val="003F70BC"/>
    <w:rsid w:val="003F75B4"/>
    <w:rsid w:val="003F7AA1"/>
    <w:rsid w:val="0040059D"/>
    <w:rsid w:val="0040065D"/>
    <w:rsid w:val="004009E7"/>
    <w:rsid w:val="00401047"/>
    <w:rsid w:val="0040212C"/>
    <w:rsid w:val="004021C3"/>
    <w:rsid w:val="00402288"/>
    <w:rsid w:val="004023CC"/>
    <w:rsid w:val="0040261A"/>
    <w:rsid w:val="004029FC"/>
    <w:rsid w:val="004030E9"/>
    <w:rsid w:val="00403A14"/>
    <w:rsid w:val="00403E43"/>
    <w:rsid w:val="00404FBE"/>
    <w:rsid w:val="0040543B"/>
    <w:rsid w:val="004058A6"/>
    <w:rsid w:val="004059FD"/>
    <w:rsid w:val="00405A1A"/>
    <w:rsid w:val="00405AF1"/>
    <w:rsid w:val="00405FFF"/>
    <w:rsid w:val="0040604A"/>
    <w:rsid w:val="00406388"/>
    <w:rsid w:val="0040649E"/>
    <w:rsid w:val="0040663A"/>
    <w:rsid w:val="004068D0"/>
    <w:rsid w:val="00406A96"/>
    <w:rsid w:val="004076A2"/>
    <w:rsid w:val="00407B03"/>
    <w:rsid w:val="00407BB5"/>
    <w:rsid w:val="00407C96"/>
    <w:rsid w:val="00407D94"/>
    <w:rsid w:val="00407F51"/>
    <w:rsid w:val="00410283"/>
    <w:rsid w:val="004105D2"/>
    <w:rsid w:val="004105E2"/>
    <w:rsid w:val="004106A2"/>
    <w:rsid w:val="00410A1B"/>
    <w:rsid w:val="0041113B"/>
    <w:rsid w:val="00411CBE"/>
    <w:rsid w:val="00411D9E"/>
    <w:rsid w:val="00411DC0"/>
    <w:rsid w:val="00411E19"/>
    <w:rsid w:val="0041234B"/>
    <w:rsid w:val="004128ED"/>
    <w:rsid w:val="00412CE8"/>
    <w:rsid w:val="00413194"/>
    <w:rsid w:val="00413F49"/>
    <w:rsid w:val="00414132"/>
    <w:rsid w:val="004144D4"/>
    <w:rsid w:val="004145AC"/>
    <w:rsid w:val="0041478F"/>
    <w:rsid w:val="00415318"/>
    <w:rsid w:val="0041605C"/>
    <w:rsid w:val="004163E7"/>
    <w:rsid w:val="00416655"/>
    <w:rsid w:val="0041680C"/>
    <w:rsid w:val="00416D69"/>
    <w:rsid w:val="00416F3D"/>
    <w:rsid w:val="004175B4"/>
    <w:rsid w:val="0041765C"/>
    <w:rsid w:val="004179B8"/>
    <w:rsid w:val="004179E6"/>
    <w:rsid w:val="004204AF"/>
    <w:rsid w:val="0042054E"/>
    <w:rsid w:val="00421BFA"/>
    <w:rsid w:val="0042290A"/>
    <w:rsid w:val="00422E20"/>
    <w:rsid w:val="004233E8"/>
    <w:rsid w:val="004233EC"/>
    <w:rsid w:val="0042383C"/>
    <w:rsid w:val="00423FF2"/>
    <w:rsid w:val="004248A1"/>
    <w:rsid w:val="004248C8"/>
    <w:rsid w:val="004249A3"/>
    <w:rsid w:val="00424A81"/>
    <w:rsid w:val="00424B7B"/>
    <w:rsid w:val="00424B7D"/>
    <w:rsid w:val="00425016"/>
    <w:rsid w:val="00425471"/>
    <w:rsid w:val="0042572F"/>
    <w:rsid w:val="00425BE7"/>
    <w:rsid w:val="00425E73"/>
    <w:rsid w:val="004264CC"/>
    <w:rsid w:val="0042694D"/>
    <w:rsid w:val="004269DB"/>
    <w:rsid w:val="004269E2"/>
    <w:rsid w:val="00426AE5"/>
    <w:rsid w:val="00426C76"/>
    <w:rsid w:val="00427291"/>
    <w:rsid w:val="00427ABD"/>
    <w:rsid w:val="00427BC2"/>
    <w:rsid w:val="00427CE4"/>
    <w:rsid w:val="00427D5C"/>
    <w:rsid w:val="00430468"/>
    <w:rsid w:val="00430491"/>
    <w:rsid w:val="004305E1"/>
    <w:rsid w:val="00430E49"/>
    <w:rsid w:val="00431682"/>
    <w:rsid w:val="00431881"/>
    <w:rsid w:val="00431BFE"/>
    <w:rsid w:val="004321EA"/>
    <w:rsid w:val="004325C8"/>
    <w:rsid w:val="00432878"/>
    <w:rsid w:val="00432D47"/>
    <w:rsid w:val="0043339E"/>
    <w:rsid w:val="00434372"/>
    <w:rsid w:val="004345C2"/>
    <w:rsid w:val="00434655"/>
    <w:rsid w:val="00435CD0"/>
    <w:rsid w:val="00435CD9"/>
    <w:rsid w:val="004365AB"/>
    <w:rsid w:val="0043660B"/>
    <w:rsid w:val="00436708"/>
    <w:rsid w:val="00436CE9"/>
    <w:rsid w:val="004371CF"/>
    <w:rsid w:val="004400B3"/>
    <w:rsid w:val="0044173B"/>
    <w:rsid w:val="00441C93"/>
    <w:rsid w:val="00441DBC"/>
    <w:rsid w:val="00441EAE"/>
    <w:rsid w:val="00441FA6"/>
    <w:rsid w:val="00442267"/>
    <w:rsid w:val="0044249A"/>
    <w:rsid w:val="00442B0E"/>
    <w:rsid w:val="00442C41"/>
    <w:rsid w:val="00442EA4"/>
    <w:rsid w:val="00442F5D"/>
    <w:rsid w:val="00442F78"/>
    <w:rsid w:val="0044366B"/>
    <w:rsid w:val="00443869"/>
    <w:rsid w:val="00444419"/>
    <w:rsid w:val="0044449E"/>
    <w:rsid w:val="0044493B"/>
    <w:rsid w:val="00444AE9"/>
    <w:rsid w:val="0044506B"/>
    <w:rsid w:val="004450D5"/>
    <w:rsid w:val="004452E4"/>
    <w:rsid w:val="00445569"/>
    <w:rsid w:val="004460EF"/>
    <w:rsid w:val="004464A8"/>
    <w:rsid w:val="00446789"/>
    <w:rsid w:val="00446D1E"/>
    <w:rsid w:val="0044768E"/>
    <w:rsid w:val="00447964"/>
    <w:rsid w:val="00447C44"/>
    <w:rsid w:val="00447C6B"/>
    <w:rsid w:val="00447CB1"/>
    <w:rsid w:val="00447DFD"/>
    <w:rsid w:val="00447E98"/>
    <w:rsid w:val="00447FDD"/>
    <w:rsid w:val="004503FD"/>
    <w:rsid w:val="0045056D"/>
    <w:rsid w:val="004506E2"/>
    <w:rsid w:val="00450CB7"/>
    <w:rsid w:val="00450DF3"/>
    <w:rsid w:val="004520F0"/>
    <w:rsid w:val="00452299"/>
    <w:rsid w:val="004526B7"/>
    <w:rsid w:val="00452963"/>
    <w:rsid w:val="00452A2C"/>
    <w:rsid w:val="00452A8A"/>
    <w:rsid w:val="004533E8"/>
    <w:rsid w:val="004535FF"/>
    <w:rsid w:val="00453935"/>
    <w:rsid w:val="004540D7"/>
    <w:rsid w:val="004542E0"/>
    <w:rsid w:val="004548C7"/>
    <w:rsid w:val="004548EC"/>
    <w:rsid w:val="00454AE3"/>
    <w:rsid w:val="00454EBE"/>
    <w:rsid w:val="00454FE0"/>
    <w:rsid w:val="00455745"/>
    <w:rsid w:val="00455BEA"/>
    <w:rsid w:val="00456639"/>
    <w:rsid w:val="004568F0"/>
    <w:rsid w:val="0045694F"/>
    <w:rsid w:val="0045695B"/>
    <w:rsid w:val="00456A4A"/>
    <w:rsid w:val="00456CFE"/>
    <w:rsid w:val="004572C8"/>
    <w:rsid w:val="004574BB"/>
    <w:rsid w:val="0045754B"/>
    <w:rsid w:val="00457853"/>
    <w:rsid w:val="00457DC8"/>
    <w:rsid w:val="00457F3D"/>
    <w:rsid w:val="00460A4E"/>
    <w:rsid w:val="00460C89"/>
    <w:rsid w:val="00460D87"/>
    <w:rsid w:val="004616D3"/>
    <w:rsid w:val="00461A61"/>
    <w:rsid w:val="00461A62"/>
    <w:rsid w:val="00462307"/>
    <w:rsid w:val="0046262B"/>
    <w:rsid w:val="004628FC"/>
    <w:rsid w:val="00462B15"/>
    <w:rsid w:val="00462B7A"/>
    <w:rsid w:val="00462BFC"/>
    <w:rsid w:val="00462D43"/>
    <w:rsid w:val="00462DBB"/>
    <w:rsid w:val="00463485"/>
    <w:rsid w:val="004636DB"/>
    <w:rsid w:val="004642BF"/>
    <w:rsid w:val="0046451D"/>
    <w:rsid w:val="00464B42"/>
    <w:rsid w:val="00464C17"/>
    <w:rsid w:val="00464D2F"/>
    <w:rsid w:val="00464F29"/>
    <w:rsid w:val="00465072"/>
    <w:rsid w:val="004658AD"/>
    <w:rsid w:val="00465AD7"/>
    <w:rsid w:val="00465D08"/>
    <w:rsid w:val="00465DAF"/>
    <w:rsid w:val="00465DB1"/>
    <w:rsid w:val="00465FCF"/>
    <w:rsid w:val="00466397"/>
    <w:rsid w:val="0046655A"/>
    <w:rsid w:val="004665B3"/>
    <w:rsid w:val="0046662F"/>
    <w:rsid w:val="00466C02"/>
    <w:rsid w:val="00467168"/>
    <w:rsid w:val="00467CB0"/>
    <w:rsid w:val="004702E1"/>
    <w:rsid w:val="0047045F"/>
    <w:rsid w:val="00470578"/>
    <w:rsid w:val="004706B5"/>
    <w:rsid w:val="004706F6"/>
    <w:rsid w:val="00470940"/>
    <w:rsid w:val="00470A9C"/>
    <w:rsid w:val="00470D37"/>
    <w:rsid w:val="004714BF"/>
    <w:rsid w:val="0047166B"/>
    <w:rsid w:val="004716AF"/>
    <w:rsid w:val="00471CD4"/>
    <w:rsid w:val="00472D21"/>
    <w:rsid w:val="00472D38"/>
    <w:rsid w:val="00472FB2"/>
    <w:rsid w:val="0047368D"/>
    <w:rsid w:val="004738AA"/>
    <w:rsid w:val="004744AF"/>
    <w:rsid w:val="004745EE"/>
    <w:rsid w:val="0047476F"/>
    <w:rsid w:val="00474F7B"/>
    <w:rsid w:val="004758DF"/>
    <w:rsid w:val="00475FDF"/>
    <w:rsid w:val="0047623D"/>
    <w:rsid w:val="004768FF"/>
    <w:rsid w:val="00476962"/>
    <w:rsid w:val="00476D94"/>
    <w:rsid w:val="0047739C"/>
    <w:rsid w:val="004779F4"/>
    <w:rsid w:val="004802E1"/>
    <w:rsid w:val="004805A8"/>
    <w:rsid w:val="004812D3"/>
    <w:rsid w:val="00481C00"/>
    <w:rsid w:val="004829BA"/>
    <w:rsid w:val="00482EF1"/>
    <w:rsid w:val="0048301B"/>
    <w:rsid w:val="004830E5"/>
    <w:rsid w:val="004833C0"/>
    <w:rsid w:val="004838C1"/>
    <w:rsid w:val="00483B7D"/>
    <w:rsid w:val="0048494F"/>
    <w:rsid w:val="00484C32"/>
    <w:rsid w:val="00485105"/>
    <w:rsid w:val="0048563A"/>
    <w:rsid w:val="00485FEC"/>
    <w:rsid w:val="004863DE"/>
    <w:rsid w:val="00486F41"/>
    <w:rsid w:val="00486FAF"/>
    <w:rsid w:val="004870F4"/>
    <w:rsid w:val="0048732B"/>
    <w:rsid w:val="00487624"/>
    <w:rsid w:val="004876E5"/>
    <w:rsid w:val="00490186"/>
    <w:rsid w:val="00490394"/>
    <w:rsid w:val="00491138"/>
    <w:rsid w:val="00491C30"/>
    <w:rsid w:val="004920B8"/>
    <w:rsid w:val="00492528"/>
    <w:rsid w:val="00492B1C"/>
    <w:rsid w:val="00492BDE"/>
    <w:rsid w:val="00492E52"/>
    <w:rsid w:val="00492F6D"/>
    <w:rsid w:val="0049394D"/>
    <w:rsid w:val="00493C02"/>
    <w:rsid w:val="00493DD7"/>
    <w:rsid w:val="00493E26"/>
    <w:rsid w:val="00493F40"/>
    <w:rsid w:val="00493F6C"/>
    <w:rsid w:val="00494947"/>
    <w:rsid w:val="00494F21"/>
    <w:rsid w:val="00494F39"/>
    <w:rsid w:val="00495063"/>
    <w:rsid w:val="00495328"/>
    <w:rsid w:val="004959B5"/>
    <w:rsid w:val="00496BBB"/>
    <w:rsid w:val="00496C5A"/>
    <w:rsid w:val="00496DCB"/>
    <w:rsid w:val="0049702F"/>
    <w:rsid w:val="004973A7"/>
    <w:rsid w:val="0049776C"/>
    <w:rsid w:val="0049795F"/>
    <w:rsid w:val="00497C34"/>
    <w:rsid w:val="00497E81"/>
    <w:rsid w:val="004A0264"/>
    <w:rsid w:val="004A135A"/>
    <w:rsid w:val="004A153A"/>
    <w:rsid w:val="004A1E14"/>
    <w:rsid w:val="004A23F2"/>
    <w:rsid w:val="004A2708"/>
    <w:rsid w:val="004A27A2"/>
    <w:rsid w:val="004A2863"/>
    <w:rsid w:val="004A2AA5"/>
    <w:rsid w:val="004A33E3"/>
    <w:rsid w:val="004A379C"/>
    <w:rsid w:val="004A37A1"/>
    <w:rsid w:val="004A38E9"/>
    <w:rsid w:val="004A3E6D"/>
    <w:rsid w:val="004A3FAE"/>
    <w:rsid w:val="004A404D"/>
    <w:rsid w:val="004A40DF"/>
    <w:rsid w:val="004A43FC"/>
    <w:rsid w:val="004A46CC"/>
    <w:rsid w:val="004A5471"/>
    <w:rsid w:val="004A56AD"/>
    <w:rsid w:val="004A5A17"/>
    <w:rsid w:val="004A5D6C"/>
    <w:rsid w:val="004A5F47"/>
    <w:rsid w:val="004A5F88"/>
    <w:rsid w:val="004A61D6"/>
    <w:rsid w:val="004A6633"/>
    <w:rsid w:val="004A66D3"/>
    <w:rsid w:val="004A6D62"/>
    <w:rsid w:val="004A7403"/>
    <w:rsid w:val="004A7BDA"/>
    <w:rsid w:val="004A7E47"/>
    <w:rsid w:val="004A7F6F"/>
    <w:rsid w:val="004B003A"/>
    <w:rsid w:val="004B0A97"/>
    <w:rsid w:val="004B1045"/>
    <w:rsid w:val="004B10AA"/>
    <w:rsid w:val="004B13C6"/>
    <w:rsid w:val="004B13DC"/>
    <w:rsid w:val="004B151A"/>
    <w:rsid w:val="004B18A3"/>
    <w:rsid w:val="004B1A8D"/>
    <w:rsid w:val="004B241C"/>
    <w:rsid w:val="004B2568"/>
    <w:rsid w:val="004B2939"/>
    <w:rsid w:val="004B385A"/>
    <w:rsid w:val="004B3BB3"/>
    <w:rsid w:val="004B437B"/>
    <w:rsid w:val="004B4606"/>
    <w:rsid w:val="004B502D"/>
    <w:rsid w:val="004B557D"/>
    <w:rsid w:val="004B57F3"/>
    <w:rsid w:val="004B6455"/>
    <w:rsid w:val="004B65EB"/>
    <w:rsid w:val="004B6BE2"/>
    <w:rsid w:val="004B6F1E"/>
    <w:rsid w:val="004B705A"/>
    <w:rsid w:val="004B74EB"/>
    <w:rsid w:val="004B7589"/>
    <w:rsid w:val="004B78CB"/>
    <w:rsid w:val="004B7A2B"/>
    <w:rsid w:val="004B7CC5"/>
    <w:rsid w:val="004B7F6F"/>
    <w:rsid w:val="004C0F7F"/>
    <w:rsid w:val="004C1BDC"/>
    <w:rsid w:val="004C1D81"/>
    <w:rsid w:val="004C1EF8"/>
    <w:rsid w:val="004C2333"/>
    <w:rsid w:val="004C24AC"/>
    <w:rsid w:val="004C29FE"/>
    <w:rsid w:val="004C2B66"/>
    <w:rsid w:val="004C2C77"/>
    <w:rsid w:val="004C3563"/>
    <w:rsid w:val="004C3BB8"/>
    <w:rsid w:val="004C4163"/>
    <w:rsid w:val="004C43B1"/>
    <w:rsid w:val="004C4865"/>
    <w:rsid w:val="004C5349"/>
    <w:rsid w:val="004C57F1"/>
    <w:rsid w:val="004C58F8"/>
    <w:rsid w:val="004C5B34"/>
    <w:rsid w:val="004C66B4"/>
    <w:rsid w:val="004C67D9"/>
    <w:rsid w:val="004C6C1A"/>
    <w:rsid w:val="004C6CA8"/>
    <w:rsid w:val="004C6DC7"/>
    <w:rsid w:val="004C6DF1"/>
    <w:rsid w:val="004C780E"/>
    <w:rsid w:val="004C7EC6"/>
    <w:rsid w:val="004D05E9"/>
    <w:rsid w:val="004D0696"/>
    <w:rsid w:val="004D071F"/>
    <w:rsid w:val="004D116A"/>
    <w:rsid w:val="004D1534"/>
    <w:rsid w:val="004D177F"/>
    <w:rsid w:val="004D1867"/>
    <w:rsid w:val="004D1B0E"/>
    <w:rsid w:val="004D20FF"/>
    <w:rsid w:val="004D2208"/>
    <w:rsid w:val="004D25F3"/>
    <w:rsid w:val="004D2606"/>
    <w:rsid w:val="004D3197"/>
    <w:rsid w:val="004D31EE"/>
    <w:rsid w:val="004D383D"/>
    <w:rsid w:val="004D43A8"/>
    <w:rsid w:val="004D440B"/>
    <w:rsid w:val="004D4808"/>
    <w:rsid w:val="004D4A97"/>
    <w:rsid w:val="004D5742"/>
    <w:rsid w:val="004D5A01"/>
    <w:rsid w:val="004D5AA1"/>
    <w:rsid w:val="004D6251"/>
    <w:rsid w:val="004D6A36"/>
    <w:rsid w:val="004D701E"/>
    <w:rsid w:val="004D7170"/>
    <w:rsid w:val="004D7F02"/>
    <w:rsid w:val="004E0108"/>
    <w:rsid w:val="004E0234"/>
    <w:rsid w:val="004E0AB6"/>
    <w:rsid w:val="004E0F24"/>
    <w:rsid w:val="004E197C"/>
    <w:rsid w:val="004E1B49"/>
    <w:rsid w:val="004E1CDD"/>
    <w:rsid w:val="004E2F93"/>
    <w:rsid w:val="004E3194"/>
    <w:rsid w:val="004E394E"/>
    <w:rsid w:val="004E39C4"/>
    <w:rsid w:val="004E3B75"/>
    <w:rsid w:val="004E410B"/>
    <w:rsid w:val="004E4117"/>
    <w:rsid w:val="004E41B2"/>
    <w:rsid w:val="004E4BBC"/>
    <w:rsid w:val="004E4D0E"/>
    <w:rsid w:val="004E507F"/>
    <w:rsid w:val="004E5171"/>
    <w:rsid w:val="004E5212"/>
    <w:rsid w:val="004E5865"/>
    <w:rsid w:val="004E5E5D"/>
    <w:rsid w:val="004E6C9D"/>
    <w:rsid w:val="004E71B8"/>
    <w:rsid w:val="004E79FC"/>
    <w:rsid w:val="004E7BBF"/>
    <w:rsid w:val="004E7F1C"/>
    <w:rsid w:val="004F0348"/>
    <w:rsid w:val="004F05DD"/>
    <w:rsid w:val="004F07DE"/>
    <w:rsid w:val="004F09F0"/>
    <w:rsid w:val="004F110A"/>
    <w:rsid w:val="004F1611"/>
    <w:rsid w:val="004F170A"/>
    <w:rsid w:val="004F17A2"/>
    <w:rsid w:val="004F1BC0"/>
    <w:rsid w:val="004F1C48"/>
    <w:rsid w:val="004F220E"/>
    <w:rsid w:val="004F25CD"/>
    <w:rsid w:val="004F2635"/>
    <w:rsid w:val="004F2A7B"/>
    <w:rsid w:val="004F2AC1"/>
    <w:rsid w:val="004F2EAB"/>
    <w:rsid w:val="004F2F54"/>
    <w:rsid w:val="004F3475"/>
    <w:rsid w:val="004F36EF"/>
    <w:rsid w:val="004F3C72"/>
    <w:rsid w:val="004F3EDB"/>
    <w:rsid w:val="004F411D"/>
    <w:rsid w:val="004F41B4"/>
    <w:rsid w:val="004F46C6"/>
    <w:rsid w:val="004F4D68"/>
    <w:rsid w:val="004F4DF6"/>
    <w:rsid w:val="004F5BC2"/>
    <w:rsid w:val="004F64FB"/>
    <w:rsid w:val="004F6524"/>
    <w:rsid w:val="004F6673"/>
    <w:rsid w:val="004F694A"/>
    <w:rsid w:val="004F69E4"/>
    <w:rsid w:val="004F6DF3"/>
    <w:rsid w:val="004F73B4"/>
    <w:rsid w:val="004F779D"/>
    <w:rsid w:val="004F7A25"/>
    <w:rsid w:val="00500575"/>
    <w:rsid w:val="00500D19"/>
    <w:rsid w:val="00501260"/>
    <w:rsid w:val="00501275"/>
    <w:rsid w:val="005018FD"/>
    <w:rsid w:val="0050193E"/>
    <w:rsid w:val="00502094"/>
    <w:rsid w:val="0050223D"/>
    <w:rsid w:val="00502AF5"/>
    <w:rsid w:val="00502D16"/>
    <w:rsid w:val="00502EDE"/>
    <w:rsid w:val="00502FAA"/>
    <w:rsid w:val="00503615"/>
    <w:rsid w:val="00503AC8"/>
    <w:rsid w:val="00504EFB"/>
    <w:rsid w:val="00505090"/>
    <w:rsid w:val="0050574D"/>
    <w:rsid w:val="005057EA"/>
    <w:rsid w:val="00505C56"/>
    <w:rsid w:val="005065DF"/>
    <w:rsid w:val="00506BDA"/>
    <w:rsid w:val="00506DA3"/>
    <w:rsid w:val="00507147"/>
    <w:rsid w:val="005071F9"/>
    <w:rsid w:val="00507447"/>
    <w:rsid w:val="0050745F"/>
    <w:rsid w:val="0050779A"/>
    <w:rsid w:val="00507C07"/>
    <w:rsid w:val="00507C0F"/>
    <w:rsid w:val="00507CD2"/>
    <w:rsid w:val="00507FD3"/>
    <w:rsid w:val="005101B1"/>
    <w:rsid w:val="005101E7"/>
    <w:rsid w:val="005108C4"/>
    <w:rsid w:val="00510C1F"/>
    <w:rsid w:val="00510F0B"/>
    <w:rsid w:val="00510F84"/>
    <w:rsid w:val="00511A20"/>
    <w:rsid w:val="00511CD6"/>
    <w:rsid w:val="00511D9A"/>
    <w:rsid w:val="00512430"/>
    <w:rsid w:val="0051278A"/>
    <w:rsid w:val="00512957"/>
    <w:rsid w:val="005129ED"/>
    <w:rsid w:val="00512B8E"/>
    <w:rsid w:val="00512D68"/>
    <w:rsid w:val="00512E62"/>
    <w:rsid w:val="00512FD8"/>
    <w:rsid w:val="00513001"/>
    <w:rsid w:val="005135F8"/>
    <w:rsid w:val="005136C5"/>
    <w:rsid w:val="00513F5D"/>
    <w:rsid w:val="0051434F"/>
    <w:rsid w:val="005143E3"/>
    <w:rsid w:val="005147AD"/>
    <w:rsid w:val="005149A8"/>
    <w:rsid w:val="00514A33"/>
    <w:rsid w:val="00515183"/>
    <w:rsid w:val="0051551E"/>
    <w:rsid w:val="00515668"/>
    <w:rsid w:val="0051581A"/>
    <w:rsid w:val="00515C98"/>
    <w:rsid w:val="005168FE"/>
    <w:rsid w:val="00516C0D"/>
    <w:rsid w:val="00516DF2"/>
    <w:rsid w:val="00516FFB"/>
    <w:rsid w:val="005172FA"/>
    <w:rsid w:val="00517419"/>
    <w:rsid w:val="00517C39"/>
    <w:rsid w:val="00517FFC"/>
    <w:rsid w:val="00520407"/>
    <w:rsid w:val="00520F91"/>
    <w:rsid w:val="00520FAD"/>
    <w:rsid w:val="005212E2"/>
    <w:rsid w:val="005215A8"/>
    <w:rsid w:val="0052174A"/>
    <w:rsid w:val="005218B4"/>
    <w:rsid w:val="0052196B"/>
    <w:rsid w:val="00521D26"/>
    <w:rsid w:val="00521FBA"/>
    <w:rsid w:val="00522629"/>
    <w:rsid w:val="005226F1"/>
    <w:rsid w:val="00522771"/>
    <w:rsid w:val="00522A38"/>
    <w:rsid w:val="00522EB9"/>
    <w:rsid w:val="00522EF8"/>
    <w:rsid w:val="00523272"/>
    <w:rsid w:val="00523AA8"/>
    <w:rsid w:val="00523CF0"/>
    <w:rsid w:val="00523D81"/>
    <w:rsid w:val="00524273"/>
    <w:rsid w:val="00524A74"/>
    <w:rsid w:val="00524DE5"/>
    <w:rsid w:val="00524E7A"/>
    <w:rsid w:val="0052528C"/>
    <w:rsid w:val="00525796"/>
    <w:rsid w:val="005257A7"/>
    <w:rsid w:val="00525C76"/>
    <w:rsid w:val="00526060"/>
    <w:rsid w:val="0052623F"/>
    <w:rsid w:val="005264A3"/>
    <w:rsid w:val="00526886"/>
    <w:rsid w:val="005269D6"/>
    <w:rsid w:val="00527F07"/>
    <w:rsid w:val="00530516"/>
    <w:rsid w:val="0053079C"/>
    <w:rsid w:val="0053108C"/>
    <w:rsid w:val="00531199"/>
    <w:rsid w:val="005311B5"/>
    <w:rsid w:val="0053147F"/>
    <w:rsid w:val="005314DC"/>
    <w:rsid w:val="0053177B"/>
    <w:rsid w:val="00532053"/>
    <w:rsid w:val="005323D1"/>
    <w:rsid w:val="0053242B"/>
    <w:rsid w:val="005324FB"/>
    <w:rsid w:val="00532988"/>
    <w:rsid w:val="00532A7B"/>
    <w:rsid w:val="00532D02"/>
    <w:rsid w:val="00532DA6"/>
    <w:rsid w:val="0053311B"/>
    <w:rsid w:val="00533499"/>
    <w:rsid w:val="005335DE"/>
    <w:rsid w:val="005336CA"/>
    <w:rsid w:val="0053380B"/>
    <w:rsid w:val="00533B13"/>
    <w:rsid w:val="0053480B"/>
    <w:rsid w:val="00534820"/>
    <w:rsid w:val="005352EC"/>
    <w:rsid w:val="005354D9"/>
    <w:rsid w:val="0053566F"/>
    <w:rsid w:val="0053638D"/>
    <w:rsid w:val="005363A5"/>
    <w:rsid w:val="00536CF3"/>
    <w:rsid w:val="00536D11"/>
    <w:rsid w:val="00537002"/>
    <w:rsid w:val="005370D6"/>
    <w:rsid w:val="005376F0"/>
    <w:rsid w:val="00537791"/>
    <w:rsid w:val="005377A9"/>
    <w:rsid w:val="00540495"/>
    <w:rsid w:val="005409FA"/>
    <w:rsid w:val="00540E8B"/>
    <w:rsid w:val="00541064"/>
    <w:rsid w:val="00541267"/>
    <w:rsid w:val="00541C01"/>
    <w:rsid w:val="005427A9"/>
    <w:rsid w:val="005427D5"/>
    <w:rsid w:val="00542951"/>
    <w:rsid w:val="00542A99"/>
    <w:rsid w:val="00542C0F"/>
    <w:rsid w:val="00543231"/>
    <w:rsid w:val="00543455"/>
    <w:rsid w:val="00543737"/>
    <w:rsid w:val="00543752"/>
    <w:rsid w:val="00543D63"/>
    <w:rsid w:val="0054404F"/>
    <w:rsid w:val="00544400"/>
    <w:rsid w:val="00544B8B"/>
    <w:rsid w:val="00544F5E"/>
    <w:rsid w:val="0054659B"/>
    <w:rsid w:val="005466F4"/>
    <w:rsid w:val="005469F5"/>
    <w:rsid w:val="00546F34"/>
    <w:rsid w:val="005477E0"/>
    <w:rsid w:val="005500A9"/>
    <w:rsid w:val="005501A6"/>
    <w:rsid w:val="00550809"/>
    <w:rsid w:val="00550A45"/>
    <w:rsid w:val="00550E98"/>
    <w:rsid w:val="00551297"/>
    <w:rsid w:val="005513E5"/>
    <w:rsid w:val="00551867"/>
    <w:rsid w:val="00551A34"/>
    <w:rsid w:val="00552D14"/>
    <w:rsid w:val="005539B3"/>
    <w:rsid w:val="00553C06"/>
    <w:rsid w:val="00553EEC"/>
    <w:rsid w:val="00554464"/>
    <w:rsid w:val="0055463C"/>
    <w:rsid w:val="005548A8"/>
    <w:rsid w:val="00554CF9"/>
    <w:rsid w:val="00554DA4"/>
    <w:rsid w:val="0055572F"/>
    <w:rsid w:val="0055700A"/>
    <w:rsid w:val="0055738B"/>
    <w:rsid w:val="005573D2"/>
    <w:rsid w:val="005577E6"/>
    <w:rsid w:val="00557924"/>
    <w:rsid w:val="005603B5"/>
    <w:rsid w:val="005604C7"/>
    <w:rsid w:val="0056072D"/>
    <w:rsid w:val="005609E5"/>
    <w:rsid w:val="00560C48"/>
    <w:rsid w:val="00560DD1"/>
    <w:rsid w:val="00561E0D"/>
    <w:rsid w:val="0056266F"/>
    <w:rsid w:val="005626DC"/>
    <w:rsid w:val="0056274B"/>
    <w:rsid w:val="0056278D"/>
    <w:rsid w:val="00562D2B"/>
    <w:rsid w:val="00562E9C"/>
    <w:rsid w:val="005631E7"/>
    <w:rsid w:val="0056328F"/>
    <w:rsid w:val="005632C8"/>
    <w:rsid w:val="00563436"/>
    <w:rsid w:val="005634D9"/>
    <w:rsid w:val="0056362B"/>
    <w:rsid w:val="00563959"/>
    <w:rsid w:val="005643E9"/>
    <w:rsid w:val="00565A92"/>
    <w:rsid w:val="00565AE8"/>
    <w:rsid w:val="00565BF8"/>
    <w:rsid w:val="005666A0"/>
    <w:rsid w:val="00566A1A"/>
    <w:rsid w:val="00566FB0"/>
    <w:rsid w:val="00567113"/>
    <w:rsid w:val="00567785"/>
    <w:rsid w:val="0056796A"/>
    <w:rsid w:val="00567AE7"/>
    <w:rsid w:val="00567D5A"/>
    <w:rsid w:val="00567E94"/>
    <w:rsid w:val="0057024D"/>
    <w:rsid w:val="00570402"/>
    <w:rsid w:val="005705B7"/>
    <w:rsid w:val="005706AD"/>
    <w:rsid w:val="00570F76"/>
    <w:rsid w:val="0057120D"/>
    <w:rsid w:val="00571654"/>
    <w:rsid w:val="005716EB"/>
    <w:rsid w:val="00571B5E"/>
    <w:rsid w:val="00571E4F"/>
    <w:rsid w:val="00571F4C"/>
    <w:rsid w:val="005722CE"/>
    <w:rsid w:val="005724BE"/>
    <w:rsid w:val="005725BB"/>
    <w:rsid w:val="005727DE"/>
    <w:rsid w:val="00573102"/>
    <w:rsid w:val="005735C1"/>
    <w:rsid w:val="005737FC"/>
    <w:rsid w:val="00573A1F"/>
    <w:rsid w:val="00573B60"/>
    <w:rsid w:val="00573C31"/>
    <w:rsid w:val="005745DD"/>
    <w:rsid w:val="0057486F"/>
    <w:rsid w:val="00574ED9"/>
    <w:rsid w:val="005752C8"/>
    <w:rsid w:val="005752EB"/>
    <w:rsid w:val="00575406"/>
    <w:rsid w:val="00575A08"/>
    <w:rsid w:val="00575B20"/>
    <w:rsid w:val="00575F9B"/>
    <w:rsid w:val="0057677D"/>
    <w:rsid w:val="005767FA"/>
    <w:rsid w:val="00577224"/>
    <w:rsid w:val="00577E8A"/>
    <w:rsid w:val="00577FB3"/>
    <w:rsid w:val="0058014D"/>
    <w:rsid w:val="00580245"/>
    <w:rsid w:val="0058110A"/>
    <w:rsid w:val="0058265D"/>
    <w:rsid w:val="0058333A"/>
    <w:rsid w:val="005837C7"/>
    <w:rsid w:val="00583BFA"/>
    <w:rsid w:val="005840F3"/>
    <w:rsid w:val="0058451C"/>
    <w:rsid w:val="005845E2"/>
    <w:rsid w:val="00584902"/>
    <w:rsid w:val="0058607E"/>
    <w:rsid w:val="005863BA"/>
    <w:rsid w:val="005863D0"/>
    <w:rsid w:val="005864FE"/>
    <w:rsid w:val="0058669B"/>
    <w:rsid w:val="00586779"/>
    <w:rsid w:val="005869A5"/>
    <w:rsid w:val="00586CD0"/>
    <w:rsid w:val="00587454"/>
    <w:rsid w:val="00587C0F"/>
    <w:rsid w:val="005904E4"/>
    <w:rsid w:val="0059053E"/>
    <w:rsid w:val="005906FF"/>
    <w:rsid w:val="0059128D"/>
    <w:rsid w:val="0059158A"/>
    <w:rsid w:val="00591770"/>
    <w:rsid w:val="005917E0"/>
    <w:rsid w:val="00591BF7"/>
    <w:rsid w:val="005924A8"/>
    <w:rsid w:val="00592563"/>
    <w:rsid w:val="00592B67"/>
    <w:rsid w:val="00592F90"/>
    <w:rsid w:val="005935E0"/>
    <w:rsid w:val="00593613"/>
    <w:rsid w:val="00593B6F"/>
    <w:rsid w:val="00594969"/>
    <w:rsid w:val="005949EB"/>
    <w:rsid w:val="00594CC3"/>
    <w:rsid w:val="005952F7"/>
    <w:rsid w:val="00595D2D"/>
    <w:rsid w:val="00596F43"/>
    <w:rsid w:val="005974D5"/>
    <w:rsid w:val="00597DDD"/>
    <w:rsid w:val="005A0C00"/>
    <w:rsid w:val="005A15D8"/>
    <w:rsid w:val="005A1851"/>
    <w:rsid w:val="005A18C1"/>
    <w:rsid w:val="005A1A1E"/>
    <w:rsid w:val="005A22D4"/>
    <w:rsid w:val="005A22F8"/>
    <w:rsid w:val="005A23B0"/>
    <w:rsid w:val="005A2566"/>
    <w:rsid w:val="005A264F"/>
    <w:rsid w:val="005A2AA1"/>
    <w:rsid w:val="005A2E58"/>
    <w:rsid w:val="005A2F64"/>
    <w:rsid w:val="005A42D5"/>
    <w:rsid w:val="005A4CA7"/>
    <w:rsid w:val="005A4E38"/>
    <w:rsid w:val="005A4FBB"/>
    <w:rsid w:val="005A59D0"/>
    <w:rsid w:val="005A5C0C"/>
    <w:rsid w:val="005A5CA2"/>
    <w:rsid w:val="005A613F"/>
    <w:rsid w:val="005A6199"/>
    <w:rsid w:val="005A61D9"/>
    <w:rsid w:val="005A653B"/>
    <w:rsid w:val="005A7630"/>
    <w:rsid w:val="005A76B4"/>
    <w:rsid w:val="005A7C28"/>
    <w:rsid w:val="005B05C8"/>
    <w:rsid w:val="005B08B0"/>
    <w:rsid w:val="005B0E8B"/>
    <w:rsid w:val="005B110C"/>
    <w:rsid w:val="005B255A"/>
    <w:rsid w:val="005B2B5B"/>
    <w:rsid w:val="005B2D5A"/>
    <w:rsid w:val="005B2F44"/>
    <w:rsid w:val="005B3001"/>
    <w:rsid w:val="005B34D9"/>
    <w:rsid w:val="005B36A6"/>
    <w:rsid w:val="005B36FB"/>
    <w:rsid w:val="005B383C"/>
    <w:rsid w:val="005B39CA"/>
    <w:rsid w:val="005B3A66"/>
    <w:rsid w:val="005B3F83"/>
    <w:rsid w:val="005B417B"/>
    <w:rsid w:val="005B4236"/>
    <w:rsid w:val="005B4260"/>
    <w:rsid w:val="005B4404"/>
    <w:rsid w:val="005B4631"/>
    <w:rsid w:val="005B46EC"/>
    <w:rsid w:val="005B47E4"/>
    <w:rsid w:val="005B4A9F"/>
    <w:rsid w:val="005B52E5"/>
    <w:rsid w:val="005B57FB"/>
    <w:rsid w:val="005B58E9"/>
    <w:rsid w:val="005B5B2E"/>
    <w:rsid w:val="005C0E15"/>
    <w:rsid w:val="005C0E51"/>
    <w:rsid w:val="005C139F"/>
    <w:rsid w:val="005C1AAD"/>
    <w:rsid w:val="005C253B"/>
    <w:rsid w:val="005C2B94"/>
    <w:rsid w:val="005C2D6E"/>
    <w:rsid w:val="005C3A22"/>
    <w:rsid w:val="005C3D05"/>
    <w:rsid w:val="005C3E5C"/>
    <w:rsid w:val="005C3FB4"/>
    <w:rsid w:val="005C419A"/>
    <w:rsid w:val="005C4536"/>
    <w:rsid w:val="005C47C9"/>
    <w:rsid w:val="005C4ADA"/>
    <w:rsid w:val="005C4BCB"/>
    <w:rsid w:val="005C4EC9"/>
    <w:rsid w:val="005C596D"/>
    <w:rsid w:val="005C5E10"/>
    <w:rsid w:val="005C6002"/>
    <w:rsid w:val="005C60E6"/>
    <w:rsid w:val="005C67FD"/>
    <w:rsid w:val="005C6ED0"/>
    <w:rsid w:val="005C72D6"/>
    <w:rsid w:val="005C7817"/>
    <w:rsid w:val="005C7856"/>
    <w:rsid w:val="005C78C5"/>
    <w:rsid w:val="005C7A41"/>
    <w:rsid w:val="005C7C05"/>
    <w:rsid w:val="005C7E30"/>
    <w:rsid w:val="005C7EDB"/>
    <w:rsid w:val="005C7F36"/>
    <w:rsid w:val="005D010B"/>
    <w:rsid w:val="005D0301"/>
    <w:rsid w:val="005D1253"/>
    <w:rsid w:val="005D12FC"/>
    <w:rsid w:val="005D136C"/>
    <w:rsid w:val="005D155B"/>
    <w:rsid w:val="005D16DF"/>
    <w:rsid w:val="005D1852"/>
    <w:rsid w:val="005D1B5A"/>
    <w:rsid w:val="005D2412"/>
    <w:rsid w:val="005D25F4"/>
    <w:rsid w:val="005D27E8"/>
    <w:rsid w:val="005D2E10"/>
    <w:rsid w:val="005D2F7B"/>
    <w:rsid w:val="005D36B6"/>
    <w:rsid w:val="005D398F"/>
    <w:rsid w:val="005D3AF5"/>
    <w:rsid w:val="005D497F"/>
    <w:rsid w:val="005D4A17"/>
    <w:rsid w:val="005D514F"/>
    <w:rsid w:val="005D55D3"/>
    <w:rsid w:val="005D5D86"/>
    <w:rsid w:val="005D6DF5"/>
    <w:rsid w:val="005D6E6B"/>
    <w:rsid w:val="005D7103"/>
    <w:rsid w:val="005D7339"/>
    <w:rsid w:val="005D7FE3"/>
    <w:rsid w:val="005E0421"/>
    <w:rsid w:val="005E08A6"/>
    <w:rsid w:val="005E0A15"/>
    <w:rsid w:val="005E152F"/>
    <w:rsid w:val="005E1BCD"/>
    <w:rsid w:val="005E1EA9"/>
    <w:rsid w:val="005E1FA4"/>
    <w:rsid w:val="005E2A12"/>
    <w:rsid w:val="005E2B5E"/>
    <w:rsid w:val="005E2F7B"/>
    <w:rsid w:val="005E42CB"/>
    <w:rsid w:val="005E4EED"/>
    <w:rsid w:val="005E5158"/>
    <w:rsid w:val="005E517F"/>
    <w:rsid w:val="005E51AA"/>
    <w:rsid w:val="005E54AC"/>
    <w:rsid w:val="005E557D"/>
    <w:rsid w:val="005E5786"/>
    <w:rsid w:val="005E578B"/>
    <w:rsid w:val="005E5955"/>
    <w:rsid w:val="005E6210"/>
    <w:rsid w:val="005E631A"/>
    <w:rsid w:val="005E6488"/>
    <w:rsid w:val="005E6509"/>
    <w:rsid w:val="005E660C"/>
    <w:rsid w:val="005E6AE6"/>
    <w:rsid w:val="005E6D46"/>
    <w:rsid w:val="005E71DA"/>
    <w:rsid w:val="005E726A"/>
    <w:rsid w:val="005E7BD2"/>
    <w:rsid w:val="005E7BF6"/>
    <w:rsid w:val="005E7D2F"/>
    <w:rsid w:val="005E7F05"/>
    <w:rsid w:val="005E7F16"/>
    <w:rsid w:val="005F0364"/>
    <w:rsid w:val="005F0CC8"/>
    <w:rsid w:val="005F10D0"/>
    <w:rsid w:val="005F14C2"/>
    <w:rsid w:val="005F14E1"/>
    <w:rsid w:val="005F1AAA"/>
    <w:rsid w:val="005F21FB"/>
    <w:rsid w:val="005F2421"/>
    <w:rsid w:val="005F25D6"/>
    <w:rsid w:val="005F30EC"/>
    <w:rsid w:val="005F30FE"/>
    <w:rsid w:val="005F3408"/>
    <w:rsid w:val="005F342B"/>
    <w:rsid w:val="005F345F"/>
    <w:rsid w:val="005F350D"/>
    <w:rsid w:val="005F3B76"/>
    <w:rsid w:val="005F4068"/>
    <w:rsid w:val="005F46DB"/>
    <w:rsid w:val="005F4CD4"/>
    <w:rsid w:val="005F4CE5"/>
    <w:rsid w:val="005F52A3"/>
    <w:rsid w:val="005F5362"/>
    <w:rsid w:val="005F56E6"/>
    <w:rsid w:val="005F5784"/>
    <w:rsid w:val="005F5A5E"/>
    <w:rsid w:val="005F5A89"/>
    <w:rsid w:val="005F7778"/>
    <w:rsid w:val="005F7A2A"/>
    <w:rsid w:val="005F7BE4"/>
    <w:rsid w:val="005F7EAD"/>
    <w:rsid w:val="005F7EE7"/>
    <w:rsid w:val="00600A52"/>
    <w:rsid w:val="00600D31"/>
    <w:rsid w:val="00600E9A"/>
    <w:rsid w:val="006019C6"/>
    <w:rsid w:val="00602A37"/>
    <w:rsid w:val="00602BA5"/>
    <w:rsid w:val="00602E3E"/>
    <w:rsid w:val="00602E47"/>
    <w:rsid w:val="00602E8A"/>
    <w:rsid w:val="00602F83"/>
    <w:rsid w:val="0060332E"/>
    <w:rsid w:val="00603947"/>
    <w:rsid w:val="00603CF3"/>
    <w:rsid w:val="0060462D"/>
    <w:rsid w:val="006046C8"/>
    <w:rsid w:val="00605259"/>
    <w:rsid w:val="006052D8"/>
    <w:rsid w:val="00605964"/>
    <w:rsid w:val="00605991"/>
    <w:rsid w:val="00605EBF"/>
    <w:rsid w:val="00605EE6"/>
    <w:rsid w:val="00606342"/>
    <w:rsid w:val="00606A70"/>
    <w:rsid w:val="00607083"/>
    <w:rsid w:val="00607294"/>
    <w:rsid w:val="00607DFB"/>
    <w:rsid w:val="00607E2B"/>
    <w:rsid w:val="00607FC7"/>
    <w:rsid w:val="0061054E"/>
    <w:rsid w:val="00610927"/>
    <w:rsid w:val="0061092E"/>
    <w:rsid w:val="00610BB8"/>
    <w:rsid w:val="00610EAE"/>
    <w:rsid w:val="0061105F"/>
    <w:rsid w:val="0061138D"/>
    <w:rsid w:val="00611507"/>
    <w:rsid w:val="00611B17"/>
    <w:rsid w:val="00611B48"/>
    <w:rsid w:val="006120F5"/>
    <w:rsid w:val="00612330"/>
    <w:rsid w:val="00612821"/>
    <w:rsid w:val="00612C10"/>
    <w:rsid w:val="00612D81"/>
    <w:rsid w:val="00613135"/>
    <w:rsid w:val="0061320E"/>
    <w:rsid w:val="006133AE"/>
    <w:rsid w:val="006134AB"/>
    <w:rsid w:val="00614140"/>
    <w:rsid w:val="0061460E"/>
    <w:rsid w:val="00614DF8"/>
    <w:rsid w:val="00614FC9"/>
    <w:rsid w:val="006154D1"/>
    <w:rsid w:val="006155C0"/>
    <w:rsid w:val="00615B06"/>
    <w:rsid w:val="00616053"/>
    <w:rsid w:val="00616151"/>
    <w:rsid w:val="00616261"/>
    <w:rsid w:val="006167AC"/>
    <w:rsid w:val="006167C7"/>
    <w:rsid w:val="00616B80"/>
    <w:rsid w:val="00616C19"/>
    <w:rsid w:val="00617B04"/>
    <w:rsid w:val="00617E3A"/>
    <w:rsid w:val="00620656"/>
    <w:rsid w:val="006209F6"/>
    <w:rsid w:val="0062210A"/>
    <w:rsid w:val="006221B7"/>
    <w:rsid w:val="00622273"/>
    <w:rsid w:val="006224E4"/>
    <w:rsid w:val="00622591"/>
    <w:rsid w:val="00622769"/>
    <w:rsid w:val="00622E36"/>
    <w:rsid w:val="00622E66"/>
    <w:rsid w:val="00622F1B"/>
    <w:rsid w:val="00623046"/>
    <w:rsid w:val="00623251"/>
    <w:rsid w:val="006232D8"/>
    <w:rsid w:val="00623491"/>
    <w:rsid w:val="00623E2D"/>
    <w:rsid w:val="00623E94"/>
    <w:rsid w:val="00623EEF"/>
    <w:rsid w:val="00624833"/>
    <w:rsid w:val="00624893"/>
    <w:rsid w:val="0062514C"/>
    <w:rsid w:val="00625BA2"/>
    <w:rsid w:val="00626D90"/>
    <w:rsid w:val="00627038"/>
    <w:rsid w:val="00627965"/>
    <w:rsid w:val="00627D1B"/>
    <w:rsid w:val="0063010D"/>
    <w:rsid w:val="006304EE"/>
    <w:rsid w:val="006306B5"/>
    <w:rsid w:val="00630E47"/>
    <w:rsid w:val="00631017"/>
    <w:rsid w:val="006313C5"/>
    <w:rsid w:val="00631BFD"/>
    <w:rsid w:val="006325F5"/>
    <w:rsid w:val="00632746"/>
    <w:rsid w:val="00632A6A"/>
    <w:rsid w:val="00633D39"/>
    <w:rsid w:val="00634259"/>
    <w:rsid w:val="00634396"/>
    <w:rsid w:val="00634639"/>
    <w:rsid w:val="00635091"/>
    <w:rsid w:val="00635802"/>
    <w:rsid w:val="006358C9"/>
    <w:rsid w:val="0063643E"/>
    <w:rsid w:val="006364AF"/>
    <w:rsid w:val="006364F5"/>
    <w:rsid w:val="006368B0"/>
    <w:rsid w:val="00636C75"/>
    <w:rsid w:val="00637A40"/>
    <w:rsid w:val="00640688"/>
    <w:rsid w:val="00640861"/>
    <w:rsid w:val="00641602"/>
    <w:rsid w:val="00642AAB"/>
    <w:rsid w:val="00642B4A"/>
    <w:rsid w:val="00643820"/>
    <w:rsid w:val="00643A92"/>
    <w:rsid w:val="00644652"/>
    <w:rsid w:val="006447ED"/>
    <w:rsid w:val="00644A80"/>
    <w:rsid w:val="00645DCD"/>
    <w:rsid w:val="00645FB5"/>
    <w:rsid w:val="006462D2"/>
    <w:rsid w:val="00646863"/>
    <w:rsid w:val="00646F48"/>
    <w:rsid w:val="00646FE2"/>
    <w:rsid w:val="00647383"/>
    <w:rsid w:val="00647425"/>
    <w:rsid w:val="00650481"/>
    <w:rsid w:val="006505B2"/>
    <w:rsid w:val="00650792"/>
    <w:rsid w:val="006507AC"/>
    <w:rsid w:val="006507FE"/>
    <w:rsid w:val="00650BD9"/>
    <w:rsid w:val="00651B39"/>
    <w:rsid w:val="00652703"/>
    <w:rsid w:val="0065278E"/>
    <w:rsid w:val="006529AF"/>
    <w:rsid w:val="00653832"/>
    <w:rsid w:val="00653982"/>
    <w:rsid w:val="00653CD0"/>
    <w:rsid w:val="0065491F"/>
    <w:rsid w:val="006553BC"/>
    <w:rsid w:val="0065540D"/>
    <w:rsid w:val="00655ADC"/>
    <w:rsid w:val="00655E01"/>
    <w:rsid w:val="006563E8"/>
    <w:rsid w:val="00656591"/>
    <w:rsid w:val="00656BC4"/>
    <w:rsid w:val="00656C5A"/>
    <w:rsid w:val="00657429"/>
    <w:rsid w:val="00657B7C"/>
    <w:rsid w:val="00657D63"/>
    <w:rsid w:val="00660588"/>
    <w:rsid w:val="00660890"/>
    <w:rsid w:val="006610BC"/>
    <w:rsid w:val="00661FC4"/>
    <w:rsid w:val="00662130"/>
    <w:rsid w:val="00663048"/>
    <w:rsid w:val="006638B6"/>
    <w:rsid w:val="00663908"/>
    <w:rsid w:val="00663978"/>
    <w:rsid w:val="00663A99"/>
    <w:rsid w:val="00663C01"/>
    <w:rsid w:val="00663C95"/>
    <w:rsid w:val="006644FE"/>
    <w:rsid w:val="006648DE"/>
    <w:rsid w:val="006649EE"/>
    <w:rsid w:val="006652D4"/>
    <w:rsid w:val="00665487"/>
    <w:rsid w:val="00665531"/>
    <w:rsid w:val="0066571D"/>
    <w:rsid w:val="00665C17"/>
    <w:rsid w:val="00666034"/>
    <w:rsid w:val="006664CE"/>
    <w:rsid w:val="00666F1E"/>
    <w:rsid w:val="0066750C"/>
    <w:rsid w:val="0066785E"/>
    <w:rsid w:val="00670049"/>
    <w:rsid w:val="006703F3"/>
    <w:rsid w:val="00670670"/>
    <w:rsid w:val="006706B2"/>
    <w:rsid w:val="00670C1A"/>
    <w:rsid w:val="00671105"/>
    <w:rsid w:val="00671129"/>
    <w:rsid w:val="00671983"/>
    <w:rsid w:val="00671C14"/>
    <w:rsid w:val="0067229F"/>
    <w:rsid w:val="0067275F"/>
    <w:rsid w:val="00672882"/>
    <w:rsid w:val="0067295C"/>
    <w:rsid w:val="0067325B"/>
    <w:rsid w:val="0067326E"/>
    <w:rsid w:val="00673404"/>
    <w:rsid w:val="00673699"/>
    <w:rsid w:val="006736B2"/>
    <w:rsid w:val="00673876"/>
    <w:rsid w:val="006739B5"/>
    <w:rsid w:val="00673D60"/>
    <w:rsid w:val="0067452C"/>
    <w:rsid w:val="0067454E"/>
    <w:rsid w:val="006746D2"/>
    <w:rsid w:val="00674BD8"/>
    <w:rsid w:val="0067525B"/>
    <w:rsid w:val="00675609"/>
    <w:rsid w:val="00675BBF"/>
    <w:rsid w:val="00675C93"/>
    <w:rsid w:val="006762B5"/>
    <w:rsid w:val="006762F5"/>
    <w:rsid w:val="00676490"/>
    <w:rsid w:val="00677184"/>
    <w:rsid w:val="00677234"/>
    <w:rsid w:val="006774B4"/>
    <w:rsid w:val="0067754D"/>
    <w:rsid w:val="006776DC"/>
    <w:rsid w:val="00677716"/>
    <w:rsid w:val="00677AB4"/>
    <w:rsid w:val="00677CA9"/>
    <w:rsid w:val="00677D96"/>
    <w:rsid w:val="00677F0F"/>
    <w:rsid w:val="00680DD7"/>
    <w:rsid w:val="006818E3"/>
    <w:rsid w:val="00681B75"/>
    <w:rsid w:val="00681DB0"/>
    <w:rsid w:val="0068215E"/>
    <w:rsid w:val="00682A27"/>
    <w:rsid w:val="00683237"/>
    <w:rsid w:val="006838BA"/>
    <w:rsid w:val="00683A7C"/>
    <w:rsid w:val="006844A0"/>
    <w:rsid w:val="00684624"/>
    <w:rsid w:val="0068493E"/>
    <w:rsid w:val="006849C0"/>
    <w:rsid w:val="00684AF5"/>
    <w:rsid w:val="00684C73"/>
    <w:rsid w:val="00684F45"/>
    <w:rsid w:val="00684FAC"/>
    <w:rsid w:val="00685510"/>
    <w:rsid w:val="006858BD"/>
    <w:rsid w:val="00685A4A"/>
    <w:rsid w:val="00685BEF"/>
    <w:rsid w:val="00686059"/>
    <w:rsid w:val="00686076"/>
    <w:rsid w:val="00686669"/>
    <w:rsid w:val="00686676"/>
    <w:rsid w:val="006866A1"/>
    <w:rsid w:val="006866C3"/>
    <w:rsid w:val="00686BDD"/>
    <w:rsid w:val="00686E1A"/>
    <w:rsid w:val="00686EF4"/>
    <w:rsid w:val="0068717C"/>
    <w:rsid w:val="006872F0"/>
    <w:rsid w:val="0068776F"/>
    <w:rsid w:val="00687950"/>
    <w:rsid w:val="006879EF"/>
    <w:rsid w:val="0069010E"/>
    <w:rsid w:val="006906C0"/>
    <w:rsid w:val="00690763"/>
    <w:rsid w:val="00690A29"/>
    <w:rsid w:val="00691253"/>
    <w:rsid w:val="00691277"/>
    <w:rsid w:val="00691510"/>
    <w:rsid w:val="00691A6E"/>
    <w:rsid w:val="00691C41"/>
    <w:rsid w:val="00691D00"/>
    <w:rsid w:val="006920BA"/>
    <w:rsid w:val="006921EC"/>
    <w:rsid w:val="0069229B"/>
    <w:rsid w:val="006922CD"/>
    <w:rsid w:val="006926BE"/>
    <w:rsid w:val="0069282A"/>
    <w:rsid w:val="00692A1C"/>
    <w:rsid w:val="00692AA9"/>
    <w:rsid w:val="00692C6B"/>
    <w:rsid w:val="00693295"/>
    <w:rsid w:val="006932BA"/>
    <w:rsid w:val="0069349D"/>
    <w:rsid w:val="00693576"/>
    <w:rsid w:val="006935D7"/>
    <w:rsid w:val="006937A7"/>
    <w:rsid w:val="0069394D"/>
    <w:rsid w:val="006939B9"/>
    <w:rsid w:val="00693B4B"/>
    <w:rsid w:val="00693D69"/>
    <w:rsid w:val="00694328"/>
    <w:rsid w:val="00694630"/>
    <w:rsid w:val="0069481D"/>
    <w:rsid w:val="00695AFA"/>
    <w:rsid w:val="00696168"/>
    <w:rsid w:val="0069648C"/>
    <w:rsid w:val="00696FF6"/>
    <w:rsid w:val="00697492"/>
    <w:rsid w:val="0069769F"/>
    <w:rsid w:val="00697974"/>
    <w:rsid w:val="006979D4"/>
    <w:rsid w:val="006A00EB"/>
    <w:rsid w:val="006A0116"/>
    <w:rsid w:val="006A0466"/>
    <w:rsid w:val="006A0666"/>
    <w:rsid w:val="006A0F6C"/>
    <w:rsid w:val="006A12A9"/>
    <w:rsid w:val="006A138B"/>
    <w:rsid w:val="006A13BE"/>
    <w:rsid w:val="006A15BF"/>
    <w:rsid w:val="006A17D0"/>
    <w:rsid w:val="006A19E5"/>
    <w:rsid w:val="006A1B34"/>
    <w:rsid w:val="006A20D1"/>
    <w:rsid w:val="006A2902"/>
    <w:rsid w:val="006A37FC"/>
    <w:rsid w:val="006A3802"/>
    <w:rsid w:val="006A446C"/>
    <w:rsid w:val="006A5250"/>
    <w:rsid w:val="006A555E"/>
    <w:rsid w:val="006A5ABE"/>
    <w:rsid w:val="006A5FD8"/>
    <w:rsid w:val="006A68AE"/>
    <w:rsid w:val="006A6E49"/>
    <w:rsid w:val="006A70BD"/>
    <w:rsid w:val="006A724E"/>
    <w:rsid w:val="006A7844"/>
    <w:rsid w:val="006A7AB2"/>
    <w:rsid w:val="006A7AE1"/>
    <w:rsid w:val="006A7DA7"/>
    <w:rsid w:val="006B0D02"/>
    <w:rsid w:val="006B1033"/>
    <w:rsid w:val="006B2519"/>
    <w:rsid w:val="006B28E5"/>
    <w:rsid w:val="006B2A7F"/>
    <w:rsid w:val="006B3142"/>
    <w:rsid w:val="006B346A"/>
    <w:rsid w:val="006B34C7"/>
    <w:rsid w:val="006B35B3"/>
    <w:rsid w:val="006B3622"/>
    <w:rsid w:val="006B41B8"/>
    <w:rsid w:val="006B42DB"/>
    <w:rsid w:val="006B44D0"/>
    <w:rsid w:val="006B48C0"/>
    <w:rsid w:val="006B4E55"/>
    <w:rsid w:val="006B4F83"/>
    <w:rsid w:val="006B509E"/>
    <w:rsid w:val="006B53BC"/>
    <w:rsid w:val="006B569E"/>
    <w:rsid w:val="006B604D"/>
    <w:rsid w:val="006B62DF"/>
    <w:rsid w:val="006B64A6"/>
    <w:rsid w:val="006B66E7"/>
    <w:rsid w:val="006B6BB2"/>
    <w:rsid w:val="006B6E31"/>
    <w:rsid w:val="006B795F"/>
    <w:rsid w:val="006C0296"/>
    <w:rsid w:val="006C05D3"/>
    <w:rsid w:val="006C07B0"/>
    <w:rsid w:val="006C17E7"/>
    <w:rsid w:val="006C197E"/>
    <w:rsid w:val="006C1ACD"/>
    <w:rsid w:val="006C21EE"/>
    <w:rsid w:val="006C220D"/>
    <w:rsid w:val="006C26A6"/>
    <w:rsid w:val="006C334D"/>
    <w:rsid w:val="006C3931"/>
    <w:rsid w:val="006C3B0F"/>
    <w:rsid w:val="006C3BF7"/>
    <w:rsid w:val="006C459E"/>
    <w:rsid w:val="006C4C57"/>
    <w:rsid w:val="006C4F67"/>
    <w:rsid w:val="006C501A"/>
    <w:rsid w:val="006C5020"/>
    <w:rsid w:val="006C502F"/>
    <w:rsid w:val="006C52A2"/>
    <w:rsid w:val="006C5623"/>
    <w:rsid w:val="006C58B2"/>
    <w:rsid w:val="006C693E"/>
    <w:rsid w:val="006C6B22"/>
    <w:rsid w:val="006C76F4"/>
    <w:rsid w:val="006C796E"/>
    <w:rsid w:val="006C7D39"/>
    <w:rsid w:val="006D0158"/>
    <w:rsid w:val="006D0164"/>
    <w:rsid w:val="006D09E6"/>
    <w:rsid w:val="006D0B60"/>
    <w:rsid w:val="006D0EA9"/>
    <w:rsid w:val="006D151C"/>
    <w:rsid w:val="006D1887"/>
    <w:rsid w:val="006D1BDE"/>
    <w:rsid w:val="006D2452"/>
    <w:rsid w:val="006D2DB5"/>
    <w:rsid w:val="006D2FC2"/>
    <w:rsid w:val="006D3282"/>
    <w:rsid w:val="006D357C"/>
    <w:rsid w:val="006D367A"/>
    <w:rsid w:val="006D3C47"/>
    <w:rsid w:val="006D3C58"/>
    <w:rsid w:val="006D3D2C"/>
    <w:rsid w:val="006D40F2"/>
    <w:rsid w:val="006D4111"/>
    <w:rsid w:val="006D425C"/>
    <w:rsid w:val="006D4556"/>
    <w:rsid w:val="006D470F"/>
    <w:rsid w:val="006D4B09"/>
    <w:rsid w:val="006D560C"/>
    <w:rsid w:val="006D564A"/>
    <w:rsid w:val="006D5963"/>
    <w:rsid w:val="006D5996"/>
    <w:rsid w:val="006D6136"/>
    <w:rsid w:val="006D6154"/>
    <w:rsid w:val="006D6552"/>
    <w:rsid w:val="006D6E70"/>
    <w:rsid w:val="006D6EA7"/>
    <w:rsid w:val="006D6FC6"/>
    <w:rsid w:val="006D6FD9"/>
    <w:rsid w:val="006D713E"/>
    <w:rsid w:val="006D7534"/>
    <w:rsid w:val="006D75AC"/>
    <w:rsid w:val="006D7A2A"/>
    <w:rsid w:val="006D7B98"/>
    <w:rsid w:val="006D7C09"/>
    <w:rsid w:val="006E014D"/>
    <w:rsid w:val="006E0294"/>
    <w:rsid w:val="006E038A"/>
    <w:rsid w:val="006E04A0"/>
    <w:rsid w:val="006E082B"/>
    <w:rsid w:val="006E0913"/>
    <w:rsid w:val="006E0D8A"/>
    <w:rsid w:val="006E0FA0"/>
    <w:rsid w:val="006E0FD1"/>
    <w:rsid w:val="006E14B5"/>
    <w:rsid w:val="006E1B8A"/>
    <w:rsid w:val="006E221B"/>
    <w:rsid w:val="006E22DE"/>
    <w:rsid w:val="006E24DD"/>
    <w:rsid w:val="006E2ED3"/>
    <w:rsid w:val="006E31FF"/>
    <w:rsid w:val="006E344C"/>
    <w:rsid w:val="006E3667"/>
    <w:rsid w:val="006E38F8"/>
    <w:rsid w:val="006E3BF3"/>
    <w:rsid w:val="006E427D"/>
    <w:rsid w:val="006E441D"/>
    <w:rsid w:val="006E4861"/>
    <w:rsid w:val="006E4B60"/>
    <w:rsid w:val="006E56EA"/>
    <w:rsid w:val="006E5F07"/>
    <w:rsid w:val="006E637D"/>
    <w:rsid w:val="006E63E3"/>
    <w:rsid w:val="006E643B"/>
    <w:rsid w:val="006E6454"/>
    <w:rsid w:val="006E6523"/>
    <w:rsid w:val="006E6CBE"/>
    <w:rsid w:val="006E6E4D"/>
    <w:rsid w:val="006E7B8F"/>
    <w:rsid w:val="006E7BA8"/>
    <w:rsid w:val="006E7FD6"/>
    <w:rsid w:val="006F0557"/>
    <w:rsid w:val="006F0A93"/>
    <w:rsid w:val="006F0E1F"/>
    <w:rsid w:val="006F1017"/>
    <w:rsid w:val="006F1B33"/>
    <w:rsid w:val="006F1DC9"/>
    <w:rsid w:val="006F2200"/>
    <w:rsid w:val="006F2239"/>
    <w:rsid w:val="006F2DAA"/>
    <w:rsid w:val="006F3449"/>
    <w:rsid w:val="006F369A"/>
    <w:rsid w:val="006F40C3"/>
    <w:rsid w:val="006F4178"/>
    <w:rsid w:val="006F4413"/>
    <w:rsid w:val="006F484D"/>
    <w:rsid w:val="006F4871"/>
    <w:rsid w:val="006F5186"/>
    <w:rsid w:val="006F5A1C"/>
    <w:rsid w:val="006F5E4C"/>
    <w:rsid w:val="006F5F79"/>
    <w:rsid w:val="006F6103"/>
    <w:rsid w:val="006F643D"/>
    <w:rsid w:val="006F6CDB"/>
    <w:rsid w:val="006F703D"/>
    <w:rsid w:val="006F7451"/>
    <w:rsid w:val="006F775B"/>
    <w:rsid w:val="006F77C8"/>
    <w:rsid w:val="006F7845"/>
    <w:rsid w:val="006F7C55"/>
    <w:rsid w:val="006F7CF8"/>
    <w:rsid w:val="00700282"/>
    <w:rsid w:val="0070047E"/>
    <w:rsid w:val="00700A0D"/>
    <w:rsid w:val="00700C57"/>
    <w:rsid w:val="00700CE6"/>
    <w:rsid w:val="0070121F"/>
    <w:rsid w:val="0070122F"/>
    <w:rsid w:val="007014FB"/>
    <w:rsid w:val="007016EF"/>
    <w:rsid w:val="00701788"/>
    <w:rsid w:val="00701878"/>
    <w:rsid w:val="00701F58"/>
    <w:rsid w:val="007026C3"/>
    <w:rsid w:val="007029F5"/>
    <w:rsid w:val="00702B0D"/>
    <w:rsid w:val="00702E5A"/>
    <w:rsid w:val="00704F80"/>
    <w:rsid w:val="0070520A"/>
    <w:rsid w:val="007055FF"/>
    <w:rsid w:val="007058EB"/>
    <w:rsid w:val="00705B75"/>
    <w:rsid w:val="00706375"/>
    <w:rsid w:val="007065E7"/>
    <w:rsid w:val="00706913"/>
    <w:rsid w:val="00706A91"/>
    <w:rsid w:val="00706D00"/>
    <w:rsid w:val="00707528"/>
    <w:rsid w:val="007077B9"/>
    <w:rsid w:val="00707A3F"/>
    <w:rsid w:val="00707B6A"/>
    <w:rsid w:val="00707D2E"/>
    <w:rsid w:val="00707E61"/>
    <w:rsid w:val="007108BA"/>
    <w:rsid w:val="00710F89"/>
    <w:rsid w:val="00711546"/>
    <w:rsid w:val="00712231"/>
    <w:rsid w:val="00712310"/>
    <w:rsid w:val="00712743"/>
    <w:rsid w:val="00712A0D"/>
    <w:rsid w:val="00712AD4"/>
    <w:rsid w:val="00712C4A"/>
    <w:rsid w:val="00713680"/>
    <w:rsid w:val="00713A3D"/>
    <w:rsid w:val="00713DA2"/>
    <w:rsid w:val="00714354"/>
    <w:rsid w:val="00714DE5"/>
    <w:rsid w:val="00714F68"/>
    <w:rsid w:val="00715E7D"/>
    <w:rsid w:val="007161D5"/>
    <w:rsid w:val="007161FA"/>
    <w:rsid w:val="00716AFB"/>
    <w:rsid w:val="00716E6D"/>
    <w:rsid w:val="00716FE9"/>
    <w:rsid w:val="00717037"/>
    <w:rsid w:val="00717171"/>
    <w:rsid w:val="0071770A"/>
    <w:rsid w:val="0071783A"/>
    <w:rsid w:val="00717B90"/>
    <w:rsid w:val="007203E7"/>
    <w:rsid w:val="00720793"/>
    <w:rsid w:val="007208D1"/>
    <w:rsid w:val="00720B7D"/>
    <w:rsid w:val="00720C81"/>
    <w:rsid w:val="00720E29"/>
    <w:rsid w:val="0072134C"/>
    <w:rsid w:val="00721388"/>
    <w:rsid w:val="007215A1"/>
    <w:rsid w:val="00721793"/>
    <w:rsid w:val="0072186B"/>
    <w:rsid w:val="00721C56"/>
    <w:rsid w:val="00721D70"/>
    <w:rsid w:val="00722F52"/>
    <w:rsid w:val="00723020"/>
    <w:rsid w:val="00723327"/>
    <w:rsid w:val="00723896"/>
    <w:rsid w:val="00723945"/>
    <w:rsid w:val="00723A5D"/>
    <w:rsid w:val="0072440F"/>
    <w:rsid w:val="0072457D"/>
    <w:rsid w:val="00724A7E"/>
    <w:rsid w:val="00725005"/>
    <w:rsid w:val="007252E8"/>
    <w:rsid w:val="00725668"/>
    <w:rsid w:val="00726309"/>
    <w:rsid w:val="007268EF"/>
    <w:rsid w:val="00726964"/>
    <w:rsid w:val="0072715E"/>
    <w:rsid w:val="00727538"/>
    <w:rsid w:val="00727812"/>
    <w:rsid w:val="007279D9"/>
    <w:rsid w:val="00727A93"/>
    <w:rsid w:val="00727B35"/>
    <w:rsid w:val="00727B81"/>
    <w:rsid w:val="00727BAB"/>
    <w:rsid w:val="00727D89"/>
    <w:rsid w:val="00727F64"/>
    <w:rsid w:val="0073023E"/>
    <w:rsid w:val="00730386"/>
    <w:rsid w:val="0073041B"/>
    <w:rsid w:val="0073127D"/>
    <w:rsid w:val="0073146F"/>
    <w:rsid w:val="00731797"/>
    <w:rsid w:val="00731BE7"/>
    <w:rsid w:val="00731E1A"/>
    <w:rsid w:val="00731FAC"/>
    <w:rsid w:val="00731FCF"/>
    <w:rsid w:val="007322FB"/>
    <w:rsid w:val="0073280D"/>
    <w:rsid w:val="00732D0A"/>
    <w:rsid w:val="00733120"/>
    <w:rsid w:val="00733685"/>
    <w:rsid w:val="00733826"/>
    <w:rsid w:val="007342F8"/>
    <w:rsid w:val="0073441B"/>
    <w:rsid w:val="00734760"/>
    <w:rsid w:val="00734A73"/>
    <w:rsid w:val="00734BAA"/>
    <w:rsid w:val="00734D17"/>
    <w:rsid w:val="00735322"/>
    <w:rsid w:val="00735447"/>
    <w:rsid w:val="007356D3"/>
    <w:rsid w:val="007359C1"/>
    <w:rsid w:val="00735E68"/>
    <w:rsid w:val="00736697"/>
    <w:rsid w:val="00736CE8"/>
    <w:rsid w:val="00736E2B"/>
    <w:rsid w:val="007373CD"/>
    <w:rsid w:val="007373F3"/>
    <w:rsid w:val="00737900"/>
    <w:rsid w:val="00740849"/>
    <w:rsid w:val="007409E5"/>
    <w:rsid w:val="00740B72"/>
    <w:rsid w:val="00740BF3"/>
    <w:rsid w:val="00740CE8"/>
    <w:rsid w:val="007415A0"/>
    <w:rsid w:val="00741716"/>
    <w:rsid w:val="00741B29"/>
    <w:rsid w:val="00741BCF"/>
    <w:rsid w:val="00742718"/>
    <w:rsid w:val="00742A18"/>
    <w:rsid w:val="00743DEA"/>
    <w:rsid w:val="00743F77"/>
    <w:rsid w:val="00744BD4"/>
    <w:rsid w:val="007450EA"/>
    <w:rsid w:val="00745344"/>
    <w:rsid w:val="00745B8E"/>
    <w:rsid w:val="00745C39"/>
    <w:rsid w:val="00747061"/>
    <w:rsid w:val="0074718D"/>
    <w:rsid w:val="00747337"/>
    <w:rsid w:val="00747399"/>
    <w:rsid w:val="0074739E"/>
    <w:rsid w:val="007479BE"/>
    <w:rsid w:val="00747A03"/>
    <w:rsid w:val="00747F6B"/>
    <w:rsid w:val="00750765"/>
    <w:rsid w:val="007509E2"/>
    <w:rsid w:val="00751277"/>
    <w:rsid w:val="00751827"/>
    <w:rsid w:val="00751BF5"/>
    <w:rsid w:val="00752031"/>
    <w:rsid w:val="0075215B"/>
    <w:rsid w:val="007524C4"/>
    <w:rsid w:val="007524CC"/>
    <w:rsid w:val="00752827"/>
    <w:rsid w:val="007528AB"/>
    <w:rsid w:val="00752B3A"/>
    <w:rsid w:val="00753372"/>
    <w:rsid w:val="007536E6"/>
    <w:rsid w:val="00753A6C"/>
    <w:rsid w:val="00753D6D"/>
    <w:rsid w:val="00753DA9"/>
    <w:rsid w:val="007546FD"/>
    <w:rsid w:val="00754809"/>
    <w:rsid w:val="00754CA6"/>
    <w:rsid w:val="00754DAF"/>
    <w:rsid w:val="00754DFA"/>
    <w:rsid w:val="007552FB"/>
    <w:rsid w:val="00755459"/>
    <w:rsid w:val="0075628C"/>
    <w:rsid w:val="007563BC"/>
    <w:rsid w:val="007563DC"/>
    <w:rsid w:val="00756500"/>
    <w:rsid w:val="0075669B"/>
    <w:rsid w:val="00756B67"/>
    <w:rsid w:val="00756CAF"/>
    <w:rsid w:val="00756CBE"/>
    <w:rsid w:val="0075745D"/>
    <w:rsid w:val="00757849"/>
    <w:rsid w:val="00757C9D"/>
    <w:rsid w:val="007603C6"/>
    <w:rsid w:val="00760548"/>
    <w:rsid w:val="00760A66"/>
    <w:rsid w:val="00760AAF"/>
    <w:rsid w:val="00762195"/>
    <w:rsid w:val="007622B4"/>
    <w:rsid w:val="00762312"/>
    <w:rsid w:val="0076255A"/>
    <w:rsid w:val="007634F2"/>
    <w:rsid w:val="0076356E"/>
    <w:rsid w:val="00764550"/>
    <w:rsid w:val="007648F2"/>
    <w:rsid w:val="00764CD2"/>
    <w:rsid w:val="00764D7F"/>
    <w:rsid w:val="00764F0D"/>
    <w:rsid w:val="00764F33"/>
    <w:rsid w:val="007657C9"/>
    <w:rsid w:val="00765BD0"/>
    <w:rsid w:val="0076618D"/>
    <w:rsid w:val="00766815"/>
    <w:rsid w:val="00766900"/>
    <w:rsid w:val="0076694B"/>
    <w:rsid w:val="00766A73"/>
    <w:rsid w:val="00767320"/>
    <w:rsid w:val="0076788B"/>
    <w:rsid w:val="00770795"/>
    <w:rsid w:val="007707E9"/>
    <w:rsid w:val="007707F3"/>
    <w:rsid w:val="00770D60"/>
    <w:rsid w:val="00771061"/>
    <w:rsid w:val="007712F5"/>
    <w:rsid w:val="00771620"/>
    <w:rsid w:val="0077189E"/>
    <w:rsid w:val="00771913"/>
    <w:rsid w:val="00771C59"/>
    <w:rsid w:val="00771C7E"/>
    <w:rsid w:val="00771D8A"/>
    <w:rsid w:val="00772351"/>
    <w:rsid w:val="0077370C"/>
    <w:rsid w:val="0077381C"/>
    <w:rsid w:val="007739BB"/>
    <w:rsid w:val="00773B29"/>
    <w:rsid w:val="00773DD8"/>
    <w:rsid w:val="007743B9"/>
    <w:rsid w:val="0077506D"/>
    <w:rsid w:val="007751F2"/>
    <w:rsid w:val="00775A90"/>
    <w:rsid w:val="00775A99"/>
    <w:rsid w:val="00775BBC"/>
    <w:rsid w:val="00775CDE"/>
    <w:rsid w:val="00775D54"/>
    <w:rsid w:val="00776756"/>
    <w:rsid w:val="007768EF"/>
    <w:rsid w:val="00776A3E"/>
    <w:rsid w:val="00776D08"/>
    <w:rsid w:val="0077751C"/>
    <w:rsid w:val="0077780D"/>
    <w:rsid w:val="00777C39"/>
    <w:rsid w:val="00780CFB"/>
    <w:rsid w:val="00780E2F"/>
    <w:rsid w:val="00781049"/>
    <w:rsid w:val="007815EC"/>
    <w:rsid w:val="00781820"/>
    <w:rsid w:val="0078197E"/>
    <w:rsid w:val="00781E64"/>
    <w:rsid w:val="007829A2"/>
    <w:rsid w:val="007832B4"/>
    <w:rsid w:val="00783890"/>
    <w:rsid w:val="00783A39"/>
    <w:rsid w:val="00783E9B"/>
    <w:rsid w:val="007841B3"/>
    <w:rsid w:val="00784D6A"/>
    <w:rsid w:val="007852ED"/>
    <w:rsid w:val="00785317"/>
    <w:rsid w:val="00785685"/>
    <w:rsid w:val="00785E3C"/>
    <w:rsid w:val="00786C52"/>
    <w:rsid w:val="00786E20"/>
    <w:rsid w:val="00786E54"/>
    <w:rsid w:val="00786F4B"/>
    <w:rsid w:val="007872D4"/>
    <w:rsid w:val="007876ED"/>
    <w:rsid w:val="00787896"/>
    <w:rsid w:val="00787F75"/>
    <w:rsid w:val="00790291"/>
    <w:rsid w:val="0079099E"/>
    <w:rsid w:val="007909D9"/>
    <w:rsid w:val="00790D6C"/>
    <w:rsid w:val="00790FAF"/>
    <w:rsid w:val="00791277"/>
    <w:rsid w:val="00791519"/>
    <w:rsid w:val="0079160B"/>
    <w:rsid w:val="00791AB9"/>
    <w:rsid w:val="00792678"/>
    <w:rsid w:val="007926F9"/>
    <w:rsid w:val="0079368B"/>
    <w:rsid w:val="00793894"/>
    <w:rsid w:val="00793D03"/>
    <w:rsid w:val="00793DAC"/>
    <w:rsid w:val="0079491E"/>
    <w:rsid w:val="00794B35"/>
    <w:rsid w:val="00794B46"/>
    <w:rsid w:val="00794E6D"/>
    <w:rsid w:val="00794EE7"/>
    <w:rsid w:val="007951A1"/>
    <w:rsid w:val="00795466"/>
    <w:rsid w:val="0079557F"/>
    <w:rsid w:val="007963A0"/>
    <w:rsid w:val="0079669F"/>
    <w:rsid w:val="00796D8E"/>
    <w:rsid w:val="00796EE4"/>
    <w:rsid w:val="00797095"/>
    <w:rsid w:val="00797548"/>
    <w:rsid w:val="00797849"/>
    <w:rsid w:val="007978D0"/>
    <w:rsid w:val="007A0523"/>
    <w:rsid w:val="007A05CC"/>
    <w:rsid w:val="007A0B71"/>
    <w:rsid w:val="007A0BF8"/>
    <w:rsid w:val="007A0F99"/>
    <w:rsid w:val="007A176D"/>
    <w:rsid w:val="007A17F9"/>
    <w:rsid w:val="007A1E0F"/>
    <w:rsid w:val="007A2168"/>
    <w:rsid w:val="007A21EC"/>
    <w:rsid w:val="007A250E"/>
    <w:rsid w:val="007A27A8"/>
    <w:rsid w:val="007A2835"/>
    <w:rsid w:val="007A3676"/>
    <w:rsid w:val="007A38C8"/>
    <w:rsid w:val="007A3E45"/>
    <w:rsid w:val="007A4637"/>
    <w:rsid w:val="007A464B"/>
    <w:rsid w:val="007A4715"/>
    <w:rsid w:val="007A546F"/>
    <w:rsid w:val="007A554C"/>
    <w:rsid w:val="007A5CF0"/>
    <w:rsid w:val="007A62B4"/>
    <w:rsid w:val="007A63F4"/>
    <w:rsid w:val="007A6991"/>
    <w:rsid w:val="007A6A17"/>
    <w:rsid w:val="007A6C6F"/>
    <w:rsid w:val="007A71E4"/>
    <w:rsid w:val="007A7278"/>
    <w:rsid w:val="007A7335"/>
    <w:rsid w:val="007A7580"/>
    <w:rsid w:val="007A7DB9"/>
    <w:rsid w:val="007B0146"/>
    <w:rsid w:val="007B0A07"/>
    <w:rsid w:val="007B0D91"/>
    <w:rsid w:val="007B0DBD"/>
    <w:rsid w:val="007B13C8"/>
    <w:rsid w:val="007B1689"/>
    <w:rsid w:val="007B17A1"/>
    <w:rsid w:val="007B18F5"/>
    <w:rsid w:val="007B21B7"/>
    <w:rsid w:val="007B2524"/>
    <w:rsid w:val="007B2574"/>
    <w:rsid w:val="007B2862"/>
    <w:rsid w:val="007B3004"/>
    <w:rsid w:val="007B3094"/>
    <w:rsid w:val="007B330E"/>
    <w:rsid w:val="007B38F5"/>
    <w:rsid w:val="007B4493"/>
    <w:rsid w:val="007B4F39"/>
    <w:rsid w:val="007B5802"/>
    <w:rsid w:val="007B595D"/>
    <w:rsid w:val="007B5CC1"/>
    <w:rsid w:val="007B64AE"/>
    <w:rsid w:val="007B64C7"/>
    <w:rsid w:val="007B66CB"/>
    <w:rsid w:val="007B6820"/>
    <w:rsid w:val="007B6ECD"/>
    <w:rsid w:val="007B6FD6"/>
    <w:rsid w:val="007B7C06"/>
    <w:rsid w:val="007B7CFE"/>
    <w:rsid w:val="007B7F86"/>
    <w:rsid w:val="007C011C"/>
    <w:rsid w:val="007C048A"/>
    <w:rsid w:val="007C0981"/>
    <w:rsid w:val="007C0A99"/>
    <w:rsid w:val="007C0C05"/>
    <w:rsid w:val="007C1310"/>
    <w:rsid w:val="007C13A0"/>
    <w:rsid w:val="007C1639"/>
    <w:rsid w:val="007C1F51"/>
    <w:rsid w:val="007C2423"/>
    <w:rsid w:val="007C271B"/>
    <w:rsid w:val="007C2F64"/>
    <w:rsid w:val="007C34B9"/>
    <w:rsid w:val="007C38A7"/>
    <w:rsid w:val="007C3C5C"/>
    <w:rsid w:val="007C4330"/>
    <w:rsid w:val="007C478C"/>
    <w:rsid w:val="007C48E5"/>
    <w:rsid w:val="007C4C03"/>
    <w:rsid w:val="007C4CDA"/>
    <w:rsid w:val="007C5070"/>
    <w:rsid w:val="007C55D3"/>
    <w:rsid w:val="007C610B"/>
    <w:rsid w:val="007C6577"/>
    <w:rsid w:val="007C6DA1"/>
    <w:rsid w:val="007C6F21"/>
    <w:rsid w:val="007C713C"/>
    <w:rsid w:val="007C71D9"/>
    <w:rsid w:val="007C7822"/>
    <w:rsid w:val="007C7CB0"/>
    <w:rsid w:val="007D04B5"/>
    <w:rsid w:val="007D05CD"/>
    <w:rsid w:val="007D05EE"/>
    <w:rsid w:val="007D0D2B"/>
    <w:rsid w:val="007D10CF"/>
    <w:rsid w:val="007D122B"/>
    <w:rsid w:val="007D146D"/>
    <w:rsid w:val="007D1A73"/>
    <w:rsid w:val="007D1B2A"/>
    <w:rsid w:val="007D1C62"/>
    <w:rsid w:val="007D1C75"/>
    <w:rsid w:val="007D1F89"/>
    <w:rsid w:val="007D1FCE"/>
    <w:rsid w:val="007D23D3"/>
    <w:rsid w:val="007D31EE"/>
    <w:rsid w:val="007D323B"/>
    <w:rsid w:val="007D34FD"/>
    <w:rsid w:val="007D37B4"/>
    <w:rsid w:val="007D39C6"/>
    <w:rsid w:val="007D3ECF"/>
    <w:rsid w:val="007D419F"/>
    <w:rsid w:val="007D41C7"/>
    <w:rsid w:val="007D46AA"/>
    <w:rsid w:val="007D47ED"/>
    <w:rsid w:val="007D5097"/>
    <w:rsid w:val="007D5235"/>
    <w:rsid w:val="007D545A"/>
    <w:rsid w:val="007D566B"/>
    <w:rsid w:val="007D5BC3"/>
    <w:rsid w:val="007D6077"/>
    <w:rsid w:val="007D62F0"/>
    <w:rsid w:val="007D64C1"/>
    <w:rsid w:val="007D6A55"/>
    <w:rsid w:val="007D6C0F"/>
    <w:rsid w:val="007D7095"/>
    <w:rsid w:val="007D78EB"/>
    <w:rsid w:val="007D7BD1"/>
    <w:rsid w:val="007E01BC"/>
    <w:rsid w:val="007E0386"/>
    <w:rsid w:val="007E0758"/>
    <w:rsid w:val="007E0DA5"/>
    <w:rsid w:val="007E112F"/>
    <w:rsid w:val="007E1694"/>
    <w:rsid w:val="007E1BBB"/>
    <w:rsid w:val="007E1E0B"/>
    <w:rsid w:val="007E2A54"/>
    <w:rsid w:val="007E30D6"/>
    <w:rsid w:val="007E3112"/>
    <w:rsid w:val="007E31A6"/>
    <w:rsid w:val="007E3517"/>
    <w:rsid w:val="007E3D6D"/>
    <w:rsid w:val="007E3F7B"/>
    <w:rsid w:val="007E4204"/>
    <w:rsid w:val="007E4443"/>
    <w:rsid w:val="007E4AB3"/>
    <w:rsid w:val="007E5653"/>
    <w:rsid w:val="007E5822"/>
    <w:rsid w:val="007E5AA9"/>
    <w:rsid w:val="007E5DAB"/>
    <w:rsid w:val="007E5DAF"/>
    <w:rsid w:val="007E6316"/>
    <w:rsid w:val="007E677E"/>
    <w:rsid w:val="007E6BC7"/>
    <w:rsid w:val="007E70A3"/>
    <w:rsid w:val="007E7356"/>
    <w:rsid w:val="007E762F"/>
    <w:rsid w:val="007E7658"/>
    <w:rsid w:val="007E78F3"/>
    <w:rsid w:val="007E7BEA"/>
    <w:rsid w:val="007F09B7"/>
    <w:rsid w:val="007F09EC"/>
    <w:rsid w:val="007F0D8F"/>
    <w:rsid w:val="007F1347"/>
    <w:rsid w:val="007F1402"/>
    <w:rsid w:val="007F1589"/>
    <w:rsid w:val="007F160C"/>
    <w:rsid w:val="007F2283"/>
    <w:rsid w:val="007F2914"/>
    <w:rsid w:val="007F2A26"/>
    <w:rsid w:val="007F2D76"/>
    <w:rsid w:val="007F34F4"/>
    <w:rsid w:val="007F376C"/>
    <w:rsid w:val="007F3DA9"/>
    <w:rsid w:val="007F3F31"/>
    <w:rsid w:val="007F40C7"/>
    <w:rsid w:val="007F4ABF"/>
    <w:rsid w:val="007F5147"/>
    <w:rsid w:val="007F5241"/>
    <w:rsid w:val="007F56D5"/>
    <w:rsid w:val="007F575B"/>
    <w:rsid w:val="007F631A"/>
    <w:rsid w:val="007F63A2"/>
    <w:rsid w:val="007F666C"/>
    <w:rsid w:val="007F6EF8"/>
    <w:rsid w:val="007F72AD"/>
    <w:rsid w:val="007F73C7"/>
    <w:rsid w:val="007F7693"/>
    <w:rsid w:val="00800526"/>
    <w:rsid w:val="0080066C"/>
    <w:rsid w:val="00800B34"/>
    <w:rsid w:val="00800EC9"/>
    <w:rsid w:val="00800FF3"/>
    <w:rsid w:val="00801A6E"/>
    <w:rsid w:val="0080215F"/>
    <w:rsid w:val="008027C5"/>
    <w:rsid w:val="00802A12"/>
    <w:rsid w:val="00802A77"/>
    <w:rsid w:val="00803036"/>
    <w:rsid w:val="0080307F"/>
    <w:rsid w:val="008033E8"/>
    <w:rsid w:val="008034EA"/>
    <w:rsid w:val="00803631"/>
    <w:rsid w:val="00803794"/>
    <w:rsid w:val="008038C7"/>
    <w:rsid w:val="008045EB"/>
    <w:rsid w:val="00804606"/>
    <w:rsid w:val="00804739"/>
    <w:rsid w:val="00804826"/>
    <w:rsid w:val="00804E70"/>
    <w:rsid w:val="00805A1B"/>
    <w:rsid w:val="0080632A"/>
    <w:rsid w:val="008067B9"/>
    <w:rsid w:val="00806D6E"/>
    <w:rsid w:val="00807371"/>
    <w:rsid w:val="00807773"/>
    <w:rsid w:val="008077B3"/>
    <w:rsid w:val="008077CC"/>
    <w:rsid w:val="00807B50"/>
    <w:rsid w:val="00810140"/>
    <w:rsid w:val="00810525"/>
    <w:rsid w:val="00810830"/>
    <w:rsid w:val="00810D4B"/>
    <w:rsid w:val="0081149E"/>
    <w:rsid w:val="0081194C"/>
    <w:rsid w:val="00811F66"/>
    <w:rsid w:val="00811F8B"/>
    <w:rsid w:val="00812851"/>
    <w:rsid w:val="008128A3"/>
    <w:rsid w:val="00812B96"/>
    <w:rsid w:val="008132BF"/>
    <w:rsid w:val="0081336C"/>
    <w:rsid w:val="0081382D"/>
    <w:rsid w:val="00813AFC"/>
    <w:rsid w:val="00813D5F"/>
    <w:rsid w:val="00814149"/>
    <w:rsid w:val="008141A6"/>
    <w:rsid w:val="00814D9F"/>
    <w:rsid w:val="00814EA3"/>
    <w:rsid w:val="00815308"/>
    <w:rsid w:val="00815515"/>
    <w:rsid w:val="008157C6"/>
    <w:rsid w:val="008159A2"/>
    <w:rsid w:val="00815F59"/>
    <w:rsid w:val="0081626F"/>
    <w:rsid w:val="0081661D"/>
    <w:rsid w:val="008167E4"/>
    <w:rsid w:val="00817033"/>
    <w:rsid w:val="00817206"/>
    <w:rsid w:val="00817419"/>
    <w:rsid w:val="00817598"/>
    <w:rsid w:val="0081772B"/>
    <w:rsid w:val="00817C67"/>
    <w:rsid w:val="0082044A"/>
    <w:rsid w:val="008204A8"/>
    <w:rsid w:val="00820650"/>
    <w:rsid w:val="00820764"/>
    <w:rsid w:val="0082099A"/>
    <w:rsid w:val="00820BF0"/>
    <w:rsid w:val="00820C6B"/>
    <w:rsid w:val="00820FE6"/>
    <w:rsid w:val="008214D6"/>
    <w:rsid w:val="00821C77"/>
    <w:rsid w:val="00821F19"/>
    <w:rsid w:val="008221CE"/>
    <w:rsid w:val="008222A4"/>
    <w:rsid w:val="00822DC3"/>
    <w:rsid w:val="00822E8F"/>
    <w:rsid w:val="00823384"/>
    <w:rsid w:val="0082364C"/>
    <w:rsid w:val="008237B8"/>
    <w:rsid w:val="008240AB"/>
    <w:rsid w:val="00824280"/>
    <w:rsid w:val="00824359"/>
    <w:rsid w:val="00824393"/>
    <w:rsid w:val="00824638"/>
    <w:rsid w:val="0082502A"/>
    <w:rsid w:val="008250C5"/>
    <w:rsid w:val="008251B0"/>
    <w:rsid w:val="008251F7"/>
    <w:rsid w:val="008253F3"/>
    <w:rsid w:val="00825F10"/>
    <w:rsid w:val="0082645D"/>
    <w:rsid w:val="00826A45"/>
    <w:rsid w:val="00826C29"/>
    <w:rsid w:val="00826FAA"/>
    <w:rsid w:val="00827260"/>
    <w:rsid w:val="00827560"/>
    <w:rsid w:val="00827614"/>
    <w:rsid w:val="00827ACC"/>
    <w:rsid w:val="00827F1D"/>
    <w:rsid w:val="008301E8"/>
    <w:rsid w:val="0083078A"/>
    <w:rsid w:val="0083090D"/>
    <w:rsid w:val="00831416"/>
    <w:rsid w:val="00831575"/>
    <w:rsid w:val="0083157F"/>
    <w:rsid w:val="0083158F"/>
    <w:rsid w:val="00831742"/>
    <w:rsid w:val="00831840"/>
    <w:rsid w:val="00831D9E"/>
    <w:rsid w:val="00831F4F"/>
    <w:rsid w:val="0083245B"/>
    <w:rsid w:val="00832638"/>
    <w:rsid w:val="0083266B"/>
    <w:rsid w:val="00832840"/>
    <w:rsid w:val="0083329C"/>
    <w:rsid w:val="008334E9"/>
    <w:rsid w:val="00833846"/>
    <w:rsid w:val="00833954"/>
    <w:rsid w:val="00833A6B"/>
    <w:rsid w:val="00833F7C"/>
    <w:rsid w:val="00834221"/>
    <w:rsid w:val="00834279"/>
    <w:rsid w:val="00834374"/>
    <w:rsid w:val="00834835"/>
    <w:rsid w:val="00834CC0"/>
    <w:rsid w:val="008354ED"/>
    <w:rsid w:val="0083573E"/>
    <w:rsid w:val="008359DD"/>
    <w:rsid w:val="00835AE2"/>
    <w:rsid w:val="008361E2"/>
    <w:rsid w:val="0083620A"/>
    <w:rsid w:val="00836261"/>
    <w:rsid w:val="00836266"/>
    <w:rsid w:val="00836273"/>
    <w:rsid w:val="008362D6"/>
    <w:rsid w:val="00836A9A"/>
    <w:rsid w:val="00836B87"/>
    <w:rsid w:val="00837019"/>
    <w:rsid w:val="00837902"/>
    <w:rsid w:val="00840AE6"/>
    <w:rsid w:val="00840BF5"/>
    <w:rsid w:val="00840FE1"/>
    <w:rsid w:val="00841026"/>
    <w:rsid w:val="00841862"/>
    <w:rsid w:val="008418F1"/>
    <w:rsid w:val="0084203F"/>
    <w:rsid w:val="008421DD"/>
    <w:rsid w:val="00842329"/>
    <w:rsid w:val="0084290D"/>
    <w:rsid w:val="008429F4"/>
    <w:rsid w:val="00842CA1"/>
    <w:rsid w:val="00842DA7"/>
    <w:rsid w:val="00842DD2"/>
    <w:rsid w:val="008431EB"/>
    <w:rsid w:val="00844286"/>
    <w:rsid w:val="00844A06"/>
    <w:rsid w:val="00844F6D"/>
    <w:rsid w:val="00845022"/>
    <w:rsid w:val="0084593C"/>
    <w:rsid w:val="00845E60"/>
    <w:rsid w:val="00846312"/>
    <w:rsid w:val="0084654B"/>
    <w:rsid w:val="00846B58"/>
    <w:rsid w:val="00846BDD"/>
    <w:rsid w:val="00846E6F"/>
    <w:rsid w:val="00846E93"/>
    <w:rsid w:val="00846ED4"/>
    <w:rsid w:val="0084744D"/>
    <w:rsid w:val="008474FE"/>
    <w:rsid w:val="008476C4"/>
    <w:rsid w:val="00847771"/>
    <w:rsid w:val="00847A21"/>
    <w:rsid w:val="00847A6B"/>
    <w:rsid w:val="00847F3A"/>
    <w:rsid w:val="00850314"/>
    <w:rsid w:val="0085139B"/>
    <w:rsid w:val="00851CD6"/>
    <w:rsid w:val="00851FE1"/>
    <w:rsid w:val="00852115"/>
    <w:rsid w:val="00852523"/>
    <w:rsid w:val="008528E3"/>
    <w:rsid w:val="00852987"/>
    <w:rsid w:val="00852F97"/>
    <w:rsid w:val="00853144"/>
    <w:rsid w:val="008533AC"/>
    <w:rsid w:val="00853524"/>
    <w:rsid w:val="008535FE"/>
    <w:rsid w:val="0085381E"/>
    <w:rsid w:val="008538EF"/>
    <w:rsid w:val="00853F67"/>
    <w:rsid w:val="008543BC"/>
    <w:rsid w:val="008543CD"/>
    <w:rsid w:val="0085480F"/>
    <w:rsid w:val="00855490"/>
    <w:rsid w:val="0085572B"/>
    <w:rsid w:val="008558E9"/>
    <w:rsid w:val="00855CDA"/>
    <w:rsid w:val="00855D23"/>
    <w:rsid w:val="00855D32"/>
    <w:rsid w:val="00855F9C"/>
    <w:rsid w:val="008562F0"/>
    <w:rsid w:val="0085660A"/>
    <w:rsid w:val="00856661"/>
    <w:rsid w:val="008566AD"/>
    <w:rsid w:val="0085700E"/>
    <w:rsid w:val="00857B0B"/>
    <w:rsid w:val="00857D7F"/>
    <w:rsid w:val="0086003A"/>
    <w:rsid w:val="008603BA"/>
    <w:rsid w:val="008603D6"/>
    <w:rsid w:val="00860469"/>
    <w:rsid w:val="00860950"/>
    <w:rsid w:val="008609C3"/>
    <w:rsid w:val="00860C3D"/>
    <w:rsid w:val="0086122F"/>
    <w:rsid w:val="00861234"/>
    <w:rsid w:val="00861F5C"/>
    <w:rsid w:val="008621A8"/>
    <w:rsid w:val="00862993"/>
    <w:rsid w:val="008629F5"/>
    <w:rsid w:val="00862DA9"/>
    <w:rsid w:val="00863A6D"/>
    <w:rsid w:val="00863F65"/>
    <w:rsid w:val="00864069"/>
    <w:rsid w:val="00864621"/>
    <w:rsid w:val="008648A7"/>
    <w:rsid w:val="00864995"/>
    <w:rsid w:val="00864ACE"/>
    <w:rsid w:val="0086544A"/>
    <w:rsid w:val="0086544C"/>
    <w:rsid w:val="00865DE5"/>
    <w:rsid w:val="00866211"/>
    <w:rsid w:val="00866608"/>
    <w:rsid w:val="00866644"/>
    <w:rsid w:val="008669E9"/>
    <w:rsid w:val="00866F6E"/>
    <w:rsid w:val="008671C7"/>
    <w:rsid w:val="00867777"/>
    <w:rsid w:val="00867D75"/>
    <w:rsid w:val="00867E2E"/>
    <w:rsid w:val="00870371"/>
    <w:rsid w:val="008703B6"/>
    <w:rsid w:val="008704A2"/>
    <w:rsid w:val="00871358"/>
    <w:rsid w:val="008715A2"/>
    <w:rsid w:val="008717A2"/>
    <w:rsid w:val="00871FA3"/>
    <w:rsid w:val="00872579"/>
    <w:rsid w:val="00872B50"/>
    <w:rsid w:val="00872C87"/>
    <w:rsid w:val="008734A8"/>
    <w:rsid w:val="00873F5B"/>
    <w:rsid w:val="008744C7"/>
    <w:rsid w:val="00874806"/>
    <w:rsid w:val="00875323"/>
    <w:rsid w:val="00875B0B"/>
    <w:rsid w:val="00875C9D"/>
    <w:rsid w:val="00875D4F"/>
    <w:rsid w:val="00876369"/>
    <w:rsid w:val="008764E4"/>
    <w:rsid w:val="008765BF"/>
    <w:rsid w:val="0087661C"/>
    <w:rsid w:val="00876C4A"/>
    <w:rsid w:val="00876F43"/>
    <w:rsid w:val="00877143"/>
    <w:rsid w:val="0087735A"/>
    <w:rsid w:val="008773A6"/>
    <w:rsid w:val="00877872"/>
    <w:rsid w:val="00877CC4"/>
    <w:rsid w:val="008801B4"/>
    <w:rsid w:val="00880A3E"/>
    <w:rsid w:val="00880FDF"/>
    <w:rsid w:val="008811EC"/>
    <w:rsid w:val="0088194D"/>
    <w:rsid w:val="00881DDA"/>
    <w:rsid w:val="0088265B"/>
    <w:rsid w:val="00882779"/>
    <w:rsid w:val="00882FC5"/>
    <w:rsid w:val="0088304C"/>
    <w:rsid w:val="0088318C"/>
    <w:rsid w:val="0088367B"/>
    <w:rsid w:val="0088393F"/>
    <w:rsid w:val="00883B3F"/>
    <w:rsid w:val="008844BF"/>
    <w:rsid w:val="00884A98"/>
    <w:rsid w:val="00884EB0"/>
    <w:rsid w:val="00885285"/>
    <w:rsid w:val="00885331"/>
    <w:rsid w:val="00885752"/>
    <w:rsid w:val="00886F03"/>
    <w:rsid w:val="00887039"/>
    <w:rsid w:val="008870D4"/>
    <w:rsid w:val="008871B3"/>
    <w:rsid w:val="00887513"/>
    <w:rsid w:val="008875F6"/>
    <w:rsid w:val="00887F60"/>
    <w:rsid w:val="008901AB"/>
    <w:rsid w:val="00890482"/>
    <w:rsid w:val="00890EA8"/>
    <w:rsid w:val="008910F4"/>
    <w:rsid w:val="0089147B"/>
    <w:rsid w:val="008914B0"/>
    <w:rsid w:val="008918E5"/>
    <w:rsid w:val="00891B15"/>
    <w:rsid w:val="00892E9E"/>
    <w:rsid w:val="00892EC2"/>
    <w:rsid w:val="00893A62"/>
    <w:rsid w:val="00893D62"/>
    <w:rsid w:val="0089407D"/>
    <w:rsid w:val="008940A3"/>
    <w:rsid w:val="00894307"/>
    <w:rsid w:val="00894988"/>
    <w:rsid w:val="00894B12"/>
    <w:rsid w:val="0089519F"/>
    <w:rsid w:val="00895578"/>
    <w:rsid w:val="008956BF"/>
    <w:rsid w:val="0089586F"/>
    <w:rsid w:val="008958FE"/>
    <w:rsid w:val="00895961"/>
    <w:rsid w:val="00895B10"/>
    <w:rsid w:val="00895B5D"/>
    <w:rsid w:val="00895BD7"/>
    <w:rsid w:val="00896329"/>
    <w:rsid w:val="0089718F"/>
    <w:rsid w:val="008976C8"/>
    <w:rsid w:val="008978B8"/>
    <w:rsid w:val="00897CFE"/>
    <w:rsid w:val="008A078F"/>
    <w:rsid w:val="008A0EED"/>
    <w:rsid w:val="008A121F"/>
    <w:rsid w:val="008A193F"/>
    <w:rsid w:val="008A1E6D"/>
    <w:rsid w:val="008A1EF2"/>
    <w:rsid w:val="008A1F10"/>
    <w:rsid w:val="008A1FA8"/>
    <w:rsid w:val="008A218E"/>
    <w:rsid w:val="008A2954"/>
    <w:rsid w:val="008A310B"/>
    <w:rsid w:val="008A344C"/>
    <w:rsid w:val="008A36F7"/>
    <w:rsid w:val="008A3897"/>
    <w:rsid w:val="008A3B22"/>
    <w:rsid w:val="008A3B9F"/>
    <w:rsid w:val="008A3F7E"/>
    <w:rsid w:val="008A4656"/>
    <w:rsid w:val="008A47B2"/>
    <w:rsid w:val="008A4F28"/>
    <w:rsid w:val="008A545A"/>
    <w:rsid w:val="008A5BFF"/>
    <w:rsid w:val="008A5C95"/>
    <w:rsid w:val="008A5E0E"/>
    <w:rsid w:val="008A6395"/>
    <w:rsid w:val="008A66F8"/>
    <w:rsid w:val="008A6842"/>
    <w:rsid w:val="008A6C33"/>
    <w:rsid w:val="008A7621"/>
    <w:rsid w:val="008A790B"/>
    <w:rsid w:val="008A79B6"/>
    <w:rsid w:val="008B07CE"/>
    <w:rsid w:val="008B11CC"/>
    <w:rsid w:val="008B1530"/>
    <w:rsid w:val="008B1991"/>
    <w:rsid w:val="008B1B6A"/>
    <w:rsid w:val="008B21AB"/>
    <w:rsid w:val="008B2499"/>
    <w:rsid w:val="008B2573"/>
    <w:rsid w:val="008B2659"/>
    <w:rsid w:val="008B2802"/>
    <w:rsid w:val="008B2A7D"/>
    <w:rsid w:val="008B2E60"/>
    <w:rsid w:val="008B3D51"/>
    <w:rsid w:val="008B3F7B"/>
    <w:rsid w:val="008B424D"/>
    <w:rsid w:val="008B455B"/>
    <w:rsid w:val="008B4694"/>
    <w:rsid w:val="008B4C8D"/>
    <w:rsid w:val="008B5025"/>
    <w:rsid w:val="008B53A3"/>
    <w:rsid w:val="008B5B2F"/>
    <w:rsid w:val="008B6010"/>
    <w:rsid w:val="008B605C"/>
    <w:rsid w:val="008B67DB"/>
    <w:rsid w:val="008B68C4"/>
    <w:rsid w:val="008B765F"/>
    <w:rsid w:val="008B78AF"/>
    <w:rsid w:val="008B7A5F"/>
    <w:rsid w:val="008C065A"/>
    <w:rsid w:val="008C0AED"/>
    <w:rsid w:val="008C11DA"/>
    <w:rsid w:val="008C13AA"/>
    <w:rsid w:val="008C1A23"/>
    <w:rsid w:val="008C1C7F"/>
    <w:rsid w:val="008C268B"/>
    <w:rsid w:val="008C2B63"/>
    <w:rsid w:val="008C2CCA"/>
    <w:rsid w:val="008C34EF"/>
    <w:rsid w:val="008C35AF"/>
    <w:rsid w:val="008C385B"/>
    <w:rsid w:val="008C5193"/>
    <w:rsid w:val="008C546F"/>
    <w:rsid w:val="008C59CA"/>
    <w:rsid w:val="008C6801"/>
    <w:rsid w:val="008C6DB1"/>
    <w:rsid w:val="008C71D5"/>
    <w:rsid w:val="008C7386"/>
    <w:rsid w:val="008C7640"/>
    <w:rsid w:val="008C7872"/>
    <w:rsid w:val="008C7FDF"/>
    <w:rsid w:val="008D033A"/>
    <w:rsid w:val="008D0943"/>
    <w:rsid w:val="008D0CFC"/>
    <w:rsid w:val="008D0D5A"/>
    <w:rsid w:val="008D10C4"/>
    <w:rsid w:val="008D114D"/>
    <w:rsid w:val="008D1AE1"/>
    <w:rsid w:val="008D1E6E"/>
    <w:rsid w:val="008D20D1"/>
    <w:rsid w:val="008D2242"/>
    <w:rsid w:val="008D244F"/>
    <w:rsid w:val="008D2A3A"/>
    <w:rsid w:val="008D30F7"/>
    <w:rsid w:val="008D3132"/>
    <w:rsid w:val="008D32B2"/>
    <w:rsid w:val="008D3BE0"/>
    <w:rsid w:val="008D4764"/>
    <w:rsid w:val="008D4777"/>
    <w:rsid w:val="008D4B3B"/>
    <w:rsid w:val="008D4BC6"/>
    <w:rsid w:val="008D4C33"/>
    <w:rsid w:val="008D5FC2"/>
    <w:rsid w:val="008D6371"/>
    <w:rsid w:val="008D68A8"/>
    <w:rsid w:val="008D6B5A"/>
    <w:rsid w:val="008D6C79"/>
    <w:rsid w:val="008D6D80"/>
    <w:rsid w:val="008D738C"/>
    <w:rsid w:val="008D74B9"/>
    <w:rsid w:val="008E0003"/>
    <w:rsid w:val="008E036D"/>
    <w:rsid w:val="008E18AB"/>
    <w:rsid w:val="008E2329"/>
    <w:rsid w:val="008E26BF"/>
    <w:rsid w:val="008E2B0F"/>
    <w:rsid w:val="008E389B"/>
    <w:rsid w:val="008E3941"/>
    <w:rsid w:val="008E50F3"/>
    <w:rsid w:val="008E50F4"/>
    <w:rsid w:val="008E521B"/>
    <w:rsid w:val="008E5DE9"/>
    <w:rsid w:val="008E6218"/>
    <w:rsid w:val="008E6364"/>
    <w:rsid w:val="008E6641"/>
    <w:rsid w:val="008E668F"/>
    <w:rsid w:val="008E6BA2"/>
    <w:rsid w:val="008E6DAA"/>
    <w:rsid w:val="008E6EB5"/>
    <w:rsid w:val="008E6EF7"/>
    <w:rsid w:val="008E70FC"/>
    <w:rsid w:val="008E7888"/>
    <w:rsid w:val="008E7A50"/>
    <w:rsid w:val="008E7F5E"/>
    <w:rsid w:val="008F065B"/>
    <w:rsid w:val="008F0FFD"/>
    <w:rsid w:val="008F1B35"/>
    <w:rsid w:val="008F2013"/>
    <w:rsid w:val="008F2B91"/>
    <w:rsid w:val="008F2BBA"/>
    <w:rsid w:val="008F2DA6"/>
    <w:rsid w:val="008F3DFC"/>
    <w:rsid w:val="008F42C0"/>
    <w:rsid w:val="008F4A1B"/>
    <w:rsid w:val="008F5846"/>
    <w:rsid w:val="008F5E43"/>
    <w:rsid w:val="008F5F76"/>
    <w:rsid w:val="008F6012"/>
    <w:rsid w:val="008F6508"/>
    <w:rsid w:val="008F6A53"/>
    <w:rsid w:val="008F7263"/>
    <w:rsid w:val="008F7999"/>
    <w:rsid w:val="008F7B6E"/>
    <w:rsid w:val="008F7D65"/>
    <w:rsid w:val="008F7DB1"/>
    <w:rsid w:val="0090015B"/>
    <w:rsid w:val="009001CD"/>
    <w:rsid w:val="00900422"/>
    <w:rsid w:val="009007B3"/>
    <w:rsid w:val="00900A82"/>
    <w:rsid w:val="00901170"/>
    <w:rsid w:val="00901310"/>
    <w:rsid w:val="0090145F"/>
    <w:rsid w:val="00901605"/>
    <w:rsid w:val="00901AC0"/>
    <w:rsid w:val="00901DB4"/>
    <w:rsid w:val="00902283"/>
    <w:rsid w:val="00902501"/>
    <w:rsid w:val="00902696"/>
    <w:rsid w:val="0090341C"/>
    <w:rsid w:val="00903452"/>
    <w:rsid w:val="00904692"/>
    <w:rsid w:val="00904EB9"/>
    <w:rsid w:val="00905213"/>
    <w:rsid w:val="009057F9"/>
    <w:rsid w:val="00905964"/>
    <w:rsid w:val="009061CD"/>
    <w:rsid w:val="00906896"/>
    <w:rsid w:val="00906D9C"/>
    <w:rsid w:val="00906F62"/>
    <w:rsid w:val="009076F6"/>
    <w:rsid w:val="00907A24"/>
    <w:rsid w:val="00907AB0"/>
    <w:rsid w:val="00907E3C"/>
    <w:rsid w:val="00910288"/>
    <w:rsid w:val="00910374"/>
    <w:rsid w:val="00910458"/>
    <w:rsid w:val="00910FBD"/>
    <w:rsid w:val="00911545"/>
    <w:rsid w:val="009115E6"/>
    <w:rsid w:val="009117B8"/>
    <w:rsid w:val="00911BCF"/>
    <w:rsid w:val="00911F6D"/>
    <w:rsid w:val="009123AA"/>
    <w:rsid w:val="00912451"/>
    <w:rsid w:val="009126BE"/>
    <w:rsid w:val="00913024"/>
    <w:rsid w:val="009133A0"/>
    <w:rsid w:val="0091373F"/>
    <w:rsid w:val="00913B0A"/>
    <w:rsid w:val="00913D6A"/>
    <w:rsid w:val="00914080"/>
    <w:rsid w:val="0091442C"/>
    <w:rsid w:val="00914E21"/>
    <w:rsid w:val="00914FC9"/>
    <w:rsid w:val="009152A9"/>
    <w:rsid w:val="00915576"/>
    <w:rsid w:val="009159A0"/>
    <w:rsid w:val="00915AB0"/>
    <w:rsid w:val="00915B83"/>
    <w:rsid w:val="00915C3D"/>
    <w:rsid w:val="00915F3E"/>
    <w:rsid w:val="0091610F"/>
    <w:rsid w:val="0091643F"/>
    <w:rsid w:val="00916469"/>
    <w:rsid w:val="009167BB"/>
    <w:rsid w:val="00916CCF"/>
    <w:rsid w:val="00916DAA"/>
    <w:rsid w:val="00917511"/>
    <w:rsid w:val="00917CB8"/>
    <w:rsid w:val="00920163"/>
    <w:rsid w:val="00920AD3"/>
    <w:rsid w:val="00920BE4"/>
    <w:rsid w:val="00920F0F"/>
    <w:rsid w:val="00921275"/>
    <w:rsid w:val="00921507"/>
    <w:rsid w:val="00921A6F"/>
    <w:rsid w:val="00921C7A"/>
    <w:rsid w:val="00921E20"/>
    <w:rsid w:val="00921FE8"/>
    <w:rsid w:val="0092236C"/>
    <w:rsid w:val="009225A3"/>
    <w:rsid w:val="009226E1"/>
    <w:rsid w:val="00922740"/>
    <w:rsid w:val="0092281E"/>
    <w:rsid w:val="00922BEC"/>
    <w:rsid w:val="00922BFB"/>
    <w:rsid w:val="00922CB9"/>
    <w:rsid w:val="00922EF2"/>
    <w:rsid w:val="00923B3F"/>
    <w:rsid w:val="00924516"/>
    <w:rsid w:val="0092452D"/>
    <w:rsid w:val="00924A74"/>
    <w:rsid w:val="00924B6E"/>
    <w:rsid w:val="00924DA2"/>
    <w:rsid w:val="00924E2A"/>
    <w:rsid w:val="009251F4"/>
    <w:rsid w:val="009255EF"/>
    <w:rsid w:val="00925663"/>
    <w:rsid w:val="00925BB5"/>
    <w:rsid w:val="00925C5B"/>
    <w:rsid w:val="0092637F"/>
    <w:rsid w:val="00927775"/>
    <w:rsid w:val="00927F2B"/>
    <w:rsid w:val="00930285"/>
    <w:rsid w:val="009302A3"/>
    <w:rsid w:val="009311B8"/>
    <w:rsid w:val="00931761"/>
    <w:rsid w:val="00931B18"/>
    <w:rsid w:val="00931C80"/>
    <w:rsid w:val="00931F2F"/>
    <w:rsid w:val="00932053"/>
    <w:rsid w:val="00932304"/>
    <w:rsid w:val="0093245D"/>
    <w:rsid w:val="00932503"/>
    <w:rsid w:val="0093270E"/>
    <w:rsid w:val="00932852"/>
    <w:rsid w:val="00933362"/>
    <w:rsid w:val="00933741"/>
    <w:rsid w:val="00934194"/>
    <w:rsid w:val="00934237"/>
    <w:rsid w:val="00934582"/>
    <w:rsid w:val="00934830"/>
    <w:rsid w:val="009349AC"/>
    <w:rsid w:val="00934AAE"/>
    <w:rsid w:val="00934D28"/>
    <w:rsid w:val="00935CEC"/>
    <w:rsid w:val="0093638B"/>
    <w:rsid w:val="00936F19"/>
    <w:rsid w:val="0093703C"/>
    <w:rsid w:val="00937436"/>
    <w:rsid w:val="00937790"/>
    <w:rsid w:val="00937868"/>
    <w:rsid w:val="00937BCA"/>
    <w:rsid w:val="0094031F"/>
    <w:rsid w:val="0094128D"/>
    <w:rsid w:val="009417CF"/>
    <w:rsid w:val="009418F4"/>
    <w:rsid w:val="009419E3"/>
    <w:rsid w:val="0094202E"/>
    <w:rsid w:val="0094294E"/>
    <w:rsid w:val="00942F7E"/>
    <w:rsid w:val="00943158"/>
    <w:rsid w:val="009435C6"/>
    <w:rsid w:val="009436EF"/>
    <w:rsid w:val="0094389F"/>
    <w:rsid w:val="00943980"/>
    <w:rsid w:val="009439AA"/>
    <w:rsid w:val="009439CF"/>
    <w:rsid w:val="00943D3E"/>
    <w:rsid w:val="00943DDF"/>
    <w:rsid w:val="009440D3"/>
    <w:rsid w:val="00944251"/>
    <w:rsid w:val="00944EBF"/>
    <w:rsid w:val="00944F52"/>
    <w:rsid w:val="00945033"/>
    <w:rsid w:val="00946062"/>
    <w:rsid w:val="0094679B"/>
    <w:rsid w:val="009468EC"/>
    <w:rsid w:val="009470D7"/>
    <w:rsid w:val="00947267"/>
    <w:rsid w:val="0094740D"/>
    <w:rsid w:val="00947425"/>
    <w:rsid w:val="009475EB"/>
    <w:rsid w:val="00947826"/>
    <w:rsid w:val="00947CEA"/>
    <w:rsid w:val="00947F29"/>
    <w:rsid w:val="00947FFE"/>
    <w:rsid w:val="00950050"/>
    <w:rsid w:val="00950375"/>
    <w:rsid w:val="00950B3E"/>
    <w:rsid w:val="0095167E"/>
    <w:rsid w:val="009519C9"/>
    <w:rsid w:val="009520A3"/>
    <w:rsid w:val="0095243F"/>
    <w:rsid w:val="00952575"/>
    <w:rsid w:val="00952728"/>
    <w:rsid w:val="009528D4"/>
    <w:rsid w:val="00952D65"/>
    <w:rsid w:val="009531B8"/>
    <w:rsid w:val="00953300"/>
    <w:rsid w:val="00953733"/>
    <w:rsid w:val="009537F2"/>
    <w:rsid w:val="00954449"/>
    <w:rsid w:val="009549E8"/>
    <w:rsid w:val="00954EB9"/>
    <w:rsid w:val="00955488"/>
    <w:rsid w:val="00955611"/>
    <w:rsid w:val="00955686"/>
    <w:rsid w:val="009557D4"/>
    <w:rsid w:val="00955B6E"/>
    <w:rsid w:val="0095615E"/>
    <w:rsid w:val="00956170"/>
    <w:rsid w:val="009566E4"/>
    <w:rsid w:val="00956B50"/>
    <w:rsid w:val="00956EA3"/>
    <w:rsid w:val="00956FF4"/>
    <w:rsid w:val="00957C10"/>
    <w:rsid w:val="00957C1E"/>
    <w:rsid w:val="00957E34"/>
    <w:rsid w:val="00957F1C"/>
    <w:rsid w:val="0096060B"/>
    <w:rsid w:val="00960653"/>
    <w:rsid w:val="00960939"/>
    <w:rsid w:val="009609DF"/>
    <w:rsid w:val="00961E4F"/>
    <w:rsid w:val="00962018"/>
    <w:rsid w:val="009621AC"/>
    <w:rsid w:val="00962489"/>
    <w:rsid w:val="00962626"/>
    <w:rsid w:val="00962763"/>
    <w:rsid w:val="00962764"/>
    <w:rsid w:val="009633AF"/>
    <w:rsid w:val="00963463"/>
    <w:rsid w:val="00963733"/>
    <w:rsid w:val="00963A82"/>
    <w:rsid w:val="00963A97"/>
    <w:rsid w:val="00964D6D"/>
    <w:rsid w:val="00964EF1"/>
    <w:rsid w:val="00965211"/>
    <w:rsid w:val="00965AF4"/>
    <w:rsid w:val="00966A31"/>
    <w:rsid w:val="00966AB8"/>
    <w:rsid w:val="00966AE3"/>
    <w:rsid w:val="00966F6C"/>
    <w:rsid w:val="009670B0"/>
    <w:rsid w:val="0096778C"/>
    <w:rsid w:val="00967BD1"/>
    <w:rsid w:val="00967E8A"/>
    <w:rsid w:val="00967FD5"/>
    <w:rsid w:val="0097007E"/>
    <w:rsid w:val="00970299"/>
    <w:rsid w:val="0097049C"/>
    <w:rsid w:val="00970A28"/>
    <w:rsid w:val="00970BED"/>
    <w:rsid w:val="00970F8B"/>
    <w:rsid w:val="009712A8"/>
    <w:rsid w:val="009713FB"/>
    <w:rsid w:val="0097150C"/>
    <w:rsid w:val="00971E7E"/>
    <w:rsid w:val="0097241F"/>
    <w:rsid w:val="0097275B"/>
    <w:rsid w:val="00972CCF"/>
    <w:rsid w:val="00973208"/>
    <w:rsid w:val="0097329A"/>
    <w:rsid w:val="009732D8"/>
    <w:rsid w:val="009736A7"/>
    <w:rsid w:val="00974155"/>
    <w:rsid w:val="009748E0"/>
    <w:rsid w:val="009748E1"/>
    <w:rsid w:val="00974A95"/>
    <w:rsid w:val="009763CC"/>
    <w:rsid w:val="00976A1D"/>
    <w:rsid w:val="00976CB9"/>
    <w:rsid w:val="00976F34"/>
    <w:rsid w:val="00977299"/>
    <w:rsid w:val="00977338"/>
    <w:rsid w:val="00977725"/>
    <w:rsid w:val="00977982"/>
    <w:rsid w:val="00977E4F"/>
    <w:rsid w:val="00980114"/>
    <w:rsid w:val="00980741"/>
    <w:rsid w:val="00980B5D"/>
    <w:rsid w:val="00980EEA"/>
    <w:rsid w:val="009812FD"/>
    <w:rsid w:val="00981E07"/>
    <w:rsid w:val="00981F4E"/>
    <w:rsid w:val="00982091"/>
    <w:rsid w:val="009823AF"/>
    <w:rsid w:val="009826A7"/>
    <w:rsid w:val="00982FA5"/>
    <w:rsid w:val="00983072"/>
    <w:rsid w:val="0098321F"/>
    <w:rsid w:val="0098344E"/>
    <w:rsid w:val="009834CB"/>
    <w:rsid w:val="0098358A"/>
    <w:rsid w:val="00983C92"/>
    <w:rsid w:val="0098436C"/>
    <w:rsid w:val="00984436"/>
    <w:rsid w:val="0098448D"/>
    <w:rsid w:val="0098485A"/>
    <w:rsid w:val="00984DFD"/>
    <w:rsid w:val="00985D9C"/>
    <w:rsid w:val="009860FF"/>
    <w:rsid w:val="00986496"/>
    <w:rsid w:val="0098763D"/>
    <w:rsid w:val="00990236"/>
    <w:rsid w:val="0099031D"/>
    <w:rsid w:val="00990693"/>
    <w:rsid w:val="00990EFE"/>
    <w:rsid w:val="00991160"/>
    <w:rsid w:val="00991209"/>
    <w:rsid w:val="009915B2"/>
    <w:rsid w:val="00991D09"/>
    <w:rsid w:val="00991D49"/>
    <w:rsid w:val="00991D57"/>
    <w:rsid w:val="00991FA5"/>
    <w:rsid w:val="0099265D"/>
    <w:rsid w:val="0099268E"/>
    <w:rsid w:val="009928B4"/>
    <w:rsid w:val="00992AF6"/>
    <w:rsid w:val="00992C35"/>
    <w:rsid w:val="00992E52"/>
    <w:rsid w:val="00992F83"/>
    <w:rsid w:val="00994115"/>
    <w:rsid w:val="0099429E"/>
    <w:rsid w:val="00994589"/>
    <w:rsid w:val="00994644"/>
    <w:rsid w:val="00995262"/>
    <w:rsid w:val="009957D2"/>
    <w:rsid w:val="009959B3"/>
    <w:rsid w:val="00995D5D"/>
    <w:rsid w:val="009963C6"/>
    <w:rsid w:val="009963C7"/>
    <w:rsid w:val="00996979"/>
    <w:rsid w:val="00996C92"/>
    <w:rsid w:val="00996F39"/>
    <w:rsid w:val="00997549"/>
    <w:rsid w:val="00997AFE"/>
    <w:rsid w:val="00997CCF"/>
    <w:rsid w:val="009A0103"/>
    <w:rsid w:val="009A0201"/>
    <w:rsid w:val="009A0251"/>
    <w:rsid w:val="009A0363"/>
    <w:rsid w:val="009A04B1"/>
    <w:rsid w:val="009A0A36"/>
    <w:rsid w:val="009A198C"/>
    <w:rsid w:val="009A1B3A"/>
    <w:rsid w:val="009A22C6"/>
    <w:rsid w:val="009A2434"/>
    <w:rsid w:val="009A287B"/>
    <w:rsid w:val="009A2A62"/>
    <w:rsid w:val="009A2B13"/>
    <w:rsid w:val="009A30DA"/>
    <w:rsid w:val="009A32B8"/>
    <w:rsid w:val="009A341C"/>
    <w:rsid w:val="009A3646"/>
    <w:rsid w:val="009A3E25"/>
    <w:rsid w:val="009A41DF"/>
    <w:rsid w:val="009A4B64"/>
    <w:rsid w:val="009A629B"/>
    <w:rsid w:val="009A6493"/>
    <w:rsid w:val="009A6B3E"/>
    <w:rsid w:val="009A6F98"/>
    <w:rsid w:val="009A735E"/>
    <w:rsid w:val="009A73C9"/>
    <w:rsid w:val="009A753A"/>
    <w:rsid w:val="009A799C"/>
    <w:rsid w:val="009A7CC3"/>
    <w:rsid w:val="009A7FD1"/>
    <w:rsid w:val="009B0590"/>
    <w:rsid w:val="009B0646"/>
    <w:rsid w:val="009B0A42"/>
    <w:rsid w:val="009B0BCE"/>
    <w:rsid w:val="009B1B5E"/>
    <w:rsid w:val="009B26F7"/>
    <w:rsid w:val="009B28C1"/>
    <w:rsid w:val="009B2E70"/>
    <w:rsid w:val="009B3142"/>
    <w:rsid w:val="009B315B"/>
    <w:rsid w:val="009B3221"/>
    <w:rsid w:val="009B3B68"/>
    <w:rsid w:val="009B3DB6"/>
    <w:rsid w:val="009B3E60"/>
    <w:rsid w:val="009B3EAF"/>
    <w:rsid w:val="009B4456"/>
    <w:rsid w:val="009B447B"/>
    <w:rsid w:val="009B46E5"/>
    <w:rsid w:val="009B4A6D"/>
    <w:rsid w:val="009B4A76"/>
    <w:rsid w:val="009B4DB5"/>
    <w:rsid w:val="009B550D"/>
    <w:rsid w:val="009B5CFC"/>
    <w:rsid w:val="009B5E47"/>
    <w:rsid w:val="009B6092"/>
    <w:rsid w:val="009B6217"/>
    <w:rsid w:val="009B65E3"/>
    <w:rsid w:val="009B66F5"/>
    <w:rsid w:val="009B6763"/>
    <w:rsid w:val="009B6FFD"/>
    <w:rsid w:val="009B7091"/>
    <w:rsid w:val="009B75F3"/>
    <w:rsid w:val="009B7B23"/>
    <w:rsid w:val="009C0379"/>
    <w:rsid w:val="009C08B5"/>
    <w:rsid w:val="009C0C9A"/>
    <w:rsid w:val="009C0F0E"/>
    <w:rsid w:val="009C1351"/>
    <w:rsid w:val="009C1963"/>
    <w:rsid w:val="009C1973"/>
    <w:rsid w:val="009C1CD5"/>
    <w:rsid w:val="009C265C"/>
    <w:rsid w:val="009C3165"/>
    <w:rsid w:val="009C3226"/>
    <w:rsid w:val="009C362C"/>
    <w:rsid w:val="009C3AE8"/>
    <w:rsid w:val="009C3C95"/>
    <w:rsid w:val="009C3DF6"/>
    <w:rsid w:val="009C3E90"/>
    <w:rsid w:val="009C3EE0"/>
    <w:rsid w:val="009C43B2"/>
    <w:rsid w:val="009C4416"/>
    <w:rsid w:val="009C46B2"/>
    <w:rsid w:val="009C486F"/>
    <w:rsid w:val="009C4A93"/>
    <w:rsid w:val="009C526E"/>
    <w:rsid w:val="009C5677"/>
    <w:rsid w:val="009C5A31"/>
    <w:rsid w:val="009C5C18"/>
    <w:rsid w:val="009C613C"/>
    <w:rsid w:val="009C6227"/>
    <w:rsid w:val="009C6436"/>
    <w:rsid w:val="009C68FE"/>
    <w:rsid w:val="009C696B"/>
    <w:rsid w:val="009C7576"/>
    <w:rsid w:val="009C7D3C"/>
    <w:rsid w:val="009C7E88"/>
    <w:rsid w:val="009D0077"/>
    <w:rsid w:val="009D0D56"/>
    <w:rsid w:val="009D12EC"/>
    <w:rsid w:val="009D1341"/>
    <w:rsid w:val="009D1415"/>
    <w:rsid w:val="009D1499"/>
    <w:rsid w:val="009D14CB"/>
    <w:rsid w:val="009D1A71"/>
    <w:rsid w:val="009D1E8E"/>
    <w:rsid w:val="009D1F0E"/>
    <w:rsid w:val="009D1FBC"/>
    <w:rsid w:val="009D2827"/>
    <w:rsid w:val="009D285D"/>
    <w:rsid w:val="009D2C51"/>
    <w:rsid w:val="009D301B"/>
    <w:rsid w:val="009D32BD"/>
    <w:rsid w:val="009D32BF"/>
    <w:rsid w:val="009D3AE7"/>
    <w:rsid w:val="009D3CAA"/>
    <w:rsid w:val="009D3CB7"/>
    <w:rsid w:val="009D40F9"/>
    <w:rsid w:val="009D421C"/>
    <w:rsid w:val="009D450C"/>
    <w:rsid w:val="009D45D1"/>
    <w:rsid w:val="009D48ED"/>
    <w:rsid w:val="009D48FC"/>
    <w:rsid w:val="009D4B7E"/>
    <w:rsid w:val="009D5036"/>
    <w:rsid w:val="009D533A"/>
    <w:rsid w:val="009D5D77"/>
    <w:rsid w:val="009D5DFE"/>
    <w:rsid w:val="009D6044"/>
    <w:rsid w:val="009D6066"/>
    <w:rsid w:val="009D68B0"/>
    <w:rsid w:val="009D69D6"/>
    <w:rsid w:val="009D6A2C"/>
    <w:rsid w:val="009D6CAF"/>
    <w:rsid w:val="009D6E2A"/>
    <w:rsid w:val="009D70E1"/>
    <w:rsid w:val="009D72CE"/>
    <w:rsid w:val="009D7619"/>
    <w:rsid w:val="009D785B"/>
    <w:rsid w:val="009D7934"/>
    <w:rsid w:val="009E01FC"/>
    <w:rsid w:val="009E0898"/>
    <w:rsid w:val="009E0B35"/>
    <w:rsid w:val="009E0D42"/>
    <w:rsid w:val="009E0EC2"/>
    <w:rsid w:val="009E0FA1"/>
    <w:rsid w:val="009E0FAC"/>
    <w:rsid w:val="009E1270"/>
    <w:rsid w:val="009E1577"/>
    <w:rsid w:val="009E1F05"/>
    <w:rsid w:val="009E2AA1"/>
    <w:rsid w:val="009E3633"/>
    <w:rsid w:val="009E422C"/>
    <w:rsid w:val="009E43D7"/>
    <w:rsid w:val="009E4D64"/>
    <w:rsid w:val="009E4DD3"/>
    <w:rsid w:val="009E50AA"/>
    <w:rsid w:val="009E5BDC"/>
    <w:rsid w:val="009E5BE6"/>
    <w:rsid w:val="009E5DB8"/>
    <w:rsid w:val="009E5DBF"/>
    <w:rsid w:val="009E5F9D"/>
    <w:rsid w:val="009E6036"/>
    <w:rsid w:val="009E6201"/>
    <w:rsid w:val="009E6392"/>
    <w:rsid w:val="009E64E2"/>
    <w:rsid w:val="009E6502"/>
    <w:rsid w:val="009E67B6"/>
    <w:rsid w:val="009E691E"/>
    <w:rsid w:val="009E69C6"/>
    <w:rsid w:val="009E6DAD"/>
    <w:rsid w:val="009E6E65"/>
    <w:rsid w:val="009E7004"/>
    <w:rsid w:val="009E7300"/>
    <w:rsid w:val="009E7965"/>
    <w:rsid w:val="009F0293"/>
    <w:rsid w:val="009F08AC"/>
    <w:rsid w:val="009F0DD3"/>
    <w:rsid w:val="009F13B2"/>
    <w:rsid w:val="009F1E4D"/>
    <w:rsid w:val="009F1EFB"/>
    <w:rsid w:val="009F23D7"/>
    <w:rsid w:val="009F25C1"/>
    <w:rsid w:val="009F25F5"/>
    <w:rsid w:val="009F328C"/>
    <w:rsid w:val="009F36B1"/>
    <w:rsid w:val="009F370F"/>
    <w:rsid w:val="009F3777"/>
    <w:rsid w:val="009F3B4C"/>
    <w:rsid w:val="009F3B5E"/>
    <w:rsid w:val="009F3D22"/>
    <w:rsid w:val="009F4CC3"/>
    <w:rsid w:val="009F4E71"/>
    <w:rsid w:val="009F4F65"/>
    <w:rsid w:val="009F522E"/>
    <w:rsid w:val="009F546E"/>
    <w:rsid w:val="009F5846"/>
    <w:rsid w:val="009F5850"/>
    <w:rsid w:val="009F7296"/>
    <w:rsid w:val="009F74E3"/>
    <w:rsid w:val="009F7508"/>
    <w:rsid w:val="009F7864"/>
    <w:rsid w:val="009F7981"/>
    <w:rsid w:val="009F7E17"/>
    <w:rsid w:val="00A003B3"/>
    <w:rsid w:val="00A008BA"/>
    <w:rsid w:val="00A01108"/>
    <w:rsid w:val="00A01507"/>
    <w:rsid w:val="00A01558"/>
    <w:rsid w:val="00A015B9"/>
    <w:rsid w:val="00A01E38"/>
    <w:rsid w:val="00A020DF"/>
    <w:rsid w:val="00A0217B"/>
    <w:rsid w:val="00A02275"/>
    <w:rsid w:val="00A02539"/>
    <w:rsid w:val="00A02591"/>
    <w:rsid w:val="00A02664"/>
    <w:rsid w:val="00A028BF"/>
    <w:rsid w:val="00A02CE1"/>
    <w:rsid w:val="00A02F50"/>
    <w:rsid w:val="00A0302F"/>
    <w:rsid w:val="00A031C1"/>
    <w:rsid w:val="00A0326E"/>
    <w:rsid w:val="00A0330E"/>
    <w:rsid w:val="00A03858"/>
    <w:rsid w:val="00A03B98"/>
    <w:rsid w:val="00A03D3D"/>
    <w:rsid w:val="00A03F42"/>
    <w:rsid w:val="00A04538"/>
    <w:rsid w:val="00A04829"/>
    <w:rsid w:val="00A04C75"/>
    <w:rsid w:val="00A069F8"/>
    <w:rsid w:val="00A06B13"/>
    <w:rsid w:val="00A06B8E"/>
    <w:rsid w:val="00A06F75"/>
    <w:rsid w:val="00A0751C"/>
    <w:rsid w:val="00A076BC"/>
    <w:rsid w:val="00A077B7"/>
    <w:rsid w:val="00A10DE0"/>
    <w:rsid w:val="00A114E3"/>
    <w:rsid w:val="00A11535"/>
    <w:rsid w:val="00A115A3"/>
    <w:rsid w:val="00A11BD6"/>
    <w:rsid w:val="00A13104"/>
    <w:rsid w:val="00A135F0"/>
    <w:rsid w:val="00A13EC1"/>
    <w:rsid w:val="00A146BF"/>
    <w:rsid w:val="00A14821"/>
    <w:rsid w:val="00A14A3E"/>
    <w:rsid w:val="00A14F90"/>
    <w:rsid w:val="00A14FD4"/>
    <w:rsid w:val="00A1503D"/>
    <w:rsid w:val="00A152A1"/>
    <w:rsid w:val="00A154BA"/>
    <w:rsid w:val="00A15936"/>
    <w:rsid w:val="00A1593B"/>
    <w:rsid w:val="00A15BC8"/>
    <w:rsid w:val="00A15C0A"/>
    <w:rsid w:val="00A15FB7"/>
    <w:rsid w:val="00A16759"/>
    <w:rsid w:val="00A17727"/>
    <w:rsid w:val="00A17828"/>
    <w:rsid w:val="00A17AB8"/>
    <w:rsid w:val="00A17B9A"/>
    <w:rsid w:val="00A17E2A"/>
    <w:rsid w:val="00A200FC"/>
    <w:rsid w:val="00A201AD"/>
    <w:rsid w:val="00A21010"/>
    <w:rsid w:val="00A210C0"/>
    <w:rsid w:val="00A211EB"/>
    <w:rsid w:val="00A21AD3"/>
    <w:rsid w:val="00A21D70"/>
    <w:rsid w:val="00A21F36"/>
    <w:rsid w:val="00A21F98"/>
    <w:rsid w:val="00A224F2"/>
    <w:rsid w:val="00A22688"/>
    <w:rsid w:val="00A22715"/>
    <w:rsid w:val="00A2284F"/>
    <w:rsid w:val="00A22C13"/>
    <w:rsid w:val="00A23138"/>
    <w:rsid w:val="00A23231"/>
    <w:rsid w:val="00A239CB"/>
    <w:rsid w:val="00A23A3A"/>
    <w:rsid w:val="00A23BCB"/>
    <w:rsid w:val="00A23D61"/>
    <w:rsid w:val="00A23EE9"/>
    <w:rsid w:val="00A24D13"/>
    <w:rsid w:val="00A24D1E"/>
    <w:rsid w:val="00A25365"/>
    <w:rsid w:val="00A25437"/>
    <w:rsid w:val="00A25702"/>
    <w:rsid w:val="00A257B4"/>
    <w:rsid w:val="00A25A8D"/>
    <w:rsid w:val="00A25BFD"/>
    <w:rsid w:val="00A25D2C"/>
    <w:rsid w:val="00A25FDA"/>
    <w:rsid w:val="00A26287"/>
    <w:rsid w:val="00A26C53"/>
    <w:rsid w:val="00A27530"/>
    <w:rsid w:val="00A27572"/>
    <w:rsid w:val="00A27862"/>
    <w:rsid w:val="00A30091"/>
    <w:rsid w:val="00A3043B"/>
    <w:rsid w:val="00A30631"/>
    <w:rsid w:val="00A310C4"/>
    <w:rsid w:val="00A31141"/>
    <w:rsid w:val="00A313A5"/>
    <w:rsid w:val="00A318B5"/>
    <w:rsid w:val="00A3192B"/>
    <w:rsid w:val="00A31A9C"/>
    <w:rsid w:val="00A325D2"/>
    <w:rsid w:val="00A32673"/>
    <w:rsid w:val="00A32912"/>
    <w:rsid w:val="00A32A08"/>
    <w:rsid w:val="00A32EBA"/>
    <w:rsid w:val="00A3350D"/>
    <w:rsid w:val="00A33791"/>
    <w:rsid w:val="00A33A85"/>
    <w:rsid w:val="00A340B3"/>
    <w:rsid w:val="00A34260"/>
    <w:rsid w:val="00A346D4"/>
    <w:rsid w:val="00A34C36"/>
    <w:rsid w:val="00A352CD"/>
    <w:rsid w:val="00A35EDA"/>
    <w:rsid w:val="00A36091"/>
    <w:rsid w:val="00A36749"/>
    <w:rsid w:val="00A36C27"/>
    <w:rsid w:val="00A36D50"/>
    <w:rsid w:val="00A37503"/>
    <w:rsid w:val="00A37673"/>
    <w:rsid w:val="00A37AC7"/>
    <w:rsid w:val="00A400BF"/>
    <w:rsid w:val="00A40ECF"/>
    <w:rsid w:val="00A4192F"/>
    <w:rsid w:val="00A41EAF"/>
    <w:rsid w:val="00A421B7"/>
    <w:rsid w:val="00A42375"/>
    <w:rsid w:val="00A425AA"/>
    <w:rsid w:val="00A426F9"/>
    <w:rsid w:val="00A4271C"/>
    <w:rsid w:val="00A4446D"/>
    <w:rsid w:val="00A4452F"/>
    <w:rsid w:val="00A446E6"/>
    <w:rsid w:val="00A45D10"/>
    <w:rsid w:val="00A45DED"/>
    <w:rsid w:val="00A46224"/>
    <w:rsid w:val="00A463DB"/>
    <w:rsid w:val="00A46722"/>
    <w:rsid w:val="00A46788"/>
    <w:rsid w:val="00A46C39"/>
    <w:rsid w:val="00A46E1F"/>
    <w:rsid w:val="00A471C0"/>
    <w:rsid w:val="00A479A5"/>
    <w:rsid w:val="00A5009E"/>
    <w:rsid w:val="00A50161"/>
    <w:rsid w:val="00A5042D"/>
    <w:rsid w:val="00A505D1"/>
    <w:rsid w:val="00A50A7D"/>
    <w:rsid w:val="00A50B38"/>
    <w:rsid w:val="00A50C02"/>
    <w:rsid w:val="00A50D96"/>
    <w:rsid w:val="00A50DA8"/>
    <w:rsid w:val="00A50ECB"/>
    <w:rsid w:val="00A50F09"/>
    <w:rsid w:val="00A50FF2"/>
    <w:rsid w:val="00A51125"/>
    <w:rsid w:val="00A5146F"/>
    <w:rsid w:val="00A52098"/>
    <w:rsid w:val="00A52329"/>
    <w:rsid w:val="00A5277A"/>
    <w:rsid w:val="00A52FB6"/>
    <w:rsid w:val="00A532C4"/>
    <w:rsid w:val="00A53521"/>
    <w:rsid w:val="00A53713"/>
    <w:rsid w:val="00A5399E"/>
    <w:rsid w:val="00A54287"/>
    <w:rsid w:val="00A5436A"/>
    <w:rsid w:val="00A543E8"/>
    <w:rsid w:val="00A54CA6"/>
    <w:rsid w:val="00A54EE2"/>
    <w:rsid w:val="00A54F3B"/>
    <w:rsid w:val="00A551D2"/>
    <w:rsid w:val="00A55442"/>
    <w:rsid w:val="00A554C0"/>
    <w:rsid w:val="00A55B9A"/>
    <w:rsid w:val="00A56078"/>
    <w:rsid w:val="00A5647D"/>
    <w:rsid w:val="00A56A00"/>
    <w:rsid w:val="00A56D15"/>
    <w:rsid w:val="00A56EF9"/>
    <w:rsid w:val="00A5709F"/>
    <w:rsid w:val="00A57596"/>
    <w:rsid w:val="00A57B09"/>
    <w:rsid w:val="00A57FFB"/>
    <w:rsid w:val="00A60B6F"/>
    <w:rsid w:val="00A61A81"/>
    <w:rsid w:val="00A61B59"/>
    <w:rsid w:val="00A61DD2"/>
    <w:rsid w:val="00A61E16"/>
    <w:rsid w:val="00A61E3F"/>
    <w:rsid w:val="00A62701"/>
    <w:rsid w:val="00A628E4"/>
    <w:rsid w:val="00A62ED7"/>
    <w:rsid w:val="00A6329B"/>
    <w:rsid w:val="00A634E2"/>
    <w:rsid w:val="00A63A45"/>
    <w:rsid w:val="00A63C82"/>
    <w:rsid w:val="00A63CA3"/>
    <w:rsid w:val="00A64201"/>
    <w:rsid w:val="00A64502"/>
    <w:rsid w:val="00A64508"/>
    <w:rsid w:val="00A64C7E"/>
    <w:rsid w:val="00A64F1F"/>
    <w:rsid w:val="00A65455"/>
    <w:rsid w:val="00A65788"/>
    <w:rsid w:val="00A65941"/>
    <w:rsid w:val="00A65B8D"/>
    <w:rsid w:val="00A6603B"/>
    <w:rsid w:val="00A6682B"/>
    <w:rsid w:val="00A66BBA"/>
    <w:rsid w:val="00A66D51"/>
    <w:rsid w:val="00A6712F"/>
    <w:rsid w:val="00A67719"/>
    <w:rsid w:val="00A67DC8"/>
    <w:rsid w:val="00A701E6"/>
    <w:rsid w:val="00A7093D"/>
    <w:rsid w:val="00A709FF"/>
    <w:rsid w:val="00A70D30"/>
    <w:rsid w:val="00A70D40"/>
    <w:rsid w:val="00A715A6"/>
    <w:rsid w:val="00A71F10"/>
    <w:rsid w:val="00A72021"/>
    <w:rsid w:val="00A7258B"/>
    <w:rsid w:val="00A72840"/>
    <w:rsid w:val="00A728B7"/>
    <w:rsid w:val="00A72AE8"/>
    <w:rsid w:val="00A72B96"/>
    <w:rsid w:val="00A73696"/>
    <w:rsid w:val="00A73925"/>
    <w:rsid w:val="00A73BF0"/>
    <w:rsid w:val="00A73C93"/>
    <w:rsid w:val="00A742DB"/>
    <w:rsid w:val="00A74AAA"/>
    <w:rsid w:val="00A74C80"/>
    <w:rsid w:val="00A74E91"/>
    <w:rsid w:val="00A754CC"/>
    <w:rsid w:val="00A756BE"/>
    <w:rsid w:val="00A75C7D"/>
    <w:rsid w:val="00A75EDD"/>
    <w:rsid w:val="00A76026"/>
    <w:rsid w:val="00A76603"/>
    <w:rsid w:val="00A767B3"/>
    <w:rsid w:val="00A76978"/>
    <w:rsid w:val="00A77867"/>
    <w:rsid w:val="00A77968"/>
    <w:rsid w:val="00A77DEB"/>
    <w:rsid w:val="00A80D0D"/>
    <w:rsid w:val="00A814B6"/>
    <w:rsid w:val="00A81D5B"/>
    <w:rsid w:val="00A81DA2"/>
    <w:rsid w:val="00A8230C"/>
    <w:rsid w:val="00A82563"/>
    <w:rsid w:val="00A82779"/>
    <w:rsid w:val="00A828F3"/>
    <w:rsid w:val="00A82AC2"/>
    <w:rsid w:val="00A82CED"/>
    <w:rsid w:val="00A82CEE"/>
    <w:rsid w:val="00A83093"/>
    <w:rsid w:val="00A83113"/>
    <w:rsid w:val="00A83980"/>
    <w:rsid w:val="00A83DDA"/>
    <w:rsid w:val="00A84134"/>
    <w:rsid w:val="00A8420D"/>
    <w:rsid w:val="00A84504"/>
    <w:rsid w:val="00A84551"/>
    <w:rsid w:val="00A84A97"/>
    <w:rsid w:val="00A852A7"/>
    <w:rsid w:val="00A854C3"/>
    <w:rsid w:val="00A85587"/>
    <w:rsid w:val="00A85659"/>
    <w:rsid w:val="00A86081"/>
    <w:rsid w:val="00A860EE"/>
    <w:rsid w:val="00A8610E"/>
    <w:rsid w:val="00A86432"/>
    <w:rsid w:val="00A8644C"/>
    <w:rsid w:val="00A865D6"/>
    <w:rsid w:val="00A867FC"/>
    <w:rsid w:val="00A86991"/>
    <w:rsid w:val="00A86C38"/>
    <w:rsid w:val="00A86D05"/>
    <w:rsid w:val="00A86D86"/>
    <w:rsid w:val="00A87038"/>
    <w:rsid w:val="00A87680"/>
    <w:rsid w:val="00A8782E"/>
    <w:rsid w:val="00A91431"/>
    <w:rsid w:val="00A91647"/>
    <w:rsid w:val="00A9177A"/>
    <w:rsid w:val="00A917CF"/>
    <w:rsid w:val="00A9273F"/>
    <w:rsid w:val="00A928DF"/>
    <w:rsid w:val="00A92EC4"/>
    <w:rsid w:val="00A93B1B"/>
    <w:rsid w:val="00A93C3B"/>
    <w:rsid w:val="00A93DEC"/>
    <w:rsid w:val="00A93F13"/>
    <w:rsid w:val="00A940FE"/>
    <w:rsid w:val="00A94DEF"/>
    <w:rsid w:val="00A94F80"/>
    <w:rsid w:val="00A957F1"/>
    <w:rsid w:val="00A958E6"/>
    <w:rsid w:val="00A959C2"/>
    <w:rsid w:val="00A95A06"/>
    <w:rsid w:val="00A95DA6"/>
    <w:rsid w:val="00A96068"/>
    <w:rsid w:val="00A961C4"/>
    <w:rsid w:val="00A96E06"/>
    <w:rsid w:val="00A9707D"/>
    <w:rsid w:val="00A9761C"/>
    <w:rsid w:val="00A97A04"/>
    <w:rsid w:val="00A97BDE"/>
    <w:rsid w:val="00A97C9D"/>
    <w:rsid w:val="00AA008F"/>
    <w:rsid w:val="00AA0ED6"/>
    <w:rsid w:val="00AA10DA"/>
    <w:rsid w:val="00AA124A"/>
    <w:rsid w:val="00AA1960"/>
    <w:rsid w:val="00AA1EE0"/>
    <w:rsid w:val="00AA23A1"/>
    <w:rsid w:val="00AA2706"/>
    <w:rsid w:val="00AA2897"/>
    <w:rsid w:val="00AA28FA"/>
    <w:rsid w:val="00AA2989"/>
    <w:rsid w:val="00AA2C4E"/>
    <w:rsid w:val="00AA2F39"/>
    <w:rsid w:val="00AA2F74"/>
    <w:rsid w:val="00AA380A"/>
    <w:rsid w:val="00AA3C51"/>
    <w:rsid w:val="00AA3EA7"/>
    <w:rsid w:val="00AA42E6"/>
    <w:rsid w:val="00AA44B5"/>
    <w:rsid w:val="00AA4956"/>
    <w:rsid w:val="00AA495A"/>
    <w:rsid w:val="00AA553A"/>
    <w:rsid w:val="00AA57DD"/>
    <w:rsid w:val="00AA5A0C"/>
    <w:rsid w:val="00AA5A2B"/>
    <w:rsid w:val="00AA61EE"/>
    <w:rsid w:val="00AA621E"/>
    <w:rsid w:val="00AA65C7"/>
    <w:rsid w:val="00AA694F"/>
    <w:rsid w:val="00AA7709"/>
    <w:rsid w:val="00AA7B21"/>
    <w:rsid w:val="00AA7F83"/>
    <w:rsid w:val="00AA7FBD"/>
    <w:rsid w:val="00AB009D"/>
    <w:rsid w:val="00AB02A4"/>
    <w:rsid w:val="00AB0491"/>
    <w:rsid w:val="00AB1149"/>
    <w:rsid w:val="00AB1A97"/>
    <w:rsid w:val="00AB1B58"/>
    <w:rsid w:val="00AB1DDE"/>
    <w:rsid w:val="00AB217D"/>
    <w:rsid w:val="00AB225C"/>
    <w:rsid w:val="00AB27F9"/>
    <w:rsid w:val="00AB2DA5"/>
    <w:rsid w:val="00AB2EA2"/>
    <w:rsid w:val="00AB3322"/>
    <w:rsid w:val="00AB333D"/>
    <w:rsid w:val="00AB3A12"/>
    <w:rsid w:val="00AB3B20"/>
    <w:rsid w:val="00AB3E3B"/>
    <w:rsid w:val="00AB42B6"/>
    <w:rsid w:val="00AB4962"/>
    <w:rsid w:val="00AB496A"/>
    <w:rsid w:val="00AB4C98"/>
    <w:rsid w:val="00AB55C5"/>
    <w:rsid w:val="00AB5661"/>
    <w:rsid w:val="00AB621B"/>
    <w:rsid w:val="00AB6CA2"/>
    <w:rsid w:val="00AB6FC6"/>
    <w:rsid w:val="00AB728F"/>
    <w:rsid w:val="00AB7395"/>
    <w:rsid w:val="00AB75B3"/>
    <w:rsid w:val="00AB77C1"/>
    <w:rsid w:val="00AB7865"/>
    <w:rsid w:val="00AB7AC0"/>
    <w:rsid w:val="00AC0277"/>
    <w:rsid w:val="00AC0396"/>
    <w:rsid w:val="00AC043B"/>
    <w:rsid w:val="00AC0550"/>
    <w:rsid w:val="00AC0B07"/>
    <w:rsid w:val="00AC1126"/>
    <w:rsid w:val="00AC140F"/>
    <w:rsid w:val="00AC19EC"/>
    <w:rsid w:val="00AC19F1"/>
    <w:rsid w:val="00AC1EF9"/>
    <w:rsid w:val="00AC1F5B"/>
    <w:rsid w:val="00AC2185"/>
    <w:rsid w:val="00AC27C6"/>
    <w:rsid w:val="00AC288A"/>
    <w:rsid w:val="00AC2AC9"/>
    <w:rsid w:val="00AC3291"/>
    <w:rsid w:val="00AC3873"/>
    <w:rsid w:val="00AC3A23"/>
    <w:rsid w:val="00AC3E60"/>
    <w:rsid w:val="00AC4466"/>
    <w:rsid w:val="00AC4561"/>
    <w:rsid w:val="00AC469C"/>
    <w:rsid w:val="00AC4BDF"/>
    <w:rsid w:val="00AC4BEE"/>
    <w:rsid w:val="00AC50C4"/>
    <w:rsid w:val="00AC572E"/>
    <w:rsid w:val="00AC5CE9"/>
    <w:rsid w:val="00AC5D23"/>
    <w:rsid w:val="00AC67D5"/>
    <w:rsid w:val="00AC6993"/>
    <w:rsid w:val="00AC77EC"/>
    <w:rsid w:val="00AC781C"/>
    <w:rsid w:val="00AC7837"/>
    <w:rsid w:val="00AC797C"/>
    <w:rsid w:val="00AC7F4E"/>
    <w:rsid w:val="00AD022D"/>
    <w:rsid w:val="00AD04F7"/>
    <w:rsid w:val="00AD0ADD"/>
    <w:rsid w:val="00AD12AA"/>
    <w:rsid w:val="00AD13A5"/>
    <w:rsid w:val="00AD13E8"/>
    <w:rsid w:val="00AD22C9"/>
    <w:rsid w:val="00AD23A5"/>
    <w:rsid w:val="00AD2456"/>
    <w:rsid w:val="00AD3096"/>
    <w:rsid w:val="00AD322B"/>
    <w:rsid w:val="00AD32EE"/>
    <w:rsid w:val="00AD39EE"/>
    <w:rsid w:val="00AD411F"/>
    <w:rsid w:val="00AD49A8"/>
    <w:rsid w:val="00AD4E50"/>
    <w:rsid w:val="00AD5050"/>
    <w:rsid w:val="00AD50FF"/>
    <w:rsid w:val="00AD5928"/>
    <w:rsid w:val="00AD5DA1"/>
    <w:rsid w:val="00AD655E"/>
    <w:rsid w:val="00AD77A4"/>
    <w:rsid w:val="00AD7D25"/>
    <w:rsid w:val="00AE01A6"/>
    <w:rsid w:val="00AE052A"/>
    <w:rsid w:val="00AE0B12"/>
    <w:rsid w:val="00AE0D42"/>
    <w:rsid w:val="00AE1B4C"/>
    <w:rsid w:val="00AE1C17"/>
    <w:rsid w:val="00AE2415"/>
    <w:rsid w:val="00AE253F"/>
    <w:rsid w:val="00AE2A28"/>
    <w:rsid w:val="00AE2CF8"/>
    <w:rsid w:val="00AE2D2B"/>
    <w:rsid w:val="00AE35A1"/>
    <w:rsid w:val="00AE493E"/>
    <w:rsid w:val="00AE49A2"/>
    <w:rsid w:val="00AE500C"/>
    <w:rsid w:val="00AE54E1"/>
    <w:rsid w:val="00AE5C93"/>
    <w:rsid w:val="00AE5FAB"/>
    <w:rsid w:val="00AE66B8"/>
    <w:rsid w:val="00AE6F5B"/>
    <w:rsid w:val="00AE705A"/>
    <w:rsid w:val="00AE72D0"/>
    <w:rsid w:val="00AE7483"/>
    <w:rsid w:val="00AE7746"/>
    <w:rsid w:val="00AE7910"/>
    <w:rsid w:val="00AE7A55"/>
    <w:rsid w:val="00AE7B39"/>
    <w:rsid w:val="00AE7FA3"/>
    <w:rsid w:val="00AF06C0"/>
    <w:rsid w:val="00AF090D"/>
    <w:rsid w:val="00AF0BB8"/>
    <w:rsid w:val="00AF0FED"/>
    <w:rsid w:val="00AF1168"/>
    <w:rsid w:val="00AF1522"/>
    <w:rsid w:val="00AF1627"/>
    <w:rsid w:val="00AF1764"/>
    <w:rsid w:val="00AF215B"/>
    <w:rsid w:val="00AF2364"/>
    <w:rsid w:val="00AF3191"/>
    <w:rsid w:val="00AF370D"/>
    <w:rsid w:val="00AF39CA"/>
    <w:rsid w:val="00AF3A7A"/>
    <w:rsid w:val="00AF439F"/>
    <w:rsid w:val="00AF496C"/>
    <w:rsid w:val="00AF4F5F"/>
    <w:rsid w:val="00AF5E2B"/>
    <w:rsid w:val="00AF60F7"/>
    <w:rsid w:val="00AF6672"/>
    <w:rsid w:val="00AF7795"/>
    <w:rsid w:val="00AF7824"/>
    <w:rsid w:val="00AF794F"/>
    <w:rsid w:val="00AF7B3D"/>
    <w:rsid w:val="00AF7BB8"/>
    <w:rsid w:val="00B000C0"/>
    <w:rsid w:val="00B0055D"/>
    <w:rsid w:val="00B0070E"/>
    <w:rsid w:val="00B00E74"/>
    <w:rsid w:val="00B01539"/>
    <w:rsid w:val="00B0189B"/>
    <w:rsid w:val="00B01FD6"/>
    <w:rsid w:val="00B02300"/>
    <w:rsid w:val="00B02392"/>
    <w:rsid w:val="00B0251A"/>
    <w:rsid w:val="00B02603"/>
    <w:rsid w:val="00B03C7A"/>
    <w:rsid w:val="00B03D3A"/>
    <w:rsid w:val="00B03DFC"/>
    <w:rsid w:val="00B03FE5"/>
    <w:rsid w:val="00B042BC"/>
    <w:rsid w:val="00B047B8"/>
    <w:rsid w:val="00B04A0C"/>
    <w:rsid w:val="00B05065"/>
    <w:rsid w:val="00B055B0"/>
    <w:rsid w:val="00B0574F"/>
    <w:rsid w:val="00B05A9E"/>
    <w:rsid w:val="00B05F99"/>
    <w:rsid w:val="00B063A2"/>
    <w:rsid w:val="00B06907"/>
    <w:rsid w:val="00B06C72"/>
    <w:rsid w:val="00B06CBB"/>
    <w:rsid w:val="00B06D95"/>
    <w:rsid w:val="00B07206"/>
    <w:rsid w:val="00B073AD"/>
    <w:rsid w:val="00B07637"/>
    <w:rsid w:val="00B07FBC"/>
    <w:rsid w:val="00B10461"/>
    <w:rsid w:val="00B109B1"/>
    <w:rsid w:val="00B10C1D"/>
    <w:rsid w:val="00B112C4"/>
    <w:rsid w:val="00B115B0"/>
    <w:rsid w:val="00B11F1E"/>
    <w:rsid w:val="00B1209A"/>
    <w:rsid w:val="00B12539"/>
    <w:rsid w:val="00B1260B"/>
    <w:rsid w:val="00B12653"/>
    <w:rsid w:val="00B12738"/>
    <w:rsid w:val="00B12831"/>
    <w:rsid w:val="00B13803"/>
    <w:rsid w:val="00B13D6D"/>
    <w:rsid w:val="00B13E0B"/>
    <w:rsid w:val="00B1548B"/>
    <w:rsid w:val="00B15673"/>
    <w:rsid w:val="00B157C0"/>
    <w:rsid w:val="00B159E2"/>
    <w:rsid w:val="00B15EC9"/>
    <w:rsid w:val="00B16E58"/>
    <w:rsid w:val="00B174B9"/>
    <w:rsid w:val="00B1757E"/>
    <w:rsid w:val="00B176E9"/>
    <w:rsid w:val="00B2054E"/>
    <w:rsid w:val="00B20A2C"/>
    <w:rsid w:val="00B20C19"/>
    <w:rsid w:val="00B20CDA"/>
    <w:rsid w:val="00B20D22"/>
    <w:rsid w:val="00B21467"/>
    <w:rsid w:val="00B2180C"/>
    <w:rsid w:val="00B21B8D"/>
    <w:rsid w:val="00B22788"/>
    <w:rsid w:val="00B22B2B"/>
    <w:rsid w:val="00B22B3A"/>
    <w:rsid w:val="00B22DE5"/>
    <w:rsid w:val="00B23005"/>
    <w:rsid w:val="00B230F6"/>
    <w:rsid w:val="00B232AE"/>
    <w:rsid w:val="00B23641"/>
    <w:rsid w:val="00B2385C"/>
    <w:rsid w:val="00B23C8A"/>
    <w:rsid w:val="00B2436F"/>
    <w:rsid w:val="00B245F9"/>
    <w:rsid w:val="00B248E6"/>
    <w:rsid w:val="00B24C1E"/>
    <w:rsid w:val="00B24E2E"/>
    <w:rsid w:val="00B24FBE"/>
    <w:rsid w:val="00B256D1"/>
    <w:rsid w:val="00B259BC"/>
    <w:rsid w:val="00B25DA8"/>
    <w:rsid w:val="00B263C2"/>
    <w:rsid w:val="00B264D3"/>
    <w:rsid w:val="00B2664A"/>
    <w:rsid w:val="00B26C5D"/>
    <w:rsid w:val="00B27266"/>
    <w:rsid w:val="00B279E9"/>
    <w:rsid w:val="00B3038B"/>
    <w:rsid w:val="00B30768"/>
    <w:rsid w:val="00B30968"/>
    <w:rsid w:val="00B30C7C"/>
    <w:rsid w:val="00B30F9B"/>
    <w:rsid w:val="00B31485"/>
    <w:rsid w:val="00B31A8E"/>
    <w:rsid w:val="00B31C9D"/>
    <w:rsid w:val="00B31D0F"/>
    <w:rsid w:val="00B31E79"/>
    <w:rsid w:val="00B31F5F"/>
    <w:rsid w:val="00B3234C"/>
    <w:rsid w:val="00B3236F"/>
    <w:rsid w:val="00B32465"/>
    <w:rsid w:val="00B329AA"/>
    <w:rsid w:val="00B32AD2"/>
    <w:rsid w:val="00B32B19"/>
    <w:rsid w:val="00B32E8F"/>
    <w:rsid w:val="00B33A08"/>
    <w:rsid w:val="00B33BEB"/>
    <w:rsid w:val="00B34742"/>
    <w:rsid w:val="00B34814"/>
    <w:rsid w:val="00B35405"/>
    <w:rsid w:val="00B3553C"/>
    <w:rsid w:val="00B355EB"/>
    <w:rsid w:val="00B35C75"/>
    <w:rsid w:val="00B35EDF"/>
    <w:rsid w:val="00B360E2"/>
    <w:rsid w:val="00B36828"/>
    <w:rsid w:val="00B36A25"/>
    <w:rsid w:val="00B378B6"/>
    <w:rsid w:val="00B4003B"/>
    <w:rsid w:val="00B4036D"/>
    <w:rsid w:val="00B407D1"/>
    <w:rsid w:val="00B40AF4"/>
    <w:rsid w:val="00B4135B"/>
    <w:rsid w:val="00B41D31"/>
    <w:rsid w:val="00B41FBD"/>
    <w:rsid w:val="00B42315"/>
    <w:rsid w:val="00B42365"/>
    <w:rsid w:val="00B42587"/>
    <w:rsid w:val="00B42A22"/>
    <w:rsid w:val="00B42AEA"/>
    <w:rsid w:val="00B4309A"/>
    <w:rsid w:val="00B433EC"/>
    <w:rsid w:val="00B43580"/>
    <w:rsid w:val="00B43676"/>
    <w:rsid w:val="00B43861"/>
    <w:rsid w:val="00B4391B"/>
    <w:rsid w:val="00B43A47"/>
    <w:rsid w:val="00B43D4D"/>
    <w:rsid w:val="00B4489B"/>
    <w:rsid w:val="00B449DA"/>
    <w:rsid w:val="00B44AA5"/>
    <w:rsid w:val="00B453AD"/>
    <w:rsid w:val="00B469C5"/>
    <w:rsid w:val="00B46D2D"/>
    <w:rsid w:val="00B470B0"/>
    <w:rsid w:val="00B472A0"/>
    <w:rsid w:val="00B47375"/>
    <w:rsid w:val="00B47BFA"/>
    <w:rsid w:val="00B47F5B"/>
    <w:rsid w:val="00B50E17"/>
    <w:rsid w:val="00B50FD3"/>
    <w:rsid w:val="00B51151"/>
    <w:rsid w:val="00B514C0"/>
    <w:rsid w:val="00B51579"/>
    <w:rsid w:val="00B5175B"/>
    <w:rsid w:val="00B518F3"/>
    <w:rsid w:val="00B51AA2"/>
    <w:rsid w:val="00B51AF4"/>
    <w:rsid w:val="00B51C7D"/>
    <w:rsid w:val="00B52001"/>
    <w:rsid w:val="00B521B3"/>
    <w:rsid w:val="00B52A50"/>
    <w:rsid w:val="00B52B5D"/>
    <w:rsid w:val="00B531BF"/>
    <w:rsid w:val="00B5381C"/>
    <w:rsid w:val="00B53BE8"/>
    <w:rsid w:val="00B540EE"/>
    <w:rsid w:val="00B54120"/>
    <w:rsid w:val="00B54251"/>
    <w:rsid w:val="00B5483B"/>
    <w:rsid w:val="00B54B3F"/>
    <w:rsid w:val="00B551D5"/>
    <w:rsid w:val="00B55253"/>
    <w:rsid w:val="00B5527A"/>
    <w:rsid w:val="00B552E6"/>
    <w:rsid w:val="00B556CB"/>
    <w:rsid w:val="00B56266"/>
    <w:rsid w:val="00B5688B"/>
    <w:rsid w:val="00B56A81"/>
    <w:rsid w:val="00B56C71"/>
    <w:rsid w:val="00B57A9D"/>
    <w:rsid w:val="00B602C0"/>
    <w:rsid w:val="00B6075F"/>
    <w:rsid w:val="00B607EB"/>
    <w:rsid w:val="00B60915"/>
    <w:rsid w:val="00B60D81"/>
    <w:rsid w:val="00B612C5"/>
    <w:rsid w:val="00B615D8"/>
    <w:rsid w:val="00B615FF"/>
    <w:rsid w:val="00B61725"/>
    <w:rsid w:val="00B62744"/>
    <w:rsid w:val="00B62999"/>
    <w:rsid w:val="00B62B1B"/>
    <w:rsid w:val="00B62B47"/>
    <w:rsid w:val="00B632AB"/>
    <w:rsid w:val="00B63BAC"/>
    <w:rsid w:val="00B63C9C"/>
    <w:rsid w:val="00B64C30"/>
    <w:rsid w:val="00B64D2F"/>
    <w:rsid w:val="00B652A9"/>
    <w:rsid w:val="00B655EF"/>
    <w:rsid w:val="00B65823"/>
    <w:rsid w:val="00B65E02"/>
    <w:rsid w:val="00B65E3D"/>
    <w:rsid w:val="00B65EB8"/>
    <w:rsid w:val="00B65F58"/>
    <w:rsid w:val="00B6610A"/>
    <w:rsid w:val="00B66683"/>
    <w:rsid w:val="00B669B8"/>
    <w:rsid w:val="00B66AC6"/>
    <w:rsid w:val="00B66D9B"/>
    <w:rsid w:val="00B66E10"/>
    <w:rsid w:val="00B6738E"/>
    <w:rsid w:val="00B67672"/>
    <w:rsid w:val="00B6779D"/>
    <w:rsid w:val="00B67C24"/>
    <w:rsid w:val="00B67C36"/>
    <w:rsid w:val="00B67FB0"/>
    <w:rsid w:val="00B708AB"/>
    <w:rsid w:val="00B709A7"/>
    <w:rsid w:val="00B70C17"/>
    <w:rsid w:val="00B70EA8"/>
    <w:rsid w:val="00B7105E"/>
    <w:rsid w:val="00B71396"/>
    <w:rsid w:val="00B715E3"/>
    <w:rsid w:val="00B71654"/>
    <w:rsid w:val="00B71841"/>
    <w:rsid w:val="00B71E2C"/>
    <w:rsid w:val="00B72024"/>
    <w:rsid w:val="00B720BC"/>
    <w:rsid w:val="00B72119"/>
    <w:rsid w:val="00B72159"/>
    <w:rsid w:val="00B723B2"/>
    <w:rsid w:val="00B725F5"/>
    <w:rsid w:val="00B7267F"/>
    <w:rsid w:val="00B728CD"/>
    <w:rsid w:val="00B72950"/>
    <w:rsid w:val="00B73240"/>
    <w:rsid w:val="00B73A20"/>
    <w:rsid w:val="00B73C03"/>
    <w:rsid w:val="00B7491F"/>
    <w:rsid w:val="00B7591B"/>
    <w:rsid w:val="00B76260"/>
    <w:rsid w:val="00B762A9"/>
    <w:rsid w:val="00B7699A"/>
    <w:rsid w:val="00B769CF"/>
    <w:rsid w:val="00B76DB9"/>
    <w:rsid w:val="00B77677"/>
    <w:rsid w:val="00B7774C"/>
    <w:rsid w:val="00B7786F"/>
    <w:rsid w:val="00B77887"/>
    <w:rsid w:val="00B779C1"/>
    <w:rsid w:val="00B77D87"/>
    <w:rsid w:val="00B801F1"/>
    <w:rsid w:val="00B80321"/>
    <w:rsid w:val="00B80910"/>
    <w:rsid w:val="00B80918"/>
    <w:rsid w:val="00B80C05"/>
    <w:rsid w:val="00B8153D"/>
    <w:rsid w:val="00B8187B"/>
    <w:rsid w:val="00B8197F"/>
    <w:rsid w:val="00B821C6"/>
    <w:rsid w:val="00B825C9"/>
    <w:rsid w:val="00B826E3"/>
    <w:rsid w:val="00B8287E"/>
    <w:rsid w:val="00B83160"/>
    <w:rsid w:val="00B83F30"/>
    <w:rsid w:val="00B8498C"/>
    <w:rsid w:val="00B85260"/>
    <w:rsid w:val="00B852B9"/>
    <w:rsid w:val="00B852EC"/>
    <w:rsid w:val="00B85C15"/>
    <w:rsid w:val="00B864C9"/>
    <w:rsid w:val="00B86AC3"/>
    <w:rsid w:val="00B86FA8"/>
    <w:rsid w:val="00B876C4"/>
    <w:rsid w:val="00B877BB"/>
    <w:rsid w:val="00B87A6F"/>
    <w:rsid w:val="00B90383"/>
    <w:rsid w:val="00B91404"/>
    <w:rsid w:val="00B91727"/>
    <w:rsid w:val="00B91B04"/>
    <w:rsid w:val="00B91B8A"/>
    <w:rsid w:val="00B9205E"/>
    <w:rsid w:val="00B92133"/>
    <w:rsid w:val="00B92396"/>
    <w:rsid w:val="00B92891"/>
    <w:rsid w:val="00B93829"/>
    <w:rsid w:val="00B9394D"/>
    <w:rsid w:val="00B93A95"/>
    <w:rsid w:val="00B93BA9"/>
    <w:rsid w:val="00B93BE2"/>
    <w:rsid w:val="00B9413C"/>
    <w:rsid w:val="00B94261"/>
    <w:rsid w:val="00B944EE"/>
    <w:rsid w:val="00B9451A"/>
    <w:rsid w:val="00B951C2"/>
    <w:rsid w:val="00B9590E"/>
    <w:rsid w:val="00B959BB"/>
    <w:rsid w:val="00B95EB3"/>
    <w:rsid w:val="00B968A8"/>
    <w:rsid w:val="00B96A46"/>
    <w:rsid w:val="00B96DDD"/>
    <w:rsid w:val="00B979D7"/>
    <w:rsid w:val="00B97B78"/>
    <w:rsid w:val="00B97C6C"/>
    <w:rsid w:val="00B97D4D"/>
    <w:rsid w:val="00B97E08"/>
    <w:rsid w:val="00B97F1C"/>
    <w:rsid w:val="00BA0170"/>
    <w:rsid w:val="00BA03F7"/>
    <w:rsid w:val="00BA0B64"/>
    <w:rsid w:val="00BA10C2"/>
    <w:rsid w:val="00BA14A2"/>
    <w:rsid w:val="00BA15C1"/>
    <w:rsid w:val="00BA18C0"/>
    <w:rsid w:val="00BA25EB"/>
    <w:rsid w:val="00BA2C5A"/>
    <w:rsid w:val="00BA3376"/>
    <w:rsid w:val="00BA375F"/>
    <w:rsid w:val="00BA3993"/>
    <w:rsid w:val="00BA3B7E"/>
    <w:rsid w:val="00BA4208"/>
    <w:rsid w:val="00BA4854"/>
    <w:rsid w:val="00BA49B4"/>
    <w:rsid w:val="00BA4C56"/>
    <w:rsid w:val="00BA4E3A"/>
    <w:rsid w:val="00BA62C4"/>
    <w:rsid w:val="00BA64A1"/>
    <w:rsid w:val="00BA65D0"/>
    <w:rsid w:val="00BA6922"/>
    <w:rsid w:val="00BA6E14"/>
    <w:rsid w:val="00BA6E48"/>
    <w:rsid w:val="00BA724F"/>
    <w:rsid w:val="00BA7980"/>
    <w:rsid w:val="00BA7F3F"/>
    <w:rsid w:val="00BB0ADF"/>
    <w:rsid w:val="00BB0DCC"/>
    <w:rsid w:val="00BB14AC"/>
    <w:rsid w:val="00BB1743"/>
    <w:rsid w:val="00BB1746"/>
    <w:rsid w:val="00BB2070"/>
    <w:rsid w:val="00BB283F"/>
    <w:rsid w:val="00BB29E9"/>
    <w:rsid w:val="00BB2C14"/>
    <w:rsid w:val="00BB2CC1"/>
    <w:rsid w:val="00BB36D3"/>
    <w:rsid w:val="00BB4058"/>
    <w:rsid w:val="00BB4265"/>
    <w:rsid w:val="00BB499D"/>
    <w:rsid w:val="00BB499E"/>
    <w:rsid w:val="00BB4EFD"/>
    <w:rsid w:val="00BB5BBB"/>
    <w:rsid w:val="00BB5D07"/>
    <w:rsid w:val="00BB5E3F"/>
    <w:rsid w:val="00BB6050"/>
    <w:rsid w:val="00BB69A1"/>
    <w:rsid w:val="00BB6D86"/>
    <w:rsid w:val="00BB702B"/>
    <w:rsid w:val="00BB7665"/>
    <w:rsid w:val="00BB7668"/>
    <w:rsid w:val="00BB7C9F"/>
    <w:rsid w:val="00BB7F30"/>
    <w:rsid w:val="00BC07C4"/>
    <w:rsid w:val="00BC080C"/>
    <w:rsid w:val="00BC0CE7"/>
    <w:rsid w:val="00BC0D6B"/>
    <w:rsid w:val="00BC0D7F"/>
    <w:rsid w:val="00BC1615"/>
    <w:rsid w:val="00BC1AB8"/>
    <w:rsid w:val="00BC212F"/>
    <w:rsid w:val="00BC2A5C"/>
    <w:rsid w:val="00BC2AD8"/>
    <w:rsid w:val="00BC2B10"/>
    <w:rsid w:val="00BC2B66"/>
    <w:rsid w:val="00BC2C00"/>
    <w:rsid w:val="00BC2E50"/>
    <w:rsid w:val="00BC4612"/>
    <w:rsid w:val="00BC4E44"/>
    <w:rsid w:val="00BC56C9"/>
    <w:rsid w:val="00BC578D"/>
    <w:rsid w:val="00BC5B62"/>
    <w:rsid w:val="00BC5B80"/>
    <w:rsid w:val="00BC5EC1"/>
    <w:rsid w:val="00BC5EF5"/>
    <w:rsid w:val="00BC5F82"/>
    <w:rsid w:val="00BC5FED"/>
    <w:rsid w:val="00BC6043"/>
    <w:rsid w:val="00BC607C"/>
    <w:rsid w:val="00BC63BB"/>
    <w:rsid w:val="00BC6661"/>
    <w:rsid w:val="00BC73E7"/>
    <w:rsid w:val="00BC7846"/>
    <w:rsid w:val="00BD051E"/>
    <w:rsid w:val="00BD0C36"/>
    <w:rsid w:val="00BD0F8D"/>
    <w:rsid w:val="00BD1931"/>
    <w:rsid w:val="00BD194D"/>
    <w:rsid w:val="00BD1C8B"/>
    <w:rsid w:val="00BD2150"/>
    <w:rsid w:val="00BD222B"/>
    <w:rsid w:val="00BD2326"/>
    <w:rsid w:val="00BD2373"/>
    <w:rsid w:val="00BD2944"/>
    <w:rsid w:val="00BD2BAB"/>
    <w:rsid w:val="00BD2D41"/>
    <w:rsid w:val="00BD308D"/>
    <w:rsid w:val="00BD3114"/>
    <w:rsid w:val="00BD399C"/>
    <w:rsid w:val="00BD466A"/>
    <w:rsid w:val="00BD4670"/>
    <w:rsid w:val="00BD4C27"/>
    <w:rsid w:val="00BD4F54"/>
    <w:rsid w:val="00BD5280"/>
    <w:rsid w:val="00BD5381"/>
    <w:rsid w:val="00BD53E2"/>
    <w:rsid w:val="00BD599C"/>
    <w:rsid w:val="00BD6042"/>
    <w:rsid w:val="00BD7210"/>
    <w:rsid w:val="00BD7352"/>
    <w:rsid w:val="00BD7C5C"/>
    <w:rsid w:val="00BE0077"/>
    <w:rsid w:val="00BE011B"/>
    <w:rsid w:val="00BE02B5"/>
    <w:rsid w:val="00BE0781"/>
    <w:rsid w:val="00BE1330"/>
    <w:rsid w:val="00BE1DB6"/>
    <w:rsid w:val="00BE2014"/>
    <w:rsid w:val="00BE2C90"/>
    <w:rsid w:val="00BE2DAC"/>
    <w:rsid w:val="00BE3016"/>
    <w:rsid w:val="00BE30A3"/>
    <w:rsid w:val="00BE30D8"/>
    <w:rsid w:val="00BE33FB"/>
    <w:rsid w:val="00BE3579"/>
    <w:rsid w:val="00BE357C"/>
    <w:rsid w:val="00BE390E"/>
    <w:rsid w:val="00BE3D63"/>
    <w:rsid w:val="00BE3E98"/>
    <w:rsid w:val="00BE4076"/>
    <w:rsid w:val="00BE46AE"/>
    <w:rsid w:val="00BE58CF"/>
    <w:rsid w:val="00BE5C28"/>
    <w:rsid w:val="00BE6373"/>
    <w:rsid w:val="00BE661F"/>
    <w:rsid w:val="00BE6630"/>
    <w:rsid w:val="00BE67E1"/>
    <w:rsid w:val="00BE69DE"/>
    <w:rsid w:val="00BE6A39"/>
    <w:rsid w:val="00BE6D27"/>
    <w:rsid w:val="00BE6DE2"/>
    <w:rsid w:val="00BE7D0A"/>
    <w:rsid w:val="00BE7E4D"/>
    <w:rsid w:val="00BE7FB6"/>
    <w:rsid w:val="00BF0296"/>
    <w:rsid w:val="00BF0E8B"/>
    <w:rsid w:val="00BF1260"/>
    <w:rsid w:val="00BF146C"/>
    <w:rsid w:val="00BF1D9F"/>
    <w:rsid w:val="00BF2550"/>
    <w:rsid w:val="00BF2745"/>
    <w:rsid w:val="00BF28DA"/>
    <w:rsid w:val="00BF3141"/>
    <w:rsid w:val="00BF34EA"/>
    <w:rsid w:val="00BF3A4F"/>
    <w:rsid w:val="00BF3A6C"/>
    <w:rsid w:val="00BF3BB4"/>
    <w:rsid w:val="00BF3E2A"/>
    <w:rsid w:val="00BF3EED"/>
    <w:rsid w:val="00BF4106"/>
    <w:rsid w:val="00BF5071"/>
    <w:rsid w:val="00BF5182"/>
    <w:rsid w:val="00BF6147"/>
    <w:rsid w:val="00BF6728"/>
    <w:rsid w:val="00BF69A8"/>
    <w:rsid w:val="00BF6EAB"/>
    <w:rsid w:val="00C0005E"/>
    <w:rsid w:val="00C003A8"/>
    <w:rsid w:val="00C003E0"/>
    <w:rsid w:val="00C0077B"/>
    <w:rsid w:val="00C0082B"/>
    <w:rsid w:val="00C00DD0"/>
    <w:rsid w:val="00C014A8"/>
    <w:rsid w:val="00C01805"/>
    <w:rsid w:val="00C019FD"/>
    <w:rsid w:val="00C01BC5"/>
    <w:rsid w:val="00C01D48"/>
    <w:rsid w:val="00C020E2"/>
    <w:rsid w:val="00C0259E"/>
    <w:rsid w:val="00C029F0"/>
    <w:rsid w:val="00C02B2F"/>
    <w:rsid w:val="00C02DB9"/>
    <w:rsid w:val="00C03076"/>
    <w:rsid w:val="00C03086"/>
    <w:rsid w:val="00C031BD"/>
    <w:rsid w:val="00C03342"/>
    <w:rsid w:val="00C038BB"/>
    <w:rsid w:val="00C03FF8"/>
    <w:rsid w:val="00C0416A"/>
    <w:rsid w:val="00C0493F"/>
    <w:rsid w:val="00C04BC2"/>
    <w:rsid w:val="00C053AD"/>
    <w:rsid w:val="00C053AF"/>
    <w:rsid w:val="00C05905"/>
    <w:rsid w:val="00C05C46"/>
    <w:rsid w:val="00C05E88"/>
    <w:rsid w:val="00C0605E"/>
    <w:rsid w:val="00C06232"/>
    <w:rsid w:val="00C06F4D"/>
    <w:rsid w:val="00C07621"/>
    <w:rsid w:val="00C0799A"/>
    <w:rsid w:val="00C07A66"/>
    <w:rsid w:val="00C102A4"/>
    <w:rsid w:val="00C1043C"/>
    <w:rsid w:val="00C10ACD"/>
    <w:rsid w:val="00C10AE8"/>
    <w:rsid w:val="00C10CF2"/>
    <w:rsid w:val="00C111FC"/>
    <w:rsid w:val="00C115C2"/>
    <w:rsid w:val="00C11AB2"/>
    <w:rsid w:val="00C11E7E"/>
    <w:rsid w:val="00C11F92"/>
    <w:rsid w:val="00C12697"/>
    <w:rsid w:val="00C128F5"/>
    <w:rsid w:val="00C12ADC"/>
    <w:rsid w:val="00C12BC0"/>
    <w:rsid w:val="00C1313F"/>
    <w:rsid w:val="00C13145"/>
    <w:rsid w:val="00C134C8"/>
    <w:rsid w:val="00C1366C"/>
    <w:rsid w:val="00C13B6E"/>
    <w:rsid w:val="00C1439C"/>
    <w:rsid w:val="00C14A66"/>
    <w:rsid w:val="00C14B57"/>
    <w:rsid w:val="00C156BB"/>
    <w:rsid w:val="00C1582D"/>
    <w:rsid w:val="00C160EC"/>
    <w:rsid w:val="00C163ED"/>
    <w:rsid w:val="00C16D2C"/>
    <w:rsid w:val="00C16EB0"/>
    <w:rsid w:val="00C17596"/>
    <w:rsid w:val="00C17B58"/>
    <w:rsid w:val="00C17BE3"/>
    <w:rsid w:val="00C20389"/>
    <w:rsid w:val="00C203E8"/>
    <w:rsid w:val="00C204CA"/>
    <w:rsid w:val="00C2058A"/>
    <w:rsid w:val="00C20773"/>
    <w:rsid w:val="00C21673"/>
    <w:rsid w:val="00C21C45"/>
    <w:rsid w:val="00C21D0A"/>
    <w:rsid w:val="00C21D36"/>
    <w:rsid w:val="00C21F51"/>
    <w:rsid w:val="00C220A4"/>
    <w:rsid w:val="00C221F1"/>
    <w:rsid w:val="00C22BA4"/>
    <w:rsid w:val="00C22FD1"/>
    <w:rsid w:val="00C235B4"/>
    <w:rsid w:val="00C23893"/>
    <w:rsid w:val="00C23DF7"/>
    <w:rsid w:val="00C243D2"/>
    <w:rsid w:val="00C245CE"/>
    <w:rsid w:val="00C24DAD"/>
    <w:rsid w:val="00C254C2"/>
    <w:rsid w:val="00C26460"/>
    <w:rsid w:val="00C26996"/>
    <w:rsid w:val="00C26B1C"/>
    <w:rsid w:val="00C2759E"/>
    <w:rsid w:val="00C279CE"/>
    <w:rsid w:val="00C300D3"/>
    <w:rsid w:val="00C30459"/>
    <w:rsid w:val="00C30909"/>
    <w:rsid w:val="00C30B54"/>
    <w:rsid w:val="00C31542"/>
    <w:rsid w:val="00C3170C"/>
    <w:rsid w:val="00C31C3E"/>
    <w:rsid w:val="00C31EDD"/>
    <w:rsid w:val="00C321A7"/>
    <w:rsid w:val="00C322EF"/>
    <w:rsid w:val="00C3244D"/>
    <w:rsid w:val="00C325A8"/>
    <w:rsid w:val="00C3291D"/>
    <w:rsid w:val="00C32A15"/>
    <w:rsid w:val="00C32E3B"/>
    <w:rsid w:val="00C33AC1"/>
    <w:rsid w:val="00C33BD6"/>
    <w:rsid w:val="00C33E1A"/>
    <w:rsid w:val="00C33FB1"/>
    <w:rsid w:val="00C342C3"/>
    <w:rsid w:val="00C34307"/>
    <w:rsid w:val="00C34495"/>
    <w:rsid w:val="00C344A8"/>
    <w:rsid w:val="00C346A1"/>
    <w:rsid w:val="00C34840"/>
    <w:rsid w:val="00C3516B"/>
    <w:rsid w:val="00C354DB"/>
    <w:rsid w:val="00C35519"/>
    <w:rsid w:val="00C3582A"/>
    <w:rsid w:val="00C35BF1"/>
    <w:rsid w:val="00C36032"/>
    <w:rsid w:val="00C361EF"/>
    <w:rsid w:val="00C36311"/>
    <w:rsid w:val="00C36A45"/>
    <w:rsid w:val="00C36CA0"/>
    <w:rsid w:val="00C36D73"/>
    <w:rsid w:val="00C36E6F"/>
    <w:rsid w:val="00C37806"/>
    <w:rsid w:val="00C37D7A"/>
    <w:rsid w:val="00C37F18"/>
    <w:rsid w:val="00C37FB1"/>
    <w:rsid w:val="00C40C0B"/>
    <w:rsid w:val="00C40C65"/>
    <w:rsid w:val="00C40F3D"/>
    <w:rsid w:val="00C419CB"/>
    <w:rsid w:val="00C41AE9"/>
    <w:rsid w:val="00C4277B"/>
    <w:rsid w:val="00C42FF9"/>
    <w:rsid w:val="00C4381F"/>
    <w:rsid w:val="00C4390B"/>
    <w:rsid w:val="00C43C46"/>
    <w:rsid w:val="00C44082"/>
    <w:rsid w:val="00C4454C"/>
    <w:rsid w:val="00C4455F"/>
    <w:rsid w:val="00C4504E"/>
    <w:rsid w:val="00C452CA"/>
    <w:rsid w:val="00C45396"/>
    <w:rsid w:val="00C45FC5"/>
    <w:rsid w:val="00C467C6"/>
    <w:rsid w:val="00C47000"/>
    <w:rsid w:val="00C4703D"/>
    <w:rsid w:val="00C471AD"/>
    <w:rsid w:val="00C4753A"/>
    <w:rsid w:val="00C4772A"/>
    <w:rsid w:val="00C503DA"/>
    <w:rsid w:val="00C50A22"/>
    <w:rsid w:val="00C50A2C"/>
    <w:rsid w:val="00C50E59"/>
    <w:rsid w:val="00C51276"/>
    <w:rsid w:val="00C512E7"/>
    <w:rsid w:val="00C51461"/>
    <w:rsid w:val="00C527D1"/>
    <w:rsid w:val="00C52C93"/>
    <w:rsid w:val="00C5345A"/>
    <w:rsid w:val="00C53476"/>
    <w:rsid w:val="00C53512"/>
    <w:rsid w:val="00C53A79"/>
    <w:rsid w:val="00C53B68"/>
    <w:rsid w:val="00C53DBC"/>
    <w:rsid w:val="00C54573"/>
    <w:rsid w:val="00C549B4"/>
    <w:rsid w:val="00C54A8A"/>
    <w:rsid w:val="00C5526A"/>
    <w:rsid w:val="00C55345"/>
    <w:rsid w:val="00C554AF"/>
    <w:rsid w:val="00C5621E"/>
    <w:rsid w:val="00C563EF"/>
    <w:rsid w:val="00C570A7"/>
    <w:rsid w:val="00C57346"/>
    <w:rsid w:val="00C6014F"/>
    <w:rsid w:val="00C60EE3"/>
    <w:rsid w:val="00C62D21"/>
    <w:rsid w:val="00C6353A"/>
    <w:rsid w:val="00C635CB"/>
    <w:rsid w:val="00C63FD5"/>
    <w:rsid w:val="00C641C5"/>
    <w:rsid w:val="00C64284"/>
    <w:rsid w:val="00C6476B"/>
    <w:rsid w:val="00C6479B"/>
    <w:rsid w:val="00C64845"/>
    <w:rsid w:val="00C64B73"/>
    <w:rsid w:val="00C64E56"/>
    <w:rsid w:val="00C64F68"/>
    <w:rsid w:val="00C6527E"/>
    <w:rsid w:val="00C65596"/>
    <w:rsid w:val="00C657E1"/>
    <w:rsid w:val="00C65946"/>
    <w:rsid w:val="00C65D18"/>
    <w:rsid w:val="00C660BF"/>
    <w:rsid w:val="00C66327"/>
    <w:rsid w:val="00C668E0"/>
    <w:rsid w:val="00C66E59"/>
    <w:rsid w:val="00C66F4F"/>
    <w:rsid w:val="00C67277"/>
    <w:rsid w:val="00C67361"/>
    <w:rsid w:val="00C67A4E"/>
    <w:rsid w:val="00C67BA3"/>
    <w:rsid w:val="00C67C02"/>
    <w:rsid w:val="00C67D03"/>
    <w:rsid w:val="00C67DAB"/>
    <w:rsid w:val="00C67EB5"/>
    <w:rsid w:val="00C67EFA"/>
    <w:rsid w:val="00C70001"/>
    <w:rsid w:val="00C70A10"/>
    <w:rsid w:val="00C71DC5"/>
    <w:rsid w:val="00C72BBC"/>
    <w:rsid w:val="00C73147"/>
    <w:rsid w:val="00C7357D"/>
    <w:rsid w:val="00C7368F"/>
    <w:rsid w:val="00C73E9E"/>
    <w:rsid w:val="00C73FF5"/>
    <w:rsid w:val="00C749B9"/>
    <w:rsid w:val="00C74C3E"/>
    <w:rsid w:val="00C75FB8"/>
    <w:rsid w:val="00C76513"/>
    <w:rsid w:val="00C765E5"/>
    <w:rsid w:val="00C76C0C"/>
    <w:rsid w:val="00C76D92"/>
    <w:rsid w:val="00C76FC1"/>
    <w:rsid w:val="00C7718A"/>
    <w:rsid w:val="00C772AA"/>
    <w:rsid w:val="00C77714"/>
    <w:rsid w:val="00C7773A"/>
    <w:rsid w:val="00C777F1"/>
    <w:rsid w:val="00C77944"/>
    <w:rsid w:val="00C77E3C"/>
    <w:rsid w:val="00C77F1B"/>
    <w:rsid w:val="00C800EB"/>
    <w:rsid w:val="00C821A9"/>
    <w:rsid w:val="00C82200"/>
    <w:rsid w:val="00C82B65"/>
    <w:rsid w:val="00C83009"/>
    <w:rsid w:val="00C83465"/>
    <w:rsid w:val="00C83C97"/>
    <w:rsid w:val="00C83DB4"/>
    <w:rsid w:val="00C83F56"/>
    <w:rsid w:val="00C8415F"/>
    <w:rsid w:val="00C84401"/>
    <w:rsid w:val="00C8460D"/>
    <w:rsid w:val="00C8489A"/>
    <w:rsid w:val="00C84DDC"/>
    <w:rsid w:val="00C84FF6"/>
    <w:rsid w:val="00C850C4"/>
    <w:rsid w:val="00C8519D"/>
    <w:rsid w:val="00C85476"/>
    <w:rsid w:val="00C85913"/>
    <w:rsid w:val="00C85BCF"/>
    <w:rsid w:val="00C85BE2"/>
    <w:rsid w:val="00C862AA"/>
    <w:rsid w:val="00C8649E"/>
    <w:rsid w:val="00C8653B"/>
    <w:rsid w:val="00C86C76"/>
    <w:rsid w:val="00C870F6"/>
    <w:rsid w:val="00C872E0"/>
    <w:rsid w:val="00C873A5"/>
    <w:rsid w:val="00C87444"/>
    <w:rsid w:val="00C87F97"/>
    <w:rsid w:val="00C9002E"/>
    <w:rsid w:val="00C900ED"/>
    <w:rsid w:val="00C908C7"/>
    <w:rsid w:val="00C90CF9"/>
    <w:rsid w:val="00C90D9F"/>
    <w:rsid w:val="00C90F56"/>
    <w:rsid w:val="00C91B23"/>
    <w:rsid w:val="00C91FAE"/>
    <w:rsid w:val="00C924DA"/>
    <w:rsid w:val="00C92B23"/>
    <w:rsid w:val="00C92EDE"/>
    <w:rsid w:val="00C92F38"/>
    <w:rsid w:val="00C93140"/>
    <w:rsid w:val="00C93148"/>
    <w:rsid w:val="00C931C6"/>
    <w:rsid w:val="00C9336A"/>
    <w:rsid w:val="00C935A8"/>
    <w:rsid w:val="00C93E46"/>
    <w:rsid w:val="00C95196"/>
    <w:rsid w:val="00C95712"/>
    <w:rsid w:val="00C95806"/>
    <w:rsid w:val="00C95A53"/>
    <w:rsid w:val="00C95B45"/>
    <w:rsid w:val="00C967EA"/>
    <w:rsid w:val="00C9692C"/>
    <w:rsid w:val="00C96CB7"/>
    <w:rsid w:val="00C97288"/>
    <w:rsid w:val="00CA00B3"/>
    <w:rsid w:val="00CA0214"/>
    <w:rsid w:val="00CA02C6"/>
    <w:rsid w:val="00CA0B13"/>
    <w:rsid w:val="00CA0DBC"/>
    <w:rsid w:val="00CA123D"/>
    <w:rsid w:val="00CA132C"/>
    <w:rsid w:val="00CA160E"/>
    <w:rsid w:val="00CA1920"/>
    <w:rsid w:val="00CA1AC1"/>
    <w:rsid w:val="00CA1C81"/>
    <w:rsid w:val="00CA1E73"/>
    <w:rsid w:val="00CA22CD"/>
    <w:rsid w:val="00CA248F"/>
    <w:rsid w:val="00CA2819"/>
    <w:rsid w:val="00CA299C"/>
    <w:rsid w:val="00CA2DDD"/>
    <w:rsid w:val="00CA3ADE"/>
    <w:rsid w:val="00CA44E0"/>
    <w:rsid w:val="00CA48C4"/>
    <w:rsid w:val="00CA4CFB"/>
    <w:rsid w:val="00CA5236"/>
    <w:rsid w:val="00CA5F35"/>
    <w:rsid w:val="00CA64A1"/>
    <w:rsid w:val="00CA6B50"/>
    <w:rsid w:val="00CA6C92"/>
    <w:rsid w:val="00CA76AE"/>
    <w:rsid w:val="00CA78C1"/>
    <w:rsid w:val="00CB0058"/>
    <w:rsid w:val="00CB03A9"/>
    <w:rsid w:val="00CB048B"/>
    <w:rsid w:val="00CB08F0"/>
    <w:rsid w:val="00CB0A6F"/>
    <w:rsid w:val="00CB0F3C"/>
    <w:rsid w:val="00CB0FEF"/>
    <w:rsid w:val="00CB126B"/>
    <w:rsid w:val="00CB138A"/>
    <w:rsid w:val="00CB19D7"/>
    <w:rsid w:val="00CB1B1D"/>
    <w:rsid w:val="00CB1B73"/>
    <w:rsid w:val="00CB1CB8"/>
    <w:rsid w:val="00CB1DB4"/>
    <w:rsid w:val="00CB27F3"/>
    <w:rsid w:val="00CB2988"/>
    <w:rsid w:val="00CB2D4D"/>
    <w:rsid w:val="00CB2EF0"/>
    <w:rsid w:val="00CB3619"/>
    <w:rsid w:val="00CB3797"/>
    <w:rsid w:val="00CB3D71"/>
    <w:rsid w:val="00CB4197"/>
    <w:rsid w:val="00CB45B9"/>
    <w:rsid w:val="00CB4926"/>
    <w:rsid w:val="00CB4D1A"/>
    <w:rsid w:val="00CB4E05"/>
    <w:rsid w:val="00CB5963"/>
    <w:rsid w:val="00CB5B17"/>
    <w:rsid w:val="00CB5E5B"/>
    <w:rsid w:val="00CB604B"/>
    <w:rsid w:val="00CB629F"/>
    <w:rsid w:val="00CB65C4"/>
    <w:rsid w:val="00CB68B2"/>
    <w:rsid w:val="00CB6A0D"/>
    <w:rsid w:val="00CB6A37"/>
    <w:rsid w:val="00CB73F4"/>
    <w:rsid w:val="00CB797F"/>
    <w:rsid w:val="00CC052D"/>
    <w:rsid w:val="00CC0A92"/>
    <w:rsid w:val="00CC0ABF"/>
    <w:rsid w:val="00CC0B90"/>
    <w:rsid w:val="00CC0C83"/>
    <w:rsid w:val="00CC0D85"/>
    <w:rsid w:val="00CC1230"/>
    <w:rsid w:val="00CC1AD3"/>
    <w:rsid w:val="00CC1B46"/>
    <w:rsid w:val="00CC1C0A"/>
    <w:rsid w:val="00CC2895"/>
    <w:rsid w:val="00CC2927"/>
    <w:rsid w:val="00CC2EDA"/>
    <w:rsid w:val="00CC301C"/>
    <w:rsid w:val="00CC3478"/>
    <w:rsid w:val="00CC3499"/>
    <w:rsid w:val="00CC37C1"/>
    <w:rsid w:val="00CC3B29"/>
    <w:rsid w:val="00CC3D1D"/>
    <w:rsid w:val="00CC3F70"/>
    <w:rsid w:val="00CC405B"/>
    <w:rsid w:val="00CC4693"/>
    <w:rsid w:val="00CC5103"/>
    <w:rsid w:val="00CC5AE6"/>
    <w:rsid w:val="00CC617A"/>
    <w:rsid w:val="00CC61C1"/>
    <w:rsid w:val="00CC621A"/>
    <w:rsid w:val="00CC652F"/>
    <w:rsid w:val="00CC6AF2"/>
    <w:rsid w:val="00CC6FA3"/>
    <w:rsid w:val="00CC746E"/>
    <w:rsid w:val="00CC76E6"/>
    <w:rsid w:val="00CC7800"/>
    <w:rsid w:val="00CC7BAC"/>
    <w:rsid w:val="00CC7DF6"/>
    <w:rsid w:val="00CD087F"/>
    <w:rsid w:val="00CD11FB"/>
    <w:rsid w:val="00CD23D3"/>
    <w:rsid w:val="00CD3078"/>
    <w:rsid w:val="00CD369B"/>
    <w:rsid w:val="00CD3D25"/>
    <w:rsid w:val="00CD3E8D"/>
    <w:rsid w:val="00CD3EC1"/>
    <w:rsid w:val="00CD414C"/>
    <w:rsid w:val="00CD4161"/>
    <w:rsid w:val="00CD4422"/>
    <w:rsid w:val="00CD533B"/>
    <w:rsid w:val="00CD58A8"/>
    <w:rsid w:val="00CD6921"/>
    <w:rsid w:val="00CD6A3F"/>
    <w:rsid w:val="00CD6A86"/>
    <w:rsid w:val="00CD6C95"/>
    <w:rsid w:val="00CD6DE1"/>
    <w:rsid w:val="00CD6EC6"/>
    <w:rsid w:val="00CD7417"/>
    <w:rsid w:val="00CD78AA"/>
    <w:rsid w:val="00CD7A69"/>
    <w:rsid w:val="00CD7E3B"/>
    <w:rsid w:val="00CE08D9"/>
    <w:rsid w:val="00CE0B42"/>
    <w:rsid w:val="00CE0D71"/>
    <w:rsid w:val="00CE1212"/>
    <w:rsid w:val="00CE167A"/>
    <w:rsid w:val="00CE17FE"/>
    <w:rsid w:val="00CE18FF"/>
    <w:rsid w:val="00CE1F31"/>
    <w:rsid w:val="00CE20D4"/>
    <w:rsid w:val="00CE20E0"/>
    <w:rsid w:val="00CE2161"/>
    <w:rsid w:val="00CE3096"/>
    <w:rsid w:val="00CE331C"/>
    <w:rsid w:val="00CE3508"/>
    <w:rsid w:val="00CE36F7"/>
    <w:rsid w:val="00CE442A"/>
    <w:rsid w:val="00CE44E3"/>
    <w:rsid w:val="00CE458C"/>
    <w:rsid w:val="00CE4710"/>
    <w:rsid w:val="00CE4BA4"/>
    <w:rsid w:val="00CE5478"/>
    <w:rsid w:val="00CE56BD"/>
    <w:rsid w:val="00CE5D24"/>
    <w:rsid w:val="00CE68CB"/>
    <w:rsid w:val="00CE6DA2"/>
    <w:rsid w:val="00CE6FB1"/>
    <w:rsid w:val="00CE7046"/>
    <w:rsid w:val="00CE7367"/>
    <w:rsid w:val="00CE74D6"/>
    <w:rsid w:val="00CE77C1"/>
    <w:rsid w:val="00CE7B3A"/>
    <w:rsid w:val="00CE7F3E"/>
    <w:rsid w:val="00CF00C1"/>
    <w:rsid w:val="00CF00FC"/>
    <w:rsid w:val="00CF07B4"/>
    <w:rsid w:val="00CF0BDA"/>
    <w:rsid w:val="00CF0BDB"/>
    <w:rsid w:val="00CF1CD5"/>
    <w:rsid w:val="00CF1F5E"/>
    <w:rsid w:val="00CF258B"/>
    <w:rsid w:val="00CF2844"/>
    <w:rsid w:val="00CF296A"/>
    <w:rsid w:val="00CF2AED"/>
    <w:rsid w:val="00CF2B27"/>
    <w:rsid w:val="00CF2CB3"/>
    <w:rsid w:val="00CF364C"/>
    <w:rsid w:val="00CF38B9"/>
    <w:rsid w:val="00CF4052"/>
    <w:rsid w:val="00CF487A"/>
    <w:rsid w:val="00CF4C9D"/>
    <w:rsid w:val="00CF55CC"/>
    <w:rsid w:val="00CF563F"/>
    <w:rsid w:val="00CF5688"/>
    <w:rsid w:val="00CF59B3"/>
    <w:rsid w:val="00CF6221"/>
    <w:rsid w:val="00CF635F"/>
    <w:rsid w:val="00CF64A7"/>
    <w:rsid w:val="00CF783E"/>
    <w:rsid w:val="00CF7FDD"/>
    <w:rsid w:val="00CF7FFC"/>
    <w:rsid w:val="00D0024A"/>
    <w:rsid w:val="00D00944"/>
    <w:rsid w:val="00D00BB8"/>
    <w:rsid w:val="00D00EAF"/>
    <w:rsid w:val="00D00EB5"/>
    <w:rsid w:val="00D00F00"/>
    <w:rsid w:val="00D01851"/>
    <w:rsid w:val="00D02107"/>
    <w:rsid w:val="00D021CD"/>
    <w:rsid w:val="00D02405"/>
    <w:rsid w:val="00D024B2"/>
    <w:rsid w:val="00D0264B"/>
    <w:rsid w:val="00D02733"/>
    <w:rsid w:val="00D0396C"/>
    <w:rsid w:val="00D039B4"/>
    <w:rsid w:val="00D041C2"/>
    <w:rsid w:val="00D0425C"/>
    <w:rsid w:val="00D05046"/>
    <w:rsid w:val="00D051C6"/>
    <w:rsid w:val="00D054FE"/>
    <w:rsid w:val="00D055A1"/>
    <w:rsid w:val="00D05687"/>
    <w:rsid w:val="00D05BD4"/>
    <w:rsid w:val="00D05D4E"/>
    <w:rsid w:val="00D06855"/>
    <w:rsid w:val="00D06D63"/>
    <w:rsid w:val="00D07609"/>
    <w:rsid w:val="00D07718"/>
    <w:rsid w:val="00D078A7"/>
    <w:rsid w:val="00D07C7B"/>
    <w:rsid w:val="00D1003D"/>
    <w:rsid w:val="00D10276"/>
    <w:rsid w:val="00D10455"/>
    <w:rsid w:val="00D10546"/>
    <w:rsid w:val="00D10CED"/>
    <w:rsid w:val="00D10E69"/>
    <w:rsid w:val="00D10E78"/>
    <w:rsid w:val="00D10EF7"/>
    <w:rsid w:val="00D10F16"/>
    <w:rsid w:val="00D11D24"/>
    <w:rsid w:val="00D12292"/>
    <w:rsid w:val="00D1242D"/>
    <w:rsid w:val="00D125DA"/>
    <w:rsid w:val="00D132BA"/>
    <w:rsid w:val="00D132CB"/>
    <w:rsid w:val="00D13335"/>
    <w:rsid w:val="00D13407"/>
    <w:rsid w:val="00D14336"/>
    <w:rsid w:val="00D14355"/>
    <w:rsid w:val="00D147AC"/>
    <w:rsid w:val="00D15455"/>
    <w:rsid w:val="00D15DA0"/>
    <w:rsid w:val="00D1610B"/>
    <w:rsid w:val="00D167DD"/>
    <w:rsid w:val="00D1682E"/>
    <w:rsid w:val="00D16BB9"/>
    <w:rsid w:val="00D175B5"/>
    <w:rsid w:val="00D17704"/>
    <w:rsid w:val="00D17B77"/>
    <w:rsid w:val="00D17E19"/>
    <w:rsid w:val="00D2006B"/>
    <w:rsid w:val="00D2020F"/>
    <w:rsid w:val="00D2096F"/>
    <w:rsid w:val="00D209E9"/>
    <w:rsid w:val="00D2147D"/>
    <w:rsid w:val="00D21DCF"/>
    <w:rsid w:val="00D21DDD"/>
    <w:rsid w:val="00D2210F"/>
    <w:rsid w:val="00D225EE"/>
    <w:rsid w:val="00D228D4"/>
    <w:rsid w:val="00D22A1A"/>
    <w:rsid w:val="00D23007"/>
    <w:rsid w:val="00D2314C"/>
    <w:rsid w:val="00D23A58"/>
    <w:rsid w:val="00D23BCD"/>
    <w:rsid w:val="00D23D6C"/>
    <w:rsid w:val="00D2401E"/>
    <w:rsid w:val="00D24765"/>
    <w:rsid w:val="00D24836"/>
    <w:rsid w:val="00D2539E"/>
    <w:rsid w:val="00D25406"/>
    <w:rsid w:val="00D25F22"/>
    <w:rsid w:val="00D26366"/>
    <w:rsid w:val="00D2644C"/>
    <w:rsid w:val="00D266F8"/>
    <w:rsid w:val="00D26AB5"/>
    <w:rsid w:val="00D27440"/>
    <w:rsid w:val="00D3029C"/>
    <w:rsid w:val="00D306BC"/>
    <w:rsid w:val="00D30743"/>
    <w:rsid w:val="00D308E2"/>
    <w:rsid w:val="00D30C5A"/>
    <w:rsid w:val="00D31B54"/>
    <w:rsid w:val="00D31C79"/>
    <w:rsid w:val="00D31DB7"/>
    <w:rsid w:val="00D32257"/>
    <w:rsid w:val="00D32560"/>
    <w:rsid w:val="00D325EB"/>
    <w:rsid w:val="00D33B67"/>
    <w:rsid w:val="00D34660"/>
    <w:rsid w:val="00D34863"/>
    <w:rsid w:val="00D34A89"/>
    <w:rsid w:val="00D34AE3"/>
    <w:rsid w:val="00D35231"/>
    <w:rsid w:val="00D35CD4"/>
    <w:rsid w:val="00D35CF6"/>
    <w:rsid w:val="00D35FF9"/>
    <w:rsid w:val="00D361EA"/>
    <w:rsid w:val="00D364AD"/>
    <w:rsid w:val="00D36822"/>
    <w:rsid w:val="00D368F8"/>
    <w:rsid w:val="00D36F9F"/>
    <w:rsid w:val="00D37312"/>
    <w:rsid w:val="00D37D00"/>
    <w:rsid w:val="00D411E5"/>
    <w:rsid w:val="00D41225"/>
    <w:rsid w:val="00D41245"/>
    <w:rsid w:val="00D41459"/>
    <w:rsid w:val="00D41497"/>
    <w:rsid w:val="00D4194C"/>
    <w:rsid w:val="00D41978"/>
    <w:rsid w:val="00D41B7C"/>
    <w:rsid w:val="00D41F39"/>
    <w:rsid w:val="00D4287E"/>
    <w:rsid w:val="00D42FC4"/>
    <w:rsid w:val="00D43299"/>
    <w:rsid w:val="00D436B7"/>
    <w:rsid w:val="00D4370F"/>
    <w:rsid w:val="00D43A6E"/>
    <w:rsid w:val="00D43B02"/>
    <w:rsid w:val="00D43D40"/>
    <w:rsid w:val="00D43E16"/>
    <w:rsid w:val="00D44450"/>
    <w:rsid w:val="00D4445B"/>
    <w:rsid w:val="00D44A7B"/>
    <w:rsid w:val="00D44CE7"/>
    <w:rsid w:val="00D44CEA"/>
    <w:rsid w:val="00D44E8F"/>
    <w:rsid w:val="00D44FAD"/>
    <w:rsid w:val="00D45688"/>
    <w:rsid w:val="00D458A7"/>
    <w:rsid w:val="00D45A85"/>
    <w:rsid w:val="00D45CAF"/>
    <w:rsid w:val="00D45EF0"/>
    <w:rsid w:val="00D461A5"/>
    <w:rsid w:val="00D46ABF"/>
    <w:rsid w:val="00D46D0D"/>
    <w:rsid w:val="00D503A1"/>
    <w:rsid w:val="00D50A45"/>
    <w:rsid w:val="00D5102A"/>
    <w:rsid w:val="00D512A2"/>
    <w:rsid w:val="00D513A4"/>
    <w:rsid w:val="00D514DF"/>
    <w:rsid w:val="00D51AB2"/>
    <w:rsid w:val="00D521F1"/>
    <w:rsid w:val="00D52368"/>
    <w:rsid w:val="00D52ED0"/>
    <w:rsid w:val="00D531CA"/>
    <w:rsid w:val="00D5339B"/>
    <w:rsid w:val="00D5372E"/>
    <w:rsid w:val="00D53864"/>
    <w:rsid w:val="00D54061"/>
    <w:rsid w:val="00D54237"/>
    <w:rsid w:val="00D54325"/>
    <w:rsid w:val="00D54397"/>
    <w:rsid w:val="00D545B8"/>
    <w:rsid w:val="00D548FE"/>
    <w:rsid w:val="00D54C57"/>
    <w:rsid w:val="00D54ED6"/>
    <w:rsid w:val="00D55149"/>
    <w:rsid w:val="00D556CD"/>
    <w:rsid w:val="00D55B93"/>
    <w:rsid w:val="00D55FF0"/>
    <w:rsid w:val="00D567B1"/>
    <w:rsid w:val="00D567C7"/>
    <w:rsid w:val="00D56C2D"/>
    <w:rsid w:val="00D56E6B"/>
    <w:rsid w:val="00D5726D"/>
    <w:rsid w:val="00D57457"/>
    <w:rsid w:val="00D57AF6"/>
    <w:rsid w:val="00D57FAC"/>
    <w:rsid w:val="00D600E8"/>
    <w:rsid w:val="00D60251"/>
    <w:rsid w:val="00D60509"/>
    <w:rsid w:val="00D60612"/>
    <w:rsid w:val="00D6078B"/>
    <w:rsid w:val="00D61338"/>
    <w:rsid w:val="00D614F7"/>
    <w:rsid w:val="00D61BEC"/>
    <w:rsid w:val="00D61D1B"/>
    <w:rsid w:val="00D62353"/>
    <w:rsid w:val="00D623B7"/>
    <w:rsid w:val="00D6245D"/>
    <w:rsid w:val="00D62DEB"/>
    <w:rsid w:val="00D634C5"/>
    <w:rsid w:val="00D639E1"/>
    <w:rsid w:val="00D63B3B"/>
    <w:rsid w:val="00D63F1B"/>
    <w:rsid w:val="00D64052"/>
    <w:rsid w:val="00D641DE"/>
    <w:rsid w:val="00D647BE"/>
    <w:rsid w:val="00D653DF"/>
    <w:rsid w:val="00D65669"/>
    <w:rsid w:val="00D65954"/>
    <w:rsid w:val="00D659E2"/>
    <w:rsid w:val="00D65FCA"/>
    <w:rsid w:val="00D6666D"/>
    <w:rsid w:val="00D66886"/>
    <w:rsid w:val="00D677FE"/>
    <w:rsid w:val="00D67973"/>
    <w:rsid w:val="00D67C56"/>
    <w:rsid w:val="00D702D4"/>
    <w:rsid w:val="00D7129C"/>
    <w:rsid w:val="00D71B8B"/>
    <w:rsid w:val="00D71C8A"/>
    <w:rsid w:val="00D71DF1"/>
    <w:rsid w:val="00D71ED7"/>
    <w:rsid w:val="00D72789"/>
    <w:rsid w:val="00D72B06"/>
    <w:rsid w:val="00D72C37"/>
    <w:rsid w:val="00D734C2"/>
    <w:rsid w:val="00D73DA1"/>
    <w:rsid w:val="00D740EB"/>
    <w:rsid w:val="00D74110"/>
    <w:rsid w:val="00D74E69"/>
    <w:rsid w:val="00D750D2"/>
    <w:rsid w:val="00D7533B"/>
    <w:rsid w:val="00D75417"/>
    <w:rsid w:val="00D755B4"/>
    <w:rsid w:val="00D7570C"/>
    <w:rsid w:val="00D75771"/>
    <w:rsid w:val="00D7648B"/>
    <w:rsid w:val="00D76868"/>
    <w:rsid w:val="00D770BC"/>
    <w:rsid w:val="00D7757A"/>
    <w:rsid w:val="00D77720"/>
    <w:rsid w:val="00D779D2"/>
    <w:rsid w:val="00D77D50"/>
    <w:rsid w:val="00D81048"/>
    <w:rsid w:val="00D816E3"/>
    <w:rsid w:val="00D817A6"/>
    <w:rsid w:val="00D82486"/>
    <w:rsid w:val="00D83A6C"/>
    <w:rsid w:val="00D84343"/>
    <w:rsid w:val="00D8454F"/>
    <w:rsid w:val="00D84625"/>
    <w:rsid w:val="00D84983"/>
    <w:rsid w:val="00D84E7F"/>
    <w:rsid w:val="00D84EE2"/>
    <w:rsid w:val="00D85124"/>
    <w:rsid w:val="00D85B4B"/>
    <w:rsid w:val="00D85E2D"/>
    <w:rsid w:val="00D86342"/>
    <w:rsid w:val="00D86B38"/>
    <w:rsid w:val="00D86C7E"/>
    <w:rsid w:val="00D87540"/>
    <w:rsid w:val="00D87C37"/>
    <w:rsid w:val="00D87E00"/>
    <w:rsid w:val="00D90532"/>
    <w:rsid w:val="00D90E92"/>
    <w:rsid w:val="00D9113B"/>
    <w:rsid w:val="00D91374"/>
    <w:rsid w:val="00D91BF7"/>
    <w:rsid w:val="00D91F03"/>
    <w:rsid w:val="00D91F54"/>
    <w:rsid w:val="00D92140"/>
    <w:rsid w:val="00D92788"/>
    <w:rsid w:val="00D93EA3"/>
    <w:rsid w:val="00D947A9"/>
    <w:rsid w:val="00D947B5"/>
    <w:rsid w:val="00D947C8"/>
    <w:rsid w:val="00D94BBC"/>
    <w:rsid w:val="00D94C32"/>
    <w:rsid w:val="00D94D42"/>
    <w:rsid w:val="00D94E6E"/>
    <w:rsid w:val="00D95985"/>
    <w:rsid w:val="00D9642A"/>
    <w:rsid w:val="00D968E8"/>
    <w:rsid w:val="00D96D43"/>
    <w:rsid w:val="00D96D68"/>
    <w:rsid w:val="00D9711B"/>
    <w:rsid w:val="00D97527"/>
    <w:rsid w:val="00D97767"/>
    <w:rsid w:val="00D97B35"/>
    <w:rsid w:val="00DA0019"/>
    <w:rsid w:val="00DA0053"/>
    <w:rsid w:val="00DA00CB"/>
    <w:rsid w:val="00DA016B"/>
    <w:rsid w:val="00DA035A"/>
    <w:rsid w:val="00DA0496"/>
    <w:rsid w:val="00DA04BC"/>
    <w:rsid w:val="00DA05C8"/>
    <w:rsid w:val="00DA0658"/>
    <w:rsid w:val="00DA06AB"/>
    <w:rsid w:val="00DA0FBE"/>
    <w:rsid w:val="00DA1605"/>
    <w:rsid w:val="00DA16B5"/>
    <w:rsid w:val="00DA2460"/>
    <w:rsid w:val="00DA277B"/>
    <w:rsid w:val="00DA2967"/>
    <w:rsid w:val="00DA2B34"/>
    <w:rsid w:val="00DA30EF"/>
    <w:rsid w:val="00DA3AC4"/>
    <w:rsid w:val="00DA3F1B"/>
    <w:rsid w:val="00DA3F43"/>
    <w:rsid w:val="00DA407F"/>
    <w:rsid w:val="00DA43C6"/>
    <w:rsid w:val="00DA48DE"/>
    <w:rsid w:val="00DA4D67"/>
    <w:rsid w:val="00DA4E3A"/>
    <w:rsid w:val="00DA519B"/>
    <w:rsid w:val="00DA52CC"/>
    <w:rsid w:val="00DA5B99"/>
    <w:rsid w:val="00DA61FF"/>
    <w:rsid w:val="00DA645D"/>
    <w:rsid w:val="00DA6B93"/>
    <w:rsid w:val="00DA6BE6"/>
    <w:rsid w:val="00DA73B7"/>
    <w:rsid w:val="00DA742E"/>
    <w:rsid w:val="00DA7AA6"/>
    <w:rsid w:val="00DA7BC0"/>
    <w:rsid w:val="00DA7CD7"/>
    <w:rsid w:val="00DB002C"/>
    <w:rsid w:val="00DB0640"/>
    <w:rsid w:val="00DB077D"/>
    <w:rsid w:val="00DB11FF"/>
    <w:rsid w:val="00DB1982"/>
    <w:rsid w:val="00DB1A41"/>
    <w:rsid w:val="00DB1AA9"/>
    <w:rsid w:val="00DB1CFE"/>
    <w:rsid w:val="00DB361B"/>
    <w:rsid w:val="00DB39A2"/>
    <w:rsid w:val="00DB3BD0"/>
    <w:rsid w:val="00DB3CEF"/>
    <w:rsid w:val="00DB4257"/>
    <w:rsid w:val="00DB4D11"/>
    <w:rsid w:val="00DB5925"/>
    <w:rsid w:val="00DB64C2"/>
    <w:rsid w:val="00DB66C0"/>
    <w:rsid w:val="00DB675A"/>
    <w:rsid w:val="00DB737D"/>
    <w:rsid w:val="00DB76A9"/>
    <w:rsid w:val="00DB798E"/>
    <w:rsid w:val="00DB7E0C"/>
    <w:rsid w:val="00DC02A5"/>
    <w:rsid w:val="00DC06CC"/>
    <w:rsid w:val="00DC0790"/>
    <w:rsid w:val="00DC090B"/>
    <w:rsid w:val="00DC0A8B"/>
    <w:rsid w:val="00DC0BDC"/>
    <w:rsid w:val="00DC1740"/>
    <w:rsid w:val="00DC1A15"/>
    <w:rsid w:val="00DC1B17"/>
    <w:rsid w:val="00DC1CC3"/>
    <w:rsid w:val="00DC21BA"/>
    <w:rsid w:val="00DC2413"/>
    <w:rsid w:val="00DC2AA0"/>
    <w:rsid w:val="00DC2D09"/>
    <w:rsid w:val="00DC3A30"/>
    <w:rsid w:val="00DC3B59"/>
    <w:rsid w:val="00DC3BEC"/>
    <w:rsid w:val="00DC48F8"/>
    <w:rsid w:val="00DC50A7"/>
    <w:rsid w:val="00DC545D"/>
    <w:rsid w:val="00DC5A00"/>
    <w:rsid w:val="00DC5A46"/>
    <w:rsid w:val="00DC5D05"/>
    <w:rsid w:val="00DC6052"/>
    <w:rsid w:val="00DC67D7"/>
    <w:rsid w:val="00DC6E41"/>
    <w:rsid w:val="00DC70C5"/>
    <w:rsid w:val="00DC7DF7"/>
    <w:rsid w:val="00DD01D7"/>
    <w:rsid w:val="00DD02B7"/>
    <w:rsid w:val="00DD0518"/>
    <w:rsid w:val="00DD0932"/>
    <w:rsid w:val="00DD1D23"/>
    <w:rsid w:val="00DD1EA4"/>
    <w:rsid w:val="00DD26A4"/>
    <w:rsid w:val="00DD2865"/>
    <w:rsid w:val="00DD2879"/>
    <w:rsid w:val="00DD2E64"/>
    <w:rsid w:val="00DD346C"/>
    <w:rsid w:val="00DD3482"/>
    <w:rsid w:val="00DD359D"/>
    <w:rsid w:val="00DD36A2"/>
    <w:rsid w:val="00DD38A8"/>
    <w:rsid w:val="00DD3BB8"/>
    <w:rsid w:val="00DD4A6A"/>
    <w:rsid w:val="00DD51FE"/>
    <w:rsid w:val="00DD5852"/>
    <w:rsid w:val="00DD5BDB"/>
    <w:rsid w:val="00DD6677"/>
    <w:rsid w:val="00DD6F40"/>
    <w:rsid w:val="00DD726A"/>
    <w:rsid w:val="00DD735A"/>
    <w:rsid w:val="00DD7678"/>
    <w:rsid w:val="00DD7B4E"/>
    <w:rsid w:val="00DD7BEB"/>
    <w:rsid w:val="00DD7CE5"/>
    <w:rsid w:val="00DE0494"/>
    <w:rsid w:val="00DE1613"/>
    <w:rsid w:val="00DE1633"/>
    <w:rsid w:val="00DE1677"/>
    <w:rsid w:val="00DE17E6"/>
    <w:rsid w:val="00DE1B38"/>
    <w:rsid w:val="00DE1CCE"/>
    <w:rsid w:val="00DE2077"/>
    <w:rsid w:val="00DE21CA"/>
    <w:rsid w:val="00DE2548"/>
    <w:rsid w:val="00DE26FE"/>
    <w:rsid w:val="00DE2739"/>
    <w:rsid w:val="00DE2924"/>
    <w:rsid w:val="00DE29C3"/>
    <w:rsid w:val="00DE2BD9"/>
    <w:rsid w:val="00DE2D48"/>
    <w:rsid w:val="00DE3141"/>
    <w:rsid w:val="00DE394C"/>
    <w:rsid w:val="00DE3C03"/>
    <w:rsid w:val="00DE4438"/>
    <w:rsid w:val="00DE458C"/>
    <w:rsid w:val="00DE48E4"/>
    <w:rsid w:val="00DE49FD"/>
    <w:rsid w:val="00DE4F1D"/>
    <w:rsid w:val="00DE50C5"/>
    <w:rsid w:val="00DE58E1"/>
    <w:rsid w:val="00DE58E4"/>
    <w:rsid w:val="00DE61AE"/>
    <w:rsid w:val="00DE6474"/>
    <w:rsid w:val="00DE65EA"/>
    <w:rsid w:val="00DE6926"/>
    <w:rsid w:val="00DE6EC0"/>
    <w:rsid w:val="00DE7022"/>
    <w:rsid w:val="00DE730F"/>
    <w:rsid w:val="00DE7708"/>
    <w:rsid w:val="00DE7A2F"/>
    <w:rsid w:val="00DE7A4B"/>
    <w:rsid w:val="00DE7DE7"/>
    <w:rsid w:val="00DF0189"/>
    <w:rsid w:val="00DF05E3"/>
    <w:rsid w:val="00DF0996"/>
    <w:rsid w:val="00DF0DAA"/>
    <w:rsid w:val="00DF0FC8"/>
    <w:rsid w:val="00DF1236"/>
    <w:rsid w:val="00DF134E"/>
    <w:rsid w:val="00DF1675"/>
    <w:rsid w:val="00DF19BC"/>
    <w:rsid w:val="00DF1E3E"/>
    <w:rsid w:val="00DF29C8"/>
    <w:rsid w:val="00DF32F3"/>
    <w:rsid w:val="00DF366B"/>
    <w:rsid w:val="00DF3906"/>
    <w:rsid w:val="00DF3A50"/>
    <w:rsid w:val="00DF3AD0"/>
    <w:rsid w:val="00DF3E46"/>
    <w:rsid w:val="00DF3E6D"/>
    <w:rsid w:val="00DF3F83"/>
    <w:rsid w:val="00DF3F8A"/>
    <w:rsid w:val="00DF3FD1"/>
    <w:rsid w:val="00DF4145"/>
    <w:rsid w:val="00DF44E0"/>
    <w:rsid w:val="00DF4AE0"/>
    <w:rsid w:val="00DF4B54"/>
    <w:rsid w:val="00DF4FD4"/>
    <w:rsid w:val="00DF5483"/>
    <w:rsid w:val="00DF54B2"/>
    <w:rsid w:val="00DF55AF"/>
    <w:rsid w:val="00DF55E3"/>
    <w:rsid w:val="00DF5CC9"/>
    <w:rsid w:val="00DF5DF2"/>
    <w:rsid w:val="00DF5EE0"/>
    <w:rsid w:val="00DF61BB"/>
    <w:rsid w:val="00DF6840"/>
    <w:rsid w:val="00DF6AC9"/>
    <w:rsid w:val="00DF6ACE"/>
    <w:rsid w:val="00DF6C91"/>
    <w:rsid w:val="00DF7C00"/>
    <w:rsid w:val="00E00256"/>
    <w:rsid w:val="00E00A18"/>
    <w:rsid w:val="00E012AD"/>
    <w:rsid w:val="00E012FD"/>
    <w:rsid w:val="00E015BA"/>
    <w:rsid w:val="00E017B0"/>
    <w:rsid w:val="00E01DB3"/>
    <w:rsid w:val="00E022F3"/>
    <w:rsid w:val="00E0247A"/>
    <w:rsid w:val="00E025CE"/>
    <w:rsid w:val="00E02754"/>
    <w:rsid w:val="00E02B06"/>
    <w:rsid w:val="00E0337B"/>
    <w:rsid w:val="00E033A1"/>
    <w:rsid w:val="00E037A6"/>
    <w:rsid w:val="00E03845"/>
    <w:rsid w:val="00E03A0C"/>
    <w:rsid w:val="00E03C43"/>
    <w:rsid w:val="00E0465F"/>
    <w:rsid w:val="00E046E9"/>
    <w:rsid w:val="00E04994"/>
    <w:rsid w:val="00E04C3B"/>
    <w:rsid w:val="00E050C5"/>
    <w:rsid w:val="00E052C5"/>
    <w:rsid w:val="00E054CB"/>
    <w:rsid w:val="00E0591F"/>
    <w:rsid w:val="00E059EE"/>
    <w:rsid w:val="00E05BC3"/>
    <w:rsid w:val="00E06555"/>
    <w:rsid w:val="00E06B0B"/>
    <w:rsid w:val="00E103AE"/>
    <w:rsid w:val="00E12507"/>
    <w:rsid w:val="00E12765"/>
    <w:rsid w:val="00E13020"/>
    <w:rsid w:val="00E13562"/>
    <w:rsid w:val="00E1405E"/>
    <w:rsid w:val="00E14231"/>
    <w:rsid w:val="00E143EB"/>
    <w:rsid w:val="00E1457E"/>
    <w:rsid w:val="00E150A9"/>
    <w:rsid w:val="00E15783"/>
    <w:rsid w:val="00E1593B"/>
    <w:rsid w:val="00E159A4"/>
    <w:rsid w:val="00E1600F"/>
    <w:rsid w:val="00E162AF"/>
    <w:rsid w:val="00E16333"/>
    <w:rsid w:val="00E16730"/>
    <w:rsid w:val="00E1700D"/>
    <w:rsid w:val="00E178DA"/>
    <w:rsid w:val="00E17A91"/>
    <w:rsid w:val="00E17B3A"/>
    <w:rsid w:val="00E2025B"/>
    <w:rsid w:val="00E2097B"/>
    <w:rsid w:val="00E21AA8"/>
    <w:rsid w:val="00E21C95"/>
    <w:rsid w:val="00E21EC5"/>
    <w:rsid w:val="00E225CB"/>
    <w:rsid w:val="00E226F8"/>
    <w:rsid w:val="00E22CBB"/>
    <w:rsid w:val="00E22EA8"/>
    <w:rsid w:val="00E238DB"/>
    <w:rsid w:val="00E2439D"/>
    <w:rsid w:val="00E244A0"/>
    <w:rsid w:val="00E24793"/>
    <w:rsid w:val="00E24C61"/>
    <w:rsid w:val="00E24C69"/>
    <w:rsid w:val="00E25354"/>
    <w:rsid w:val="00E25E77"/>
    <w:rsid w:val="00E25EF5"/>
    <w:rsid w:val="00E261A1"/>
    <w:rsid w:val="00E268E9"/>
    <w:rsid w:val="00E275A6"/>
    <w:rsid w:val="00E27877"/>
    <w:rsid w:val="00E27D51"/>
    <w:rsid w:val="00E27F05"/>
    <w:rsid w:val="00E3066C"/>
    <w:rsid w:val="00E31384"/>
    <w:rsid w:val="00E31C29"/>
    <w:rsid w:val="00E321B1"/>
    <w:rsid w:val="00E32DD8"/>
    <w:rsid w:val="00E3345E"/>
    <w:rsid w:val="00E334D7"/>
    <w:rsid w:val="00E33A96"/>
    <w:rsid w:val="00E33D2F"/>
    <w:rsid w:val="00E34C6C"/>
    <w:rsid w:val="00E34CD2"/>
    <w:rsid w:val="00E34D7D"/>
    <w:rsid w:val="00E34F5B"/>
    <w:rsid w:val="00E34FEE"/>
    <w:rsid w:val="00E35BBD"/>
    <w:rsid w:val="00E3602A"/>
    <w:rsid w:val="00E36137"/>
    <w:rsid w:val="00E36162"/>
    <w:rsid w:val="00E3628C"/>
    <w:rsid w:val="00E36822"/>
    <w:rsid w:val="00E368F9"/>
    <w:rsid w:val="00E36971"/>
    <w:rsid w:val="00E37AB8"/>
    <w:rsid w:val="00E37C20"/>
    <w:rsid w:val="00E40BD5"/>
    <w:rsid w:val="00E40CF9"/>
    <w:rsid w:val="00E413DC"/>
    <w:rsid w:val="00E4144F"/>
    <w:rsid w:val="00E414D4"/>
    <w:rsid w:val="00E41ADC"/>
    <w:rsid w:val="00E41CB0"/>
    <w:rsid w:val="00E41CFC"/>
    <w:rsid w:val="00E41E10"/>
    <w:rsid w:val="00E424FB"/>
    <w:rsid w:val="00E42F76"/>
    <w:rsid w:val="00E430C7"/>
    <w:rsid w:val="00E4359B"/>
    <w:rsid w:val="00E43621"/>
    <w:rsid w:val="00E436F9"/>
    <w:rsid w:val="00E444A8"/>
    <w:rsid w:val="00E4557C"/>
    <w:rsid w:val="00E45615"/>
    <w:rsid w:val="00E456F1"/>
    <w:rsid w:val="00E45BBE"/>
    <w:rsid w:val="00E45D5B"/>
    <w:rsid w:val="00E45D6B"/>
    <w:rsid w:val="00E4682B"/>
    <w:rsid w:val="00E469A2"/>
    <w:rsid w:val="00E46AA4"/>
    <w:rsid w:val="00E46DEC"/>
    <w:rsid w:val="00E471DC"/>
    <w:rsid w:val="00E47BF2"/>
    <w:rsid w:val="00E50280"/>
    <w:rsid w:val="00E51112"/>
    <w:rsid w:val="00E514D5"/>
    <w:rsid w:val="00E516AC"/>
    <w:rsid w:val="00E5297A"/>
    <w:rsid w:val="00E52B0D"/>
    <w:rsid w:val="00E53103"/>
    <w:rsid w:val="00E53A23"/>
    <w:rsid w:val="00E53A3B"/>
    <w:rsid w:val="00E53A40"/>
    <w:rsid w:val="00E53FD6"/>
    <w:rsid w:val="00E5435B"/>
    <w:rsid w:val="00E549D2"/>
    <w:rsid w:val="00E54C28"/>
    <w:rsid w:val="00E54C39"/>
    <w:rsid w:val="00E54FC4"/>
    <w:rsid w:val="00E55024"/>
    <w:rsid w:val="00E55142"/>
    <w:rsid w:val="00E55162"/>
    <w:rsid w:val="00E551A8"/>
    <w:rsid w:val="00E553EE"/>
    <w:rsid w:val="00E55639"/>
    <w:rsid w:val="00E55768"/>
    <w:rsid w:val="00E55898"/>
    <w:rsid w:val="00E55C30"/>
    <w:rsid w:val="00E55C68"/>
    <w:rsid w:val="00E563F6"/>
    <w:rsid w:val="00E5656D"/>
    <w:rsid w:val="00E5676F"/>
    <w:rsid w:val="00E567FC"/>
    <w:rsid w:val="00E569C1"/>
    <w:rsid w:val="00E56F14"/>
    <w:rsid w:val="00E5710D"/>
    <w:rsid w:val="00E573EB"/>
    <w:rsid w:val="00E576D7"/>
    <w:rsid w:val="00E578C3"/>
    <w:rsid w:val="00E5799B"/>
    <w:rsid w:val="00E6075C"/>
    <w:rsid w:val="00E60863"/>
    <w:rsid w:val="00E608F0"/>
    <w:rsid w:val="00E61888"/>
    <w:rsid w:val="00E61E60"/>
    <w:rsid w:val="00E625D4"/>
    <w:rsid w:val="00E62C14"/>
    <w:rsid w:val="00E62D27"/>
    <w:rsid w:val="00E630E9"/>
    <w:rsid w:val="00E63720"/>
    <w:rsid w:val="00E6372A"/>
    <w:rsid w:val="00E63F3A"/>
    <w:rsid w:val="00E64273"/>
    <w:rsid w:val="00E6516A"/>
    <w:rsid w:val="00E6519A"/>
    <w:rsid w:val="00E65225"/>
    <w:rsid w:val="00E66692"/>
    <w:rsid w:val="00E667DE"/>
    <w:rsid w:val="00E66A23"/>
    <w:rsid w:val="00E67405"/>
    <w:rsid w:val="00E6765C"/>
    <w:rsid w:val="00E678B7"/>
    <w:rsid w:val="00E679D5"/>
    <w:rsid w:val="00E70661"/>
    <w:rsid w:val="00E7085B"/>
    <w:rsid w:val="00E70B86"/>
    <w:rsid w:val="00E70D57"/>
    <w:rsid w:val="00E70D96"/>
    <w:rsid w:val="00E7102D"/>
    <w:rsid w:val="00E7148F"/>
    <w:rsid w:val="00E71669"/>
    <w:rsid w:val="00E71B6D"/>
    <w:rsid w:val="00E71C9A"/>
    <w:rsid w:val="00E72376"/>
    <w:rsid w:val="00E72607"/>
    <w:rsid w:val="00E7273E"/>
    <w:rsid w:val="00E72D49"/>
    <w:rsid w:val="00E72D9B"/>
    <w:rsid w:val="00E72F92"/>
    <w:rsid w:val="00E73069"/>
    <w:rsid w:val="00E738ED"/>
    <w:rsid w:val="00E73A59"/>
    <w:rsid w:val="00E741D0"/>
    <w:rsid w:val="00E74605"/>
    <w:rsid w:val="00E749E6"/>
    <w:rsid w:val="00E74A53"/>
    <w:rsid w:val="00E74AE2"/>
    <w:rsid w:val="00E762AF"/>
    <w:rsid w:val="00E766A7"/>
    <w:rsid w:val="00E771F4"/>
    <w:rsid w:val="00E771FE"/>
    <w:rsid w:val="00E776FA"/>
    <w:rsid w:val="00E7783E"/>
    <w:rsid w:val="00E778DA"/>
    <w:rsid w:val="00E77A67"/>
    <w:rsid w:val="00E80406"/>
    <w:rsid w:val="00E8056B"/>
    <w:rsid w:val="00E80799"/>
    <w:rsid w:val="00E8099D"/>
    <w:rsid w:val="00E80D53"/>
    <w:rsid w:val="00E81073"/>
    <w:rsid w:val="00E81265"/>
    <w:rsid w:val="00E81362"/>
    <w:rsid w:val="00E81AE3"/>
    <w:rsid w:val="00E81E99"/>
    <w:rsid w:val="00E81F76"/>
    <w:rsid w:val="00E8223C"/>
    <w:rsid w:val="00E82327"/>
    <w:rsid w:val="00E82625"/>
    <w:rsid w:val="00E82FBE"/>
    <w:rsid w:val="00E8314F"/>
    <w:rsid w:val="00E8386B"/>
    <w:rsid w:val="00E83A26"/>
    <w:rsid w:val="00E83D7E"/>
    <w:rsid w:val="00E84602"/>
    <w:rsid w:val="00E8492A"/>
    <w:rsid w:val="00E84B01"/>
    <w:rsid w:val="00E84E85"/>
    <w:rsid w:val="00E85058"/>
    <w:rsid w:val="00E854FB"/>
    <w:rsid w:val="00E856A2"/>
    <w:rsid w:val="00E856A5"/>
    <w:rsid w:val="00E858C0"/>
    <w:rsid w:val="00E85CFF"/>
    <w:rsid w:val="00E85DA3"/>
    <w:rsid w:val="00E863F5"/>
    <w:rsid w:val="00E864DD"/>
    <w:rsid w:val="00E86E5D"/>
    <w:rsid w:val="00E87176"/>
    <w:rsid w:val="00E87425"/>
    <w:rsid w:val="00E87483"/>
    <w:rsid w:val="00E87EC8"/>
    <w:rsid w:val="00E87EF8"/>
    <w:rsid w:val="00E9058C"/>
    <w:rsid w:val="00E9075A"/>
    <w:rsid w:val="00E90A58"/>
    <w:rsid w:val="00E90BBE"/>
    <w:rsid w:val="00E90DDA"/>
    <w:rsid w:val="00E90F72"/>
    <w:rsid w:val="00E913EB"/>
    <w:rsid w:val="00E9165C"/>
    <w:rsid w:val="00E91AEB"/>
    <w:rsid w:val="00E91BAA"/>
    <w:rsid w:val="00E91C5A"/>
    <w:rsid w:val="00E92368"/>
    <w:rsid w:val="00E92C3B"/>
    <w:rsid w:val="00E934A6"/>
    <w:rsid w:val="00E93613"/>
    <w:rsid w:val="00E93ACF"/>
    <w:rsid w:val="00E93B98"/>
    <w:rsid w:val="00E9452C"/>
    <w:rsid w:val="00E94CBA"/>
    <w:rsid w:val="00E94D70"/>
    <w:rsid w:val="00E95182"/>
    <w:rsid w:val="00E951F4"/>
    <w:rsid w:val="00E9523F"/>
    <w:rsid w:val="00E9534B"/>
    <w:rsid w:val="00E95871"/>
    <w:rsid w:val="00E959E6"/>
    <w:rsid w:val="00E96008"/>
    <w:rsid w:val="00E96358"/>
    <w:rsid w:val="00E96C24"/>
    <w:rsid w:val="00E97022"/>
    <w:rsid w:val="00E9703C"/>
    <w:rsid w:val="00E97A58"/>
    <w:rsid w:val="00EA0292"/>
    <w:rsid w:val="00EA08B8"/>
    <w:rsid w:val="00EA0AFB"/>
    <w:rsid w:val="00EA0C4A"/>
    <w:rsid w:val="00EA1224"/>
    <w:rsid w:val="00EA123A"/>
    <w:rsid w:val="00EA159D"/>
    <w:rsid w:val="00EA168F"/>
    <w:rsid w:val="00EA177D"/>
    <w:rsid w:val="00EA1A1B"/>
    <w:rsid w:val="00EA212F"/>
    <w:rsid w:val="00EA238D"/>
    <w:rsid w:val="00EA24BB"/>
    <w:rsid w:val="00EA280D"/>
    <w:rsid w:val="00EA2910"/>
    <w:rsid w:val="00EA2B5F"/>
    <w:rsid w:val="00EA2B7F"/>
    <w:rsid w:val="00EA2B93"/>
    <w:rsid w:val="00EA2C64"/>
    <w:rsid w:val="00EA3762"/>
    <w:rsid w:val="00EA3904"/>
    <w:rsid w:val="00EA45F3"/>
    <w:rsid w:val="00EA48C4"/>
    <w:rsid w:val="00EA5015"/>
    <w:rsid w:val="00EA5C10"/>
    <w:rsid w:val="00EA6058"/>
    <w:rsid w:val="00EA6874"/>
    <w:rsid w:val="00EA6947"/>
    <w:rsid w:val="00EA6BA0"/>
    <w:rsid w:val="00EA6D63"/>
    <w:rsid w:val="00EA6DAD"/>
    <w:rsid w:val="00EA7137"/>
    <w:rsid w:val="00EA7488"/>
    <w:rsid w:val="00EA7F81"/>
    <w:rsid w:val="00EB068F"/>
    <w:rsid w:val="00EB10C4"/>
    <w:rsid w:val="00EB13A2"/>
    <w:rsid w:val="00EB1B4D"/>
    <w:rsid w:val="00EB1B89"/>
    <w:rsid w:val="00EB22AF"/>
    <w:rsid w:val="00EB2519"/>
    <w:rsid w:val="00EB29D4"/>
    <w:rsid w:val="00EB2B06"/>
    <w:rsid w:val="00EB321F"/>
    <w:rsid w:val="00EB3393"/>
    <w:rsid w:val="00EB3A88"/>
    <w:rsid w:val="00EB41AA"/>
    <w:rsid w:val="00EB42CF"/>
    <w:rsid w:val="00EB4594"/>
    <w:rsid w:val="00EB50B3"/>
    <w:rsid w:val="00EB5335"/>
    <w:rsid w:val="00EB5398"/>
    <w:rsid w:val="00EB5AA2"/>
    <w:rsid w:val="00EB5EDE"/>
    <w:rsid w:val="00EB6143"/>
    <w:rsid w:val="00EB62B6"/>
    <w:rsid w:val="00EB691E"/>
    <w:rsid w:val="00EB6C11"/>
    <w:rsid w:val="00EB714D"/>
    <w:rsid w:val="00EB721B"/>
    <w:rsid w:val="00EB7B80"/>
    <w:rsid w:val="00EB7CF1"/>
    <w:rsid w:val="00EB7DFD"/>
    <w:rsid w:val="00EC037A"/>
    <w:rsid w:val="00EC03DF"/>
    <w:rsid w:val="00EC0425"/>
    <w:rsid w:val="00EC0486"/>
    <w:rsid w:val="00EC07CB"/>
    <w:rsid w:val="00EC0AA0"/>
    <w:rsid w:val="00EC0D7F"/>
    <w:rsid w:val="00EC0E6D"/>
    <w:rsid w:val="00EC0F6A"/>
    <w:rsid w:val="00EC14F9"/>
    <w:rsid w:val="00EC14FC"/>
    <w:rsid w:val="00EC19A5"/>
    <w:rsid w:val="00EC1ACA"/>
    <w:rsid w:val="00EC1F86"/>
    <w:rsid w:val="00EC2C6C"/>
    <w:rsid w:val="00EC2EF2"/>
    <w:rsid w:val="00EC33C0"/>
    <w:rsid w:val="00EC42B5"/>
    <w:rsid w:val="00EC42DD"/>
    <w:rsid w:val="00EC51D3"/>
    <w:rsid w:val="00EC5C94"/>
    <w:rsid w:val="00EC5E9C"/>
    <w:rsid w:val="00EC63E4"/>
    <w:rsid w:val="00EC6847"/>
    <w:rsid w:val="00EC6E3C"/>
    <w:rsid w:val="00EC6F36"/>
    <w:rsid w:val="00EC76D8"/>
    <w:rsid w:val="00ED0333"/>
    <w:rsid w:val="00ED0550"/>
    <w:rsid w:val="00ED09AB"/>
    <w:rsid w:val="00ED0C11"/>
    <w:rsid w:val="00ED0C61"/>
    <w:rsid w:val="00ED0E95"/>
    <w:rsid w:val="00ED1291"/>
    <w:rsid w:val="00ED1715"/>
    <w:rsid w:val="00ED1790"/>
    <w:rsid w:val="00ED1894"/>
    <w:rsid w:val="00ED1E17"/>
    <w:rsid w:val="00ED2021"/>
    <w:rsid w:val="00ED2161"/>
    <w:rsid w:val="00ED277E"/>
    <w:rsid w:val="00ED2B28"/>
    <w:rsid w:val="00ED2C75"/>
    <w:rsid w:val="00ED32BC"/>
    <w:rsid w:val="00ED32C1"/>
    <w:rsid w:val="00ED3D25"/>
    <w:rsid w:val="00ED4213"/>
    <w:rsid w:val="00ED4470"/>
    <w:rsid w:val="00ED45FE"/>
    <w:rsid w:val="00ED479F"/>
    <w:rsid w:val="00ED4CD0"/>
    <w:rsid w:val="00ED5287"/>
    <w:rsid w:val="00ED6431"/>
    <w:rsid w:val="00ED686F"/>
    <w:rsid w:val="00ED68B5"/>
    <w:rsid w:val="00ED6A29"/>
    <w:rsid w:val="00ED6E48"/>
    <w:rsid w:val="00ED72A7"/>
    <w:rsid w:val="00ED74AB"/>
    <w:rsid w:val="00ED7874"/>
    <w:rsid w:val="00ED7AAA"/>
    <w:rsid w:val="00ED7E07"/>
    <w:rsid w:val="00EE1388"/>
    <w:rsid w:val="00EE13F2"/>
    <w:rsid w:val="00EE1A79"/>
    <w:rsid w:val="00EE1EE6"/>
    <w:rsid w:val="00EE3031"/>
    <w:rsid w:val="00EE32E7"/>
    <w:rsid w:val="00EE4538"/>
    <w:rsid w:val="00EE4940"/>
    <w:rsid w:val="00EE4C55"/>
    <w:rsid w:val="00EE4D21"/>
    <w:rsid w:val="00EE4D7C"/>
    <w:rsid w:val="00EE5C13"/>
    <w:rsid w:val="00EE630C"/>
    <w:rsid w:val="00EE6B9C"/>
    <w:rsid w:val="00EE6D2C"/>
    <w:rsid w:val="00EE6F05"/>
    <w:rsid w:val="00EE73F0"/>
    <w:rsid w:val="00EF0223"/>
    <w:rsid w:val="00EF03DD"/>
    <w:rsid w:val="00EF1361"/>
    <w:rsid w:val="00EF178B"/>
    <w:rsid w:val="00EF1F2D"/>
    <w:rsid w:val="00EF25F8"/>
    <w:rsid w:val="00EF2605"/>
    <w:rsid w:val="00EF2942"/>
    <w:rsid w:val="00EF2E5D"/>
    <w:rsid w:val="00EF3D40"/>
    <w:rsid w:val="00EF4826"/>
    <w:rsid w:val="00EF4A78"/>
    <w:rsid w:val="00EF4C87"/>
    <w:rsid w:val="00EF5271"/>
    <w:rsid w:val="00EF5711"/>
    <w:rsid w:val="00EF57A0"/>
    <w:rsid w:val="00EF633A"/>
    <w:rsid w:val="00EF646B"/>
    <w:rsid w:val="00EF6A8F"/>
    <w:rsid w:val="00EF6BF0"/>
    <w:rsid w:val="00EF6D46"/>
    <w:rsid w:val="00EF6E53"/>
    <w:rsid w:val="00EF6EB0"/>
    <w:rsid w:val="00EF6EBD"/>
    <w:rsid w:val="00EF70BB"/>
    <w:rsid w:val="00EF7131"/>
    <w:rsid w:val="00EF797E"/>
    <w:rsid w:val="00EF7995"/>
    <w:rsid w:val="00EF7C25"/>
    <w:rsid w:val="00EF7F43"/>
    <w:rsid w:val="00F001A2"/>
    <w:rsid w:val="00F00346"/>
    <w:rsid w:val="00F00B08"/>
    <w:rsid w:val="00F00B24"/>
    <w:rsid w:val="00F01463"/>
    <w:rsid w:val="00F0247F"/>
    <w:rsid w:val="00F0285C"/>
    <w:rsid w:val="00F028D1"/>
    <w:rsid w:val="00F02A16"/>
    <w:rsid w:val="00F030A2"/>
    <w:rsid w:val="00F03728"/>
    <w:rsid w:val="00F040F2"/>
    <w:rsid w:val="00F047E3"/>
    <w:rsid w:val="00F0481F"/>
    <w:rsid w:val="00F04879"/>
    <w:rsid w:val="00F048A0"/>
    <w:rsid w:val="00F04948"/>
    <w:rsid w:val="00F04AC4"/>
    <w:rsid w:val="00F0525D"/>
    <w:rsid w:val="00F0561A"/>
    <w:rsid w:val="00F057A6"/>
    <w:rsid w:val="00F05903"/>
    <w:rsid w:val="00F05EB5"/>
    <w:rsid w:val="00F0636C"/>
    <w:rsid w:val="00F06413"/>
    <w:rsid w:val="00F06BB7"/>
    <w:rsid w:val="00F07693"/>
    <w:rsid w:val="00F0797F"/>
    <w:rsid w:val="00F104E7"/>
    <w:rsid w:val="00F1053E"/>
    <w:rsid w:val="00F109EB"/>
    <w:rsid w:val="00F1112F"/>
    <w:rsid w:val="00F11300"/>
    <w:rsid w:val="00F11320"/>
    <w:rsid w:val="00F113DC"/>
    <w:rsid w:val="00F1237D"/>
    <w:rsid w:val="00F12418"/>
    <w:rsid w:val="00F124E2"/>
    <w:rsid w:val="00F1250C"/>
    <w:rsid w:val="00F12713"/>
    <w:rsid w:val="00F128CF"/>
    <w:rsid w:val="00F128F0"/>
    <w:rsid w:val="00F12AEA"/>
    <w:rsid w:val="00F13123"/>
    <w:rsid w:val="00F13359"/>
    <w:rsid w:val="00F138CE"/>
    <w:rsid w:val="00F13B5E"/>
    <w:rsid w:val="00F14210"/>
    <w:rsid w:val="00F14322"/>
    <w:rsid w:val="00F148A2"/>
    <w:rsid w:val="00F14EEC"/>
    <w:rsid w:val="00F1512A"/>
    <w:rsid w:val="00F15AAE"/>
    <w:rsid w:val="00F15BCC"/>
    <w:rsid w:val="00F15F75"/>
    <w:rsid w:val="00F161AA"/>
    <w:rsid w:val="00F1625E"/>
    <w:rsid w:val="00F1683D"/>
    <w:rsid w:val="00F168BB"/>
    <w:rsid w:val="00F168D5"/>
    <w:rsid w:val="00F16951"/>
    <w:rsid w:val="00F16D44"/>
    <w:rsid w:val="00F16FE8"/>
    <w:rsid w:val="00F16FF8"/>
    <w:rsid w:val="00F170C3"/>
    <w:rsid w:val="00F172FB"/>
    <w:rsid w:val="00F1732A"/>
    <w:rsid w:val="00F17869"/>
    <w:rsid w:val="00F17F52"/>
    <w:rsid w:val="00F20222"/>
    <w:rsid w:val="00F2022A"/>
    <w:rsid w:val="00F20498"/>
    <w:rsid w:val="00F204DF"/>
    <w:rsid w:val="00F20C91"/>
    <w:rsid w:val="00F21156"/>
    <w:rsid w:val="00F211B5"/>
    <w:rsid w:val="00F21204"/>
    <w:rsid w:val="00F218ED"/>
    <w:rsid w:val="00F2193B"/>
    <w:rsid w:val="00F21941"/>
    <w:rsid w:val="00F21F19"/>
    <w:rsid w:val="00F222B0"/>
    <w:rsid w:val="00F22439"/>
    <w:rsid w:val="00F229C0"/>
    <w:rsid w:val="00F22C0E"/>
    <w:rsid w:val="00F23543"/>
    <w:rsid w:val="00F23865"/>
    <w:rsid w:val="00F238EC"/>
    <w:rsid w:val="00F239F6"/>
    <w:rsid w:val="00F23A96"/>
    <w:rsid w:val="00F23A99"/>
    <w:rsid w:val="00F23C84"/>
    <w:rsid w:val="00F24392"/>
    <w:rsid w:val="00F24B15"/>
    <w:rsid w:val="00F25262"/>
    <w:rsid w:val="00F253E2"/>
    <w:rsid w:val="00F2561D"/>
    <w:rsid w:val="00F2584C"/>
    <w:rsid w:val="00F2622D"/>
    <w:rsid w:val="00F26258"/>
    <w:rsid w:val="00F265E9"/>
    <w:rsid w:val="00F267A7"/>
    <w:rsid w:val="00F269A4"/>
    <w:rsid w:val="00F26A54"/>
    <w:rsid w:val="00F26ACD"/>
    <w:rsid w:val="00F26BBB"/>
    <w:rsid w:val="00F26BC3"/>
    <w:rsid w:val="00F273CB"/>
    <w:rsid w:val="00F2748B"/>
    <w:rsid w:val="00F27496"/>
    <w:rsid w:val="00F276B2"/>
    <w:rsid w:val="00F2771D"/>
    <w:rsid w:val="00F27A83"/>
    <w:rsid w:val="00F3002B"/>
    <w:rsid w:val="00F30256"/>
    <w:rsid w:val="00F305FC"/>
    <w:rsid w:val="00F306CF"/>
    <w:rsid w:val="00F30728"/>
    <w:rsid w:val="00F30958"/>
    <w:rsid w:val="00F30A10"/>
    <w:rsid w:val="00F30FD1"/>
    <w:rsid w:val="00F31300"/>
    <w:rsid w:val="00F31806"/>
    <w:rsid w:val="00F318BE"/>
    <w:rsid w:val="00F31E59"/>
    <w:rsid w:val="00F322A1"/>
    <w:rsid w:val="00F32B04"/>
    <w:rsid w:val="00F32E4E"/>
    <w:rsid w:val="00F333D7"/>
    <w:rsid w:val="00F3361E"/>
    <w:rsid w:val="00F33964"/>
    <w:rsid w:val="00F34187"/>
    <w:rsid w:val="00F34285"/>
    <w:rsid w:val="00F34333"/>
    <w:rsid w:val="00F344E2"/>
    <w:rsid w:val="00F34A3F"/>
    <w:rsid w:val="00F34B03"/>
    <w:rsid w:val="00F34F09"/>
    <w:rsid w:val="00F35077"/>
    <w:rsid w:val="00F3557A"/>
    <w:rsid w:val="00F35B45"/>
    <w:rsid w:val="00F35B9A"/>
    <w:rsid w:val="00F35F16"/>
    <w:rsid w:val="00F360B1"/>
    <w:rsid w:val="00F364CD"/>
    <w:rsid w:val="00F36984"/>
    <w:rsid w:val="00F3701C"/>
    <w:rsid w:val="00F371A4"/>
    <w:rsid w:val="00F3799D"/>
    <w:rsid w:val="00F37CD2"/>
    <w:rsid w:val="00F37F91"/>
    <w:rsid w:val="00F401E0"/>
    <w:rsid w:val="00F408A7"/>
    <w:rsid w:val="00F40933"/>
    <w:rsid w:val="00F40C64"/>
    <w:rsid w:val="00F40E5C"/>
    <w:rsid w:val="00F4122D"/>
    <w:rsid w:val="00F41492"/>
    <w:rsid w:val="00F415BF"/>
    <w:rsid w:val="00F416A9"/>
    <w:rsid w:val="00F417EE"/>
    <w:rsid w:val="00F41EDF"/>
    <w:rsid w:val="00F42684"/>
    <w:rsid w:val="00F427FF"/>
    <w:rsid w:val="00F42988"/>
    <w:rsid w:val="00F42A6A"/>
    <w:rsid w:val="00F42F5D"/>
    <w:rsid w:val="00F43999"/>
    <w:rsid w:val="00F43AC8"/>
    <w:rsid w:val="00F43BEA"/>
    <w:rsid w:val="00F43BF9"/>
    <w:rsid w:val="00F43C1D"/>
    <w:rsid w:val="00F43C8B"/>
    <w:rsid w:val="00F43E1B"/>
    <w:rsid w:val="00F44573"/>
    <w:rsid w:val="00F4458E"/>
    <w:rsid w:val="00F447B5"/>
    <w:rsid w:val="00F44F71"/>
    <w:rsid w:val="00F45087"/>
    <w:rsid w:val="00F450E8"/>
    <w:rsid w:val="00F46868"/>
    <w:rsid w:val="00F46B49"/>
    <w:rsid w:val="00F47466"/>
    <w:rsid w:val="00F47691"/>
    <w:rsid w:val="00F47773"/>
    <w:rsid w:val="00F4780A"/>
    <w:rsid w:val="00F47B50"/>
    <w:rsid w:val="00F5010F"/>
    <w:rsid w:val="00F501A3"/>
    <w:rsid w:val="00F507AD"/>
    <w:rsid w:val="00F508CE"/>
    <w:rsid w:val="00F50C8F"/>
    <w:rsid w:val="00F50CA3"/>
    <w:rsid w:val="00F50FB1"/>
    <w:rsid w:val="00F51ABB"/>
    <w:rsid w:val="00F51C51"/>
    <w:rsid w:val="00F51FF6"/>
    <w:rsid w:val="00F52623"/>
    <w:rsid w:val="00F534D5"/>
    <w:rsid w:val="00F5391A"/>
    <w:rsid w:val="00F53C83"/>
    <w:rsid w:val="00F53FDC"/>
    <w:rsid w:val="00F54658"/>
    <w:rsid w:val="00F54856"/>
    <w:rsid w:val="00F550A4"/>
    <w:rsid w:val="00F5535D"/>
    <w:rsid w:val="00F55714"/>
    <w:rsid w:val="00F5596E"/>
    <w:rsid w:val="00F55AB7"/>
    <w:rsid w:val="00F560F6"/>
    <w:rsid w:val="00F565F0"/>
    <w:rsid w:val="00F57312"/>
    <w:rsid w:val="00F5755D"/>
    <w:rsid w:val="00F577A0"/>
    <w:rsid w:val="00F60264"/>
    <w:rsid w:val="00F60E91"/>
    <w:rsid w:val="00F61342"/>
    <w:rsid w:val="00F615E7"/>
    <w:rsid w:val="00F61B71"/>
    <w:rsid w:val="00F61C1D"/>
    <w:rsid w:val="00F62145"/>
    <w:rsid w:val="00F62210"/>
    <w:rsid w:val="00F62230"/>
    <w:rsid w:val="00F628A3"/>
    <w:rsid w:val="00F62C29"/>
    <w:rsid w:val="00F62F1E"/>
    <w:rsid w:val="00F634E8"/>
    <w:rsid w:val="00F63A8C"/>
    <w:rsid w:val="00F63D84"/>
    <w:rsid w:val="00F63DAC"/>
    <w:rsid w:val="00F6431F"/>
    <w:rsid w:val="00F6469A"/>
    <w:rsid w:val="00F64890"/>
    <w:rsid w:val="00F64E5F"/>
    <w:rsid w:val="00F650FE"/>
    <w:rsid w:val="00F6564E"/>
    <w:rsid w:val="00F6582A"/>
    <w:rsid w:val="00F66DC5"/>
    <w:rsid w:val="00F677E8"/>
    <w:rsid w:val="00F67817"/>
    <w:rsid w:val="00F67B72"/>
    <w:rsid w:val="00F7017F"/>
    <w:rsid w:val="00F70213"/>
    <w:rsid w:val="00F706F6"/>
    <w:rsid w:val="00F70D56"/>
    <w:rsid w:val="00F71108"/>
    <w:rsid w:val="00F712FA"/>
    <w:rsid w:val="00F72178"/>
    <w:rsid w:val="00F72470"/>
    <w:rsid w:val="00F728E2"/>
    <w:rsid w:val="00F729C0"/>
    <w:rsid w:val="00F72B09"/>
    <w:rsid w:val="00F73180"/>
    <w:rsid w:val="00F73991"/>
    <w:rsid w:val="00F73CB9"/>
    <w:rsid w:val="00F7431C"/>
    <w:rsid w:val="00F743CB"/>
    <w:rsid w:val="00F74E0E"/>
    <w:rsid w:val="00F7520D"/>
    <w:rsid w:val="00F7523C"/>
    <w:rsid w:val="00F759A0"/>
    <w:rsid w:val="00F75A00"/>
    <w:rsid w:val="00F75A8E"/>
    <w:rsid w:val="00F75CC6"/>
    <w:rsid w:val="00F75D5A"/>
    <w:rsid w:val="00F75E47"/>
    <w:rsid w:val="00F76115"/>
    <w:rsid w:val="00F769CC"/>
    <w:rsid w:val="00F76E69"/>
    <w:rsid w:val="00F771A3"/>
    <w:rsid w:val="00F771E0"/>
    <w:rsid w:val="00F77672"/>
    <w:rsid w:val="00F776D0"/>
    <w:rsid w:val="00F77741"/>
    <w:rsid w:val="00F77B3A"/>
    <w:rsid w:val="00F77C62"/>
    <w:rsid w:val="00F80389"/>
    <w:rsid w:val="00F8041D"/>
    <w:rsid w:val="00F80C48"/>
    <w:rsid w:val="00F80C8F"/>
    <w:rsid w:val="00F80ECF"/>
    <w:rsid w:val="00F8126D"/>
    <w:rsid w:val="00F81EEE"/>
    <w:rsid w:val="00F82065"/>
    <w:rsid w:val="00F82C5C"/>
    <w:rsid w:val="00F82D5A"/>
    <w:rsid w:val="00F82DC2"/>
    <w:rsid w:val="00F83464"/>
    <w:rsid w:val="00F835D8"/>
    <w:rsid w:val="00F83BD4"/>
    <w:rsid w:val="00F83C29"/>
    <w:rsid w:val="00F84043"/>
    <w:rsid w:val="00F84F66"/>
    <w:rsid w:val="00F854CB"/>
    <w:rsid w:val="00F85D91"/>
    <w:rsid w:val="00F86169"/>
    <w:rsid w:val="00F86231"/>
    <w:rsid w:val="00F863B5"/>
    <w:rsid w:val="00F8681F"/>
    <w:rsid w:val="00F86AB5"/>
    <w:rsid w:val="00F86FB5"/>
    <w:rsid w:val="00F87425"/>
    <w:rsid w:val="00F87D36"/>
    <w:rsid w:val="00F900BD"/>
    <w:rsid w:val="00F905A3"/>
    <w:rsid w:val="00F90CB4"/>
    <w:rsid w:val="00F91575"/>
    <w:rsid w:val="00F9166A"/>
    <w:rsid w:val="00F917E5"/>
    <w:rsid w:val="00F9201C"/>
    <w:rsid w:val="00F92500"/>
    <w:rsid w:val="00F9267B"/>
    <w:rsid w:val="00F938A6"/>
    <w:rsid w:val="00F941CB"/>
    <w:rsid w:val="00F94394"/>
    <w:rsid w:val="00F94822"/>
    <w:rsid w:val="00F94BC4"/>
    <w:rsid w:val="00F94D42"/>
    <w:rsid w:val="00F94EA9"/>
    <w:rsid w:val="00F94F4B"/>
    <w:rsid w:val="00F951C4"/>
    <w:rsid w:val="00F951F3"/>
    <w:rsid w:val="00F957F7"/>
    <w:rsid w:val="00F95A6B"/>
    <w:rsid w:val="00F95A87"/>
    <w:rsid w:val="00F95E37"/>
    <w:rsid w:val="00F95FE8"/>
    <w:rsid w:val="00F96424"/>
    <w:rsid w:val="00F96A80"/>
    <w:rsid w:val="00F96B67"/>
    <w:rsid w:val="00F96EC9"/>
    <w:rsid w:val="00F96F28"/>
    <w:rsid w:val="00F9710D"/>
    <w:rsid w:val="00F971EB"/>
    <w:rsid w:val="00F977CE"/>
    <w:rsid w:val="00FA0051"/>
    <w:rsid w:val="00FA0BB6"/>
    <w:rsid w:val="00FA1AE0"/>
    <w:rsid w:val="00FA1F0F"/>
    <w:rsid w:val="00FA2448"/>
    <w:rsid w:val="00FA28FC"/>
    <w:rsid w:val="00FA2FD9"/>
    <w:rsid w:val="00FA391E"/>
    <w:rsid w:val="00FA3AFA"/>
    <w:rsid w:val="00FA3D28"/>
    <w:rsid w:val="00FA4223"/>
    <w:rsid w:val="00FA43F8"/>
    <w:rsid w:val="00FA45DC"/>
    <w:rsid w:val="00FA467D"/>
    <w:rsid w:val="00FA4B8D"/>
    <w:rsid w:val="00FA4C06"/>
    <w:rsid w:val="00FA4C6B"/>
    <w:rsid w:val="00FA5524"/>
    <w:rsid w:val="00FA5662"/>
    <w:rsid w:val="00FA5C48"/>
    <w:rsid w:val="00FA5CBC"/>
    <w:rsid w:val="00FA6E07"/>
    <w:rsid w:val="00FA6F44"/>
    <w:rsid w:val="00FA6F6F"/>
    <w:rsid w:val="00FA7057"/>
    <w:rsid w:val="00FA770E"/>
    <w:rsid w:val="00FA7AC2"/>
    <w:rsid w:val="00FA7FB0"/>
    <w:rsid w:val="00FB006B"/>
    <w:rsid w:val="00FB0344"/>
    <w:rsid w:val="00FB03AE"/>
    <w:rsid w:val="00FB07B8"/>
    <w:rsid w:val="00FB081B"/>
    <w:rsid w:val="00FB0AC0"/>
    <w:rsid w:val="00FB0E31"/>
    <w:rsid w:val="00FB19E8"/>
    <w:rsid w:val="00FB1A87"/>
    <w:rsid w:val="00FB21E2"/>
    <w:rsid w:val="00FB225C"/>
    <w:rsid w:val="00FB26CA"/>
    <w:rsid w:val="00FB2815"/>
    <w:rsid w:val="00FB2EC8"/>
    <w:rsid w:val="00FB306E"/>
    <w:rsid w:val="00FB31A7"/>
    <w:rsid w:val="00FB346B"/>
    <w:rsid w:val="00FB37CA"/>
    <w:rsid w:val="00FB3BC0"/>
    <w:rsid w:val="00FB3C58"/>
    <w:rsid w:val="00FB4036"/>
    <w:rsid w:val="00FB4241"/>
    <w:rsid w:val="00FB4292"/>
    <w:rsid w:val="00FB44A0"/>
    <w:rsid w:val="00FB4D29"/>
    <w:rsid w:val="00FB5403"/>
    <w:rsid w:val="00FB58B2"/>
    <w:rsid w:val="00FB6486"/>
    <w:rsid w:val="00FB735C"/>
    <w:rsid w:val="00FB770C"/>
    <w:rsid w:val="00FB7959"/>
    <w:rsid w:val="00FC04E2"/>
    <w:rsid w:val="00FC111D"/>
    <w:rsid w:val="00FC1C77"/>
    <w:rsid w:val="00FC1ED9"/>
    <w:rsid w:val="00FC2B58"/>
    <w:rsid w:val="00FC2EF1"/>
    <w:rsid w:val="00FC3979"/>
    <w:rsid w:val="00FC3B81"/>
    <w:rsid w:val="00FC41D5"/>
    <w:rsid w:val="00FC45EA"/>
    <w:rsid w:val="00FC5856"/>
    <w:rsid w:val="00FC59E4"/>
    <w:rsid w:val="00FC59F3"/>
    <w:rsid w:val="00FC6A6B"/>
    <w:rsid w:val="00FC73EF"/>
    <w:rsid w:val="00FC7F7B"/>
    <w:rsid w:val="00FC7FB4"/>
    <w:rsid w:val="00FD008C"/>
    <w:rsid w:val="00FD01D4"/>
    <w:rsid w:val="00FD0F6E"/>
    <w:rsid w:val="00FD102F"/>
    <w:rsid w:val="00FD11DD"/>
    <w:rsid w:val="00FD1D65"/>
    <w:rsid w:val="00FD280A"/>
    <w:rsid w:val="00FD32BF"/>
    <w:rsid w:val="00FD34FA"/>
    <w:rsid w:val="00FD3578"/>
    <w:rsid w:val="00FD3EA5"/>
    <w:rsid w:val="00FD4189"/>
    <w:rsid w:val="00FD421F"/>
    <w:rsid w:val="00FD4472"/>
    <w:rsid w:val="00FD4993"/>
    <w:rsid w:val="00FD4AE0"/>
    <w:rsid w:val="00FD4D80"/>
    <w:rsid w:val="00FD5473"/>
    <w:rsid w:val="00FD5760"/>
    <w:rsid w:val="00FD5E0D"/>
    <w:rsid w:val="00FD5EB7"/>
    <w:rsid w:val="00FD5FE6"/>
    <w:rsid w:val="00FD61E3"/>
    <w:rsid w:val="00FD64B1"/>
    <w:rsid w:val="00FD6AD8"/>
    <w:rsid w:val="00FD6B7B"/>
    <w:rsid w:val="00FD73C3"/>
    <w:rsid w:val="00FD7968"/>
    <w:rsid w:val="00FD7A62"/>
    <w:rsid w:val="00FE007D"/>
    <w:rsid w:val="00FE0B00"/>
    <w:rsid w:val="00FE11CA"/>
    <w:rsid w:val="00FE11CB"/>
    <w:rsid w:val="00FE14E3"/>
    <w:rsid w:val="00FE1809"/>
    <w:rsid w:val="00FE1818"/>
    <w:rsid w:val="00FE18F5"/>
    <w:rsid w:val="00FE1B06"/>
    <w:rsid w:val="00FE1C12"/>
    <w:rsid w:val="00FE1DC1"/>
    <w:rsid w:val="00FE22CF"/>
    <w:rsid w:val="00FE25B8"/>
    <w:rsid w:val="00FE26E8"/>
    <w:rsid w:val="00FE2B42"/>
    <w:rsid w:val="00FE3144"/>
    <w:rsid w:val="00FE338F"/>
    <w:rsid w:val="00FE33EC"/>
    <w:rsid w:val="00FE3AEF"/>
    <w:rsid w:val="00FE3F91"/>
    <w:rsid w:val="00FE4223"/>
    <w:rsid w:val="00FE4A7F"/>
    <w:rsid w:val="00FE4AE3"/>
    <w:rsid w:val="00FE554A"/>
    <w:rsid w:val="00FE5913"/>
    <w:rsid w:val="00FE5A38"/>
    <w:rsid w:val="00FE5FE8"/>
    <w:rsid w:val="00FE6803"/>
    <w:rsid w:val="00FE6D29"/>
    <w:rsid w:val="00FE7071"/>
    <w:rsid w:val="00FE74B6"/>
    <w:rsid w:val="00FF014F"/>
    <w:rsid w:val="00FF0442"/>
    <w:rsid w:val="00FF04B9"/>
    <w:rsid w:val="00FF0AD4"/>
    <w:rsid w:val="00FF0E17"/>
    <w:rsid w:val="00FF0E44"/>
    <w:rsid w:val="00FF1008"/>
    <w:rsid w:val="00FF11A6"/>
    <w:rsid w:val="00FF15B2"/>
    <w:rsid w:val="00FF1880"/>
    <w:rsid w:val="00FF1992"/>
    <w:rsid w:val="00FF1A44"/>
    <w:rsid w:val="00FF1FB7"/>
    <w:rsid w:val="00FF20B3"/>
    <w:rsid w:val="00FF20F0"/>
    <w:rsid w:val="00FF224C"/>
    <w:rsid w:val="00FF2E3A"/>
    <w:rsid w:val="00FF366B"/>
    <w:rsid w:val="00FF3A71"/>
    <w:rsid w:val="00FF4092"/>
    <w:rsid w:val="00FF43EF"/>
    <w:rsid w:val="00FF43FD"/>
    <w:rsid w:val="00FF4616"/>
    <w:rsid w:val="00FF49D7"/>
    <w:rsid w:val="00FF4AC6"/>
    <w:rsid w:val="00FF5848"/>
    <w:rsid w:val="00FF5DE3"/>
    <w:rsid w:val="00FF5E67"/>
    <w:rsid w:val="00FF619C"/>
    <w:rsid w:val="00FF62BD"/>
    <w:rsid w:val="00FF66A0"/>
    <w:rsid w:val="00FF671A"/>
    <w:rsid w:val="00FF6AF4"/>
    <w:rsid w:val="00FF73E8"/>
    <w:rsid w:val="00FF7F8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D4D7A"/>
  <w15:docId w15:val="{547FFFDB-1D43-4D95-B3F3-408EA487C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7CE"/>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uiPriority w:val="99"/>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uiPriority w:val="99"/>
    <w:rsid w:val="00885331"/>
    <w:pPr>
      <w:tabs>
        <w:tab w:val="center" w:pos="4153"/>
        <w:tab w:val="right" w:pos="8306"/>
      </w:tabs>
    </w:pPr>
  </w:style>
  <w:style w:type="character" w:customStyle="1" w:styleId="Char0">
    <w:name w:val="Υποσέλιδο Char"/>
    <w:aliases w:val="ft Char"/>
    <w:link w:val="a5"/>
    <w:uiPriority w:val="99"/>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uiPriority w:val="59"/>
    <w:rsid w:val="002911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1"/>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link w:val="Char3"/>
    <w:semiHidden/>
    <w:rsid w:val="0060332E"/>
  </w:style>
  <w:style w:type="paragraph" w:styleId="ac">
    <w:name w:val="annotation subject"/>
    <w:basedOn w:val="ab"/>
    <w:next w:val="ab"/>
    <w:semiHidden/>
    <w:rsid w:val="0060332E"/>
    <w:rPr>
      <w:b/>
      <w:bCs/>
    </w:rPr>
  </w:style>
  <w:style w:type="character" w:styleId="ad">
    <w:name w:val="Strong"/>
    <w:uiPriority w:val="22"/>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8773A6"/>
    <w:pPr>
      <w:tabs>
        <w:tab w:val="left" w:pos="426"/>
        <w:tab w:val="right" w:leader="dot" w:pos="9639"/>
      </w:tabs>
      <w:spacing w:after="120" w:line="276" w:lineRule="auto"/>
    </w:pPr>
    <w:rPr>
      <w:rFonts w:asciiTheme="minorHAnsi" w:hAnsiTheme="minorHAnsi"/>
      <w:b/>
      <w:bCs/>
      <w:caps/>
      <w:sz w:val="22"/>
      <w:szCs w:val="22"/>
    </w:rPr>
  </w:style>
  <w:style w:type="paragraph" w:styleId="22">
    <w:name w:val="toc 2"/>
    <w:basedOn w:val="a"/>
    <w:next w:val="a"/>
    <w:autoRedefine/>
    <w:uiPriority w:val="39"/>
    <w:qFormat/>
    <w:rsid w:val="00852F97"/>
    <w:pPr>
      <w:tabs>
        <w:tab w:val="right" w:leader="dot" w:pos="9628"/>
      </w:tabs>
      <w:spacing w:after="120" w:line="276" w:lineRule="auto"/>
    </w:pPr>
    <w:rPr>
      <w:rFonts w:ascii="Calibri" w:hAnsi="Calibri"/>
      <w:b/>
      <w:bCs/>
    </w:rPr>
  </w:style>
  <w:style w:type="paragraph" w:customStyle="1" w:styleId="MyStyle">
    <w:name w:val="MyStyle"/>
    <w:basedOn w:val="a"/>
    <w:rsid w:val="00F85D91"/>
    <w:pPr>
      <w:numPr>
        <w:numId w:val="2"/>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4">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5"/>
    <w:rsid w:val="00F85D91"/>
    <w:pPr>
      <w:spacing w:after="120"/>
      <w:ind w:left="283"/>
    </w:pPr>
  </w:style>
  <w:style w:type="character" w:customStyle="1" w:styleId="Char5">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0">
    <w:name w:val="Char Char Char"/>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6"/>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9E4DD3"/>
    <w:pPr>
      <w:tabs>
        <w:tab w:val="left" w:pos="1000"/>
        <w:tab w:val="right" w:leader="dot" w:pos="9771"/>
      </w:tabs>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7"/>
    <w:rsid w:val="00920163"/>
  </w:style>
  <w:style w:type="character" w:customStyle="1" w:styleId="Char7">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8">
    <w:name w:val="Char"/>
    <w:basedOn w:val="a"/>
    <w:rsid w:val="00AC3873"/>
    <w:pPr>
      <w:tabs>
        <w:tab w:val="num" w:pos="576"/>
      </w:tabs>
      <w:spacing w:after="160" w:line="240" w:lineRule="exact"/>
    </w:pPr>
    <w:rPr>
      <w:rFonts w:ascii="Verdana" w:hAnsi="Verdana"/>
      <w:lang w:val="en-US" w:eastAsia="en-US"/>
    </w:rPr>
  </w:style>
  <w:style w:type="paragraph" w:customStyle="1" w:styleId="CharChar1Char0">
    <w:name w:val="Char Char1 Char"/>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0">
    <w:name w:val="Τίτλος Char1"/>
    <w:rsid w:val="0000126B"/>
    <w:rPr>
      <w:b/>
      <w:bCs/>
      <w:sz w:val="24"/>
      <w:lang w:eastAsia="ar-SA"/>
    </w:rPr>
  </w:style>
  <w:style w:type="paragraph" w:styleId="afb">
    <w:name w:val="TOC Heading"/>
    <w:basedOn w:val="1"/>
    <w:next w:val="a"/>
    <w:uiPriority w:val="39"/>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6">
    <w:name w:val="Κείμενο υποσημείωσης Char"/>
    <w:link w:val="af5"/>
    <w:semiHidden/>
    <w:rsid w:val="00CB1CB8"/>
  </w:style>
  <w:style w:type="character" w:customStyle="1" w:styleId="3Char">
    <w:name w:val="Επικεφαλίδα 3 Char"/>
    <w:basedOn w:val="a0"/>
    <w:link w:val="3"/>
    <w:rsid w:val="0082044A"/>
    <w:rPr>
      <w:rFonts w:ascii="Arial" w:hAnsi="Arial" w:cs="Arial"/>
      <w:b/>
      <w:bCs/>
      <w:sz w:val="26"/>
      <w:szCs w:val="26"/>
    </w:rPr>
  </w:style>
  <w:style w:type="character" w:customStyle="1" w:styleId="fontstyle01">
    <w:name w:val="fontstyle01"/>
    <w:basedOn w:val="a0"/>
    <w:rsid w:val="007E78F3"/>
    <w:rPr>
      <w:rFonts w:ascii="Calibri" w:hAnsi="Calibri" w:hint="default"/>
      <w:b/>
      <w:bCs/>
      <w:i w:val="0"/>
      <w:iCs w:val="0"/>
      <w:color w:val="000000"/>
      <w:sz w:val="22"/>
      <w:szCs w:val="22"/>
    </w:rPr>
  </w:style>
  <w:style w:type="character" w:customStyle="1" w:styleId="3Char0">
    <w:name w:val="Σώμα κείμενου 3 Char"/>
    <w:link w:val="30"/>
    <w:rsid w:val="00E7085B"/>
    <w:rPr>
      <w:sz w:val="16"/>
      <w:szCs w:val="16"/>
    </w:rPr>
  </w:style>
  <w:style w:type="character" w:customStyle="1" w:styleId="Char3">
    <w:name w:val="Κείμενο σχολίου Char"/>
    <w:basedOn w:val="a0"/>
    <w:link w:val="ab"/>
    <w:uiPriority w:val="99"/>
    <w:semiHidden/>
    <w:rsid w:val="00C419CB"/>
  </w:style>
  <w:style w:type="table" w:customStyle="1" w:styleId="12">
    <w:name w:val="Πλέγμα πίνακα1"/>
    <w:basedOn w:val="a1"/>
    <w:next w:val="a7"/>
    <w:uiPriority w:val="39"/>
    <w:rsid w:val="00745B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basedOn w:val="a0"/>
    <w:qFormat/>
    <w:rsid w:val="00D024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98730">
      <w:bodyDiv w:val="1"/>
      <w:marLeft w:val="0"/>
      <w:marRight w:val="0"/>
      <w:marTop w:val="0"/>
      <w:marBottom w:val="0"/>
      <w:divBdr>
        <w:top w:val="none" w:sz="0" w:space="0" w:color="auto"/>
        <w:left w:val="none" w:sz="0" w:space="0" w:color="auto"/>
        <w:bottom w:val="none" w:sz="0" w:space="0" w:color="auto"/>
        <w:right w:val="none" w:sz="0" w:space="0" w:color="auto"/>
      </w:divBdr>
    </w:div>
    <w:div w:id="104227806">
      <w:bodyDiv w:val="1"/>
      <w:marLeft w:val="0"/>
      <w:marRight w:val="0"/>
      <w:marTop w:val="0"/>
      <w:marBottom w:val="0"/>
      <w:divBdr>
        <w:top w:val="none" w:sz="0" w:space="0" w:color="auto"/>
        <w:left w:val="none" w:sz="0" w:space="0" w:color="auto"/>
        <w:bottom w:val="none" w:sz="0" w:space="0" w:color="auto"/>
        <w:right w:val="none" w:sz="0" w:space="0" w:color="auto"/>
      </w:divBdr>
    </w:div>
    <w:div w:id="117187822">
      <w:bodyDiv w:val="1"/>
      <w:marLeft w:val="0"/>
      <w:marRight w:val="0"/>
      <w:marTop w:val="0"/>
      <w:marBottom w:val="0"/>
      <w:divBdr>
        <w:top w:val="none" w:sz="0" w:space="0" w:color="auto"/>
        <w:left w:val="none" w:sz="0" w:space="0" w:color="auto"/>
        <w:bottom w:val="none" w:sz="0" w:space="0" w:color="auto"/>
        <w:right w:val="none" w:sz="0" w:space="0" w:color="auto"/>
      </w:divBdr>
    </w:div>
    <w:div w:id="132144316">
      <w:bodyDiv w:val="1"/>
      <w:marLeft w:val="0"/>
      <w:marRight w:val="0"/>
      <w:marTop w:val="0"/>
      <w:marBottom w:val="0"/>
      <w:divBdr>
        <w:top w:val="none" w:sz="0" w:space="0" w:color="auto"/>
        <w:left w:val="none" w:sz="0" w:space="0" w:color="auto"/>
        <w:bottom w:val="none" w:sz="0" w:space="0" w:color="auto"/>
        <w:right w:val="none" w:sz="0" w:space="0" w:color="auto"/>
      </w:divBdr>
    </w:div>
    <w:div w:id="132260445">
      <w:bodyDiv w:val="1"/>
      <w:marLeft w:val="0"/>
      <w:marRight w:val="0"/>
      <w:marTop w:val="0"/>
      <w:marBottom w:val="0"/>
      <w:divBdr>
        <w:top w:val="none" w:sz="0" w:space="0" w:color="auto"/>
        <w:left w:val="none" w:sz="0" w:space="0" w:color="auto"/>
        <w:bottom w:val="none" w:sz="0" w:space="0" w:color="auto"/>
        <w:right w:val="none" w:sz="0" w:space="0" w:color="auto"/>
      </w:divBdr>
    </w:div>
    <w:div w:id="149634481">
      <w:bodyDiv w:val="1"/>
      <w:marLeft w:val="0"/>
      <w:marRight w:val="0"/>
      <w:marTop w:val="0"/>
      <w:marBottom w:val="0"/>
      <w:divBdr>
        <w:top w:val="none" w:sz="0" w:space="0" w:color="auto"/>
        <w:left w:val="none" w:sz="0" w:space="0" w:color="auto"/>
        <w:bottom w:val="none" w:sz="0" w:space="0" w:color="auto"/>
        <w:right w:val="none" w:sz="0" w:space="0" w:color="auto"/>
      </w:divBdr>
    </w:div>
    <w:div w:id="179784373">
      <w:bodyDiv w:val="1"/>
      <w:marLeft w:val="0"/>
      <w:marRight w:val="0"/>
      <w:marTop w:val="0"/>
      <w:marBottom w:val="0"/>
      <w:divBdr>
        <w:top w:val="none" w:sz="0" w:space="0" w:color="auto"/>
        <w:left w:val="none" w:sz="0" w:space="0" w:color="auto"/>
        <w:bottom w:val="none" w:sz="0" w:space="0" w:color="auto"/>
        <w:right w:val="none" w:sz="0" w:space="0" w:color="auto"/>
      </w:divBdr>
    </w:div>
    <w:div w:id="183711000">
      <w:bodyDiv w:val="1"/>
      <w:marLeft w:val="0"/>
      <w:marRight w:val="0"/>
      <w:marTop w:val="0"/>
      <w:marBottom w:val="0"/>
      <w:divBdr>
        <w:top w:val="none" w:sz="0" w:space="0" w:color="auto"/>
        <w:left w:val="none" w:sz="0" w:space="0" w:color="auto"/>
        <w:bottom w:val="none" w:sz="0" w:space="0" w:color="auto"/>
        <w:right w:val="none" w:sz="0" w:space="0" w:color="auto"/>
      </w:divBdr>
    </w:div>
    <w:div w:id="227889127">
      <w:bodyDiv w:val="1"/>
      <w:marLeft w:val="0"/>
      <w:marRight w:val="0"/>
      <w:marTop w:val="0"/>
      <w:marBottom w:val="0"/>
      <w:divBdr>
        <w:top w:val="none" w:sz="0" w:space="0" w:color="auto"/>
        <w:left w:val="none" w:sz="0" w:space="0" w:color="auto"/>
        <w:bottom w:val="none" w:sz="0" w:space="0" w:color="auto"/>
        <w:right w:val="none" w:sz="0" w:space="0" w:color="auto"/>
      </w:divBdr>
    </w:div>
    <w:div w:id="230893701">
      <w:bodyDiv w:val="1"/>
      <w:marLeft w:val="0"/>
      <w:marRight w:val="0"/>
      <w:marTop w:val="0"/>
      <w:marBottom w:val="0"/>
      <w:divBdr>
        <w:top w:val="none" w:sz="0" w:space="0" w:color="auto"/>
        <w:left w:val="none" w:sz="0" w:space="0" w:color="auto"/>
        <w:bottom w:val="none" w:sz="0" w:space="0" w:color="auto"/>
        <w:right w:val="none" w:sz="0" w:space="0" w:color="auto"/>
      </w:divBdr>
    </w:div>
    <w:div w:id="247540121">
      <w:bodyDiv w:val="1"/>
      <w:marLeft w:val="0"/>
      <w:marRight w:val="0"/>
      <w:marTop w:val="0"/>
      <w:marBottom w:val="0"/>
      <w:divBdr>
        <w:top w:val="none" w:sz="0" w:space="0" w:color="auto"/>
        <w:left w:val="none" w:sz="0" w:space="0" w:color="auto"/>
        <w:bottom w:val="none" w:sz="0" w:space="0" w:color="auto"/>
        <w:right w:val="none" w:sz="0" w:space="0" w:color="auto"/>
      </w:divBdr>
    </w:div>
    <w:div w:id="268005110">
      <w:bodyDiv w:val="1"/>
      <w:marLeft w:val="0"/>
      <w:marRight w:val="0"/>
      <w:marTop w:val="0"/>
      <w:marBottom w:val="0"/>
      <w:divBdr>
        <w:top w:val="none" w:sz="0" w:space="0" w:color="auto"/>
        <w:left w:val="none" w:sz="0" w:space="0" w:color="auto"/>
        <w:bottom w:val="none" w:sz="0" w:space="0" w:color="auto"/>
        <w:right w:val="none" w:sz="0" w:space="0" w:color="auto"/>
      </w:divBdr>
    </w:div>
    <w:div w:id="270819349">
      <w:bodyDiv w:val="1"/>
      <w:marLeft w:val="0"/>
      <w:marRight w:val="0"/>
      <w:marTop w:val="0"/>
      <w:marBottom w:val="0"/>
      <w:divBdr>
        <w:top w:val="none" w:sz="0" w:space="0" w:color="auto"/>
        <w:left w:val="none" w:sz="0" w:space="0" w:color="auto"/>
        <w:bottom w:val="none" w:sz="0" w:space="0" w:color="auto"/>
        <w:right w:val="none" w:sz="0" w:space="0" w:color="auto"/>
      </w:divBdr>
    </w:div>
    <w:div w:id="317462550">
      <w:bodyDiv w:val="1"/>
      <w:marLeft w:val="0"/>
      <w:marRight w:val="0"/>
      <w:marTop w:val="0"/>
      <w:marBottom w:val="0"/>
      <w:divBdr>
        <w:top w:val="none" w:sz="0" w:space="0" w:color="auto"/>
        <w:left w:val="none" w:sz="0" w:space="0" w:color="auto"/>
        <w:bottom w:val="none" w:sz="0" w:space="0" w:color="auto"/>
        <w:right w:val="none" w:sz="0" w:space="0" w:color="auto"/>
      </w:divBdr>
    </w:div>
    <w:div w:id="340934085">
      <w:bodyDiv w:val="1"/>
      <w:marLeft w:val="0"/>
      <w:marRight w:val="0"/>
      <w:marTop w:val="0"/>
      <w:marBottom w:val="0"/>
      <w:divBdr>
        <w:top w:val="none" w:sz="0" w:space="0" w:color="auto"/>
        <w:left w:val="none" w:sz="0" w:space="0" w:color="auto"/>
        <w:bottom w:val="none" w:sz="0" w:space="0" w:color="auto"/>
        <w:right w:val="none" w:sz="0" w:space="0" w:color="auto"/>
      </w:divBdr>
    </w:div>
    <w:div w:id="357463637">
      <w:bodyDiv w:val="1"/>
      <w:marLeft w:val="0"/>
      <w:marRight w:val="0"/>
      <w:marTop w:val="0"/>
      <w:marBottom w:val="0"/>
      <w:divBdr>
        <w:top w:val="none" w:sz="0" w:space="0" w:color="auto"/>
        <w:left w:val="none" w:sz="0" w:space="0" w:color="auto"/>
        <w:bottom w:val="none" w:sz="0" w:space="0" w:color="auto"/>
        <w:right w:val="none" w:sz="0" w:space="0" w:color="auto"/>
      </w:divBdr>
    </w:div>
    <w:div w:id="363361445">
      <w:bodyDiv w:val="1"/>
      <w:marLeft w:val="0"/>
      <w:marRight w:val="0"/>
      <w:marTop w:val="0"/>
      <w:marBottom w:val="0"/>
      <w:divBdr>
        <w:top w:val="none" w:sz="0" w:space="0" w:color="auto"/>
        <w:left w:val="none" w:sz="0" w:space="0" w:color="auto"/>
        <w:bottom w:val="none" w:sz="0" w:space="0" w:color="auto"/>
        <w:right w:val="none" w:sz="0" w:space="0" w:color="auto"/>
      </w:divBdr>
    </w:div>
    <w:div w:id="384259651">
      <w:bodyDiv w:val="1"/>
      <w:marLeft w:val="0"/>
      <w:marRight w:val="0"/>
      <w:marTop w:val="0"/>
      <w:marBottom w:val="0"/>
      <w:divBdr>
        <w:top w:val="none" w:sz="0" w:space="0" w:color="auto"/>
        <w:left w:val="none" w:sz="0" w:space="0" w:color="auto"/>
        <w:bottom w:val="none" w:sz="0" w:space="0" w:color="auto"/>
        <w:right w:val="none" w:sz="0" w:space="0" w:color="auto"/>
      </w:divBdr>
    </w:div>
    <w:div w:id="424611424">
      <w:bodyDiv w:val="1"/>
      <w:marLeft w:val="0"/>
      <w:marRight w:val="0"/>
      <w:marTop w:val="0"/>
      <w:marBottom w:val="0"/>
      <w:divBdr>
        <w:top w:val="none" w:sz="0" w:space="0" w:color="auto"/>
        <w:left w:val="none" w:sz="0" w:space="0" w:color="auto"/>
        <w:bottom w:val="none" w:sz="0" w:space="0" w:color="auto"/>
        <w:right w:val="none" w:sz="0" w:space="0" w:color="auto"/>
      </w:divBdr>
    </w:div>
    <w:div w:id="452478027">
      <w:bodyDiv w:val="1"/>
      <w:marLeft w:val="0"/>
      <w:marRight w:val="0"/>
      <w:marTop w:val="0"/>
      <w:marBottom w:val="0"/>
      <w:divBdr>
        <w:top w:val="none" w:sz="0" w:space="0" w:color="auto"/>
        <w:left w:val="none" w:sz="0" w:space="0" w:color="auto"/>
        <w:bottom w:val="none" w:sz="0" w:space="0" w:color="auto"/>
        <w:right w:val="none" w:sz="0" w:space="0" w:color="auto"/>
      </w:divBdr>
    </w:div>
    <w:div w:id="489979516">
      <w:bodyDiv w:val="1"/>
      <w:marLeft w:val="0"/>
      <w:marRight w:val="0"/>
      <w:marTop w:val="0"/>
      <w:marBottom w:val="0"/>
      <w:divBdr>
        <w:top w:val="none" w:sz="0" w:space="0" w:color="auto"/>
        <w:left w:val="none" w:sz="0" w:space="0" w:color="auto"/>
        <w:bottom w:val="none" w:sz="0" w:space="0" w:color="auto"/>
        <w:right w:val="none" w:sz="0" w:space="0" w:color="auto"/>
      </w:divBdr>
    </w:div>
    <w:div w:id="493884077">
      <w:bodyDiv w:val="1"/>
      <w:marLeft w:val="0"/>
      <w:marRight w:val="0"/>
      <w:marTop w:val="0"/>
      <w:marBottom w:val="0"/>
      <w:divBdr>
        <w:top w:val="none" w:sz="0" w:space="0" w:color="auto"/>
        <w:left w:val="none" w:sz="0" w:space="0" w:color="auto"/>
        <w:bottom w:val="none" w:sz="0" w:space="0" w:color="auto"/>
        <w:right w:val="none" w:sz="0" w:space="0" w:color="auto"/>
      </w:divBdr>
    </w:div>
    <w:div w:id="517160445">
      <w:bodyDiv w:val="1"/>
      <w:marLeft w:val="0"/>
      <w:marRight w:val="0"/>
      <w:marTop w:val="0"/>
      <w:marBottom w:val="0"/>
      <w:divBdr>
        <w:top w:val="none" w:sz="0" w:space="0" w:color="auto"/>
        <w:left w:val="none" w:sz="0" w:space="0" w:color="auto"/>
        <w:bottom w:val="none" w:sz="0" w:space="0" w:color="auto"/>
        <w:right w:val="none" w:sz="0" w:space="0" w:color="auto"/>
      </w:divBdr>
    </w:div>
    <w:div w:id="527371231">
      <w:bodyDiv w:val="1"/>
      <w:marLeft w:val="0"/>
      <w:marRight w:val="0"/>
      <w:marTop w:val="0"/>
      <w:marBottom w:val="0"/>
      <w:divBdr>
        <w:top w:val="none" w:sz="0" w:space="0" w:color="auto"/>
        <w:left w:val="none" w:sz="0" w:space="0" w:color="auto"/>
        <w:bottom w:val="none" w:sz="0" w:space="0" w:color="auto"/>
        <w:right w:val="none" w:sz="0" w:space="0" w:color="auto"/>
      </w:divBdr>
    </w:div>
    <w:div w:id="545138802">
      <w:bodyDiv w:val="1"/>
      <w:marLeft w:val="0"/>
      <w:marRight w:val="0"/>
      <w:marTop w:val="0"/>
      <w:marBottom w:val="0"/>
      <w:divBdr>
        <w:top w:val="none" w:sz="0" w:space="0" w:color="auto"/>
        <w:left w:val="none" w:sz="0" w:space="0" w:color="auto"/>
        <w:bottom w:val="none" w:sz="0" w:space="0" w:color="auto"/>
        <w:right w:val="none" w:sz="0" w:space="0" w:color="auto"/>
      </w:divBdr>
    </w:div>
    <w:div w:id="545915884">
      <w:bodyDiv w:val="1"/>
      <w:marLeft w:val="0"/>
      <w:marRight w:val="0"/>
      <w:marTop w:val="0"/>
      <w:marBottom w:val="0"/>
      <w:divBdr>
        <w:top w:val="none" w:sz="0" w:space="0" w:color="auto"/>
        <w:left w:val="none" w:sz="0" w:space="0" w:color="auto"/>
        <w:bottom w:val="none" w:sz="0" w:space="0" w:color="auto"/>
        <w:right w:val="none" w:sz="0" w:space="0" w:color="auto"/>
      </w:divBdr>
    </w:div>
    <w:div w:id="562452109">
      <w:bodyDiv w:val="1"/>
      <w:marLeft w:val="0"/>
      <w:marRight w:val="0"/>
      <w:marTop w:val="0"/>
      <w:marBottom w:val="0"/>
      <w:divBdr>
        <w:top w:val="none" w:sz="0" w:space="0" w:color="auto"/>
        <w:left w:val="none" w:sz="0" w:space="0" w:color="auto"/>
        <w:bottom w:val="none" w:sz="0" w:space="0" w:color="auto"/>
        <w:right w:val="none" w:sz="0" w:space="0" w:color="auto"/>
      </w:divBdr>
    </w:div>
    <w:div w:id="573781396">
      <w:bodyDiv w:val="1"/>
      <w:marLeft w:val="0"/>
      <w:marRight w:val="0"/>
      <w:marTop w:val="0"/>
      <w:marBottom w:val="0"/>
      <w:divBdr>
        <w:top w:val="none" w:sz="0" w:space="0" w:color="auto"/>
        <w:left w:val="none" w:sz="0" w:space="0" w:color="auto"/>
        <w:bottom w:val="none" w:sz="0" w:space="0" w:color="auto"/>
        <w:right w:val="none" w:sz="0" w:space="0" w:color="auto"/>
      </w:divBdr>
    </w:div>
    <w:div w:id="576021046">
      <w:bodyDiv w:val="1"/>
      <w:marLeft w:val="0"/>
      <w:marRight w:val="0"/>
      <w:marTop w:val="0"/>
      <w:marBottom w:val="0"/>
      <w:divBdr>
        <w:top w:val="none" w:sz="0" w:space="0" w:color="auto"/>
        <w:left w:val="none" w:sz="0" w:space="0" w:color="auto"/>
        <w:bottom w:val="none" w:sz="0" w:space="0" w:color="auto"/>
        <w:right w:val="none" w:sz="0" w:space="0" w:color="auto"/>
      </w:divBdr>
    </w:div>
    <w:div w:id="607080641">
      <w:bodyDiv w:val="1"/>
      <w:marLeft w:val="0"/>
      <w:marRight w:val="0"/>
      <w:marTop w:val="0"/>
      <w:marBottom w:val="0"/>
      <w:divBdr>
        <w:top w:val="none" w:sz="0" w:space="0" w:color="auto"/>
        <w:left w:val="none" w:sz="0" w:space="0" w:color="auto"/>
        <w:bottom w:val="none" w:sz="0" w:space="0" w:color="auto"/>
        <w:right w:val="none" w:sz="0" w:space="0" w:color="auto"/>
      </w:divBdr>
    </w:div>
    <w:div w:id="618028781">
      <w:bodyDiv w:val="1"/>
      <w:marLeft w:val="0"/>
      <w:marRight w:val="0"/>
      <w:marTop w:val="0"/>
      <w:marBottom w:val="0"/>
      <w:divBdr>
        <w:top w:val="none" w:sz="0" w:space="0" w:color="auto"/>
        <w:left w:val="none" w:sz="0" w:space="0" w:color="auto"/>
        <w:bottom w:val="none" w:sz="0" w:space="0" w:color="auto"/>
        <w:right w:val="none" w:sz="0" w:space="0" w:color="auto"/>
      </w:divBdr>
    </w:div>
    <w:div w:id="629088889">
      <w:bodyDiv w:val="1"/>
      <w:marLeft w:val="0"/>
      <w:marRight w:val="0"/>
      <w:marTop w:val="0"/>
      <w:marBottom w:val="0"/>
      <w:divBdr>
        <w:top w:val="none" w:sz="0" w:space="0" w:color="auto"/>
        <w:left w:val="none" w:sz="0" w:space="0" w:color="auto"/>
        <w:bottom w:val="none" w:sz="0" w:space="0" w:color="auto"/>
        <w:right w:val="none" w:sz="0" w:space="0" w:color="auto"/>
      </w:divBdr>
    </w:div>
    <w:div w:id="630600148">
      <w:bodyDiv w:val="1"/>
      <w:marLeft w:val="0"/>
      <w:marRight w:val="0"/>
      <w:marTop w:val="0"/>
      <w:marBottom w:val="0"/>
      <w:divBdr>
        <w:top w:val="none" w:sz="0" w:space="0" w:color="auto"/>
        <w:left w:val="none" w:sz="0" w:space="0" w:color="auto"/>
        <w:bottom w:val="none" w:sz="0" w:space="0" w:color="auto"/>
        <w:right w:val="none" w:sz="0" w:space="0" w:color="auto"/>
      </w:divBdr>
    </w:div>
    <w:div w:id="668337030">
      <w:bodyDiv w:val="1"/>
      <w:marLeft w:val="0"/>
      <w:marRight w:val="0"/>
      <w:marTop w:val="0"/>
      <w:marBottom w:val="0"/>
      <w:divBdr>
        <w:top w:val="none" w:sz="0" w:space="0" w:color="auto"/>
        <w:left w:val="none" w:sz="0" w:space="0" w:color="auto"/>
        <w:bottom w:val="none" w:sz="0" w:space="0" w:color="auto"/>
        <w:right w:val="none" w:sz="0" w:space="0" w:color="auto"/>
      </w:divBdr>
    </w:div>
    <w:div w:id="748040329">
      <w:bodyDiv w:val="1"/>
      <w:marLeft w:val="0"/>
      <w:marRight w:val="0"/>
      <w:marTop w:val="0"/>
      <w:marBottom w:val="0"/>
      <w:divBdr>
        <w:top w:val="none" w:sz="0" w:space="0" w:color="auto"/>
        <w:left w:val="none" w:sz="0" w:space="0" w:color="auto"/>
        <w:bottom w:val="none" w:sz="0" w:space="0" w:color="auto"/>
        <w:right w:val="none" w:sz="0" w:space="0" w:color="auto"/>
      </w:divBdr>
    </w:div>
    <w:div w:id="757948594">
      <w:bodyDiv w:val="1"/>
      <w:marLeft w:val="0"/>
      <w:marRight w:val="0"/>
      <w:marTop w:val="0"/>
      <w:marBottom w:val="0"/>
      <w:divBdr>
        <w:top w:val="none" w:sz="0" w:space="0" w:color="auto"/>
        <w:left w:val="none" w:sz="0" w:space="0" w:color="auto"/>
        <w:bottom w:val="none" w:sz="0" w:space="0" w:color="auto"/>
        <w:right w:val="none" w:sz="0" w:space="0" w:color="auto"/>
      </w:divBdr>
    </w:div>
    <w:div w:id="789518719">
      <w:bodyDiv w:val="1"/>
      <w:marLeft w:val="0"/>
      <w:marRight w:val="0"/>
      <w:marTop w:val="0"/>
      <w:marBottom w:val="0"/>
      <w:divBdr>
        <w:top w:val="none" w:sz="0" w:space="0" w:color="auto"/>
        <w:left w:val="none" w:sz="0" w:space="0" w:color="auto"/>
        <w:bottom w:val="none" w:sz="0" w:space="0" w:color="auto"/>
        <w:right w:val="none" w:sz="0" w:space="0" w:color="auto"/>
      </w:divBdr>
    </w:div>
    <w:div w:id="815074828">
      <w:bodyDiv w:val="1"/>
      <w:marLeft w:val="0"/>
      <w:marRight w:val="0"/>
      <w:marTop w:val="0"/>
      <w:marBottom w:val="0"/>
      <w:divBdr>
        <w:top w:val="none" w:sz="0" w:space="0" w:color="auto"/>
        <w:left w:val="none" w:sz="0" w:space="0" w:color="auto"/>
        <w:bottom w:val="none" w:sz="0" w:space="0" w:color="auto"/>
        <w:right w:val="none" w:sz="0" w:space="0" w:color="auto"/>
      </w:divBdr>
    </w:div>
    <w:div w:id="826021716">
      <w:bodyDiv w:val="1"/>
      <w:marLeft w:val="0"/>
      <w:marRight w:val="0"/>
      <w:marTop w:val="0"/>
      <w:marBottom w:val="0"/>
      <w:divBdr>
        <w:top w:val="none" w:sz="0" w:space="0" w:color="auto"/>
        <w:left w:val="none" w:sz="0" w:space="0" w:color="auto"/>
        <w:bottom w:val="none" w:sz="0" w:space="0" w:color="auto"/>
        <w:right w:val="none" w:sz="0" w:space="0" w:color="auto"/>
      </w:divBdr>
    </w:div>
    <w:div w:id="860511442">
      <w:bodyDiv w:val="1"/>
      <w:marLeft w:val="0"/>
      <w:marRight w:val="0"/>
      <w:marTop w:val="0"/>
      <w:marBottom w:val="0"/>
      <w:divBdr>
        <w:top w:val="none" w:sz="0" w:space="0" w:color="auto"/>
        <w:left w:val="none" w:sz="0" w:space="0" w:color="auto"/>
        <w:bottom w:val="none" w:sz="0" w:space="0" w:color="auto"/>
        <w:right w:val="none" w:sz="0" w:space="0" w:color="auto"/>
      </w:divBdr>
    </w:div>
    <w:div w:id="883061361">
      <w:bodyDiv w:val="1"/>
      <w:marLeft w:val="0"/>
      <w:marRight w:val="0"/>
      <w:marTop w:val="0"/>
      <w:marBottom w:val="0"/>
      <w:divBdr>
        <w:top w:val="none" w:sz="0" w:space="0" w:color="auto"/>
        <w:left w:val="none" w:sz="0" w:space="0" w:color="auto"/>
        <w:bottom w:val="none" w:sz="0" w:space="0" w:color="auto"/>
        <w:right w:val="none" w:sz="0" w:space="0" w:color="auto"/>
      </w:divBdr>
    </w:div>
    <w:div w:id="890965955">
      <w:bodyDiv w:val="1"/>
      <w:marLeft w:val="0"/>
      <w:marRight w:val="0"/>
      <w:marTop w:val="0"/>
      <w:marBottom w:val="0"/>
      <w:divBdr>
        <w:top w:val="none" w:sz="0" w:space="0" w:color="auto"/>
        <w:left w:val="none" w:sz="0" w:space="0" w:color="auto"/>
        <w:bottom w:val="none" w:sz="0" w:space="0" w:color="auto"/>
        <w:right w:val="none" w:sz="0" w:space="0" w:color="auto"/>
      </w:divBdr>
    </w:div>
    <w:div w:id="900792860">
      <w:bodyDiv w:val="1"/>
      <w:marLeft w:val="0"/>
      <w:marRight w:val="0"/>
      <w:marTop w:val="0"/>
      <w:marBottom w:val="0"/>
      <w:divBdr>
        <w:top w:val="none" w:sz="0" w:space="0" w:color="auto"/>
        <w:left w:val="none" w:sz="0" w:space="0" w:color="auto"/>
        <w:bottom w:val="none" w:sz="0" w:space="0" w:color="auto"/>
        <w:right w:val="none" w:sz="0" w:space="0" w:color="auto"/>
      </w:divBdr>
    </w:div>
    <w:div w:id="971331451">
      <w:bodyDiv w:val="1"/>
      <w:marLeft w:val="0"/>
      <w:marRight w:val="0"/>
      <w:marTop w:val="0"/>
      <w:marBottom w:val="0"/>
      <w:divBdr>
        <w:top w:val="none" w:sz="0" w:space="0" w:color="auto"/>
        <w:left w:val="none" w:sz="0" w:space="0" w:color="auto"/>
        <w:bottom w:val="none" w:sz="0" w:space="0" w:color="auto"/>
        <w:right w:val="none" w:sz="0" w:space="0" w:color="auto"/>
      </w:divBdr>
    </w:div>
    <w:div w:id="988946278">
      <w:bodyDiv w:val="1"/>
      <w:marLeft w:val="0"/>
      <w:marRight w:val="0"/>
      <w:marTop w:val="0"/>
      <w:marBottom w:val="0"/>
      <w:divBdr>
        <w:top w:val="none" w:sz="0" w:space="0" w:color="auto"/>
        <w:left w:val="none" w:sz="0" w:space="0" w:color="auto"/>
        <w:bottom w:val="none" w:sz="0" w:space="0" w:color="auto"/>
        <w:right w:val="none" w:sz="0" w:space="0" w:color="auto"/>
      </w:divBdr>
    </w:div>
    <w:div w:id="1012495797">
      <w:bodyDiv w:val="1"/>
      <w:marLeft w:val="0"/>
      <w:marRight w:val="0"/>
      <w:marTop w:val="0"/>
      <w:marBottom w:val="0"/>
      <w:divBdr>
        <w:top w:val="none" w:sz="0" w:space="0" w:color="auto"/>
        <w:left w:val="none" w:sz="0" w:space="0" w:color="auto"/>
        <w:bottom w:val="none" w:sz="0" w:space="0" w:color="auto"/>
        <w:right w:val="none" w:sz="0" w:space="0" w:color="auto"/>
      </w:divBdr>
    </w:div>
    <w:div w:id="1014647853">
      <w:bodyDiv w:val="1"/>
      <w:marLeft w:val="0"/>
      <w:marRight w:val="0"/>
      <w:marTop w:val="0"/>
      <w:marBottom w:val="0"/>
      <w:divBdr>
        <w:top w:val="none" w:sz="0" w:space="0" w:color="auto"/>
        <w:left w:val="none" w:sz="0" w:space="0" w:color="auto"/>
        <w:bottom w:val="none" w:sz="0" w:space="0" w:color="auto"/>
        <w:right w:val="none" w:sz="0" w:space="0" w:color="auto"/>
      </w:divBdr>
    </w:div>
    <w:div w:id="1051807567">
      <w:bodyDiv w:val="1"/>
      <w:marLeft w:val="0"/>
      <w:marRight w:val="0"/>
      <w:marTop w:val="0"/>
      <w:marBottom w:val="0"/>
      <w:divBdr>
        <w:top w:val="none" w:sz="0" w:space="0" w:color="auto"/>
        <w:left w:val="none" w:sz="0" w:space="0" w:color="auto"/>
        <w:bottom w:val="none" w:sz="0" w:space="0" w:color="auto"/>
        <w:right w:val="none" w:sz="0" w:space="0" w:color="auto"/>
      </w:divBdr>
    </w:div>
    <w:div w:id="1128008704">
      <w:bodyDiv w:val="1"/>
      <w:marLeft w:val="0"/>
      <w:marRight w:val="0"/>
      <w:marTop w:val="0"/>
      <w:marBottom w:val="0"/>
      <w:divBdr>
        <w:top w:val="none" w:sz="0" w:space="0" w:color="auto"/>
        <w:left w:val="none" w:sz="0" w:space="0" w:color="auto"/>
        <w:bottom w:val="none" w:sz="0" w:space="0" w:color="auto"/>
        <w:right w:val="none" w:sz="0" w:space="0" w:color="auto"/>
      </w:divBdr>
    </w:div>
    <w:div w:id="1139572684">
      <w:bodyDiv w:val="1"/>
      <w:marLeft w:val="0"/>
      <w:marRight w:val="0"/>
      <w:marTop w:val="0"/>
      <w:marBottom w:val="0"/>
      <w:divBdr>
        <w:top w:val="none" w:sz="0" w:space="0" w:color="auto"/>
        <w:left w:val="none" w:sz="0" w:space="0" w:color="auto"/>
        <w:bottom w:val="none" w:sz="0" w:space="0" w:color="auto"/>
        <w:right w:val="none" w:sz="0" w:space="0" w:color="auto"/>
      </w:divBdr>
    </w:div>
    <w:div w:id="1185709070">
      <w:bodyDiv w:val="1"/>
      <w:marLeft w:val="0"/>
      <w:marRight w:val="0"/>
      <w:marTop w:val="0"/>
      <w:marBottom w:val="0"/>
      <w:divBdr>
        <w:top w:val="none" w:sz="0" w:space="0" w:color="auto"/>
        <w:left w:val="none" w:sz="0" w:space="0" w:color="auto"/>
        <w:bottom w:val="none" w:sz="0" w:space="0" w:color="auto"/>
        <w:right w:val="none" w:sz="0" w:space="0" w:color="auto"/>
      </w:divBdr>
    </w:div>
    <w:div w:id="1199663062">
      <w:bodyDiv w:val="1"/>
      <w:marLeft w:val="0"/>
      <w:marRight w:val="0"/>
      <w:marTop w:val="0"/>
      <w:marBottom w:val="0"/>
      <w:divBdr>
        <w:top w:val="none" w:sz="0" w:space="0" w:color="auto"/>
        <w:left w:val="none" w:sz="0" w:space="0" w:color="auto"/>
        <w:bottom w:val="none" w:sz="0" w:space="0" w:color="auto"/>
        <w:right w:val="none" w:sz="0" w:space="0" w:color="auto"/>
      </w:divBdr>
    </w:div>
    <w:div w:id="1244728793">
      <w:bodyDiv w:val="1"/>
      <w:marLeft w:val="0"/>
      <w:marRight w:val="0"/>
      <w:marTop w:val="0"/>
      <w:marBottom w:val="0"/>
      <w:divBdr>
        <w:top w:val="none" w:sz="0" w:space="0" w:color="auto"/>
        <w:left w:val="none" w:sz="0" w:space="0" w:color="auto"/>
        <w:bottom w:val="none" w:sz="0" w:space="0" w:color="auto"/>
        <w:right w:val="none" w:sz="0" w:space="0" w:color="auto"/>
      </w:divBdr>
    </w:div>
    <w:div w:id="1297299871">
      <w:bodyDiv w:val="1"/>
      <w:marLeft w:val="0"/>
      <w:marRight w:val="0"/>
      <w:marTop w:val="0"/>
      <w:marBottom w:val="0"/>
      <w:divBdr>
        <w:top w:val="none" w:sz="0" w:space="0" w:color="auto"/>
        <w:left w:val="none" w:sz="0" w:space="0" w:color="auto"/>
        <w:bottom w:val="none" w:sz="0" w:space="0" w:color="auto"/>
        <w:right w:val="none" w:sz="0" w:space="0" w:color="auto"/>
      </w:divBdr>
    </w:div>
    <w:div w:id="1363439174">
      <w:bodyDiv w:val="1"/>
      <w:marLeft w:val="0"/>
      <w:marRight w:val="0"/>
      <w:marTop w:val="0"/>
      <w:marBottom w:val="0"/>
      <w:divBdr>
        <w:top w:val="none" w:sz="0" w:space="0" w:color="auto"/>
        <w:left w:val="none" w:sz="0" w:space="0" w:color="auto"/>
        <w:bottom w:val="none" w:sz="0" w:space="0" w:color="auto"/>
        <w:right w:val="none" w:sz="0" w:space="0" w:color="auto"/>
      </w:divBdr>
    </w:div>
    <w:div w:id="1379665524">
      <w:bodyDiv w:val="1"/>
      <w:marLeft w:val="0"/>
      <w:marRight w:val="0"/>
      <w:marTop w:val="0"/>
      <w:marBottom w:val="0"/>
      <w:divBdr>
        <w:top w:val="none" w:sz="0" w:space="0" w:color="auto"/>
        <w:left w:val="none" w:sz="0" w:space="0" w:color="auto"/>
        <w:bottom w:val="none" w:sz="0" w:space="0" w:color="auto"/>
        <w:right w:val="none" w:sz="0" w:space="0" w:color="auto"/>
      </w:divBdr>
    </w:div>
    <w:div w:id="1385449725">
      <w:bodyDiv w:val="1"/>
      <w:marLeft w:val="0"/>
      <w:marRight w:val="0"/>
      <w:marTop w:val="0"/>
      <w:marBottom w:val="0"/>
      <w:divBdr>
        <w:top w:val="none" w:sz="0" w:space="0" w:color="auto"/>
        <w:left w:val="none" w:sz="0" w:space="0" w:color="auto"/>
        <w:bottom w:val="none" w:sz="0" w:space="0" w:color="auto"/>
        <w:right w:val="none" w:sz="0" w:space="0" w:color="auto"/>
      </w:divBdr>
    </w:div>
    <w:div w:id="1425690403">
      <w:bodyDiv w:val="1"/>
      <w:marLeft w:val="0"/>
      <w:marRight w:val="0"/>
      <w:marTop w:val="0"/>
      <w:marBottom w:val="0"/>
      <w:divBdr>
        <w:top w:val="none" w:sz="0" w:space="0" w:color="auto"/>
        <w:left w:val="none" w:sz="0" w:space="0" w:color="auto"/>
        <w:bottom w:val="none" w:sz="0" w:space="0" w:color="auto"/>
        <w:right w:val="none" w:sz="0" w:space="0" w:color="auto"/>
      </w:divBdr>
    </w:div>
    <w:div w:id="1439061847">
      <w:bodyDiv w:val="1"/>
      <w:marLeft w:val="0"/>
      <w:marRight w:val="0"/>
      <w:marTop w:val="0"/>
      <w:marBottom w:val="0"/>
      <w:divBdr>
        <w:top w:val="none" w:sz="0" w:space="0" w:color="auto"/>
        <w:left w:val="none" w:sz="0" w:space="0" w:color="auto"/>
        <w:bottom w:val="none" w:sz="0" w:space="0" w:color="auto"/>
        <w:right w:val="none" w:sz="0" w:space="0" w:color="auto"/>
      </w:divBdr>
    </w:div>
    <w:div w:id="1442871102">
      <w:bodyDiv w:val="1"/>
      <w:marLeft w:val="0"/>
      <w:marRight w:val="0"/>
      <w:marTop w:val="0"/>
      <w:marBottom w:val="0"/>
      <w:divBdr>
        <w:top w:val="none" w:sz="0" w:space="0" w:color="auto"/>
        <w:left w:val="none" w:sz="0" w:space="0" w:color="auto"/>
        <w:bottom w:val="none" w:sz="0" w:space="0" w:color="auto"/>
        <w:right w:val="none" w:sz="0" w:space="0" w:color="auto"/>
      </w:divBdr>
    </w:div>
    <w:div w:id="1487748590">
      <w:bodyDiv w:val="1"/>
      <w:marLeft w:val="0"/>
      <w:marRight w:val="0"/>
      <w:marTop w:val="0"/>
      <w:marBottom w:val="0"/>
      <w:divBdr>
        <w:top w:val="none" w:sz="0" w:space="0" w:color="auto"/>
        <w:left w:val="none" w:sz="0" w:space="0" w:color="auto"/>
        <w:bottom w:val="none" w:sz="0" w:space="0" w:color="auto"/>
        <w:right w:val="none" w:sz="0" w:space="0" w:color="auto"/>
      </w:divBdr>
    </w:div>
    <w:div w:id="1572037263">
      <w:bodyDiv w:val="1"/>
      <w:marLeft w:val="0"/>
      <w:marRight w:val="0"/>
      <w:marTop w:val="0"/>
      <w:marBottom w:val="0"/>
      <w:divBdr>
        <w:top w:val="none" w:sz="0" w:space="0" w:color="auto"/>
        <w:left w:val="none" w:sz="0" w:space="0" w:color="auto"/>
        <w:bottom w:val="none" w:sz="0" w:space="0" w:color="auto"/>
        <w:right w:val="none" w:sz="0" w:space="0" w:color="auto"/>
      </w:divBdr>
    </w:div>
    <w:div w:id="1627545509">
      <w:bodyDiv w:val="1"/>
      <w:marLeft w:val="0"/>
      <w:marRight w:val="0"/>
      <w:marTop w:val="0"/>
      <w:marBottom w:val="0"/>
      <w:divBdr>
        <w:top w:val="none" w:sz="0" w:space="0" w:color="auto"/>
        <w:left w:val="none" w:sz="0" w:space="0" w:color="auto"/>
        <w:bottom w:val="none" w:sz="0" w:space="0" w:color="auto"/>
        <w:right w:val="none" w:sz="0" w:space="0" w:color="auto"/>
      </w:divBdr>
    </w:div>
    <w:div w:id="1645969068">
      <w:bodyDiv w:val="1"/>
      <w:marLeft w:val="0"/>
      <w:marRight w:val="0"/>
      <w:marTop w:val="0"/>
      <w:marBottom w:val="0"/>
      <w:divBdr>
        <w:top w:val="none" w:sz="0" w:space="0" w:color="auto"/>
        <w:left w:val="none" w:sz="0" w:space="0" w:color="auto"/>
        <w:bottom w:val="none" w:sz="0" w:space="0" w:color="auto"/>
        <w:right w:val="none" w:sz="0" w:space="0" w:color="auto"/>
      </w:divBdr>
    </w:div>
    <w:div w:id="1648365340">
      <w:bodyDiv w:val="1"/>
      <w:marLeft w:val="0"/>
      <w:marRight w:val="0"/>
      <w:marTop w:val="0"/>
      <w:marBottom w:val="0"/>
      <w:divBdr>
        <w:top w:val="none" w:sz="0" w:space="0" w:color="auto"/>
        <w:left w:val="none" w:sz="0" w:space="0" w:color="auto"/>
        <w:bottom w:val="none" w:sz="0" w:space="0" w:color="auto"/>
        <w:right w:val="none" w:sz="0" w:space="0" w:color="auto"/>
      </w:divBdr>
    </w:div>
    <w:div w:id="1736926742">
      <w:bodyDiv w:val="1"/>
      <w:marLeft w:val="0"/>
      <w:marRight w:val="0"/>
      <w:marTop w:val="0"/>
      <w:marBottom w:val="0"/>
      <w:divBdr>
        <w:top w:val="none" w:sz="0" w:space="0" w:color="auto"/>
        <w:left w:val="none" w:sz="0" w:space="0" w:color="auto"/>
        <w:bottom w:val="none" w:sz="0" w:space="0" w:color="auto"/>
        <w:right w:val="none" w:sz="0" w:space="0" w:color="auto"/>
      </w:divBdr>
    </w:div>
    <w:div w:id="1758285084">
      <w:bodyDiv w:val="1"/>
      <w:marLeft w:val="0"/>
      <w:marRight w:val="0"/>
      <w:marTop w:val="0"/>
      <w:marBottom w:val="0"/>
      <w:divBdr>
        <w:top w:val="none" w:sz="0" w:space="0" w:color="auto"/>
        <w:left w:val="none" w:sz="0" w:space="0" w:color="auto"/>
        <w:bottom w:val="none" w:sz="0" w:space="0" w:color="auto"/>
        <w:right w:val="none" w:sz="0" w:space="0" w:color="auto"/>
      </w:divBdr>
    </w:div>
    <w:div w:id="1766266977">
      <w:bodyDiv w:val="1"/>
      <w:marLeft w:val="0"/>
      <w:marRight w:val="0"/>
      <w:marTop w:val="0"/>
      <w:marBottom w:val="0"/>
      <w:divBdr>
        <w:top w:val="none" w:sz="0" w:space="0" w:color="auto"/>
        <w:left w:val="none" w:sz="0" w:space="0" w:color="auto"/>
        <w:bottom w:val="none" w:sz="0" w:space="0" w:color="auto"/>
        <w:right w:val="none" w:sz="0" w:space="0" w:color="auto"/>
      </w:divBdr>
    </w:div>
    <w:div w:id="1768499044">
      <w:bodyDiv w:val="1"/>
      <w:marLeft w:val="0"/>
      <w:marRight w:val="0"/>
      <w:marTop w:val="0"/>
      <w:marBottom w:val="0"/>
      <w:divBdr>
        <w:top w:val="none" w:sz="0" w:space="0" w:color="auto"/>
        <w:left w:val="none" w:sz="0" w:space="0" w:color="auto"/>
        <w:bottom w:val="none" w:sz="0" w:space="0" w:color="auto"/>
        <w:right w:val="none" w:sz="0" w:space="0" w:color="auto"/>
      </w:divBdr>
    </w:div>
    <w:div w:id="1787968352">
      <w:bodyDiv w:val="1"/>
      <w:marLeft w:val="0"/>
      <w:marRight w:val="0"/>
      <w:marTop w:val="0"/>
      <w:marBottom w:val="0"/>
      <w:divBdr>
        <w:top w:val="none" w:sz="0" w:space="0" w:color="auto"/>
        <w:left w:val="none" w:sz="0" w:space="0" w:color="auto"/>
        <w:bottom w:val="none" w:sz="0" w:space="0" w:color="auto"/>
        <w:right w:val="none" w:sz="0" w:space="0" w:color="auto"/>
      </w:divBdr>
    </w:div>
    <w:div w:id="1798832904">
      <w:bodyDiv w:val="1"/>
      <w:marLeft w:val="0"/>
      <w:marRight w:val="0"/>
      <w:marTop w:val="0"/>
      <w:marBottom w:val="0"/>
      <w:divBdr>
        <w:top w:val="none" w:sz="0" w:space="0" w:color="auto"/>
        <w:left w:val="none" w:sz="0" w:space="0" w:color="auto"/>
        <w:bottom w:val="none" w:sz="0" w:space="0" w:color="auto"/>
        <w:right w:val="none" w:sz="0" w:space="0" w:color="auto"/>
      </w:divBdr>
    </w:div>
    <w:div w:id="1839736571">
      <w:bodyDiv w:val="1"/>
      <w:marLeft w:val="0"/>
      <w:marRight w:val="0"/>
      <w:marTop w:val="0"/>
      <w:marBottom w:val="0"/>
      <w:divBdr>
        <w:top w:val="none" w:sz="0" w:space="0" w:color="auto"/>
        <w:left w:val="none" w:sz="0" w:space="0" w:color="auto"/>
        <w:bottom w:val="none" w:sz="0" w:space="0" w:color="auto"/>
        <w:right w:val="none" w:sz="0" w:space="0" w:color="auto"/>
      </w:divBdr>
    </w:div>
    <w:div w:id="1857961362">
      <w:bodyDiv w:val="1"/>
      <w:marLeft w:val="0"/>
      <w:marRight w:val="0"/>
      <w:marTop w:val="0"/>
      <w:marBottom w:val="0"/>
      <w:divBdr>
        <w:top w:val="none" w:sz="0" w:space="0" w:color="auto"/>
        <w:left w:val="none" w:sz="0" w:space="0" w:color="auto"/>
        <w:bottom w:val="none" w:sz="0" w:space="0" w:color="auto"/>
        <w:right w:val="none" w:sz="0" w:space="0" w:color="auto"/>
      </w:divBdr>
    </w:div>
    <w:div w:id="1924870690">
      <w:bodyDiv w:val="1"/>
      <w:marLeft w:val="0"/>
      <w:marRight w:val="0"/>
      <w:marTop w:val="0"/>
      <w:marBottom w:val="0"/>
      <w:divBdr>
        <w:top w:val="none" w:sz="0" w:space="0" w:color="auto"/>
        <w:left w:val="none" w:sz="0" w:space="0" w:color="auto"/>
        <w:bottom w:val="none" w:sz="0" w:space="0" w:color="auto"/>
        <w:right w:val="none" w:sz="0" w:space="0" w:color="auto"/>
      </w:divBdr>
    </w:div>
    <w:div w:id="1998336720">
      <w:bodyDiv w:val="1"/>
      <w:marLeft w:val="0"/>
      <w:marRight w:val="0"/>
      <w:marTop w:val="0"/>
      <w:marBottom w:val="0"/>
      <w:divBdr>
        <w:top w:val="none" w:sz="0" w:space="0" w:color="auto"/>
        <w:left w:val="none" w:sz="0" w:space="0" w:color="auto"/>
        <w:bottom w:val="none" w:sz="0" w:space="0" w:color="auto"/>
        <w:right w:val="none" w:sz="0" w:space="0" w:color="auto"/>
      </w:divBdr>
    </w:div>
    <w:div w:id="2030982285">
      <w:bodyDiv w:val="1"/>
      <w:marLeft w:val="0"/>
      <w:marRight w:val="0"/>
      <w:marTop w:val="0"/>
      <w:marBottom w:val="0"/>
      <w:divBdr>
        <w:top w:val="none" w:sz="0" w:space="0" w:color="auto"/>
        <w:left w:val="none" w:sz="0" w:space="0" w:color="auto"/>
        <w:bottom w:val="none" w:sz="0" w:space="0" w:color="auto"/>
        <w:right w:val="none" w:sz="0" w:space="0" w:color="auto"/>
      </w:divBdr>
    </w:div>
    <w:div w:id="2061125334">
      <w:bodyDiv w:val="1"/>
      <w:marLeft w:val="0"/>
      <w:marRight w:val="0"/>
      <w:marTop w:val="0"/>
      <w:marBottom w:val="0"/>
      <w:divBdr>
        <w:top w:val="none" w:sz="0" w:space="0" w:color="auto"/>
        <w:left w:val="none" w:sz="0" w:space="0" w:color="auto"/>
        <w:bottom w:val="none" w:sz="0" w:space="0" w:color="auto"/>
        <w:right w:val="none" w:sz="0" w:space="0" w:color="auto"/>
      </w:divBdr>
    </w:div>
    <w:div w:id="2079668174">
      <w:bodyDiv w:val="1"/>
      <w:marLeft w:val="0"/>
      <w:marRight w:val="0"/>
      <w:marTop w:val="0"/>
      <w:marBottom w:val="0"/>
      <w:divBdr>
        <w:top w:val="none" w:sz="0" w:space="0" w:color="auto"/>
        <w:left w:val="none" w:sz="0" w:space="0" w:color="auto"/>
        <w:bottom w:val="none" w:sz="0" w:space="0" w:color="auto"/>
        <w:right w:val="none" w:sz="0" w:space="0" w:color="auto"/>
      </w:divBdr>
    </w:div>
    <w:div w:id="2113474708">
      <w:bodyDiv w:val="1"/>
      <w:marLeft w:val="0"/>
      <w:marRight w:val="0"/>
      <w:marTop w:val="0"/>
      <w:marBottom w:val="0"/>
      <w:divBdr>
        <w:top w:val="none" w:sz="0" w:space="0" w:color="auto"/>
        <w:left w:val="none" w:sz="0" w:space="0" w:color="auto"/>
        <w:bottom w:val="none" w:sz="0" w:space="0" w:color="auto"/>
        <w:right w:val="none" w:sz="0" w:space="0" w:color="auto"/>
      </w:divBdr>
    </w:div>
    <w:div w:id="211605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534336D-A995-4E77-BEAF-F7922575F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12085</Words>
  <Characters>65260</Characters>
  <Application>Microsoft Office Word</Application>
  <DocSecurity>0</DocSecurity>
  <Lines>543</Lines>
  <Paragraphs>154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77191</CharactersWithSpaces>
  <SharedDoc>false</SharedDoc>
  <HLinks>
    <vt:vector size="222" baseType="variant">
      <vt:variant>
        <vt:i4>5308424</vt:i4>
      </vt:variant>
      <vt:variant>
        <vt:i4>219</vt:i4>
      </vt:variant>
      <vt:variant>
        <vt:i4>0</vt:i4>
      </vt:variant>
      <vt:variant>
        <vt:i4>5</vt:i4>
      </vt:variant>
      <vt:variant>
        <vt:lpwstr>http://www.eye.minedu.gov.gr/</vt:lpwstr>
      </vt:variant>
      <vt:variant>
        <vt:lpwstr/>
      </vt:variant>
      <vt:variant>
        <vt:i4>1441850</vt:i4>
      </vt:variant>
      <vt:variant>
        <vt:i4>212</vt:i4>
      </vt:variant>
      <vt:variant>
        <vt:i4>0</vt:i4>
      </vt:variant>
      <vt:variant>
        <vt:i4>5</vt:i4>
      </vt:variant>
      <vt:variant>
        <vt:lpwstr/>
      </vt:variant>
      <vt:variant>
        <vt:lpwstr>_Toc434234944</vt:lpwstr>
      </vt:variant>
      <vt:variant>
        <vt:i4>1441850</vt:i4>
      </vt:variant>
      <vt:variant>
        <vt:i4>206</vt:i4>
      </vt:variant>
      <vt:variant>
        <vt:i4>0</vt:i4>
      </vt:variant>
      <vt:variant>
        <vt:i4>5</vt:i4>
      </vt:variant>
      <vt:variant>
        <vt:lpwstr/>
      </vt:variant>
      <vt:variant>
        <vt:lpwstr>_Toc434234943</vt:lpwstr>
      </vt:variant>
      <vt:variant>
        <vt:i4>1441850</vt:i4>
      </vt:variant>
      <vt:variant>
        <vt:i4>200</vt:i4>
      </vt:variant>
      <vt:variant>
        <vt:i4>0</vt:i4>
      </vt:variant>
      <vt:variant>
        <vt:i4>5</vt:i4>
      </vt:variant>
      <vt:variant>
        <vt:lpwstr/>
      </vt:variant>
      <vt:variant>
        <vt:lpwstr>_Toc434234942</vt:lpwstr>
      </vt:variant>
      <vt:variant>
        <vt:i4>1441850</vt:i4>
      </vt:variant>
      <vt:variant>
        <vt:i4>194</vt:i4>
      </vt:variant>
      <vt:variant>
        <vt:i4>0</vt:i4>
      </vt:variant>
      <vt:variant>
        <vt:i4>5</vt:i4>
      </vt:variant>
      <vt:variant>
        <vt:lpwstr/>
      </vt:variant>
      <vt:variant>
        <vt:lpwstr>_Toc434234941</vt:lpwstr>
      </vt:variant>
      <vt:variant>
        <vt:i4>1441850</vt:i4>
      </vt:variant>
      <vt:variant>
        <vt:i4>188</vt:i4>
      </vt:variant>
      <vt:variant>
        <vt:i4>0</vt:i4>
      </vt:variant>
      <vt:variant>
        <vt:i4>5</vt:i4>
      </vt:variant>
      <vt:variant>
        <vt:lpwstr/>
      </vt:variant>
      <vt:variant>
        <vt:lpwstr>_Toc434234940</vt:lpwstr>
      </vt:variant>
      <vt:variant>
        <vt:i4>1114170</vt:i4>
      </vt:variant>
      <vt:variant>
        <vt:i4>182</vt:i4>
      </vt:variant>
      <vt:variant>
        <vt:i4>0</vt:i4>
      </vt:variant>
      <vt:variant>
        <vt:i4>5</vt:i4>
      </vt:variant>
      <vt:variant>
        <vt:lpwstr/>
      </vt:variant>
      <vt:variant>
        <vt:lpwstr>_Toc434234939</vt:lpwstr>
      </vt:variant>
      <vt:variant>
        <vt:i4>1114170</vt:i4>
      </vt:variant>
      <vt:variant>
        <vt:i4>176</vt:i4>
      </vt:variant>
      <vt:variant>
        <vt:i4>0</vt:i4>
      </vt:variant>
      <vt:variant>
        <vt:i4>5</vt:i4>
      </vt:variant>
      <vt:variant>
        <vt:lpwstr/>
      </vt:variant>
      <vt:variant>
        <vt:lpwstr>_Toc434234938</vt:lpwstr>
      </vt:variant>
      <vt:variant>
        <vt:i4>1114170</vt:i4>
      </vt:variant>
      <vt:variant>
        <vt:i4>170</vt:i4>
      </vt:variant>
      <vt:variant>
        <vt:i4>0</vt:i4>
      </vt:variant>
      <vt:variant>
        <vt:i4>5</vt:i4>
      </vt:variant>
      <vt:variant>
        <vt:lpwstr/>
      </vt:variant>
      <vt:variant>
        <vt:lpwstr>_Toc434234937</vt:lpwstr>
      </vt:variant>
      <vt:variant>
        <vt:i4>1114170</vt:i4>
      </vt:variant>
      <vt:variant>
        <vt:i4>164</vt:i4>
      </vt:variant>
      <vt:variant>
        <vt:i4>0</vt:i4>
      </vt:variant>
      <vt:variant>
        <vt:i4>5</vt:i4>
      </vt:variant>
      <vt:variant>
        <vt:lpwstr/>
      </vt:variant>
      <vt:variant>
        <vt:lpwstr>_Toc434234936</vt:lpwstr>
      </vt:variant>
      <vt:variant>
        <vt:i4>1114170</vt:i4>
      </vt:variant>
      <vt:variant>
        <vt:i4>158</vt:i4>
      </vt:variant>
      <vt:variant>
        <vt:i4>0</vt:i4>
      </vt:variant>
      <vt:variant>
        <vt:i4>5</vt:i4>
      </vt:variant>
      <vt:variant>
        <vt:lpwstr/>
      </vt:variant>
      <vt:variant>
        <vt:lpwstr>_Toc434234935</vt:lpwstr>
      </vt:variant>
      <vt:variant>
        <vt:i4>1114170</vt:i4>
      </vt:variant>
      <vt:variant>
        <vt:i4>152</vt:i4>
      </vt:variant>
      <vt:variant>
        <vt:i4>0</vt:i4>
      </vt:variant>
      <vt:variant>
        <vt:i4>5</vt:i4>
      </vt:variant>
      <vt:variant>
        <vt:lpwstr/>
      </vt:variant>
      <vt:variant>
        <vt:lpwstr>_Toc434234934</vt:lpwstr>
      </vt:variant>
      <vt:variant>
        <vt:i4>1114170</vt:i4>
      </vt:variant>
      <vt:variant>
        <vt:i4>146</vt:i4>
      </vt:variant>
      <vt:variant>
        <vt:i4>0</vt:i4>
      </vt:variant>
      <vt:variant>
        <vt:i4>5</vt:i4>
      </vt:variant>
      <vt:variant>
        <vt:lpwstr/>
      </vt:variant>
      <vt:variant>
        <vt:lpwstr>_Toc434234933</vt:lpwstr>
      </vt:variant>
      <vt:variant>
        <vt:i4>1114170</vt:i4>
      </vt:variant>
      <vt:variant>
        <vt:i4>140</vt:i4>
      </vt:variant>
      <vt:variant>
        <vt:i4>0</vt:i4>
      </vt:variant>
      <vt:variant>
        <vt:i4>5</vt:i4>
      </vt:variant>
      <vt:variant>
        <vt:lpwstr/>
      </vt:variant>
      <vt:variant>
        <vt:lpwstr>_Toc434234932</vt:lpwstr>
      </vt:variant>
      <vt:variant>
        <vt:i4>1114170</vt:i4>
      </vt:variant>
      <vt:variant>
        <vt:i4>134</vt:i4>
      </vt:variant>
      <vt:variant>
        <vt:i4>0</vt:i4>
      </vt:variant>
      <vt:variant>
        <vt:i4>5</vt:i4>
      </vt:variant>
      <vt:variant>
        <vt:lpwstr/>
      </vt:variant>
      <vt:variant>
        <vt:lpwstr>_Toc434234931</vt:lpwstr>
      </vt:variant>
      <vt:variant>
        <vt:i4>1114170</vt:i4>
      </vt:variant>
      <vt:variant>
        <vt:i4>128</vt:i4>
      </vt:variant>
      <vt:variant>
        <vt:i4>0</vt:i4>
      </vt:variant>
      <vt:variant>
        <vt:i4>5</vt:i4>
      </vt:variant>
      <vt:variant>
        <vt:lpwstr/>
      </vt:variant>
      <vt:variant>
        <vt:lpwstr>_Toc434234930</vt:lpwstr>
      </vt:variant>
      <vt:variant>
        <vt:i4>1048634</vt:i4>
      </vt:variant>
      <vt:variant>
        <vt:i4>122</vt:i4>
      </vt:variant>
      <vt:variant>
        <vt:i4>0</vt:i4>
      </vt:variant>
      <vt:variant>
        <vt:i4>5</vt:i4>
      </vt:variant>
      <vt:variant>
        <vt:lpwstr/>
      </vt:variant>
      <vt:variant>
        <vt:lpwstr>_Toc434234929</vt:lpwstr>
      </vt:variant>
      <vt:variant>
        <vt:i4>1048634</vt:i4>
      </vt:variant>
      <vt:variant>
        <vt:i4>116</vt:i4>
      </vt:variant>
      <vt:variant>
        <vt:i4>0</vt:i4>
      </vt:variant>
      <vt:variant>
        <vt:i4>5</vt:i4>
      </vt:variant>
      <vt:variant>
        <vt:lpwstr/>
      </vt:variant>
      <vt:variant>
        <vt:lpwstr>_Toc434234928</vt:lpwstr>
      </vt:variant>
      <vt:variant>
        <vt:i4>1048634</vt:i4>
      </vt:variant>
      <vt:variant>
        <vt:i4>110</vt:i4>
      </vt:variant>
      <vt:variant>
        <vt:i4>0</vt:i4>
      </vt:variant>
      <vt:variant>
        <vt:i4>5</vt:i4>
      </vt:variant>
      <vt:variant>
        <vt:lpwstr/>
      </vt:variant>
      <vt:variant>
        <vt:lpwstr>_Toc434234927</vt:lpwstr>
      </vt:variant>
      <vt:variant>
        <vt:i4>1048634</vt:i4>
      </vt:variant>
      <vt:variant>
        <vt:i4>104</vt:i4>
      </vt:variant>
      <vt:variant>
        <vt:i4>0</vt:i4>
      </vt:variant>
      <vt:variant>
        <vt:i4>5</vt:i4>
      </vt:variant>
      <vt:variant>
        <vt:lpwstr/>
      </vt:variant>
      <vt:variant>
        <vt:lpwstr>_Toc434234926</vt:lpwstr>
      </vt:variant>
      <vt:variant>
        <vt:i4>1048634</vt:i4>
      </vt:variant>
      <vt:variant>
        <vt:i4>98</vt:i4>
      </vt:variant>
      <vt:variant>
        <vt:i4>0</vt:i4>
      </vt:variant>
      <vt:variant>
        <vt:i4>5</vt:i4>
      </vt:variant>
      <vt:variant>
        <vt:lpwstr/>
      </vt:variant>
      <vt:variant>
        <vt:lpwstr>_Toc434234925</vt:lpwstr>
      </vt:variant>
      <vt:variant>
        <vt:i4>1048634</vt:i4>
      </vt:variant>
      <vt:variant>
        <vt:i4>92</vt:i4>
      </vt:variant>
      <vt:variant>
        <vt:i4>0</vt:i4>
      </vt:variant>
      <vt:variant>
        <vt:i4>5</vt:i4>
      </vt:variant>
      <vt:variant>
        <vt:lpwstr/>
      </vt:variant>
      <vt:variant>
        <vt:lpwstr>_Toc434234924</vt:lpwstr>
      </vt:variant>
      <vt:variant>
        <vt:i4>1048634</vt:i4>
      </vt:variant>
      <vt:variant>
        <vt:i4>86</vt:i4>
      </vt:variant>
      <vt:variant>
        <vt:i4>0</vt:i4>
      </vt:variant>
      <vt:variant>
        <vt:i4>5</vt:i4>
      </vt:variant>
      <vt:variant>
        <vt:lpwstr/>
      </vt:variant>
      <vt:variant>
        <vt:lpwstr>_Toc434234923</vt:lpwstr>
      </vt:variant>
      <vt:variant>
        <vt:i4>1048634</vt:i4>
      </vt:variant>
      <vt:variant>
        <vt:i4>80</vt:i4>
      </vt:variant>
      <vt:variant>
        <vt:i4>0</vt:i4>
      </vt:variant>
      <vt:variant>
        <vt:i4>5</vt:i4>
      </vt:variant>
      <vt:variant>
        <vt:lpwstr/>
      </vt:variant>
      <vt:variant>
        <vt:lpwstr>_Toc434234922</vt:lpwstr>
      </vt:variant>
      <vt:variant>
        <vt:i4>1048634</vt:i4>
      </vt:variant>
      <vt:variant>
        <vt:i4>74</vt:i4>
      </vt:variant>
      <vt:variant>
        <vt:i4>0</vt:i4>
      </vt:variant>
      <vt:variant>
        <vt:i4>5</vt:i4>
      </vt:variant>
      <vt:variant>
        <vt:lpwstr/>
      </vt:variant>
      <vt:variant>
        <vt:lpwstr>_Toc434234921</vt:lpwstr>
      </vt:variant>
      <vt:variant>
        <vt:i4>1048634</vt:i4>
      </vt:variant>
      <vt:variant>
        <vt:i4>68</vt:i4>
      </vt:variant>
      <vt:variant>
        <vt:i4>0</vt:i4>
      </vt:variant>
      <vt:variant>
        <vt:i4>5</vt:i4>
      </vt:variant>
      <vt:variant>
        <vt:lpwstr/>
      </vt:variant>
      <vt:variant>
        <vt:lpwstr>_Toc434234920</vt:lpwstr>
      </vt:variant>
      <vt:variant>
        <vt:i4>1245242</vt:i4>
      </vt:variant>
      <vt:variant>
        <vt:i4>62</vt:i4>
      </vt:variant>
      <vt:variant>
        <vt:i4>0</vt:i4>
      </vt:variant>
      <vt:variant>
        <vt:i4>5</vt:i4>
      </vt:variant>
      <vt:variant>
        <vt:lpwstr/>
      </vt:variant>
      <vt:variant>
        <vt:lpwstr>_Toc434234919</vt:lpwstr>
      </vt:variant>
      <vt:variant>
        <vt:i4>1245242</vt:i4>
      </vt:variant>
      <vt:variant>
        <vt:i4>56</vt:i4>
      </vt:variant>
      <vt:variant>
        <vt:i4>0</vt:i4>
      </vt:variant>
      <vt:variant>
        <vt:i4>5</vt:i4>
      </vt:variant>
      <vt:variant>
        <vt:lpwstr/>
      </vt:variant>
      <vt:variant>
        <vt:lpwstr>_Toc434234918</vt:lpwstr>
      </vt:variant>
      <vt:variant>
        <vt:i4>1245242</vt:i4>
      </vt:variant>
      <vt:variant>
        <vt:i4>50</vt:i4>
      </vt:variant>
      <vt:variant>
        <vt:i4>0</vt:i4>
      </vt:variant>
      <vt:variant>
        <vt:i4>5</vt:i4>
      </vt:variant>
      <vt:variant>
        <vt:lpwstr/>
      </vt:variant>
      <vt:variant>
        <vt:lpwstr>_Toc434234917</vt:lpwstr>
      </vt:variant>
      <vt:variant>
        <vt:i4>1245242</vt:i4>
      </vt:variant>
      <vt:variant>
        <vt:i4>44</vt:i4>
      </vt:variant>
      <vt:variant>
        <vt:i4>0</vt:i4>
      </vt:variant>
      <vt:variant>
        <vt:i4>5</vt:i4>
      </vt:variant>
      <vt:variant>
        <vt:lpwstr/>
      </vt:variant>
      <vt:variant>
        <vt:lpwstr>_Toc434234916</vt:lpwstr>
      </vt:variant>
      <vt:variant>
        <vt:i4>1245242</vt:i4>
      </vt:variant>
      <vt:variant>
        <vt:i4>38</vt:i4>
      </vt:variant>
      <vt:variant>
        <vt:i4>0</vt:i4>
      </vt:variant>
      <vt:variant>
        <vt:i4>5</vt:i4>
      </vt:variant>
      <vt:variant>
        <vt:lpwstr/>
      </vt:variant>
      <vt:variant>
        <vt:lpwstr>_Toc434234915</vt:lpwstr>
      </vt:variant>
      <vt:variant>
        <vt:i4>1245242</vt:i4>
      </vt:variant>
      <vt:variant>
        <vt:i4>32</vt:i4>
      </vt:variant>
      <vt:variant>
        <vt:i4>0</vt:i4>
      </vt:variant>
      <vt:variant>
        <vt:i4>5</vt:i4>
      </vt:variant>
      <vt:variant>
        <vt:lpwstr/>
      </vt:variant>
      <vt:variant>
        <vt:lpwstr>_Toc434234914</vt:lpwstr>
      </vt:variant>
      <vt:variant>
        <vt:i4>1245242</vt:i4>
      </vt:variant>
      <vt:variant>
        <vt:i4>26</vt:i4>
      </vt:variant>
      <vt:variant>
        <vt:i4>0</vt:i4>
      </vt:variant>
      <vt:variant>
        <vt:i4>5</vt:i4>
      </vt:variant>
      <vt:variant>
        <vt:lpwstr/>
      </vt:variant>
      <vt:variant>
        <vt:lpwstr>_Toc434234913</vt:lpwstr>
      </vt:variant>
      <vt:variant>
        <vt:i4>1245242</vt:i4>
      </vt:variant>
      <vt:variant>
        <vt:i4>20</vt:i4>
      </vt:variant>
      <vt:variant>
        <vt:i4>0</vt:i4>
      </vt:variant>
      <vt:variant>
        <vt:i4>5</vt:i4>
      </vt:variant>
      <vt:variant>
        <vt:lpwstr/>
      </vt:variant>
      <vt:variant>
        <vt:lpwstr>_Toc434234912</vt:lpwstr>
      </vt:variant>
      <vt:variant>
        <vt:i4>1245242</vt:i4>
      </vt:variant>
      <vt:variant>
        <vt:i4>14</vt:i4>
      </vt:variant>
      <vt:variant>
        <vt:i4>0</vt:i4>
      </vt:variant>
      <vt:variant>
        <vt:i4>5</vt:i4>
      </vt:variant>
      <vt:variant>
        <vt:lpwstr/>
      </vt:variant>
      <vt:variant>
        <vt:lpwstr>_Toc434234911</vt:lpwstr>
      </vt:variant>
      <vt:variant>
        <vt:i4>1245242</vt:i4>
      </vt:variant>
      <vt:variant>
        <vt:i4>8</vt:i4>
      </vt:variant>
      <vt:variant>
        <vt:i4>0</vt:i4>
      </vt:variant>
      <vt:variant>
        <vt:i4>5</vt:i4>
      </vt:variant>
      <vt:variant>
        <vt:lpwstr/>
      </vt:variant>
      <vt:variant>
        <vt:lpwstr>_Toc434234910</vt:lpwstr>
      </vt:variant>
      <vt:variant>
        <vt:i4>1179706</vt:i4>
      </vt:variant>
      <vt:variant>
        <vt:i4>2</vt:i4>
      </vt:variant>
      <vt:variant>
        <vt:i4>0</vt:i4>
      </vt:variant>
      <vt:variant>
        <vt:i4>5</vt:i4>
      </vt:variant>
      <vt:variant>
        <vt:lpwstr/>
      </vt:variant>
      <vt:variant>
        <vt:lpwstr>_Toc434234909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sdida</dc:creator>
  <cp:lastModifiedBy>chaskis</cp:lastModifiedBy>
  <cp:revision>2</cp:revision>
  <cp:lastPrinted>2026-08-31T11:23:00Z</cp:lastPrinted>
  <dcterms:created xsi:type="dcterms:W3CDTF">2026-09-01T10:55:00Z</dcterms:created>
  <dcterms:modified xsi:type="dcterms:W3CDTF">2026-09-01T10:55:00Z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ff6d73ae-6f95-4a0b-b39a-7ce39bc76039</vt:lpwstr>
  </property>
</Properties>
</file>